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04A8" w:rsidRPr="00BD303A" w:rsidRDefault="00B104A8" w:rsidP="00B104A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4"/>
        </w:rPr>
      </w:pPr>
      <w:r w:rsidRPr="00BD303A">
        <w:rPr>
          <w:rFonts w:ascii="Times New Roman" w:hAnsi="Times New Roman" w:cs="Times New Roman"/>
          <w:bCs/>
          <w:sz w:val="28"/>
          <w:szCs w:val="24"/>
        </w:rPr>
        <w:t>Автономная некоммерческая организация дошкольного образования</w:t>
      </w:r>
    </w:p>
    <w:p w:rsidR="00B104A8" w:rsidRPr="00BD303A" w:rsidRDefault="00B104A8" w:rsidP="00B104A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4"/>
        </w:rPr>
      </w:pPr>
      <w:r w:rsidRPr="00BD303A">
        <w:rPr>
          <w:rFonts w:ascii="Times New Roman" w:hAnsi="Times New Roman" w:cs="Times New Roman"/>
          <w:bCs/>
          <w:sz w:val="28"/>
          <w:szCs w:val="24"/>
        </w:rPr>
        <w:t>Детский сад «Солнечный»</w:t>
      </w:r>
    </w:p>
    <w:p w:rsidR="00B104A8" w:rsidRPr="00BD303A" w:rsidRDefault="00B104A8" w:rsidP="00B104A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317D9E" w:rsidRDefault="00317D9E" w:rsidP="00317D9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17D9E" w:rsidRDefault="00317D9E" w:rsidP="00317D9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29"/>
        <w:gridCol w:w="5302"/>
      </w:tblGrid>
      <w:tr w:rsidR="0075184E" w:rsidRPr="00184C4A" w:rsidTr="002B058B">
        <w:tc>
          <w:tcPr>
            <w:tcW w:w="4729" w:type="dxa"/>
          </w:tcPr>
          <w:p w:rsidR="0075184E" w:rsidRPr="00184C4A" w:rsidRDefault="0075184E" w:rsidP="0075184E">
            <w:pPr>
              <w:ind w:firstLine="0"/>
              <w:rPr>
                <w:sz w:val="32"/>
                <w:szCs w:val="32"/>
              </w:rPr>
            </w:pPr>
          </w:p>
          <w:p w:rsidR="0075184E" w:rsidRPr="00184C4A" w:rsidRDefault="0075184E" w:rsidP="0075184E">
            <w:pPr>
              <w:ind w:firstLine="0"/>
              <w:rPr>
                <w:sz w:val="32"/>
                <w:szCs w:val="32"/>
              </w:rPr>
            </w:pPr>
          </w:p>
          <w:p w:rsidR="0075184E" w:rsidRPr="00184C4A" w:rsidRDefault="0075184E" w:rsidP="0075184E">
            <w:pPr>
              <w:ind w:firstLine="0"/>
              <w:rPr>
                <w:sz w:val="32"/>
                <w:szCs w:val="32"/>
              </w:rPr>
            </w:pPr>
            <w:r w:rsidRPr="00184C4A">
              <w:rPr>
                <w:sz w:val="32"/>
                <w:szCs w:val="32"/>
              </w:rPr>
              <w:t>Принята</w:t>
            </w:r>
            <w:r>
              <w:rPr>
                <w:sz w:val="32"/>
                <w:szCs w:val="32"/>
              </w:rPr>
              <w:t xml:space="preserve"> на</w:t>
            </w:r>
          </w:p>
          <w:p w:rsidR="0075184E" w:rsidRPr="00184C4A" w:rsidRDefault="0075184E" w:rsidP="0075184E">
            <w:pPr>
              <w:ind w:firstLine="0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</w:t>
            </w:r>
            <w:r w:rsidRPr="00184C4A">
              <w:rPr>
                <w:sz w:val="32"/>
                <w:szCs w:val="32"/>
              </w:rPr>
              <w:t>едагогическом совете</w:t>
            </w:r>
          </w:p>
          <w:p w:rsidR="0075184E" w:rsidRPr="00184C4A" w:rsidRDefault="0075184E" w:rsidP="0075184E">
            <w:pPr>
              <w:ind w:firstLine="0"/>
              <w:rPr>
                <w:sz w:val="32"/>
                <w:szCs w:val="32"/>
              </w:rPr>
            </w:pPr>
            <w:r w:rsidRPr="00184C4A">
              <w:rPr>
                <w:sz w:val="32"/>
                <w:szCs w:val="32"/>
              </w:rPr>
              <w:t xml:space="preserve">Протокол № 01 </w:t>
            </w:r>
            <w:r>
              <w:rPr>
                <w:sz w:val="32"/>
                <w:szCs w:val="32"/>
              </w:rPr>
              <w:t>от</w:t>
            </w:r>
            <w:r w:rsidR="004C6BE5">
              <w:rPr>
                <w:sz w:val="32"/>
                <w:szCs w:val="32"/>
              </w:rPr>
              <w:t xml:space="preserve"> </w:t>
            </w:r>
            <w:r w:rsidR="00780019">
              <w:rPr>
                <w:rFonts w:eastAsia="Times New Roman"/>
                <w:sz w:val="32"/>
                <w:szCs w:val="32"/>
              </w:rPr>
              <w:t>29.08.2024</w:t>
            </w:r>
            <w:r w:rsidRPr="00184C4A">
              <w:rPr>
                <w:sz w:val="32"/>
                <w:szCs w:val="32"/>
              </w:rPr>
              <w:t>г.</w:t>
            </w:r>
          </w:p>
        </w:tc>
        <w:tc>
          <w:tcPr>
            <w:tcW w:w="5302" w:type="dxa"/>
          </w:tcPr>
          <w:p w:rsidR="0075184E" w:rsidRPr="00184C4A" w:rsidRDefault="0075184E" w:rsidP="0075184E">
            <w:pPr>
              <w:ind w:firstLine="0"/>
              <w:rPr>
                <w:sz w:val="32"/>
                <w:szCs w:val="32"/>
              </w:rPr>
            </w:pPr>
          </w:p>
          <w:p w:rsidR="0075184E" w:rsidRPr="00184C4A" w:rsidRDefault="0075184E" w:rsidP="0075184E">
            <w:pPr>
              <w:ind w:firstLine="0"/>
              <w:rPr>
                <w:sz w:val="32"/>
                <w:szCs w:val="32"/>
              </w:rPr>
            </w:pPr>
          </w:p>
          <w:p w:rsidR="0075184E" w:rsidRPr="00184C4A" w:rsidRDefault="0075184E" w:rsidP="0075184E">
            <w:pPr>
              <w:ind w:firstLine="0"/>
              <w:rPr>
                <w:sz w:val="32"/>
                <w:szCs w:val="32"/>
              </w:rPr>
            </w:pPr>
            <w:r w:rsidRPr="00184C4A">
              <w:rPr>
                <w:sz w:val="32"/>
                <w:szCs w:val="32"/>
              </w:rPr>
              <w:t xml:space="preserve">Утверждена приказом по АНО ДО </w:t>
            </w:r>
          </w:p>
          <w:p w:rsidR="0075184E" w:rsidRPr="00184C4A" w:rsidRDefault="0075184E" w:rsidP="0075184E">
            <w:pPr>
              <w:ind w:firstLine="0"/>
              <w:rPr>
                <w:sz w:val="32"/>
                <w:szCs w:val="32"/>
              </w:rPr>
            </w:pPr>
            <w:r w:rsidRPr="00184C4A">
              <w:rPr>
                <w:sz w:val="32"/>
                <w:szCs w:val="32"/>
              </w:rPr>
              <w:t xml:space="preserve">Детский сад «Солнечный» </w:t>
            </w:r>
          </w:p>
          <w:p w:rsidR="0075184E" w:rsidRPr="00184C4A" w:rsidRDefault="0075184E" w:rsidP="0075184E">
            <w:pPr>
              <w:ind w:firstLine="0"/>
              <w:rPr>
                <w:sz w:val="32"/>
                <w:szCs w:val="32"/>
              </w:rPr>
            </w:pPr>
            <w:r w:rsidRPr="00184C4A">
              <w:rPr>
                <w:sz w:val="32"/>
                <w:szCs w:val="32"/>
              </w:rPr>
              <w:t>О</w:t>
            </w:r>
            <w:r w:rsidR="00780019">
              <w:rPr>
                <w:rFonts w:eastAsia="Times New Roman"/>
                <w:sz w:val="32"/>
                <w:szCs w:val="32"/>
              </w:rPr>
              <w:t>т 29.08.2024</w:t>
            </w:r>
            <w:r w:rsidRPr="00184C4A">
              <w:rPr>
                <w:rFonts w:eastAsia="Times New Roman"/>
                <w:sz w:val="32"/>
                <w:szCs w:val="32"/>
              </w:rPr>
              <w:t>г</w:t>
            </w:r>
            <w:r w:rsidRPr="00184C4A">
              <w:rPr>
                <w:sz w:val="32"/>
                <w:szCs w:val="32"/>
              </w:rPr>
              <w:t>. № ____</w:t>
            </w:r>
          </w:p>
          <w:p w:rsidR="0075184E" w:rsidRPr="00184C4A" w:rsidRDefault="0075184E" w:rsidP="0075184E">
            <w:pPr>
              <w:ind w:firstLine="0"/>
              <w:rPr>
                <w:sz w:val="32"/>
                <w:szCs w:val="32"/>
              </w:rPr>
            </w:pPr>
          </w:p>
        </w:tc>
      </w:tr>
    </w:tbl>
    <w:p w:rsidR="00317D9E" w:rsidRDefault="00317D9E" w:rsidP="0075184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7D9E" w:rsidRDefault="00317D9E" w:rsidP="00317D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7D9E" w:rsidRDefault="00317D9E" w:rsidP="00317D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7D9E" w:rsidRDefault="00317D9E" w:rsidP="00317D9E">
      <w:pPr>
        <w:rPr>
          <w:rFonts w:ascii="Times New Roman" w:hAnsi="Times New Roman" w:cs="Times New Roman"/>
          <w:sz w:val="28"/>
          <w:szCs w:val="28"/>
        </w:rPr>
      </w:pPr>
    </w:p>
    <w:p w:rsidR="00317D9E" w:rsidRPr="00450717" w:rsidRDefault="00317D9E" w:rsidP="00317D9E">
      <w:pPr>
        <w:jc w:val="center"/>
        <w:rPr>
          <w:rFonts w:ascii="Times New Roman" w:hAnsi="Times New Roman" w:cs="Times New Roman"/>
          <w:sz w:val="36"/>
          <w:szCs w:val="36"/>
        </w:rPr>
      </w:pPr>
      <w:r w:rsidRPr="00450717">
        <w:rPr>
          <w:rFonts w:ascii="Times New Roman" w:hAnsi="Times New Roman" w:cs="Times New Roman"/>
          <w:sz w:val="36"/>
          <w:szCs w:val="36"/>
        </w:rPr>
        <w:t>Рабочая программа</w:t>
      </w:r>
      <w:r w:rsidR="00C25AB2" w:rsidRPr="00450717">
        <w:rPr>
          <w:rFonts w:ascii="Times New Roman" w:hAnsi="Times New Roman" w:cs="Times New Roman"/>
          <w:sz w:val="36"/>
          <w:szCs w:val="36"/>
        </w:rPr>
        <w:t xml:space="preserve"> воспитателя</w:t>
      </w:r>
    </w:p>
    <w:p w:rsidR="00317D9E" w:rsidRPr="00450717" w:rsidRDefault="00F673C2" w:rsidP="00317D9E">
      <w:pPr>
        <w:jc w:val="center"/>
        <w:rPr>
          <w:rFonts w:ascii="Times New Roman" w:hAnsi="Times New Roman" w:cs="Times New Roman"/>
          <w:sz w:val="36"/>
          <w:szCs w:val="36"/>
        </w:rPr>
      </w:pPr>
      <w:r w:rsidRPr="00450717">
        <w:rPr>
          <w:rFonts w:ascii="Times New Roman" w:hAnsi="Times New Roman" w:cs="Times New Roman"/>
          <w:sz w:val="36"/>
          <w:szCs w:val="36"/>
        </w:rPr>
        <w:t>старшей</w:t>
      </w:r>
      <w:r w:rsidR="00317D9E" w:rsidRPr="00450717">
        <w:rPr>
          <w:rFonts w:ascii="Times New Roman" w:hAnsi="Times New Roman" w:cs="Times New Roman"/>
          <w:sz w:val="36"/>
          <w:szCs w:val="36"/>
        </w:rPr>
        <w:t xml:space="preserve"> группы (</w:t>
      </w:r>
      <w:r w:rsidRPr="00450717">
        <w:rPr>
          <w:rFonts w:ascii="Times New Roman" w:hAnsi="Times New Roman" w:cs="Times New Roman"/>
          <w:sz w:val="36"/>
          <w:szCs w:val="36"/>
        </w:rPr>
        <w:t>5-6</w:t>
      </w:r>
      <w:r w:rsidR="00317D9E" w:rsidRPr="00450717">
        <w:rPr>
          <w:rFonts w:ascii="Times New Roman" w:hAnsi="Times New Roman" w:cs="Times New Roman"/>
          <w:sz w:val="36"/>
          <w:szCs w:val="36"/>
        </w:rPr>
        <w:t xml:space="preserve"> лет)</w:t>
      </w:r>
    </w:p>
    <w:p w:rsidR="00317D9E" w:rsidRPr="00450717" w:rsidRDefault="00317D9E" w:rsidP="00317D9E">
      <w:pPr>
        <w:jc w:val="center"/>
        <w:rPr>
          <w:rFonts w:ascii="Times New Roman" w:hAnsi="Times New Roman" w:cs="Times New Roman"/>
          <w:sz w:val="36"/>
          <w:szCs w:val="36"/>
        </w:rPr>
      </w:pPr>
      <w:r w:rsidRPr="00450717">
        <w:rPr>
          <w:rFonts w:ascii="Times New Roman" w:hAnsi="Times New Roman" w:cs="Times New Roman"/>
          <w:sz w:val="36"/>
          <w:szCs w:val="36"/>
        </w:rPr>
        <w:t>общеразвивающей направленности</w:t>
      </w:r>
    </w:p>
    <w:p w:rsidR="00317D9E" w:rsidRPr="00450717" w:rsidRDefault="00317D9E" w:rsidP="00317D9E">
      <w:pPr>
        <w:jc w:val="center"/>
        <w:rPr>
          <w:rFonts w:ascii="Times New Roman" w:hAnsi="Times New Roman" w:cs="Times New Roman"/>
          <w:sz w:val="36"/>
          <w:szCs w:val="36"/>
        </w:rPr>
      </w:pPr>
      <w:r w:rsidRPr="00450717">
        <w:rPr>
          <w:rFonts w:ascii="Times New Roman" w:hAnsi="Times New Roman" w:cs="Times New Roman"/>
          <w:sz w:val="36"/>
          <w:szCs w:val="36"/>
        </w:rPr>
        <w:t>на 202</w:t>
      </w:r>
      <w:r w:rsidR="00870DA7">
        <w:rPr>
          <w:rFonts w:ascii="Times New Roman" w:hAnsi="Times New Roman" w:cs="Times New Roman"/>
          <w:sz w:val="36"/>
          <w:szCs w:val="36"/>
        </w:rPr>
        <w:t>4</w:t>
      </w:r>
      <w:r w:rsidRPr="00450717">
        <w:rPr>
          <w:rFonts w:ascii="Times New Roman" w:hAnsi="Times New Roman" w:cs="Times New Roman"/>
          <w:sz w:val="36"/>
          <w:szCs w:val="36"/>
        </w:rPr>
        <w:t>-202</w:t>
      </w:r>
      <w:r w:rsidR="00870DA7">
        <w:rPr>
          <w:rFonts w:ascii="Times New Roman" w:hAnsi="Times New Roman" w:cs="Times New Roman"/>
          <w:sz w:val="36"/>
          <w:szCs w:val="36"/>
        </w:rPr>
        <w:t>5</w:t>
      </w:r>
      <w:r w:rsidRPr="00450717">
        <w:rPr>
          <w:rFonts w:ascii="Times New Roman" w:hAnsi="Times New Roman" w:cs="Times New Roman"/>
          <w:sz w:val="36"/>
          <w:szCs w:val="36"/>
        </w:rPr>
        <w:t>учебный год</w:t>
      </w:r>
    </w:p>
    <w:p w:rsidR="00895252" w:rsidRPr="00895252" w:rsidRDefault="00317D9E" w:rsidP="008952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4"/>
        </w:rPr>
      </w:pPr>
      <w:r w:rsidRPr="00895252">
        <w:rPr>
          <w:rFonts w:ascii="Times New Roman" w:hAnsi="Times New Roman" w:cs="Times New Roman"/>
          <w:sz w:val="28"/>
          <w:szCs w:val="28"/>
        </w:rPr>
        <w:t>(</w:t>
      </w:r>
      <w:r w:rsidR="009821DC" w:rsidRPr="00895252">
        <w:rPr>
          <w:rFonts w:ascii="Times New Roman" w:hAnsi="Times New Roman" w:cs="Times New Roman"/>
          <w:sz w:val="28"/>
          <w:szCs w:val="28"/>
        </w:rPr>
        <w:t xml:space="preserve">на основе </w:t>
      </w:r>
      <w:r w:rsidR="009821DC" w:rsidRPr="008952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образовательной программы дошкольного образования </w:t>
      </w:r>
      <w:r w:rsidR="00895252" w:rsidRPr="00895252">
        <w:rPr>
          <w:rFonts w:ascii="Times New Roman" w:hAnsi="Times New Roman" w:cs="Times New Roman"/>
          <w:bCs/>
          <w:sz w:val="28"/>
          <w:szCs w:val="24"/>
        </w:rPr>
        <w:t>автономной некоммерческой организации дошкольного образования</w:t>
      </w:r>
    </w:p>
    <w:p w:rsidR="009821DC" w:rsidRPr="00895252" w:rsidRDefault="00895252" w:rsidP="008952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4"/>
        </w:rPr>
      </w:pPr>
      <w:r w:rsidRPr="00895252">
        <w:rPr>
          <w:rFonts w:ascii="Times New Roman" w:hAnsi="Times New Roman" w:cs="Times New Roman"/>
          <w:bCs/>
          <w:sz w:val="28"/>
          <w:szCs w:val="24"/>
        </w:rPr>
        <w:t>детский сад «Солнечный»</w:t>
      </w:r>
      <w:r w:rsidR="009821DC" w:rsidRPr="008952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2A2FB9" w:rsidRPr="008952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разработанной </w:t>
      </w:r>
      <w:r w:rsidR="009821DC" w:rsidRPr="00895252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государственным образовательным стандартом дошкольного образования, федеральной образовательной программой дошкольного образования</w:t>
      </w:r>
      <w:r w:rsidR="002A2FB9" w:rsidRPr="00895252">
        <w:rPr>
          <w:rFonts w:ascii="Times New Roman" w:hAnsi="Times New Roman" w:cs="Times New Roman"/>
          <w:sz w:val="28"/>
          <w:szCs w:val="28"/>
        </w:rPr>
        <w:t>)</w:t>
      </w:r>
    </w:p>
    <w:p w:rsidR="009821DC" w:rsidRPr="00D5248B" w:rsidRDefault="009821DC" w:rsidP="009821D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17D9E" w:rsidRDefault="00317D9E" w:rsidP="00317D9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Срок реализации программы:1 год</w:t>
      </w:r>
    </w:p>
    <w:p w:rsidR="00317D9E" w:rsidRDefault="00317D9E" w:rsidP="00317D9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17D9E" w:rsidRDefault="00317D9E" w:rsidP="00317D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7D9E" w:rsidRDefault="00317D9E" w:rsidP="00317D9E">
      <w:pPr>
        <w:rPr>
          <w:rFonts w:ascii="Times New Roman" w:hAnsi="Times New Roman" w:cs="Times New Roman"/>
          <w:sz w:val="28"/>
          <w:szCs w:val="28"/>
        </w:rPr>
      </w:pPr>
    </w:p>
    <w:p w:rsidR="00317D9E" w:rsidRPr="00470B6E" w:rsidRDefault="00317D9E" w:rsidP="00317D9E">
      <w:pPr>
        <w:jc w:val="right"/>
        <w:rPr>
          <w:rFonts w:ascii="Times New Roman" w:hAnsi="Times New Roman" w:cs="Times New Roman"/>
          <w:sz w:val="24"/>
          <w:szCs w:val="24"/>
        </w:rPr>
      </w:pPr>
      <w:r w:rsidRPr="00470B6E">
        <w:rPr>
          <w:rFonts w:ascii="Times New Roman" w:hAnsi="Times New Roman" w:cs="Times New Roman"/>
          <w:sz w:val="24"/>
          <w:szCs w:val="24"/>
        </w:rPr>
        <w:t>Разработчики:</w:t>
      </w:r>
    </w:p>
    <w:p w:rsidR="00317D9E" w:rsidRPr="00470B6E" w:rsidRDefault="00870DA7" w:rsidP="00317D9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Л.Р. Аслан</w:t>
      </w:r>
    </w:p>
    <w:p w:rsidR="00470B6E" w:rsidRPr="00470B6E" w:rsidRDefault="00870DA7" w:rsidP="00470B6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Л.Н. Нестерова</w:t>
      </w:r>
      <w:r w:rsidR="003F682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A5D98" w:rsidRDefault="00317D9E" w:rsidP="003F682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г. </w:t>
      </w:r>
      <w:r w:rsidR="00B104A8">
        <w:rPr>
          <w:rFonts w:ascii="Times New Roman" w:hAnsi="Times New Roman" w:cs="Times New Roman"/>
          <w:sz w:val="28"/>
          <w:szCs w:val="28"/>
        </w:rPr>
        <w:t>Казань</w:t>
      </w:r>
      <w:r w:rsidR="00895252">
        <w:rPr>
          <w:rFonts w:ascii="Times New Roman" w:hAnsi="Times New Roman" w:cs="Times New Roman"/>
          <w:sz w:val="28"/>
          <w:szCs w:val="28"/>
        </w:rPr>
        <w:t xml:space="preserve">, </w:t>
      </w:r>
      <w:r w:rsidR="00870DA7">
        <w:rPr>
          <w:rFonts w:ascii="Times New Roman" w:hAnsi="Times New Roman" w:cs="Times New Roman"/>
          <w:sz w:val="28"/>
          <w:szCs w:val="28"/>
        </w:rPr>
        <w:t>2024</w:t>
      </w:r>
      <w:r>
        <w:rPr>
          <w:rFonts w:ascii="Times New Roman" w:hAnsi="Times New Roman" w:cs="Times New Roman"/>
          <w:sz w:val="28"/>
          <w:szCs w:val="28"/>
        </w:rPr>
        <w:t>г.</w:t>
      </w:r>
    </w:p>
    <w:p w:rsidR="004C6BE5" w:rsidRDefault="004C6BE5" w:rsidP="009A5D98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70DA7" w:rsidRDefault="00870DA7" w:rsidP="009A5D98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B7C84" w:rsidRPr="009A5D98" w:rsidRDefault="00FB7C84" w:rsidP="00226D03">
      <w:pPr>
        <w:jc w:val="center"/>
        <w:rPr>
          <w:rFonts w:ascii="Times New Roman" w:hAnsi="Times New Roman" w:cs="Times New Roman"/>
          <w:sz w:val="28"/>
          <w:szCs w:val="28"/>
        </w:rPr>
      </w:pPr>
      <w:r w:rsidRPr="00FB7C8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Содержание</w:t>
      </w:r>
    </w:p>
    <w:tbl>
      <w:tblPr>
        <w:tblStyle w:val="a4"/>
        <w:tblpPr w:leftFromText="180" w:rightFromText="180" w:vertAnchor="text" w:horzAnchor="margin" w:tblpY="192"/>
        <w:tblOverlap w:val="never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78"/>
        <w:gridCol w:w="811"/>
      </w:tblGrid>
      <w:tr w:rsidR="00FB7C84" w:rsidTr="009761DD">
        <w:tc>
          <w:tcPr>
            <w:tcW w:w="9158" w:type="dxa"/>
          </w:tcPr>
          <w:p w:rsidR="00FB7C84" w:rsidRPr="000F25A5" w:rsidRDefault="00FB7C84" w:rsidP="005F65F7">
            <w:pPr>
              <w:tabs>
                <w:tab w:val="left" w:pos="3825"/>
              </w:tabs>
              <w:spacing w:line="276" w:lineRule="auto"/>
              <w:ind w:firstLine="0"/>
              <w:rPr>
                <w:rFonts w:eastAsia="Times New Roman"/>
                <w:b/>
                <w:lang w:eastAsia="ru-RU"/>
              </w:rPr>
            </w:pPr>
            <w:r w:rsidRPr="000F25A5">
              <w:rPr>
                <w:rFonts w:eastAsia="Times New Roman"/>
                <w:b/>
                <w:lang w:eastAsia="ru-RU"/>
              </w:rPr>
              <w:t>1. Целевой раздел Программы:</w:t>
            </w:r>
            <w:r>
              <w:rPr>
                <w:rFonts w:eastAsia="Times New Roman"/>
                <w:b/>
                <w:lang w:eastAsia="ru-RU"/>
              </w:rPr>
              <w:tab/>
            </w:r>
          </w:p>
        </w:tc>
        <w:tc>
          <w:tcPr>
            <w:tcW w:w="731" w:type="dxa"/>
          </w:tcPr>
          <w:p w:rsidR="00FB7C84" w:rsidRPr="00FD7147" w:rsidRDefault="00D405CD" w:rsidP="005F65F7">
            <w:pPr>
              <w:tabs>
                <w:tab w:val="left" w:pos="43"/>
              </w:tabs>
              <w:spacing w:line="276" w:lineRule="auto"/>
              <w:ind w:right="35" w:firstLine="0"/>
              <w:jc w:val="center"/>
              <w:rPr>
                <w:rFonts w:eastAsia="Times New Roman"/>
                <w:b/>
                <w:lang w:eastAsia="ru-RU"/>
              </w:rPr>
            </w:pPr>
            <w:r>
              <w:rPr>
                <w:rFonts w:eastAsia="Times New Roman"/>
                <w:b/>
                <w:lang w:eastAsia="ru-RU"/>
              </w:rPr>
              <w:t>4</w:t>
            </w:r>
          </w:p>
        </w:tc>
      </w:tr>
      <w:tr w:rsidR="00FB7C84" w:rsidTr="009761DD">
        <w:tc>
          <w:tcPr>
            <w:tcW w:w="9158" w:type="dxa"/>
          </w:tcPr>
          <w:p w:rsidR="00FB7C84" w:rsidRDefault="00FB7C84" w:rsidP="005F65F7">
            <w:pPr>
              <w:spacing w:line="276" w:lineRule="auto"/>
              <w:ind w:firstLine="0"/>
              <w:rPr>
                <w:rFonts w:eastAsia="Times New Roman"/>
                <w:b/>
                <w:lang w:eastAsia="ru-RU"/>
              </w:rPr>
            </w:pPr>
            <w:r>
              <w:rPr>
                <w:rFonts w:eastAsia="Times New Roman"/>
                <w:lang w:eastAsia="ru-RU"/>
              </w:rPr>
              <w:t>1.</w:t>
            </w:r>
            <w:r w:rsidRPr="007D5065">
              <w:rPr>
                <w:rFonts w:eastAsia="Times New Roman"/>
                <w:lang w:eastAsia="ru-RU"/>
              </w:rPr>
              <w:t>1. Пояснительная записка.</w:t>
            </w:r>
          </w:p>
        </w:tc>
        <w:tc>
          <w:tcPr>
            <w:tcW w:w="731" w:type="dxa"/>
          </w:tcPr>
          <w:p w:rsidR="00FB7C84" w:rsidRPr="00182EC6" w:rsidRDefault="00D405CD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</w:t>
            </w:r>
          </w:p>
        </w:tc>
      </w:tr>
      <w:tr w:rsidR="00FB7C84" w:rsidTr="009761DD">
        <w:tc>
          <w:tcPr>
            <w:tcW w:w="9158" w:type="dxa"/>
          </w:tcPr>
          <w:p w:rsidR="00FB7C84" w:rsidRPr="000D26CE" w:rsidRDefault="00FB7C84" w:rsidP="005F65F7">
            <w:pPr>
              <w:pStyle w:val="a3"/>
              <w:numPr>
                <w:ilvl w:val="2"/>
                <w:numId w:val="1"/>
              </w:numPr>
              <w:spacing w:line="276" w:lineRule="auto"/>
              <w:ind w:left="0" w:firstLine="0"/>
              <w:rPr>
                <w:rFonts w:eastAsia="Times New Roman"/>
                <w:b/>
                <w:lang w:eastAsia="ru-RU"/>
              </w:rPr>
            </w:pPr>
            <w:r w:rsidRPr="000D26CE">
              <w:rPr>
                <w:rFonts w:eastAsia="Times New Roman"/>
                <w:bdr w:val="none" w:sz="0" w:space="0" w:color="auto" w:frame="1"/>
                <w:lang w:eastAsia="ru-RU"/>
              </w:rPr>
              <w:t>Цели и задачи реализации Программы.</w:t>
            </w:r>
          </w:p>
        </w:tc>
        <w:tc>
          <w:tcPr>
            <w:tcW w:w="731" w:type="dxa"/>
          </w:tcPr>
          <w:p w:rsidR="00FB7C84" w:rsidRPr="00182EC6" w:rsidRDefault="00D405CD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5</w:t>
            </w:r>
          </w:p>
        </w:tc>
      </w:tr>
      <w:tr w:rsidR="00FB7C84" w:rsidTr="009761DD">
        <w:tc>
          <w:tcPr>
            <w:tcW w:w="9158" w:type="dxa"/>
          </w:tcPr>
          <w:p w:rsidR="00FB7C84" w:rsidRPr="00220D27" w:rsidRDefault="00FB7C84" w:rsidP="005F65F7">
            <w:pPr>
              <w:spacing w:line="276" w:lineRule="auto"/>
              <w:ind w:firstLine="0"/>
              <w:rPr>
                <w:rFonts w:eastAsia="Times New Roman"/>
                <w:b/>
                <w:lang w:eastAsia="ru-RU"/>
              </w:rPr>
            </w:pPr>
            <w:r w:rsidRPr="00220D27">
              <w:rPr>
                <w:rFonts w:eastAsia="Times New Roman"/>
                <w:bdr w:val="none" w:sz="0" w:space="0" w:color="auto" w:frame="1"/>
                <w:lang w:eastAsia="ru-RU"/>
              </w:rPr>
              <w:t>1.1.2. Принципы и подходы к формированию Программы.</w:t>
            </w:r>
          </w:p>
        </w:tc>
        <w:tc>
          <w:tcPr>
            <w:tcW w:w="731" w:type="dxa"/>
          </w:tcPr>
          <w:p w:rsidR="00FB7C84" w:rsidRPr="00182EC6" w:rsidRDefault="00D405CD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</w:t>
            </w:r>
          </w:p>
        </w:tc>
      </w:tr>
      <w:tr w:rsidR="00FB7C84" w:rsidTr="009761DD">
        <w:tc>
          <w:tcPr>
            <w:tcW w:w="9158" w:type="dxa"/>
          </w:tcPr>
          <w:p w:rsidR="00FB7C84" w:rsidRDefault="00FB7C84" w:rsidP="005F65F7">
            <w:pPr>
              <w:spacing w:line="276" w:lineRule="auto"/>
              <w:ind w:firstLine="0"/>
              <w:rPr>
                <w:rFonts w:eastAsia="Times New Roman"/>
                <w:b/>
                <w:lang w:eastAsia="ru-RU"/>
              </w:rPr>
            </w:pPr>
            <w:r>
              <w:rPr>
                <w:rFonts w:eastAsia="Times New Roman"/>
                <w:lang w:eastAsia="ru-RU"/>
              </w:rPr>
              <w:t>1.</w:t>
            </w:r>
            <w:r w:rsidRPr="007D5065">
              <w:rPr>
                <w:rFonts w:eastAsia="Times New Roman"/>
                <w:lang w:eastAsia="ru-RU"/>
              </w:rPr>
              <w:t xml:space="preserve">2.  Планируемые результаты </w:t>
            </w:r>
            <w:r>
              <w:rPr>
                <w:rFonts w:eastAsia="Times New Roman"/>
                <w:lang w:eastAsia="ru-RU"/>
              </w:rPr>
              <w:t>реализации Программы</w:t>
            </w:r>
          </w:p>
        </w:tc>
        <w:tc>
          <w:tcPr>
            <w:tcW w:w="731" w:type="dxa"/>
          </w:tcPr>
          <w:p w:rsidR="00FB7C84" w:rsidRPr="00182EC6" w:rsidRDefault="00D405CD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7</w:t>
            </w:r>
          </w:p>
        </w:tc>
      </w:tr>
      <w:tr w:rsidR="00FB7C84" w:rsidTr="009761DD">
        <w:tc>
          <w:tcPr>
            <w:tcW w:w="9158" w:type="dxa"/>
          </w:tcPr>
          <w:p w:rsidR="00FB7C84" w:rsidRPr="006D1DC2" w:rsidRDefault="00FB7C84" w:rsidP="00FB7C84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 xml:space="preserve">1.2.1. </w:t>
            </w:r>
            <w:r w:rsidRPr="006D1DC2">
              <w:rPr>
                <w:rFonts w:eastAsia="Times New Roman"/>
                <w:lang w:eastAsia="ru-RU"/>
              </w:rPr>
              <w:t xml:space="preserve">Планируемые образовательные результаты на этапе завершения освоения </w:t>
            </w:r>
            <w:r>
              <w:rPr>
                <w:rFonts w:eastAsia="Times New Roman"/>
                <w:lang w:eastAsia="ru-RU"/>
              </w:rPr>
              <w:t>П</w:t>
            </w:r>
            <w:r w:rsidRPr="006D1DC2">
              <w:rPr>
                <w:rFonts w:eastAsia="Times New Roman"/>
                <w:lang w:eastAsia="ru-RU"/>
              </w:rPr>
              <w:t>рограммы</w:t>
            </w:r>
          </w:p>
        </w:tc>
        <w:tc>
          <w:tcPr>
            <w:tcW w:w="731" w:type="dxa"/>
          </w:tcPr>
          <w:p w:rsidR="00FB7C84" w:rsidRPr="00182EC6" w:rsidRDefault="00D405CD" w:rsidP="005F65F7">
            <w:pPr>
              <w:tabs>
                <w:tab w:val="left" w:pos="0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9</w:t>
            </w:r>
          </w:p>
        </w:tc>
      </w:tr>
      <w:tr w:rsidR="00FB7C84" w:rsidTr="009761DD">
        <w:tc>
          <w:tcPr>
            <w:tcW w:w="9158" w:type="dxa"/>
          </w:tcPr>
          <w:p w:rsidR="00FB7C84" w:rsidRPr="00CD300F" w:rsidRDefault="00FB7C84" w:rsidP="005F65F7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CD300F">
              <w:rPr>
                <w:rFonts w:eastAsia="Times New Roman"/>
                <w:lang w:eastAsia="ru-RU"/>
              </w:rPr>
              <w:t>1.</w:t>
            </w:r>
            <w:r>
              <w:rPr>
                <w:rFonts w:eastAsia="Times New Roman"/>
                <w:lang w:eastAsia="ru-RU"/>
              </w:rPr>
              <w:t>3.</w:t>
            </w:r>
            <w:r w:rsidRPr="006D1DC2">
              <w:rPr>
                <w:rFonts w:eastAsia="Times New Roman"/>
                <w:lang w:eastAsia="ru-RU"/>
              </w:rPr>
              <w:t>Педагогическая диагностика достижения планируемых образовательных результатов</w:t>
            </w:r>
          </w:p>
        </w:tc>
        <w:tc>
          <w:tcPr>
            <w:tcW w:w="731" w:type="dxa"/>
          </w:tcPr>
          <w:p w:rsidR="00FB7C84" w:rsidRPr="00182EC6" w:rsidRDefault="00D405CD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11</w:t>
            </w:r>
          </w:p>
        </w:tc>
      </w:tr>
      <w:tr w:rsidR="00FB7C84" w:rsidTr="009761DD">
        <w:tc>
          <w:tcPr>
            <w:tcW w:w="9158" w:type="dxa"/>
          </w:tcPr>
          <w:p w:rsidR="00FB7C84" w:rsidRPr="000F25A5" w:rsidRDefault="00FB7C84" w:rsidP="005F65F7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0F25A5">
              <w:rPr>
                <w:rFonts w:eastAsia="Times New Roman"/>
                <w:b/>
                <w:bCs/>
                <w:lang w:eastAsia="ru-RU"/>
              </w:rPr>
              <w:t>2.</w:t>
            </w:r>
            <w:r w:rsidRPr="000F25A5">
              <w:rPr>
                <w:rFonts w:eastAsia="Times New Roman"/>
                <w:b/>
                <w:lang w:eastAsia="ru-RU"/>
              </w:rPr>
              <w:t> Содержательный раздел Программы:</w:t>
            </w:r>
          </w:p>
        </w:tc>
        <w:tc>
          <w:tcPr>
            <w:tcW w:w="731" w:type="dxa"/>
          </w:tcPr>
          <w:p w:rsidR="00FB7C84" w:rsidRPr="00FD7147" w:rsidRDefault="00D405CD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b/>
                <w:lang w:eastAsia="ru-RU"/>
              </w:rPr>
            </w:pPr>
            <w:r>
              <w:rPr>
                <w:rFonts w:eastAsia="Times New Roman"/>
                <w:b/>
                <w:lang w:eastAsia="ru-RU"/>
              </w:rPr>
              <w:t>13</w:t>
            </w:r>
          </w:p>
        </w:tc>
      </w:tr>
      <w:tr w:rsidR="00FB7C84" w:rsidTr="009761DD">
        <w:tc>
          <w:tcPr>
            <w:tcW w:w="9158" w:type="dxa"/>
          </w:tcPr>
          <w:p w:rsidR="00FB7C84" w:rsidRPr="00534E89" w:rsidRDefault="00FB7C84" w:rsidP="005F65F7">
            <w:pPr>
              <w:spacing w:line="276" w:lineRule="auto"/>
              <w:ind w:firstLine="0"/>
              <w:rPr>
                <w:rFonts w:eastAsia="Times New Roman"/>
                <w:bCs/>
                <w:lang w:eastAsia="ru-RU"/>
              </w:rPr>
            </w:pPr>
            <w:r w:rsidRPr="00534E89">
              <w:rPr>
                <w:rFonts w:eastAsia="Times New Roman"/>
                <w:bCs/>
                <w:lang w:eastAsia="ru-RU"/>
              </w:rPr>
              <w:t xml:space="preserve">2.1. </w:t>
            </w:r>
            <w:r>
              <w:rPr>
                <w:rFonts w:eastAsia="Times New Roman"/>
                <w:bCs/>
                <w:lang w:eastAsia="ru-RU"/>
              </w:rPr>
              <w:t>Общее положение</w:t>
            </w:r>
          </w:p>
        </w:tc>
        <w:tc>
          <w:tcPr>
            <w:tcW w:w="731" w:type="dxa"/>
          </w:tcPr>
          <w:p w:rsidR="00FB7C84" w:rsidRPr="00182EC6" w:rsidRDefault="00D405CD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13</w:t>
            </w:r>
          </w:p>
        </w:tc>
      </w:tr>
      <w:tr w:rsidR="00FB7C84" w:rsidTr="009761DD">
        <w:tc>
          <w:tcPr>
            <w:tcW w:w="9158" w:type="dxa"/>
          </w:tcPr>
          <w:p w:rsidR="00FB7C84" w:rsidRPr="000A128B" w:rsidRDefault="00FB7C84" w:rsidP="005F65F7">
            <w:pPr>
              <w:spacing w:line="276" w:lineRule="auto"/>
              <w:ind w:firstLine="0"/>
              <w:rPr>
                <w:rFonts w:eastAsia="Times New Roman"/>
                <w:b/>
                <w:bCs/>
                <w:u w:val="single"/>
                <w:lang w:eastAsia="ru-RU"/>
              </w:rPr>
            </w:pPr>
            <w:r w:rsidRPr="000A128B">
              <w:rPr>
                <w:rFonts w:eastAsia="Times New Roman"/>
                <w:b/>
                <w:lang w:eastAsia="ru-RU"/>
              </w:rPr>
              <w:t xml:space="preserve">2.2. </w:t>
            </w:r>
            <w:r>
              <w:rPr>
                <w:rFonts w:eastAsia="Times New Roman"/>
                <w:b/>
                <w:lang w:eastAsia="ru-RU"/>
              </w:rPr>
              <w:t>П</w:t>
            </w:r>
            <w:r w:rsidRPr="000A128B">
              <w:rPr>
                <w:rFonts w:eastAsia="Times New Roman"/>
                <w:b/>
                <w:lang w:eastAsia="ru-RU"/>
              </w:rPr>
              <w:t>рограмма образования</w:t>
            </w:r>
          </w:p>
        </w:tc>
        <w:tc>
          <w:tcPr>
            <w:tcW w:w="731" w:type="dxa"/>
          </w:tcPr>
          <w:p w:rsidR="00FB7C84" w:rsidRPr="00182EC6" w:rsidRDefault="00D405CD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14</w:t>
            </w:r>
          </w:p>
        </w:tc>
      </w:tr>
      <w:tr w:rsidR="00FB7C84" w:rsidTr="009761DD">
        <w:tc>
          <w:tcPr>
            <w:tcW w:w="9158" w:type="dxa"/>
          </w:tcPr>
          <w:p w:rsidR="00FB7C84" w:rsidRDefault="00FB7C84" w:rsidP="005F65F7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574B2B">
              <w:rPr>
                <w:rFonts w:eastAsia="Times New Roman"/>
                <w:lang w:eastAsia="ru-RU"/>
              </w:rPr>
              <w:t>2.2.1. Пояснительная записка</w:t>
            </w:r>
          </w:p>
        </w:tc>
        <w:tc>
          <w:tcPr>
            <w:tcW w:w="731" w:type="dxa"/>
          </w:tcPr>
          <w:p w:rsidR="00FB7C84" w:rsidRPr="00182EC6" w:rsidRDefault="00D405CD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14</w:t>
            </w:r>
          </w:p>
        </w:tc>
      </w:tr>
      <w:tr w:rsidR="00FB7C84" w:rsidTr="009761DD">
        <w:tc>
          <w:tcPr>
            <w:tcW w:w="9158" w:type="dxa"/>
          </w:tcPr>
          <w:p w:rsidR="00FB7C84" w:rsidRPr="00574B2B" w:rsidRDefault="00FB7C84" w:rsidP="005F65F7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574B2B">
              <w:rPr>
                <w:rFonts w:eastAsia="Times New Roman"/>
                <w:lang w:eastAsia="ru-RU"/>
              </w:rPr>
              <w:t>2.2.2. Задачи и содержание образования по образовательным областям</w:t>
            </w:r>
          </w:p>
        </w:tc>
        <w:tc>
          <w:tcPr>
            <w:tcW w:w="731" w:type="dxa"/>
          </w:tcPr>
          <w:p w:rsidR="00FB7C84" w:rsidRPr="00182EC6" w:rsidRDefault="00D405CD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14</w:t>
            </w:r>
          </w:p>
        </w:tc>
      </w:tr>
      <w:tr w:rsidR="00FB7C84" w:rsidTr="009761DD">
        <w:tc>
          <w:tcPr>
            <w:tcW w:w="9158" w:type="dxa"/>
          </w:tcPr>
          <w:p w:rsidR="00FB7C84" w:rsidRDefault="00FB7C84" w:rsidP="005F65F7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574B2B">
              <w:rPr>
                <w:rFonts w:eastAsia="Times New Roman"/>
                <w:lang w:eastAsia="ru-RU"/>
              </w:rPr>
              <w:t>2.2.2.1. Социально-коммуникативное развитие</w:t>
            </w:r>
          </w:p>
        </w:tc>
        <w:tc>
          <w:tcPr>
            <w:tcW w:w="731" w:type="dxa"/>
          </w:tcPr>
          <w:p w:rsidR="00FB7C84" w:rsidRPr="00182EC6" w:rsidRDefault="00D405CD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14</w:t>
            </w:r>
          </w:p>
        </w:tc>
      </w:tr>
      <w:tr w:rsidR="00FB7C84" w:rsidTr="009761DD">
        <w:tc>
          <w:tcPr>
            <w:tcW w:w="9158" w:type="dxa"/>
          </w:tcPr>
          <w:p w:rsidR="00FB7C84" w:rsidRDefault="00FB7C84" w:rsidP="005F65F7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574B2B">
              <w:rPr>
                <w:rFonts w:eastAsia="Times New Roman"/>
                <w:lang w:eastAsia="ru-RU"/>
              </w:rPr>
              <w:t>2.2.2.2. Познавательное развитие</w:t>
            </w:r>
          </w:p>
        </w:tc>
        <w:tc>
          <w:tcPr>
            <w:tcW w:w="731" w:type="dxa"/>
          </w:tcPr>
          <w:p w:rsidR="00FB7C84" w:rsidRPr="00182EC6" w:rsidRDefault="00D405CD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24</w:t>
            </w:r>
          </w:p>
        </w:tc>
      </w:tr>
      <w:tr w:rsidR="00FB7C84" w:rsidTr="009761DD">
        <w:tc>
          <w:tcPr>
            <w:tcW w:w="9158" w:type="dxa"/>
          </w:tcPr>
          <w:p w:rsidR="00FB7C84" w:rsidRDefault="00FB7C84" w:rsidP="005F65F7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574B2B">
              <w:rPr>
                <w:rFonts w:eastAsia="Times New Roman"/>
                <w:lang w:eastAsia="ru-RU"/>
              </w:rPr>
              <w:t>2.2.2.3. Речевое развитие</w:t>
            </w:r>
          </w:p>
        </w:tc>
        <w:tc>
          <w:tcPr>
            <w:tcW w:w="731" w:type="dxa"/>
          </w:tcPr>
          <w:p w:rsidR="00FB7C84" w:rsidRPr="00182EC6" w:rsidRDefault="00D405CD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32</w:t>
            </w:r>
          </w:p>
        </w:tc>
      </w:tr>
      <w:tr w:rsidR="00FB7C84" w:rsidTr="009761DD">
        <w:tc>
          <w:tcPr>
            <w:tcW w:w="9158" w:type="dxa"/>
          </w:tcPr>
          <w:p w:rsidR="00FB7C84" w:rsidRDefault="00FB7C84" w:rsidP="005F65F7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9B40C8">
              <w:rPr>
                <w:rFonts w:eastAsia="Times New Roman"/>
                <w:lang w:eastAsia="ru-RU"/>
              </w:rPr>
              <w:t>2.2.2.4. Художественно-эстетическое развитие</w:t>
            </w:r>
          </w:p>
        </w:tc>
        <w:tc>
          <w:tcPr>
            <w:tcW w:w="731" w:type="dxa"/>
          </w:tcPr>
          <w:p w:rsidR="00FB7C84" w:rsidRPr="00182EC6" w:rsidRDefault="0062358F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42</w:t>
            </w:r>
          </w:p>
        </w:tc>
      </w:tr>
      <w:tr w:rsidR="00FB7C84" w:rsidTr="009761DD">
        <w:tc>
          <w:tcPr>
            <w:tcW w:w="9158" w:type="dxa"/>
          </w:tcPr>
          <w:p w:rsidR="00FB7C84" w:rsidRDefault="00FB7C84" w:rsidP="005F65F7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9B40C8">
              <w:rPr>
                <w:rFonts w:eastAsia="Times New Roman"/>
                <w:lang w:eastAsia="ru-RU"/>
              </w:rPr>
              <w:t>2.2.2.5. Физическое развитие</w:t>
            </w:r>
          </w:p>
        </w:tc>
        <w:tc>
          <w:tcPr>
            <w:tcW w:w="731" w:type="dxa"/>
          </w:tcPr>
          <w:p w:rsidR="00FB7C84" w:rsidRPr="00182EC6" w:rsidRDefault="0062358F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61</w:t>
            </w:r>
          </w:p>
        </w:tc>
      </w:tr>
      <w:tr w:rsidR="00EE4A7E" w:rsidTr="009761DD">
        <w:tc>
          <w:tcPr>
            <w:tcW w:w="9158" w:type="dxa"/>
          </w:tcPr>
          <w:p w:rsidR="00EE4A7E" w:rsidRPr="009B40C8" w:rsidRDefault="00EE4A7E" w:rsidP="00EE4A7E">
            <w:pPr>
              <w:ind w:firstLine="0"/>
              <w:rPr>
                <w:rFonts w:eastAsia="Times New Roman"/>
                <w:lang w:eastAsia="ru-RU"/>
              </w:rPr>
            </w:pPr>
            <w:r w:rsidRPr="009B40C8">
              <w:rPr>
                <w:rFonts w:eastAsia="Times New Roman"/>
                <w:lang w:eastAsia="ru-RU"/>
              </w:rPr>
              <w:t>2.2.2.</w:t>
            </w:r>
            <w:r>
              <w:rPr>
                <w:rFonts w:eastAsia="Times New Roman"/>
                <w:lang w:eastAsia="ru-RU"/>
              </w:rPr>
              <w:t>6</w:t>
            </w:r>
            <w:r w:rsidRPr="009B40C8">
              <w:rPr>
                <w:rFonts w:eastAsia="Times New Roman"/>
                <w:lang w:eastAsia="ru-RU"/>
              </w:rPr>
              <w:t xml:space="preserve">. </w:t>
            </w:r>
            <w:r w:rsidRPr="00EE4A7E">
              <w:rPr>
                <w:rFonts w:eastAsia="Times New Roman"/>
                <w:lang w:eastAsia="ru-RU"/>
              </w:rPr>
              <w:t xml:space="preserve">Вариативные формы, способы, методы и средства реализации </w:t>
            </w:r>
            <w:r>
              <w:rPr>
                <w:rFonts w:eastAsia="Times New Roman"/>
                <w:lang w:eastAsia="ru-RU"/>
              </w:rPr>
              <w:t>П</w:t>
            </w:r>
            <w:r w:rsidRPr="00EE4A7E">
              <w:rPr>
                <w:rFonts w:eastAsia="Times New Roman"/>
                <w:lang w:eastAsia="ru-RU"/>
              </w:rPr>
              <w:t>рограммы</w:t>
            </w:r>
          </w:p>
        </w:tc>
        <w:tc>
          <w:tcPr>
            <w:tcW w:w="731" w:type="dxa"/>
          </w:tcPr>
          <w:p w:rsidR="00EE4A7E" w:rsidRPr="00182EC6" w:rsidRDefault="00D405CD" w:rsidP="0062358F">
            <w:pPr>
              <w:tabs>
                <w:tab w:val="left" w:pos="108"/>
              </w:tabs>
              <w:ind w:right="35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7</w:t>
            </w:r>
            <w:r w:rsidR="0062358F">
              <w:rPr>
                <w:rFonts w:eastAsia="Times New Roman"/>
                <w:lang w:eastAsia="ru-RU"/>
              </w:rPr>
              <w:t>69</w:t>
            </w:r>
          </w:p>
        </w:tc>
      </w:tr>
      <w:tr w:rsidR="00EE4A7E" w:rsidTr="009761DD">
        <w:tc>
          <w:tcPr>
            <w:tcW w:w="9158" w:type="dxa"/>
          </w:tcPr>
          <w:p w:rsidR="00EE4A7E" w:rsidRPr="009B40C8" w:rsidRDefault="00EE4A7E" w:rsidP="00EE4A7E">
            <w:pPr>
              <w:ind w:firstLine="0"/>
              <w:rPr>
                <w:rFonts w:eastAsia="Times New Roman"/>
                <w:lang w:eastAsia="ru-RU"/>
              </w:rPr>
            </w:pPr>
            <w:r w:rsidRPr="009B40C8">
              <w:rPr>
                <w:rFonts w:eastAsia="Times New Roman"/>
                <w:lang w:eastAsia="ru-RU"/>
              </w:rPr>
              <w:t>2.2.2.</w:t>
            </w:r>
            <w:r>
              <w:rPr>
                <w:rFonts w:eastAsia="Times New Roman"/>
                <w:lang w:eastAsia="ru-RU"/>
              </w:rPr>
              <w:t>7</w:t>
            </w:r>
            <w:r w:rsidRPr="009B40C8">
              <w:rPr>
                <w:rFonts w:eastAsia="Times New Roman"/>
                <w:lang w:eastAsia="ru-RU"/>
              </w:rPr>
              <w:t xml:space="preserve">. </w:t>
            </w:r>
            <w:r w:rsidRPr="00EE4A7E">
              <w:rPr>
                <w:rFonts w:eastAsia="Times New Roman"/>
                <w:lang w:eastAsia="ru-RU"/>
              </w:rPr>
              <w:t>Особенности образовательной деятельности разных видов и культурных практик</w:t>
            </w:r>
          </w:p>
        </w:tc>
        <w:tc>
          <w:tcPr>
            <w:tcW w:w="731" w:type="dxa"/>
          </w:tcPr>
          <w:p w:rsidR="00EE4A7E" w:rsidRPr="00182EC6" w:rsidRDefault="00D405CD" w:rsidP="0062358F">
            <w:pPr>
              <w:tabs>
                <w:tab w:val="left" w:pos="108"/>
              </w:tabs>
              <w:ind w:right="35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77</w:t>
            </w:r>
            <w:r w:rsidR="0062358F">
              <w:rPr>
                <w:rFonts w:eastAsia="Times New Roman"/>
                <w:lang w:eastAsia="ru-RU"/>
              </w:rPr>
              <w:t>4</w:t>
            </w:r>
          </w:p>
        </w:tc>
      </w:tr>
      <w:tr w:rsidR="00EE4A7E" w:rsidTr="009761DD">
        <w:tc>
          <w:tcPr>
            <w:tcW w:w="9158" w:type="dxa"/>
          </w:tcPr>
          <w:p w:rsidR="00EE4A7E" w:rsidRPr="009B40C8" w:rsidRDefault="00EE4A7E" w:rsidP="00EE4A7E">
            <w:pPr>
              <w:ind w:firstLine="0"/>
              <w:rPr>
                <w:rFonts w:eastAsia="Times New Roman"/>
                <w:lang w:eastAsia="ru-RU"/>
              </w:rPr>
            </w:pPr>
            <w:r w:rsidRPr="009B40C8">
              <w:rPr>
                <w:rFonts w:eastAsia="Times New Roman"/>
                <w:lang w:eastAsia="ru-RU"/>
              </w:rPr>
              <w:t>2.2.2.</w:t>
            </w:r>
            <w:r>
              <w:rPr>
                <w:rFonts w:eastAsia="Times New Roman"/>
                <w:lang w:eastAsia="ru-RU"/>
              </w:rPr>
              <w:t>8</w:t>
            </w:r>
            <w:r w:rsidRPr="009B40C8">
              <w:rPr>
                <w:rFonts w:eastAsia="Times New Roman"/>
                <w:lang w:eastAsia="ru-RU"/>
              </w:rPr>
              <w:t>.</w:t>
            </w:r>
            <w:r w:rsidRPr="00EE4A7E">
              <w:rPr>
                <w:rFonts w:eastAsia="Times New Roman"/>
                <w:lang w:eastAsia="ru-RU"/>
              </w:rPr>
              <w:t>Способы и направления поддержки детской инициативы</w:t>
            </w:r>
          </w:p>
        </w:tc>
        <w:tc>
          <w:tcPr>
            <w:tcW w:w="731" w:type="dxa"/>
          </w:tcPr>
          <w:p w:rsidR="00EE4A7E" w:rsidRPr="00182EC6" w:rsidRDefault="00D405CD" w:rsidP="0062358F">
            <w:pPr>
              <w:tabs>
                <w:tab w:val="left" w:pos="108"/>
              </w:tabs>
              <w:ind w:right="35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8</w:t>
            </w:r>
            <w:r w:rsidR="0062358F">
              <w:rPr>
                <w:rFonts w:eastAsia="Times New Roman"/>
                <w:lang w:eastAsia="ru-RU"/>
              </w:rPr>
              <w:t>78</w:t>
            </w:r>
          </w:p>
        </w:tc>
      </w:tr>
      <w:tr w:rsidR="00EE4A7E" w:rsidTr="009761DD">
        <w:tc>
          <w:tcPr>
            <w:tcW w:w="9158" w:type="dxa"/>
          </w:tcPr>
          <w:p w:rsidR="00EE4A7E" w:rsidRPr="009B40C8" w:rsidRDefault="00EE4A7E" w:rsidP="00EE4A7E">
            <w:pPr>
              <w:ind w:firstLine="0"/>
              <w:rPr>
                <w:rFonts w:eastAsia="Times New Roman"/>
                <w:lang w:eastAsia="ru-RU"/>
              </w:rPr>
            </w:pPr>
            <w:r w:rsidRPr="009B40C8">
              <w:rPr>
                <w:rFonts w:eastAsia="Times New Roman"/>
                <w:lang w:eastAsia="ru-RU"/>
              </w:rPr>
              <w:t>2.2.2.</w:t>
            </w:r>
            <w:r>
              <w:rPr>
                <w:rFonts w:eastAsia="Times New Roman"/>
                <w:lang w:eastAsia="ru-RU"/>
              </w:rPr>
              <w:t>9</w:t>
            </w:r>
            <w:r w:rsidRPr="009B40C8">
              <w:rPr>
                <w:rFonts w:eastAsia="Times New Roman"/>
                <w:lang w:eastAsia="ru-RU"/>
              </w:rPr>
              <w:t>.</w:t>
            </w:r>
            <w:r w:rsidRPr="00EE4A7E">
              <w:rPr>
                <w:rFonts w:eastAsia="Times New Roman"/>
                <w:lang w:eastAsia="ru-RU"/>
              </w:rPr>
              <w:t>Особенности взаимодействия с семьями обучающихся</w:t>
            </w:r>
          </w:p>
        </w:tc>
        <w:tc>
          <w:tcPr>
            <w:tcW w:w="731" w:type="dxa"/>
          </w:tcPr>
          <w:p w:rsidR="00EE4A7E" w:rsidRPr="00182EC6" w:rsidRDefault="00D405CD" w:rsidP="0062358F">
            <w:pPr>
              <w:tabs>
                <w:tab w:val="left" w:pos="108"/>
              </w:tabs>
              <w:ind w:right="35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8</w:t>
            </w:r>
            <w:r w:rsidR="0062358F">
              <w:rPr>
                <w:rFonts w:eastAsia="Times New Roman"/>
                <w:lang w:eastAsia="ru-RU"/>
              </w:rPr>
              <w:t>80</w:t>
            </w:r>
          </w:p>
        </w:tc>
      </w:tr>
      <w:tr w:rsidR="00EE4A7E" w:rsidTr="009761DD">
        <w:tc>
          <w:tcPr>
            <w:tcW w:w="9158" w:type="dxa"/>
          </w:tcPr>
          <w:p w:rsidR="00EE4A7E" w:rsidRPr="00EE4A7E" w:rsidRDefault="00EE4A7E" w:rsidP="00EE4A7E">
            <w:pPr>
              <w:ind w:firstLine="0"/>
              <w:rPr>
                <w:rFonts w:eastAsia="Times New Roman"/>
                <w:color w:val="FF0000"/>
                <w:lang w:eastAsia="ru-RU"/>
              </w:rPr>
            </w:pPr>
            <w:r w:rsidRPr="00FB3A5D">
              <w:rPr>
                <w:rFonts w:eastAsia="Times New Roman"/>
                <w:lang w:eastAsia="ru-RU"/>
              </w:rPr>
              <w:t>2.2.2.10.Направления и задачи коррекционно-развивающей работы</w:t>
            </w:r>
          </w:p>
        </w:tc>
        <w:tc>
          <w:tcPr>
            <w:tcW w:w="731" w:type="dxa"/>
          </w:tcPr>
          <w:p w:rsidR="00EE4A7E" w:rsidRPr="00182EC6" w:rsidRDefault="00D405CD" w:rsidP="0062358F">
            <w:pPr>
              <w:tabs>
                <w:tab w:val="left" w:pos="108"/>
              </w:tabs>
              <w:ind w:right="35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8</w:t>
            </w:r>
            <w:r w:rsidR="0062358F">
              <w:rPr>
                <w:rFonts w:eastAsia="Times New Roman"/>
                <w:lang w:eastAsia="ru-RU"/>
              </w:rPr>
              <w:t>83</w:t>
            </w:r>
          </w:p>
        </w:tc>
      </w:tr>
      <w:tr w:rsidR="00FB7C84" w:rsidTr="009761DD">
        <w:tc>
          <w:tcPr>
            <w:tcW w:w="9158" w:type="dxa"/>
          </w:tcPr>
          <w:p w:rsidR="00FB7C84" w:rsidRPr="00171CBA" w:rsidRDefault="00FB7C84" w:rsidP="005F65F7">
            <w:pPr>
              <w:spacing w:line="276" w:lineRule="auto"/>
              <w:ind w:firstLine="0"/>
              <w:rPr>
                <w:rFonts w:eastAsia="Times New Roman"/>
                <w:b/>
                <w:lang w:eastAsia="ru-RU"/>
              </w:rPr>
            </w:pPr>
            <w:r w:rsidRPr="00171CBA">
              <w:rPr>
                <w:rFonts w:eastAsia="Times New Roman"/>
                <w:b/>
                <w:lang w:eastAsia="ru-RU"/>
              </w:rPr>
              <w:t xml:space="preserve">2.3. </w:t>
            </w:r>
            <w:r>
              <w:rPr>
                <w:rFonts w:eastAsia="Times New Roman"/>
                <w:b/>
                <w:lang w:eastAsia="ru-RU"/>
              </w:rPr>
              <w:t>П</w:t>
            </w:r>
            <w:r w:rsidRPr="00171CBA">
              <w:rPr>
                <w:rFonts w:eastAsia="Times New Roman"/>
                <w:b/>
                <w:lang w:eastAsia="ru-RU"/>
              </w:rPr>
              <w:t>рограмма воспитания</w:t>
            </w:r>
          </w:p>
        </w:tc>
        <w:tc>
          <w:tcPr>
            <w:tcW w:w="731" w:type="dxa"/>
          </w:tcPr>
          <w:p w:rsidR="00FB7C84" w:rsidRPr="00182EC6" w:rsidRDefault="0062358F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90</w:t>
            </w:r>
          </w:p>
        </w:tc>
      </w:tr>
      <w:tr w:rsidR="00FB7C84" w:rsidTr="009761DD">
        <w:tc>
          <w:tcPr>
            <w:tcW w:w="9158" w:type="dxa"/>
          </w:tcPr>
          <w:p w:rsidR="00FB7C84" w:rsidRDefault="00FB7C84" w:rsidP="005F65F7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AC7D7B">
              <w:rPr>
                <w:rFonts w:eastAsia="Times New Roman"/>
                <w:lang w:eastAsia="ru-RU"/>
              </w:rPr>
              <w:t>2.3.1. Пояснительная записка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9</w:t>
            </w:r>
            <w:r w:rsidR="0062358F">
              <w:rPr>
                <w:rFonts w:eastAsia="Times New Roman"/>
                <w:lang w:eastAsia="ru-RU"/>
              </w:rPr>
              <w:t>0</w:t>
            </w:r>
          </w:p>
        </w:tc>
      </w:tr>
      <w:tr w:rsidR="00FB7C84" w:rsidTr="009761DD">
        <w:tc>
          <w:tcPr>
            <w:tcW w:w="9158" w:type="dxa"/>
          </w:tcPr>
          <w:p w:rsidR="00FB7C84" w:rsidRDefault="00FB7C84" w:rsidP="005F65F7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AC7D7B">
              <w:rPr>
                <w:rFonts w:eastAsia="Times New Roman"/>
                <w:lang w:eastAsia="ru-RU"/>
              </w:rPr>
              <w:t>2.3.2. Целевой раздел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9</w:t>
            </w:r>
            <w:r w:rsidR="0062358F">
              <w:rPr>
                <w:rFonts w:eastAsia="Times New Roman"/>
                <w:lang w:eastAsia="ru-RU"/>
              </w:rPr>
              <w:t>1</w:t>
            </w:r>
          </w:p>
        </w:tc>
      </w:tr>
      <w:tr w:rsidR="00FB7C84" w:rsidTr="009761DD">
        <w:tc>
          <w:tcPr>
            <w:tcW w:w="9158" w:type="dxa"/>
          </w:tcPr>
          <w:p w:rsidR="00FB7C84" w:rsidRDefault="00EE4A7E" w:rsidP="009167C5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AC7D7B">
              <w:rPr>
                <w:rFonts w:eastAsia="Times New Roman"/>
                <w:lang w:eastAsia="ru-RU"/>
              </w:rPr>
              <w:t>2.3.</w:t>
            </w:r>
            <w:r w:rsidR="009167C5">
              <w:rPr>
                <w:rFonts w:eastAsia="Times New Roman"/>
                <w:lang w:eastAsia="ru-RU"/>
              </w:rPr>
              <w:t>2</w:t>
            </w:r>
            <w:r w:rsidRPr="00AC7D7B">
              <w:rPr>
                <w:rFonts w:eastAsia="Times New Roman"/>
                <w:lang w:eastAsia="ru-RU"/>
              </w:rPr>
              <w:t xml:space="preserve">. </w:t>
            </w:r>
            <w:r w:rsidR="009167C5">
              <w:rPr>
                <w:rFonts w:eastAsia="Times New Roman"/>
                <w:lang w:eastAsia="ru-RU"/>
              </w:rPr>
              <w:t>1.З</w:t>
            </w:r>
            <w:r w:rsidRPr="00EE4A7E">
              <w:rPr>
                <w:rFonts w:eastAsia="Times New Roman"/>
                <w:lang w:eastAsia="ru-RU"/>
              </w:rPr>
              <w:t>адачи воспитания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9</w:t>
            </w:r>
            <w:r w:rsidR="0062358F">
              <w:rPr>
                <w:rFonts w:eastAsia="Times New Roman"/>
                <w:lang w:eastAsia="ru-RU"/>
              </w:rPr>
              <w:t>1</w:t>
            </w:r>
          </w:p>
        </w:tc>
      </w:tr>
      <w:tr w:rsidR="00FB7C84" w:rsidTr="009761DD">
        <w:tc>
          <w:tcPr>
            <w:tcW w:w="9158" w:type="dxa"/>
          </w:tcPr>
          <w:p w:rsidR="00FB7C84" w:rsidRDefault="00EE4A7E" w:rsidP="009167C5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AC7D7B">
              <w:rPr>
                <w:rFonts w:eastAsia="Times New Roman"/>
                <w:lang w:eastAsia="ru-RU"/>
              </w:rPr>
              <w:t>2.3.</w:t>
            </w:r>
            <w:r w:rsidR="009167C5">
              <w:rPr>
                <w:rFonts w:eastAsia="Times New Roman"/>
                <w:lang w:eastAsia="ru-RU"/>
              </w:rPr>
              <w:t>2</w:t>
            </w:r>
            <w:r w:rsidRPr="00AC7D7B">
              <w:rPr>
                <w:rFonts w:eastAsia="Times New Roman"/>
                <w:lang w:eastAsia="ru-RU"/>
              </w:rPr>
              <w:t>.</w:t>
            </w:r>
            <w:r w:rsidR="009167C5">
              <w:rPr>
                <w:rFonts w:eastAsia="Times New Roman"/>
                <w:lang w:eastAsia="ru-RU"/>
              </w:rPr>
              <w:t>2.</w:t>
            </w:r>
            <w:r>
              <w:rPr>
                <w:rFonts w:eastAsia="Times New Roman"/>
                <w:lang w:eastAsia="ru-RU"/>
              </w:rPr>
              <w:t xml:space="preserve"> Направления воспитания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9</w:t>
            </w:r>
            <w:r w:rsidR="0062358F">
              <w:rPr>
                <w:rFonts w:eastAsia="Times New Roman"/>
                <w:lang w:eastAsia="ru-RU"/>
              </w:rPr>
              <w:t>1</w:t>
            </w:r>
          </w:p>
        </w:tc>
      </w:tr>
      <w:tr w:rsidR="00FB7C84" w:rsidTr="009761DD">
        <w:tc>
          <w:tcPr>
            <w:tcW w:w="9158" w:type="dxa"/>
          </w:tcPr>
          <w:p w:rsidR="00FB7C84" w:rsidRDefault="00EE4A7E" w:rsidP="009167C5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AC7D7B">
              <w:rPr>
                <w:rFonts w:eastAsia="Times New Roman"/>
                <w:lang w:eastAsia="ru-RU"/>
              </w:rPr>
              <w:t>2.3.</w:t>
            </w:r>
            <w:r w:rsidR="009167C5">
              <w:rPr>
                <w:rFonts w:eastAsia="Times New Roman"/>
                <w:lang w:eastAsia="ru-RU"/>
              </w:rPr>
              <w:t>2</w:t>
            </w:r>
            <w:r w:rsidRPr="00AC7D7B">
              <w:rPr>
                <w:rFonts w:eastAsia="Times New Roman"/>
                <w:lang w:eastAsia="ru-RU"/>
              </w:rPr>
              <w:t>.</w:t>
            </w:r>
            <w:r w:rsidR="009167C5">
              <w:rPr>
                <w:rFonts w:eastAsia="Times New Roman"/>
                <w:lang w:eastAsia="ru-RU"/>
              </w:rPr>
              <w:t>3.</w:t>
            </w:r>
            <w:r w:rsidRPr="00EE4A7E">
              <w:rPr>
                <w:rFonts w:eastAsia="Times New Roman"/>
                <w:lang w:eastAsia="ru-RU"/>
              </w:rPr>
              <w:t>Целевые ориентиры воспитания</w:t>
            </w:r>
          </w:p>
        </w:tc>
        <w:tc>
          <w:tcPr>
            <w:tcW w:w="731" w:type="dxa"/>
          </w:tcPr>
          <w:p w:rsidR="00FB7C84" w:rsidRPr="00182EC6" w:rsidRDefault="0062358F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108</w:t>
            </w:r>
          </w:p>
        </w:tc>
      </w:tr>
      <w:tr w:rsidR="00FB7C84" w:rsidTr="009761DD">
        <w:tc>
          <w:tcPr>
            <w:tcW w:w="9158" w:type="dxa"/>
          </w:tcPr>
          <w:p w:rsidR="00FB7C84" w:rsidRDefault="00FB7C84" w:rsidP="005F65F7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F172F6">
              <w:rPr>
                <w:rFonts w:eastAsia="Times New Roman"/>
                <w:lang w:eastAsia="ru-RU"/>
              </w:rPr>
              <w:t>2.3.3. Содержательный раздел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11</w:t>
            </w:r>
            <w:r w:rsidR="0062358F">
              <w:rPr>
                <w:rFonts w:eastAsia="Times New Roman"/>
                <w:lang w:eastAsia="ru-RU"/>
              </w:rPr>
              <w:t>5</w:t>
            </w:r>
          </w:p>
        </w:tc>
      </w:tr>
      <w:tr w:rsidR="00FB7C84" w:rsidTr="009761DD">
        <w:tc>
          <w:tcPr>
            <w:tcW w:w="9158" w:type="dxa"/>
          </w:tcPr>
          <w:p w:rsidR="00FB7C84" w:rsidRDefault="00EE4A7E" w:rsidP="00F2211D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F172F6">
              <w:rPr>
                <w:rFonts w:eastAsia="Times New Roman"/>
                <w:lang w:eastAsia="ru-RU"/>
              </w:rPr>
              <w:t>2.3.3.</w:t>
            </w:r>
            <w:r>
              <w:rPr>
                <w:rFonts w:eastAsia="Times New Roman"/>
                <w:lang w:eastAsia="ru-RU"/>
              </w:rPr>
              <w:t>1.</w:t>
            </w:r>
            <w:r w:rsidR="00F2211D" w:rsidRPr="00F2211D">
              <w:rPr>
                <w:rFonts w:eastAsia="Times New Roman"/>
                <w:lang w:eastAsia="ru-RU"/>
              </w:rPr>
              <w:t xml:space="preserve">Уклад 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11</w:t>
            </w:r>
            <w:r w:rsidR="0062358F">
              <w:rPr>
                <w:rFonts w:eastAsia="Times New Roman"/>
                <w:lang w:eastAsia="ru-RU"/>
              </w:rPr>
              <w:t>5</w:t>
            </w:r>
          </w:p>
        </w:tc>
      </w:tr>
      <w:tr w:rsidR="00FB7C84" w:rsidTr="009761DD">
        <w:tc>
          <w:tcPr>
            <w:tcW w:w="9158" w:type="dxa"/>
          </w:tcPr>
          <w:p w:rsidR="00FB7C84" w:rsidRDefault="00EE4A7E" w:rsidP="00EE4A7E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F172F6">
              <w:rPr>
                <w:rFonts w:eastAsia="Times New Roman"/>
                <w:lang w:eastAsia="ru-RU"/>
              </w:rPr>
              <w:t>2.3.3.</w:t>
            </w:r>
            <w:r>
              <w:rPr>
                <w:rFonts w:eastAsia="Times New Roman"/>
                <w:lang w:eastAsia="ru-RU"/>
              </w:rPr>
              <w:t>2.</w:t>
            </w:r>
            <w:r w:rsidR="00F2211D" w:rsidRPr="00F2211D">
              <w:rPr>
                <w:rFonts w:eastAsia="Times New Roman"/>
                <w:lang w:eastAsia="ru-RU"/>
              </w:rPr>
              <w:t>Воспитывающая сред</w:t>
            </w:r>
            <w:r w:rsidR="00F2211D">
              <w:rPr>
                <w:rFonts w:eastAsia="Times New Roman"/>
                <w:lang w:eastAsia="ru-RU"/>
              </w:rPr>
              <w:t>а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</w:t>
            </w:r>
            <w:r w:rsidR="0062358F">
              <w:rPr>
                <w:rFonts w:eastAsia="Times New Roman"/>
                <w:lang w:eastAsia="ru-RU"/>
              </w:rPr>
              <w:t>17</w:t>
            </w:r>
          </w:p>
        </w:tc>
      </w:tr>
      <w:tr w:rsidR="00FB7C84" w:rsidTr="009761DD">
        <w:tc>
          <w:tcPr>
            <w:tcW w:w="9158" w:type="dxa"/>
          </w:tcPr>
          <w:p w:rsidR="00FB7C84" w:rsidRDefault="00EE4A7E" w:rsidP="00EE4A7E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F172F6">
              <w:rPr>
                <w:rFonts w:eastAsia="Times New Roman"/>
                <w:lang w:eastAsia="ru-RU"/>
              </w:rPr>
              <w:t>2.3.3.</w:t>
            </w:r>
            <w:r>
              <w:rPr>
                <w:rFonts w:eastAsia="Times New Roman"/>
                <w:lang w:eastAsia="ru-RU"/>
              </w:rPr>
              <w:t>3.</w:t>
            </w:r>
            <w:r w:rsidR="00F95ECF" w:rsidRPr="00F95ECF">
              <w:rPr>
                <w:rFonts w:eastAsia="Times New Roman"/>
                <w:lang w:eastAsia="ru-RU"/>
              </w:rPr>
              <w:t>Общности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</w:t>
            </w:r>
            <w:r w:rsidR="0062358F">
              <w:rPr>
                <w:rFonts w:eastAsia="Times New Roman"/>
                <w:lang w:eastAsia="ru-RU"/>
              </w:rPr>
              <w:t>19</w:t>
            </w:r>
          </w:p>
        </w:tc>
      </w:tr>
      <w:tr w:rsidR="00FB7C84" w:rsidTr="009761DD">
        <w:tc>
          <w:tcPr>
            <w:tcW w:w="9158" w:type="dxa"/>
          </w:tcPr>
          <w:p w:rsidR="00FB7C84" w:rsidRDefault="00EE4A7E" w:rsidP="00EE4A7E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F172F6">
              <w:rPr>
                <w:rFonts w:eastAsia="Times New Roman"/>
                <w:lang w:eastAsia="ru-RU"/>
              </w:rPr>
              <w:t>2.3.3.</w:t>
            </w:r>
            <w:r>
              <w:rPr>
                <w:rFonts w:eastAsia="Times New Roman"/>
                <w:lang w:eastAsia="ru-RU"/>
              </w:rPr>
              <w:t>4.</w:t>
            </w:r>
            <w:r w:rsidR="00F95ECF" w:rsidRPr="00F95ECF">
              <w:rPr>
                <w:rFonts w:eastAsia="Times New Roman"/>
                <w:lang w:eastAsia="ru-RU"/>
              </w:rPr>
              <w:t>Задачи воспитания в образовательных областях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12</w:t>
            </w:r>
            <w:r w:rsidR="0062358F">
              <w:rPr>
                <w:rFonts w:eastAsia="Times New Roman"/>
                <w:lang w:eastAsia="ru-RU"/>
              </w:rPr>
              <w:t>1</w:t>
            </w:r>
          </w:p>
        </w:tc>
      </w:tr>
      <w:tr w:rsidR="00FB7C84" w:rsidTr="009761DD">
        <w:tc>
          <w:tcPr>
            <w:tcW w:w="9158" w:type="dxa"/>
          </w:tcPr>
          <w:p w:rsidR="00FB7C84" w:rsidRDefault="00EE4A7E" w:rsidP="00EE4A7E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F172F6">
              <w:rPr>
                <w:rFonts w:eastAsia="Times New Roman"/>
                <w:lang w:eastAsia="ru-RU"/>
              </w:rPr>
              <w:t>2.3.3.</w:t>
            </w:r>
            <w:r>
              <w:rPr>
                <w:rFonts w:eastAsia="Times New Roman"/>
                <w:lang w:eastAsia="ru-RU"/>
              </w:rPr>
              <w:t>5.</w:t>
            </w:r>
            <w:r w:rsidR="00F95ECF" w:rsidRPr="00F95ECF">
              <w:rPr>
                <w:rFonts w:eastAsia="Times New Roman"/>
                <w:lang w:eastAsia="ru-RU"/>
              </w:rPr>
              <w:t>Формы совместной деятельности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12</w:t>
            </w:r>
            <w:r w:rsidR="0062358F">
              <w:rPr>
                <w:rFonts w:eastAsia="Times New Roman"/>
                <w:lang w:eastAsia="ru-RU"/>
              </w:rPr>
              <w:t>3</w:t>
            </w:r>
          </w:p>
        </w:tc>
      </w:tr>
      <w:tr w:rsidR="00FB7C84" w:rsidTr="009761DD">
        <w:tc>
          <w:tcPr>
            <w:tcW w:w="9158" w:type="dxa"/>
          </w:tcPr>
          <w:p w:rsidR="00FB7C84" w:rsidRDefault="00EE4A7E" w:rsidP="00EE4A7E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F172F6">
              <w:rPr>
                <w:rFonts w:eastAsia="Times New Roman"/>
                <w:lang w:eastAsia="ru-RU"/>
              </w:rPr>
              <w:t>2.3.3.</w:t>
            </w:r>
            <w:r>
              <w:rPr>
                <w:rFonts w:eastAsia="Times New Roman"/>
                <w:lang w:eastAsia="ru-RU"/>
              </w:rPr>
              <w:t>6.</w:t>
            </w:r>
            <w:r w:rsidR="00F95ECF" w:rsidRPr="00F95ECF">
              <w:rPr>
                <w:rFonts w:eastAsia="Times New Roman"/>
                <w:lang w:eastAsia="ru-RU"/>
              </w:rPr>
              <w:t xml:space="preserve">Организация </w:t>
            </w:r>
            <w:r w:rsidR="00F95ECF">
              <w:rPr>
                <w:rFonts w:eastAsia="Times New Roman"/>
                <w:lang w:eastAsia="ru-RU"/>
              </w:rPr>
              <w:t xml:space="preserve">развивающей </w:t>
            </w:r>
            <w:r w:rsidR="00F95ECF" w:rsidRPr="00F95ECF">
              <w:rPr>
                <w:rFonts w:eastAsia="Times New Roman"/>
                <w:lang w:eastAsia="ru-RU"/>
              </w:rPr>
              <w:t>предметно-пространственной среды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12</w:t>
            </w:r>
            <w:r w:rsidR="0062358F">
              <w:rPr>
                <w:rFonts w:eastAsia="Times New Roman"/>
                <w:lang w:eastAsia="ru-RU"/>
              </w:rPr>
              <w:t>6</w:t>
            </w:r>
          </w:p>
        </w:tc>
      </w:tr>
      <w:tr w:rsidR="00FB7C84" w:rsidTr="009761DD">
        <w:tc>
          <w:tcPr>
            <w:tcW w:w="9158" w:type="dxa"/>
          </w:tcPr>
          <w:p w:rsidR="00FB7C84" w:rsidRDefault="00EE4A7E" w:rsidP="00EE4A7E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F172F6">
              <w:rPr>
                <w:rFonts w:eastAsia="Times New Roman"/>
                <w:lang w:eastAsia="ru-RU"/>
              </w:rPr>
              <w:t>2.3.3.</w:t>
            </w:r>
            <w:r>
              <w:rPr>
                <w:rFonts w:eastAsia="Times New Roman"/>
                <w:lang w:eastAsia="ru-RU"/>
              </w:rPr>
              <w:t>7.</w:t>
            </w:r>
            <w:r w:rsidR="00F95ECF" w:rsidRPr="00F95ECF">
              <w:rPr>
                <w:rFonts w:eastAsia="Times New Roman"/>
                <w:lang w:eastAsia="ru-RU"/>
              </w:rPr>
              <w:t>Социальное партнерство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12</w:t>
            </w:r>
            <w:r w:rsidR="0062358F">
              <w:rPr>
                <w:rFonts w:eastAsia="Times New Roman"/>
                <w:lang w:eastAsia="ru-RU"/>
              </w:rPr>
              <w:t>8</w:t>
            </w:r>
          </w:p>
        </w:tc>
      </w:tr>
      <w:tr w:rsidR="00FB7C84" w:rsidTr="009761DD">
        <w:tc>
          <w:tcPr>
            <w:tcW w:w="9158" w:type="dxa"/>
          </w:tcPr>
          <w:p w:rsidR="00FB7C84" w:rsidRPr="00A903BF" w:rsidRDefault="00FB7C84" w:rsidP="00A903BF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A903BF">
              <w:rPr>
                <w:rFonts w:eastAsia="Times New Roman"/>
                <w:lang w:eastAsia="ru-RU"/>
              </w:rPr>
              <w:t>2.3.4. Организационный раздел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</w:t>
            </w:r>
            <w:r w:rsidR="0062358F">
              <w:rPr>
                <w:rFonts w:eastAsia="Times New Roman"/>
                <w:lang w:eastAsia="ru-RU"/>
              </w:rPr>
              <w:t>28</w:t>
            </w:r>
          </w:p>
        </w:tc>
      </w:tr>
      <w:tr w:rsidR="00FB7C84" w:rsidTr="009761DD">
        <w:tc>
          <w:tcPr>
            <w:tcW w:w="9158" w:type="dxa"/>
          </w:tcPr>
          <w:p w:rsidR="00FB7C84" w:rsidRDefault="00FB7C84" w:rsidP="003439AD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E170BC">
              <w:rPr>
                <w:rFonts w:eastAsia="Times New Roman"/>
                <w:lang w:eastAsia="ru-RU"/>
              </w:rPr>
              <w:t>2.3.4.</w:t>
            </w:r>
            <w:r>
              <w:rPr>
                <w:rFonts w:eastAsia="Times New Roman"/>
                <w:lang w:eastAsia="ru-RU"/>
              </w:rPr>
              <w:t>1.</w:t>
            </w:r>
            <w:r w:rsidR="003439AD">
              <w:rPr>
                <w:rFonts w:eastAsia="Times New Roman"/>
                <w:lang w:eastAsia="ru-RU"/>
              </w:rPr>
              <w:t>Кадровое обеспечение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</w:t>
            </w:r>
            <w:r w:rsidR="0062358F">
              <w:rPr>
                <w:rFonts w:eastAsia="Times New Roman"/>
                <w:lang w:eastAsia="ru-RU"/>
              </w:rPr>
              <w:t>28</w:t>
            </w:r>
          </w:p>
        </w:tc>
      </w:tr>
      <w:tr w:rsidR="00FB7C84" w:rsidTr="009761DD">
        <w:tc>
          <w:tcPr>
            <w:tcW w:w="9158" w:type="dxa"/>
          </w:tcPr>
          <w:p w:rsidR="00FB7C84" w:rsidRDefault="00FB7C84" w:rsidP="003439AD">
            <w:pPr>
              <w:spacing w:line="276" w:lineRule="auto"/>
              <w:ind w:firstLine="0"/>
              <w:rPr>
                <w:rFonts w:eastAsia="Times New Roman"/>
                <w:lang w:eastAsia="ru-RU"/>
              </w:rPr>
            </w:pPr>
            <w:r w:rsidRPr="00E170BC">
              <w:rPr>
                <w:rFonts w:eastAsia="Times New Roman"/>
                <w:lang w:eastAsia="ru-RU"/>
              </w:rPr>
              <w:lastRenderedPageBreak/>
              <w:t>2.3.4.</w:t>
            </w:r>
            <w:r>
              <w:rPr>
                <w:rFonts w:eastAsia="Times New Roman"/>
                <w:lang w:eastAsia="ru-RU"/>
              </w:rPr>
              <w:t>2.</w:t>
            </w:r>
            <w:r w:rsidR="003439AD" w:rsidRPr="003439AD">
              <w:t>Нормативно-методическое обеспечение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</w:t>
            </w:r>
            <w:r w:rsidR="0062358F">
              <w:rPr>
                <w:rFonts w:eastAsia="Times New Roman"/>
                <w:lang w:eastAsia="ru-RU"/>
              </w:rPr>
              <w:t>28</w:t>
            </w:r>
          </w:p>
        </w:tc>
      </w:tr>
      <w:tr w:rsidR="00FB7C84" w:rsidTr="009761DD">
        <w:tc>
          <w:tcPr>
            <w:tcW w:w="9158" w:type="dxa"/>
          </w:tcPr>
          <w:p w:rsidR="00FB7C84" w:rsidRPr="003439AD" w:rsidRDefault="00FB7C84" w:rsidP="003439AD">
            <w:pPr>
              <w:spacing w:line="276" w:lineRule="auto"/>
              <w:ind w:firstLine="0"/>
              <w:rPr>
                <w:rFonts w:eastAsia="Times New Roman"/>
                <w:color w:val="FF0000"/>
                <w:lang w:eastAsia="ru-RU"/>
              </w:rPr>
            </w:pPr>
            <w:r w:rsidRPr="00FB3A5D">
              <w:rPr>
                <w:rFonts w:eastAsia="Times New Roman"/>
                <w:lang w:eastAsia="ru-RU"/>
              </w:rPr>
              <w:t>2.3.4.3.</w:t>
            </w:r>
            <w:r w:rsidR="003439AD" w:rsidRPr="00FB3A5D">
              <w:t>Требования к условиям работы с особыми категориями детей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</w:t>
            </w:r>
            <w:r w:rsidR="0062358F">
              <w:rPr>
                <w:rFonts w:eastAsia="Times New Roman"/>
                <w:lang w:eastAsia="ru-RU"/>
              </w:rPr>
              <w:t>29</w:t>
            </w:r>
          </w:p>
        </w:tc>
      </w:tr>
      <w:tr w:rsidR="00FB7C84" w:rsidTr="009761DD">
        <w:tc>
          <w:tcPr>
            <w:tcW w:w="9158" w:type="dxa"/>
          </w:tcPr>
          <w:p w:rsidR="00FB7C84" w:rsidRPr="000F25A5" w:rsidRDefault="00FB7C84" w:rsidP="005F65F7">
            <w:pPr>
              <w:spacing w:line="276" w:lineRule="auto"/>
              <w:ind w:firstLine="0"/>
              <w:rPr>
                <w:rFonts w:eastAsia="Times New Roman"/>
                <w:b/>
                <w:bCs/>
                <w:lang w:eastAsia="ru-RU"/>
              </w:rPr>
            </w:pPr>
            <w:r w:rsidRPr="00600A65">
              <w:rPr>
                <w:b/>
                <w:bCs/>
              </w:rPr>
              <w:t>3</w:t>
            </w:r>
            <w:r w:rsidRPr="000F25A5">
              <w:rPr>
                <w:b/>
                <w:bCs/>
              </w:rPr>
              <w:t>. Организационный раздел</w:t>
            </w:r>
            <w:r>
              <w:rPr>
                <w:b/>
                <w:bCs/>
              </w:rPr>
              <w:t xml:space="preserve"> Программы:</w:t>
            </w:r>
          </w:p>
        </w:tc>
        <w:tc>
          <w:tcPr>
            <w:tcW w:w="731" w:type="dxa"/>
          </w:tcPr>
          <w:p w:rsidR="00FB7C84" w:rsidRPr="00C73C83" w:rsidRDefault="0062358F" w:rsidP="005F65F7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b/>
                <w:lang w:eastAsia="ru-RU"/>
              </w:rPr>
            </w:pPr>
            <w:r>
              <w:rPr>
                <w:rFonts w:eastAsia="Times New Roman"/>
                <w:b/>
                <w:lang w:eastAsia="ru-RU"/>
              </w:rPr>
              <w:t>129</w:t>
            </w:r>
          </w:p>
        </w:tc>
      </w:tr>
      <w:tr w:rsidR="00FB7C84" w:rsidTr="009761DD">
        <w:tc>
          <w:tcPr>
            <w:tcW w:w="9158" w:type="dxa"/>
          </w:tcPr>
          <w:p w:rsidR="00FB7C84" w:rsidRPr="001F5D8C" w:rsidRDefault="00FB7C84" w:rsidP="005F65F7">
            <w:pPr>
              <w:spacing w:line="276" w:lineRule="auto"/>
              <w:ind w:firstLine="0"/>
              <w:rPr>
                <w:rFonts w:eastAsia="Times New Roman"/>
                <w:bCs/>
                <w:lang w:eastAsia="ru-RU"/>
              </w:rPr>
            </w:pPr>
            <w:r w:rsidRPr="00171CBA">
              <w:rPr>
                <w:rFonts w:eastAsia="Times New Roman"/>
                <w:bCs/>
                <w:lang w:eastAsia="ru-RU"/>
              </w:rPr>
              <w:t xml:space="preserve">3.1. Психолого-педагогические условия реализации </w:t>
            </w:r>
            <w:r>
              <w:rPr>
                <w:rFonts w:eastAsia="Times New Roman"/>
                <w:bCs/>
                <w:lang w:eastAsia="ru-RU"/>
              </w:rPr>
              <w:t>П</w:t>
            </w:r>
            <w:r w:rsidRPr="00171CBA">
              <w:rPr>
                <w:rFonts w:eastAsia="Times New Roman"/>
                <w:bCs/>
                <w:lang w:eastAsia="ru-RU"/>
              </w:rPr>
              <w:t>рограммы</w:t>
            </w:r>
          </w:p>
        </w:tc>
        <w:tc>
          <w:tcPr>
            <w:tcW w:w="731" w:type="dxa"/>
          </w:tcPr>
          <w:p w:rsidR="00FB7C84" w:rsidRPr="00182EC6" w:rsidRDefault="00D405CD" w:rsidP="0062358F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</w:t>
            </w:r>
            <w:r w:rsidR="0062358F">
              <w:rPr>
                <w:rFonts w:eastAsia="Times New Roman"/>
                <w:lang w:eastAsia="ru-RU"/>
              </w:rPr>
              <w:t>29</w:t>
            </w:r>
          </w:p>
        </w:tc>
      </w:tr>
      <w:tr w:rsidR="003439AD" w:rsidTr="009761DD">
        <w:tc>
          <w:tcPr>
            <w:tcW w:w="9158" w:type="dxa"/>
          </w:tcPr>
          <w:p w:rsidR="003439AD" w:rsidRPr="00171CBA" w:rsidRDefault="003439AD" w:rsidP="003439AD">
            <w:pPr>
              <w:ind w:firstLine="0"/>
              <w:rPr>
                <w:rFonts w:eastAsia="Times New Roman"/>
                <w:bCs/>
                <w:lang w:eastAsia="ru-RU"/>
              </w:rPr>
            </w:pPr>
            <w:r>
              <w:rPr>
                <w:rFonts w:eastAsia="Times New Roman"/>
                <w:bCs/>
                <w:lang w:eastAsia="ru-RU"/>
              </w:rPr>
              <w:t xml:space="preserve">3.2. </w:t>
            </w:r>
            <w:r w:rsidRPr="003439AD">
              <w:rPr>
                <w:rFonts w:eastAsia="Times New Roman"/>
                <w:bCs/>
                <w:lang w:eastAsia="ru-RU"/>
              </w:rPr>
              <w:t>Особенности организации развивающей предметно-пространственной среды</w:t>
            </w:r>
          </w:p>
        </w:tc>
        <w:tc>
          <w:tcPr>
            <w:tcW w:w="731" w:type="dxa"/>
          </w:tcPr>
          <w:p w:rsidR="003439AD" w:rsidRPr="00182EC6" w:rsidRDefault="00D405CD" w:rsidP="0062358F">
            <w:pPr>
              <w:tabs>
                <w:tab w:val="left" w:pos="108"/>
              </w:tabs>
              <w:ind w:right="35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113</w:t>
            </w:r>
            <w:r w:rsidR="0062358F">
              <w:rPr>
                <w:rFonts w:eastAsia="Times New Roman"/>
                <w:lang w:eastAsia="ru-RU"/>
              </w:rPr>
              <w:t>1</w:t>
            </w:r>
          </w:p>
        </w:tc>
      </w:tr>
      <w:tr w:rsidR="003439AD" w:rsidTr="009761DD">
        <w:tc>
          <w:tcPr>
            <w:tcW w:w="9158" w:type="dxa"/>
          </w:tcPr>
          <w:p w:rsidR="003439AD" w:rsidRPr="00171CBA" w:rsidRDefault="003439AD" w:rsidP="003439AD">
            <w:pPr>
              <w:ind w:firstLine="0"/>
              <w:rPr>
                <w:rFonts w:eastAsia="Times New Roman"/>
                <w:bCs/>
                <w:lang w:eastAsia="ru-RU"/>
              </w:rPr>
            </w:pPr>
            <w:r>
              <w:rPr>
                <w:rFonts w:eastAsia="Times New Roman"/>
                <w:bCs/>
                <w:lang w:eastAsia="ru-RU"/>
              </w:rPr>
              <w:t>3.3.</w:t>
            </w:r>
            <w:r w:rsidRPr="003439AD">
              <w:rPr>
                <w:rFonts w:eastAsia="Times New Roman"/>
                <w:bCs/>
                <w:lang w:eastAsia="ru-RU"/>
              </w:rPr>
              <w:t xml:space="preserve">Материально-техническое обеспечение </w:t>
            </w:r>
            <w:r>
              <w:rPr>
                <w:rFonts w:eastAsia="Times New Roman"/>
                <w:bCs/>
                <w:lang w:eastAsia="ru-RU"/>
              </w:rPr>
              <w:t>П</w:t>
            </w:r>
            <w:r w:rsidRPr="003439AD">
              <w:rPr>
                <w:rFonts w:eastAsia="Times New Roman"/>
                <w:bCs/>
                <w:lang w:eastAsia="ru-RU"/>
              </w:rPr>
              <w:t>рограммы, обеспеченность методическими материалами и средствами обучения и воспитания</w:t>
            </w:r>
          </w:p>
        </w:tc>
        <w:tc>
          <w:tcPr>
            <w:tcW w:w="731" w:type="dxa"/>
          </w:tcPr>
          <w:p w:rsidR="003439AD" w:rsidRPr="00182EC6" w:rsidRDefault="00D405CD" w:rsidP="00027352">
            <w:pPr>
              <w:tabs>
                <w:tab w:val="left" w:pos="108"/>
              </w:tabs>
              <w:ind w:right="35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113</w:t>
            </w:r>
            <w:r w:rsidR="0062358F">
              <w:rPr>
                <w:rFonts w:eastAsia="Times New Roman"/>
                <w:lang w:eastAsia="ru-RU"/>
              </w:rPr>
              <w:t>2</w:t>
            </w:r>
          </w:p>
        </w:tc>
      </w:tr>
      <w:tr w:rsidR="00FB7C84" w:rsidTr="009761DD">
        <w:tc>
          <w:tcPr>
            <w:tcW w:w="9158" w:type="dxa"/>
          </w:tcPr>
          <w:p w:rsidR="00FB7C84" w:rsidRPr="00BB1481" w:rsidRDefault="00FB7C84" w:rsidP="003439AD">
            <w:pPr>
              <w:spacing w:line="276" w:lineRule="auto"/>
              <w:ind w:firstLine="0"/>
              <w:rPr>
                <w:rFonts w:eastAsia="Times New Roman"/>
                <w:bCs/>
                <w:lang w:eastAsia="ru-RU"/>
              </w:rPr>
            </w:pPr>
            <w:r w:rsidRPr="00171CBA">
              <w:rPr>
                <w:rFonts w:eastAsia="Times New Roman"/>
                <w:bCs/>
                <w:lang w:eastAsia="ru-RU"/>
              </w:rPr>
              <w:t>3.</w:t>
            </w:r>
            <w:r w:rsidR="003439AD">
              <w:rPr>
                <w:rFonts w:eastAsia="Times New Roman"/>
                <w:bCs/>
                <w:lang w:eastAsia="ru-RU"/>
              </w:rPr>
              <w:t>4</w:t>
            </w:r>
            <w:r w:rsidRPr="00171CBA">
              <w:rPr>
                <w:rFonts w:eastAsia="Times New Roman"/>
                <w:bCs/>
                <w:lang w:eastAsia="ru-RU"/>
              </w:rPr>
              <w:t xml:space="preserve">. </w:t>
            </w:r>
            <w:r w:rsidR="003439AD">
              <w:rPr>
                <w:rFonts w:eastAsia="Times New Roman"/>
                <w:bCs/>
                <w:lang w:eastAsia="ru-RU"/>
              </w:rPr>
              <w:t>Р</w:t>
            </w:r>
            <w:r w:rsidRPr="00171CBA">
              <w:rPr>
                <w:rFonts w:eastAsia="Times New Roman"/>
                <w:bCs/>
                <w:lang w:eastAsia="ru-RU"/>
              </w:rPr>
              <w:t xml:space="preserve">ежим и распорядок дня </w:t>
            </w:r>
          </w:p>
        </w:tc>
        <w:tc>
          <w:tcPr>
            <w:tcW w:w="731" w:type="dxa"/>
          </w:tcPr>
          <w:p w:rsidR="00FB7C84" w:rsidRPr="00182EC6" w:rsidRDefault="00CB7A3C" w:rsidP="00027352">
            <w:pPr>
              <w:tabs>
                <w:tab w:val="left" w:pos="108"/>
              </w:tabs>
              <w:spacing w:line="276" w:lineRule="auto"/>
              <w:ind w:right="35"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14</w:t>
            </w:r>
            <w:r w:rsidR="0062358F">
              <w:rPr>
                <w:rFonts w:eastAsia="Times New Roman"/>
                <w:lang w:eastAsia="ru-RU"/>
              </w:rPr>
              <w:t>2</w:t>
            </w:r>
            <w:r w:rsidR="00027352">
              <w:rPr>
                <w:rFonts w:eastAsia="Times New Roman"/>
                <w:lang w:eastAsia="ru-RU"/>
              </w:rPr>
              <w:t>-147</w:t>
            </w:r>
          </w:p>
        </w:tc>
      </w:tr>
      <w:tr w:rsidR="00026394" w:rsidTr="009761DD">
        <w:tc>
          <w:tcPr>
            <w:tcW w:w="9158" w:type="dxa"/>
          </w:tcPr>
          <w:p w:rsidR="00026394" w:rsidRPr="000F25A5" w:rsidRDefault="00026394" w:rsidP="00026394">
            <w:pPr>
              <w:spacing w:line="276" w:lineRule="auto"/>
              <w:ind w:firstLine="0"/>
            </w:pPr>
            <w:r w:rsidRPr="000F25A5">
              <w:rPr>
                <w:b/>
                <w:bCs/>
              </w:rPr>
              <w:t>Приложение</w:t>
            </w:r>
          </w:p>
        </w:tc>
        <w:tc>
          <w:tcPr>
            <w:tcW w:w="731" w:type="dxa"/>
          </w:tcPr>
          <w:p w:rsidR="00026394" w:rsidRPr="00182EC6" w:rsidRDefault="00027352" w:rsidP="00027352">
            <w:pPr>
              <w:tabs>
                <w:tab w:val="left" w:pos="108"/>
              </w:tabs>
              <w:ind w:right="35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1148</w:t>
            </w:r>
          </w:p>
        </w:tc>
      </w:tr>
      <w:tr w:rsidR="00026394" w:rsidTr="009761DD">
        <w:tc>
          <w:tcPr>
            <w:tcW w:w="9158" w:type="dxa"/>
          </w:tcPr>
          <w:p w:rsidR="00026394" w:rsidRPr="007B5E53" w:rsidRDefault="00D405CD" w:rsidP="00026394">
            <w:pPr>
              <w:ind w:firstLine="0"/>
              <w:rPr>
                <w:bCs/>
                <w:color w:val="00B050"/>
              </w:rPr>
            </w:pPr>
            <w:r>
              <w:rPr>
                <w:bCs/>
              </w:rPr>
              <w:t xml:space="preserve">Приложение  1. </w:t>
            </w:r>
            <w:r>
              <w:t xml:space="preserve"> </w:t>
            </w:r>
            <w:r w:rsidRPr="00D405CD">
              <w:rPr>
                <w:bCs/>
              </w:rPr>
              <w:t>Календарный план воспитательной работы.</w:t>
            </w:r>
          </w:p>
        </w:tc>
        <w:tc>
          <w:tcPr>
            <w:tcW w:w="731" w:type="dxa"/>
          </w:tcPr>
          <w:p w:rsidR="00026394" w:rsidRPr="00182EC6" w:rsidRDefault="00850D95" w:rsidP="00027352">
            <w:pPr>
              <w:tabs>
                <w:tab w:val="left" w:pos="108"/>
              </w:tabs>
              <w:ind w:right="35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1148-159</w:t>
            </w:r>
          </w:p>
        </w:tc>
      </w:tr>
      <w:tr w:rsidR="00026394" w:rsidTr="009761DD">
        <w:tc>
          <w:tcPr>
            <w:tcW w:w="9158" w:type="dxa"/>
          </w:tcPr>
          <w:p w:rsidR="00026394" w:rsidRPr="000F25A5" w:rsidRDefault="00D405CD" w:rsidP="00026394">
            <w:pPr>
              <w:ind w:firstLine="0"/>
              <w:rPr>
                <w:bCs/>
              </w:rPr>
            </w:pPr>
            <w:r>
              <w:rPr>
                <w:bCs/>
              </w:rPr>
              <w:t>Приложение 2</w:t>
            </w:r>
            <w:r w:rsidR="00026394">
              <w:rPr>
                <w:bCs/>
              </w:rPr>
              <w:t xml:space="preserve">. </w:t>
            </w:r>
            <w:r>
              <w:t xml:space="preserve"> </w:t>
            </w:r>
            <w:r w:rsidRPr="00D405CD">
              <w:rPr>
                <w:bCs/>
              </w:rPr>
              <w:t>Перспективное планирование занятий</w:t>
            </w:r>
          </w:p>
        </w:tc>
        <w:tc>
          <w:tcPr>
            <w:tcW w:w="731" w:type="dxa"/>
          </w:tcPr>
          <w:p w:rsidR="00026394" w:rsidRPr="00182EC6" w:rsidRDefault="00850D95" w:rsidP="00027352">
            <w:pPr>
              <w:tabs>
                <w:tab w:val="left" w:pos="108"/>
              </w:tabs>
              <w:ind w:right="35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1160-378</w:t>
            </w:r>
          </w:p>
        </w:tc>
      </w:tr>
      <w:tr w:rsidR="00026394" w:rsidTr="009761DD">
        <w:tc>
          <w:tcPr>
            <w:tcW w:w="9158" w:type="dxa"/>
          </w:tcPr>
          <w:p w:rsidR="00026394" w:rsidRPr="007B5E53" w:rsidRDefault="00D405CD" w:rsidP="00026394">
            <w:pPr>
              <w:ind w:firstLine="0"/>
              <w:rPr>
                <w:bCs/>
                <w:color w:val="00B050"/>
              </w:rPr>
            </w:pPr>
            <w:r>
              <w:rPr>
                <w:bCs/>
              </w:rPr>
              <w:t>Приложение 3</w:t>
            </w:r>
            <w:r w:rsidR="00026394" w:rsidRPr="00FB3A5D">
              <w:rPr>
                <w:bCs/>
              </w:rPr>
              <w:t>.</w:t>
            </w:r>
            <w:r w:rsidR="00026394" w:rsidRPr="00FB3A5D">
              <w:rPr>
                <w:rFonts w:eastAsia="Times New Roman"/>
                <w:lang w:eastAsia="ru-RU"/>
              </w:rPr>
              <w:t>Перспективное планирование взаимодействия с родителями (законными представителями).</w:t>
            </w:r>
          </w:p>
        </w:tc>
        <w:tc>
          <w:tcPr>
            <w:tcW w:w="731" w:type="dxa"/>
          </w:tcPr>
          <w:p w:rsidR="00026394" w:rsidRPr="00182EC6" w:rsidRDefault="00850D95" w:rsidP="00027352">
            <w:pPr>
              <w:tabs>
                <w:tab w:val="left" w:pos="108"/>
              </w:tabs>
              <w:ind w:right="35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3379-388</w:t>
            </w:r>
          </w:p>
        </w:tc>
      </w:tr>
      <w:tr w:rsidR="00026394" w:rsidTr="009761DD">
        <w:tc>
          <w:tcPr>
            <w:tcW w:w="9158" w:type="dxa"/>
          </w:tcPr>
          <w:p w:rsidR="00026394" w:rsidRDefault="00026394" w:rsidP="00026394">
            <w:pPr>
              <w:ind w:firstLine="0"/>
              <w:rPr>
                <w:bCs/>
              </w:rPr>
            </w:pPr>
            <w:r w:rsidRPr="00ED70E1">
              <w:rPr>
                <w:bCs/>
              </w:rPr>
              <w:t>Лист изменений и дополнений</w:t>
            </w:r>
          </w:p>
        </w:tc>
        <w:tc>
          <w:tcPr>
            <w:tcW w:w="731" w:type="dxa"/>
          </w:tcPr>
          <w:p w:rsidR="00026394" w:rsidRPr="00182EC6" w:rsidRDefault="00850D95" w:rsidP="00027352">
            <w:pPr>
              <w:tabs>
                <w:tab w:val="left" w:pos="108"/>
              </w:tabs>
              <w:ind w:right="35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3389</w:t>
            </w:r>
          </w:p>
        </w:tc>
      </w:tr>
    </w:tbl>
    <w:p w:rsidR="00536223" w:rsidRDefault="00536223"/>
    <w:p w:rsidR="00D14D19" w:rsidRDefault="00D14D19"/>
    <w:p w:rsidR="00D14D19" w:rsidRDefault="00D14D19"/>
    <w:p w:rsidR="00D14D19" w:rsidRDefault="00D14D19"/>
    <w:p w:rsidR="00D14D19" w:rsidRDefault="00D14D19"/>
    <w:p w:rsidR="00D14D19" w:rsidRDefault="00D14D19"/>
    <w:p w:rsidR="00D14D19" w:rsidRDefault="00D14D19"/>
    <w:p w:rsidR="00D14D19" w:rsidRDefault="00D14D19"/>
    <w:p w:rsidR="00D14D19" w:rsidRDefault="00D14D19"/>
    <w:p w:rsidR="00D14D19" w:rsidRDefault="00D14D19"/>
    <w:p w:rsidR="008204F0" w:rsidRDefault="008204F0"/>
    <w:p w:rsidR="008204F0" w:rsidRDefault="008204F0"/>
    <w:p w:rsidR="009A5D98" w:rsidRDefault="009A5D98" w:rsidP="00C25AB2">
      <w:pPr>
        <w:spacing w:after="0" w:line="240" w:lineRule="auto"/>
        <w:jc w:val="both"/>
      </w:pPr>
    </w:p>
    <w:p w:rsidR="009A5D98" w:rsidRDefault="009A5D98" w:rsidP="00C25AB2">
      <w:pPr>
        <w:spacing w:after="0" w:line="240" w:lineRule="auto"/>
        <w:jc w:val="both"/>
      </w:pPr>
    </w:p>
    <w:p w:rsidR="009A5D98" w:rsidRDefault="009A5D98" w:rsidP="00C25AB2">
      <w:pPr>
        <w:spacing w:after="0" w:line="240" w:lineRule="auto"/>
        <w:jc w:val="both"/>
      </w:pPr>
    </w:p>
    <w:p w:rsidR="009A5D98" w:rsidRDefault="009A5D98" w:rsidP="00C25AB2">
      <w:pPr>
        <w:spacing w:after="0" w:line="240" w:lineRule="auto"/>
        <w:jc w:val="both"/>
      </w:pPr>
    </w:p>
    <w:p w:rsidR="00D405CD" w:rsidRDefault="00D405CD" w:rsidP="00C25AB2">
      <w:pPr>
        <w:spacing w:after="0" w:line="240" w:lineRule="auto"/>
        <w:jc w:val="both"/>
      </w:pPr>
    </w:p>
    <w:p w:rsidR="009761DD" w:rsidRDefault="009761DD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61160" w:rsidRDefault="00561160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61160" w:rsidRDefault="00561160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61160" w:rsidRDefault="00561160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61160" w:rsidRDefault="00561160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61160" w:rsidRDefault="00561160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D5F55" w:rsidRDefault="006D5F55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1. Целевой раздел Программы:</w:t>
      </w:r>
      <w:r w:rsidRPr="00D14D19">
        <w:rPr>
          <w:rFonts w:ascii="Times New Roman" w:hAnsi="Times New Roman" w:cs="Times New Roman"/>
          <w:b/>
          <w:sz w:val="28"/>
          <w:szCs w:val="28"/>
        </w:rPr>
        <w:tab/>
      </w:r>
    </w:p>
    <w:p w:rsid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1.1. Пояснительная записка.</w:t>
      </w:r>
    </w:p>
    <w:p w:rsidR="00F37B1F" w:rsidRDefault="00F37B1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47C26">
        <w:rPr>
          <w:rFonts w:ascii="Times New Roman" w:hAnsi="Times New Roman" w:cs="Times New Roman"/>
          <w:sz w:val="28"/>
          <w:szCs w:val="28"/>
        </w:rPr>
        <w:t xml:space="preserve">Рабочая программа </w:t>
      </w:r>
      <w:r w:rsidR="00F673C2">
        <w:rPr>
          <w:rFonts w:ascii="Times New Roman" w:hAnsi="Times New Roman" w:cs="Times New Roman"/>
          <w:sz w:val="28"/>
          <w:szCs w:val="28"/>
        </w:rPr>
        <w:t>старшей</w:t>
      </w:r>
      <w:r w:rsidRPr="00647C26">
        <w:rPr>
          <w:rFonts w:ascii="Times New Roman" w:hAnsi="Times New Roman" w:cs="Times New Roman"/>
          <w:sz w:val="28"/>
          <w:szCs w:val="28"/>
        </w:rPr>
        <w:t xml:space="preserve"> группы общеразвивающей направленности (далее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647C26">
        <w:rPr>
          <w:rFonts w:ascii="Times New Roman" w:hAnsi="Times New Roman" w:cs="Times New Roman"/>
          <w:sz w:val="28"/>
          <w:szCs w:val="28"/>
        </w:rPr>
        <w:t xml:space="preserve">абочая </w:t>
      </w:r>
      <w:r w:rsidR="00717122">
        <w:rPr>
          <w:rFonts w:ascii="Times New Roman" w:hAnsi="Times New Roman" w:cs="Times New Roman"/>
          <w:sz w:val="28"/>
          <w:szCs w:val="28"/>
        </w:rPr>
        <w:t>П</w:t>
      </w:r>
      <w:r w:rsidRPr="00647C26">
        <w:rPr>
          <w:rFonts w:ascii="Times New Roman" w:hAnsi="Times New Roman" w:cs="Times New Roman"/>
          <w:sz w:val="28"/>
          <w:szCs w:val="28"/>
        </w:rPr>
        <w:t>рограмма)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2C1966">
        <w:rPr>
          <w:rFonts w:ascii="Times New Roman" w:hAnsi="Times New Roman" w:cs="Times New Roman"/>
          <w:sz w:val="28"/>
          <w:szCs w:val="28"/>
        </w:rPr>
        <w:t xml:space="preserve">разработана на основе образовательной программы дошкольного образования, реализуемой в </w:t>
      </w:r>
      <w:r w:rsidR="00FB3A5D" w:rsidRPr="00FB3A5D">
        <w:rPr>
          <w:rFonts w:ascii="Times New Roman" w:hAnsi="Times New Roman" w:cs="Times New Roman"/>
          <w:sz w:val="28"/>
          <w:szCs w:val="28"/>
        </w:rPr>
        <w:t>АНОДО Детский сад «Солнечный»</w:t>
      </w:r>
      <w:r w:rsidR="00B46603" w:rsidRPr="005C2B48">
        <w:rPr>
          <w:rFonts w:ascii="Times New Roman" w:hAnsi="Times New Roman" w:cs="Times New Roman"/>
          <w:sz w:val="28"/>
          <w:szCs w:val="28"/>
        </w:rPr>
        <w:t>(далее</w:t>
      </w:r>
      <w:r w:rsidR="00B46603">
        <w:rPr>
          <w:rFonts w:ascii="Times New Roman" w:hAnsi="Times New Roman" w:cs="Times New Roman"/>
          <w:sz w:val="28"/>
          <w:szCs w:val="28"/>
        </w:rPr>
        <w:t xml:space="preserve"> -</w:t>
      </w:r>
      <w:r w:rsidR="00FB3A5D">
        <w:rPr>
          <w:rFonts w:ascii="Times New Roman" w:hAnsi="Times New Roman" w:cs="Times New Roman"/>
          <w:sz w:val="28"/>
          <w:szCs w:val="28"/>
        </w:rPr>
        <w:t xml:space="preserve"> ДО</w:t>
      </w:r>
      <w:r w:rsidR="00B46603" w:rsidRPr="00591B5E">
        <w:rPr>
          <w:rFonts w:ascii="Times New Roman" w:hAnsi="Times New Roman" w:cs="Times New Roman"/>
          <w:sz w:val="28"/>
          <w:szCs w:val="28"/>
        </w:rPr>
        <w:t>)</w:t>
      </w:r>
      <w:r w:rsidRPr="00591B5E">
        <w:rPr>
          <w:rFonts w:ascii="Times New Roman" w:hAnsi="Times New Roman" w:cs="Times New Roman"/>
          <w:i/>
          <w:sz w:val="28"/>
          <w:szCs w:val="28"/>
        </w:rPr>
        <w:t>,</w:t>
      </w:r>
      <w:r w:rsidRPr="0036704A">
        <w:rPr>
          <w:rFonts w:ascii="Times New Roman" w:hAnsi="Times New Roman" w:cs="Times New Roman"/>
          <w:sz w:val="28"/>
          <w:szCs w:val="28"/>
        </w:rPr>
        <w:t>в</w:t>
      </w:r>
      <w:r w:rsidRPr="00F37B1F">
        <w:rPr>
          <w:rFonts w:ascii="Times New Roman" w:hAnsi="Times New Roman" w:cs="Times New Roman"/>
          <w:sz w:val="28"/>
          <w:szCs w:val="28"/>
        </w:rPr>
        <w:t xml:space="preserve"> соответствии с федеральным государственным образовательным стандартом дошкольного образования (ФГОС ДО), федеральной образовательной программой дошкольного образования</w:t>
      </w:r>
      <w:r>
        <w:rPr>
          <w:rFonts w:ascii="Times New Roman" w:hAnsi="Times New Roman" w:cs="Times New Roman"/>
          <w:sz w:val="28"/>
          <w:szCs w:val="28"/>
        </w:rPr>
        <w:t xml:space="preserve"> (ФОП ДО).</w:t>
      </w:r>
    </w:p>
    <w:p w:rsidR="005C2B48" w:rsidRPr="005C2B48" w:rsidRDefault="005C2B48" w:rsidP="00C25AB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C2B48">
        <w:rPr>
          <w:rFonts w:ascii="Times New Roman" w:hAnsi="Times New Roman" w:cs="Times New Roman"/>
          <w:sz w:val="28"/>
          <w:szCs w:val="28"/>
        </w:rPr>
        <w:t xml:space="preserve">В </w:t>
      </w:r>
      <w:r w:rsidR="00633DA0">
        <w:rPr>
          <w:rFonts w:ascii="Times New Roman" w:hAnsi="Times New Roman" w:cs="Times New Roman"/>
          <w:sz w:val="28"/>
          <w:szCs w:val="28"/>
        </w:rPr>
        <w:t>П</w:t>
      </w:r>
      <w:r w:rsidRPr="005C2B48">
        <w:rPr>
          <w:rFonts w:ascii="Times New Roman" w:hAnsi="Times New Roman" w:cs="Times New Roman"/>
          <w:sz w:val="28"/>
          <w:szCs w:val="28"/>
        </w:rPr>
        <w:t>рограмме сод</w:t>
      </w:r>
      <w:r>
        <w:rPr>
          <w:rFonts w:ascii="Times New Roman" w:hAnsi="Times New Roman" w:cs="Times New Roman"/>
          <w:sz w:val="28"/>
          <w:szCs w:val="28"/>
        </w:rPr>
        <w:t>ержится целевой, содержательный,</w:t>
      </w:r>
      <w:r w:rsidR="00842C99">
        <w:rPr>
          <w:rFonts w:ascii="Times New Roman" w:hAnsi="Times New Roman" w:cs="Times New Roman"/>
          <w:sz w:val="28"/>
          <w:szCs w:val="28"/>
        </w:rPr>
        <w:t xml:space="preserve"> </w:t>
      </w:r>
      <w:r w:rsidRPr="005C2B48">
        <w:rPr>
          <w:rFonts w:ascii="Times New Roman" w:hAnsi="Times New Roman" w:cs="Times New Roman"/>
          <w:sz w:val="28"/>
          <w:szCs w:val="28"/>
        </w:rPr>
        <w:t>организационный разделы</w:t>
      </w:r>
      <w:r>
        <w:rPr>
          <w:rFonts w:ascii="Times New Roman" w:hAnsi="Times New Roman" w:cs="Times New Roman"/>
          <w:sz w:val="28"/>
          <w:szCs w:val="28"/>
        </w:rPr>
        <w:t>, приложение.</w:t>
      </w:r>
    </w:p>
    <w:p w:rsidR="005C2B48" w:rsidRPr="005C2B48" w:rsidRDefault="005C2B48" w:rsidP="00C25AB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C2B48">
        <w:rPr>
          <w:rFonts w:ascii="Times New Roman" w:hAnsi="Times New Roman" w:cs="Times New Roman"/>
          <w:sz w:val="28"/>
          <w:szCs w:val="28"/>
        </w:rPr>
        <w:t xml:space="preserve">В целевом разделе </w:t>
      </w:r>
      <w:r w:rsidR="00633DA0">
        <w:rPr>
          <w:rFonts w:ascii="Times New Roman" w:hAnsi="Times New Roman" w:cs="Times New Roman"/>
          <w:sz w:val="28"/>
          <w:szCs w:val="28"/>
        </w:rPr>
        <w:t>П</w:t>
      </w:r>
      <w:r w:rsidRPr="005C2B48">
        <w:rPr>
          <w:rFonts w:ascii="Times New Roman" w:hAnsi="Times New Roman" w:cs="Times New Roman"/>
          <w:sz w:val="28"/>
          <w:szCs w:val="28"/>
        </w:rPr>
        <w:t>рограммы представлены описание и характеристика структуры программы, цели и задачи, принципы и подходы к ее формированию;</w:t>
      </w:r>
      <w:r w:rsidR="00842C99">
        <w:rPr>
          <w:rFonts w:ascii="Times New Roman" w:hAnsi="Times New Roman" w:cs="Times New Roman"/>
          <w:sz w:val="28"/>
          <w:szCs w:val="28"/>
        </w:rPr>
        <w:t xml:space="preserve"> </w:t>
      </w:r>
      <w:r w:rsidRPr="005C2B48">
        <w:rPr>
          <w:rFonts w:ascii="Times New Roman" w:hAnsi="Times New Roman" w:cs="Times New Roman"/>
          <w:sz w:val="28"/>
          <w:szCs w:val="28"/>
        </w:rPr>
        <w:t xml:space="preserve">возрастные характеристики возможных достижений ребенка в процессе дошкольного образования; подходы к педагогической диагностике планируемых образовательных результатов. </w:t>
      </w:r>
    </w:p>
    <w:p w:rsidR="005C2B48" w:rsidRPr="005C2B48" w:rsidRDefault="005C2B48" w:rsidP="00C25AB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C2B48">
        <w:rPr>
          <w:rFonts w:ascii="Times New Roman" w:hAnsi="Times New Roman" w:cs="Times New Roman"/>
          <w:sz w:val="28"/>
          <w:szCs w:val="28"/>
        </w:rPr>
        <w:t xml:space="preserve">Содержательный раздел </w:t>
      </w:r>
      <w:r w:rsidR="00633DA0">
        <w:rPr>
          <w:rFonts w:ascii="Times New Roman" w:hAnsi="Times New Roman" w:cs="Times New Roman"/>
          <w:sz w:val="28"/>
          <w:szCs w:val="28"/>
        </w:rPr>
        <w:t>П</w:t>
      </w:r>
      <w:r w:rsidRPr="005C2B48">
        <w:rPr>
          <w:rFonts w:ascii="Times New Roman" w:hAnsi="Times New Roman" w:cs="Times New Roman"/>
          <w:sz w:val="28"/>
          <w:szCs w:val="28"/>
        </w:rPr>
        <w:t xml:space="preserve">рограммы раскрывает задачи, содержание и планируемые образовательные результаты (обучения и воспитания) по каждой из образовательных областей для </w:t>
      </w:r>
      <w:r w:rsidR="00F673C2">
        <w:rPr>
          <w:rFonts w:ascii="Times New Roman" w:hAnsi="Times New Roman" w:cs="Times New Roman"/>
          <w:sz w:val="28"/>
          <w:szCs w:val="28"/>
        </w:rPr>
        <w:t>старшей</w:t>
      </w:r>
      <w:r w:rsidRPr="005C2B48">
        <w:rPr>
          <w:rFonts w:ascii="Times New Roman" w:hAnsi="Times New Roman" w:cs="Times New Roman"/>
          <w:sz w:val="28"/>
          <w:szCs w:val="28"/>
        </w:rPr>
        <w:t xml:space="preserve"> группы; </w:t>
      </w:r>
      <w:r w:rsidR="0075017A">
        <w:rPr>
          <w:rFonts w:ascii="Times New Roman" w:hAnsi="Times New Roman" w:cs="Times New Roman"/>
          <w:sz w:val="28"/>
          <w:szCs w:val="28"/>
        </w:rPr>
        <w:t>в</w:t>
      </w:r>
      <w:r w:rsidR="0075017A" w:rsidRPr="0075017A">
        <w:rPr>
          <w:rFonts w:ascii="Times New Roman" w:hAnsi="Times New Roman" w:cs="Times New Roman"/>
          <w:sz w:val="28"/>
          <w:szCs w:val="28"/>
        </w:rPr>
        <w:t>ариативные формы, способы, методы и средства реализации Программы</w:t>
      </w:r>
      <w:r w:rsidR="0075017A">
        <w:rPr>
          <w:rFonts w:ascii="Times New Roman" w:hAnsi="Times New Roman" w:cs="Times New Roman"/>
          <w:sz w:val="28"/>
          <w:szCs w:val="28"/>
        </w:rPr>
        <w:t>; о</w:t>
      </w:r>
      <w:r w:rsidR="0075017A" w:rsidRPr="0075017A">
        <w:rPr>
          <w:rFonts w:ascii="Times New Roman" w:hAnsi="Times New Roman" w:cs="Times New Roman"/>
          <w:sz w:val="28"/>
          <w:szCs w:val="28"/>
        </w:rPr>
        <w:t>собенности образовательной деятельности разных видов и культурных практик</w:t>
      </w:r>
      <w:r w:rsidR="0075017A">
        <w:rPr>
          <w:rFonts w:ascii="Times New Roman" w:hAnsi="Times New Roman" w:cs="Times New Roman"/>
          <w:sz w:val="28"/>
          <w:szCs w:val="28"/>
        </w:rPr>
        <w:t>; с</w:t>
      </w:r>
      <w:r w:rsidR="0075017A" w:rsidRPr="0075017A">
        <w:rPr>
          <w:rFonts w:ascii="Times New Roman" w:hAnsi="Times New Roman" w:cs="Times New Roman"/>
          <w:sz w:val="28"/>
          <w:szCs w:val="28"/>
        </w:rPr>
        <w:t>пособы и направления поддержки детской инициативы</w:t>
      </w:r>
      <w:r w:rsidR="0075017A">
        <w:rPr>
          <w:rFonts w:ascii="Times New Roman" w:hAnsi="Times New Roman" w:cs="Times New Roman"/>
          <w:sz w:val="28"/>
          <w:szCs w:val="28"/>
        </w:rPr>
        <w:t>; о</w:t>
      </w:r>
      <w:r w:rsidR="0075017A" w:rsidRPr="0075017A">
        <w:rPr>
          <w:rFonts w:ascii="Times New Roman" w:hAnsi="Times New Roman" w:cs="Times New Roman"/>
          <w:sz w:val="28"/>
          <w:szCs w:val="28"/>
        </w:rPr>
        <w:t>собенности взаимодействия с семьями обучающихся</w:t>
      </w:r>
      <w:r w:rsidR="0075017A">
        <w:rPr>
          <w:rFonts w:ascii="Times New Roman" w:hAnsi="Times New Roman" w:cs="Times New Roman"/>
          <w:sz w:val="28"/>
          <w:szCs w:val="28"/>
        </w:rPr>
        <w:t xml:space="preserve">; </w:t>
      </w:r>
      <w:r w:rsidRPr="000B0913">
        <w:rPr>
          <w:rFonts w:ascii="Times New Roman" w:hAnsi="Times New Roman" w:cs="Times New Roman"/>
          <w:sz w:val="28"/>
          <w:szCs w:val="28"/>
        </w:rPr>
        <w:t>обозначает направления и задачи коррекционно-развивающей работы (далее - КРР) с детьми;</w:t>
      </w:r>
      <w:r w:rsidR="00842C99">
        <w:rPr>
          <w:rFonts w:ascii="Times New Roman" w:hAnsi="Times New Roman" w:cs="Times New Roman"/>
          <w:sz w:val="28"/>
          <w:szCs w:val="28"/>
        </w:rPr>
        <w:t xml:space="preserve"> </w:t>
      </w:r>
      <w:r w:rsidRPr="005C2B48">
        <w:rPr>
          <w:rFonts w:ascii="Times New Roman" w:hAnsi="Times New Roman" w:cs="Times New Roman"/>
          <w:sz w:val="28"/>
          <w:szCs w:val="28"/>
        </w:rPr>
        <w:t>психолого</w:t>
      </w:r>
      <w:r w:rsidR="00EE4A7E">
        <w:rPr>
          <w:rFonts w:ascii="Times New Roman" w:hAnsi="Times New Roman" w:cs="Times New Roman"/>
          <w:sz w:val="28"/>
          <w:szCs w:val="28"/>
        </w:rPr>
        <w:t>-</w:t>
      </w:r>
      <w:r w:rsidRPr="005C2B48">
        <w:rPr>
          <w:rFonts w:ascii="Times New Roman" w:hAnsi="Times New Roman" w:cs="Times New Roman"/>
          <w:sz w:val="28"/>
          <w:szCs w:val="28"/>
        </w:rPr>
        <w:t>педагогические условия реализации программы, а также средства обучения и воспитания.</w:t>
      </w:r>
    </w:p>
    <w:p w:rsidR="005C2B48" w:rsidRDefault="005C2B48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C2B48">
        <w:rPr>
          <w:rFonts w:ascii="Times New Roman" w:hAnsi="Times New Roman" w:cs="Times New Roman"/>
          <w:sz w:val="28"/>
          <w:szCs w:val="28"/>
        </w:rPr>
        <w:t xml:space="preserve">Организационный раздел </w:t>
      </w:r>
      <w:r w:rsidR="00633DA0">
        <w:rPr>
          <w:rFonts w:ascii="Times New Roman" w:hAnsi="Times New Roman" w:cs="Times New Roman"/>
          <w:sz w:val="28"/>
          <w:szCs w:val="28"/>
        </w:rPr>
        <w:t>П</w:t>
      </w:r>
      <w:r w:rsidRPr="005C2B48">
        <w:rPr>
          <w:rFonts w:ascii="Times New Roman" w:hAnsi="Times New Roman" w:cs="Times New Roman"/>
          <w:sz w:val="28"/>
          <w:szCs w:val="28"/>
        </w:rPr>
        <w:t xml:space="preserve">рограммы включает описание психолого-педагогических условий реализации </w:t>
      </w:r>
      <w:r w:rsidR="0075017A">
        <w:rPr>
          <w:rFonts w:ascii="Times New Roman" w:hAnsi="Times New Roman" w:cs="Times New Roman"/>
          <w:sz w:val="28"/>
          <w:szCs w:val="28"/>
        </w:rPr>
        <w:t>П</w:t>
      </w:r>
      <w:r w:rsidRPr="005C2B48">
        <w:rPr>
          <w:rFonts w:ascii="Times New Roman" w:hAnsi="Times New Roman" w:cs="Times New Roman"/>
          <w:sz w:val="28"/>
          <w:szCs w:val="28"/>
        </w:rPr>
        <w:t>рограммы</w:t>
      </w:r>
      <w:r w:rsidR="0075017A">
        <w:rPr>
          <w:rFonts w:ascii="Times New Roman" w:hAnsi="Times New Roman" w:cs="Times New Roman"/>
          <w:sz w:val="28"/>
          <w:szCs w:val="28"/>
        </w:rPr>
        <w:t>;</w:t>
      </w:r>
      <w:r w:rsidR="00842C99">
        <w:rPr>
          <w:rFonts w:ascii="Times New Roman" w:hAnsi="Times New Roman" w:cs="Times New Roman"/>
          <w:sz w:val="28"/>
          <w:szCs w:val="28"/>
        </w:rPr>
        <w:t xml:space="preserve"> </w:t>
      </w:r>
      <w:r w:rsidR="0075017A">
        <w:rPr>
          <w:rFonts w:ascii="Times New Roman" w:hAnsi="Times New Roman" w:cs="Times New Roman"/>
          <w:sz w:val="28"/>
          <w:szCs w:val="28"/>
        </w:rPr>
        <w:t>о</w:t>
      </w:r>
      <w:r w:rsidR="0075017A" w:rsidRPr="0075017A">
        <w:rPr>
          <w:rFonts w:ascii="Times New Roman" w:hAnsi="Times New Roman" w:cs="Times New Roman"/>
          <w:sz w:val="28"/>
          <w:szCs w:val="28"/>
        </w:rPr>
        <w:t>собенности организации развивающей предметно-пространственной среды</w:t>
      </w:r>
      <w:r w:rsidR="0075017A">
        <w:rPr>
          <w:rFonts w:ascii="Times New Roman" w:hAnsi="Times New Roman" w:cs="Times New Roman"/>
          <w:sz w:val="28"/>
          <w:szCs w:val="28"/>
        </w:rPr>
        <w:t>; м</w:t>
      </w:r>
      <w:r w:rsidR="0075017A" w:rsidRPr="0075017A">
        <w:rPr>
          <w:rFonts w:ascii="Times New Roman" w:hAnsi="Times New Roman" w:cs="Times New Roman"/>
          <w:sz w:val="28"/>
          <w:szCs w:val="28"/>
        </w:rPr>
        <w:t>атериально-техническое обеспечение Программы, обеспеченность методическими материалами и средствами обучения и воспитания</w:t>
      </w:r>
      <w:r w:rsidRPr="005C2B48">
        <w:rPr>
          <w:rFonts w:ascii="Times New Roman" w:hAnsi="Times New Roman" w:cs="Times New Roman"/>
          <w:sz w:val="28"/>
          <w:szCs w:val="28"/>
        </w:rPr>
        <w:t xml:space="preserve">. В разделе представлены режим дня в </w:t>
      </w:r>
      <w:r w:rsidR="00F673C2">
        <w:rPr>
          <w:rFonts w:ascii="Times New Roman" w:hAnsi="Times New Roman" w:cs="Times New Roman"/>
          <w:sz w:val="28"/>
          <w:szCs w:val="28"/>
        </w:rPr>
        <w:t>старшей</w:t>
      </w:r>
      <w:r w:rsidR="00842C99">
        <w:rPr>
          <w:rFonts w:ascii="Times New Roman" w:hAnsi="Times New Roman" w:cs="Times New Roman"/>
          <w:sz w:val="28"/>
          <w:szCs w:val="28"/>
        </w:rPr>
        <w:t xml:space="preserve"> </w:t>
      </w:r>
      <w:r w:rsidRPr="005C2B48">
        <w:rPr>
          <w:rFonts w:ascii="Times New Roman" w:hAnsi="Times New Roman" w:cs="Times New Roman"/>
          <w:sz w:val="28"/>
          <w:szCs w:val="28"/>
        </w:rPr>
        <w:t>групп</w:t>
      </w:r>
      <w:r w:rsidR="00AE4D52">
        <w:rPr>
          <w:rFonts w:ascii="Times New Roman" w:hAnsi="Times New Roman" w:cs="Times New Roman"/>
          <w:sz w:val="28"/>
          <w:szCs w:val="28"/>
        </w:rPr>
        <w:t>е</w:t>
      </w:r>
      <w:r w:rsidRPr="005C2B48">
        <w:rPr>
          <w:rFonts w:ascii="Times New Roman" w:hAnsi="Times New Roman" w:cs="Times New Roman"/>
          <w:sz w:val="28"/>
          <w:szCs w:val="28"/>
        </w:rPr>
        <w:t>,</w:t>
      </w:r>
      <w:r w:rsidR="00842C99">
        <w:rPr>
          <w:rFonts w:ascii="Times New Roman" w:hAnsi="Times New Roman" w:cs="Times New Roman"/>
          <w:sz w:val="28"/>
          <w:szCs w:val="28"/>
        </w:rPr>
        <w:t xml:space="preserve"> </w:t>
      </w:r>
      <w:r w:rsidRPr="000B0913">
        <w:rPr>
          <w:rFonts w:ascii="Times New Roman" w:hAnsi="Times New Roman" w:cs="Times New Roman"/>
          <w:sz w:val="28"/>
          <w:szCs w:val="28"/>
        </w:rPr>
        <w:t>расписание занятий</w:t>
      </w:r>
      <w:r w:rsidRPr="0070653C">
        <w:rPr>
          <w:rFonts w:ascii="Times New Roman" w:hAnsi="Times New Roman" w:cs="Times New Roman"/>
          <w:color w:val="00B050"/>
          <w:sz w:val="28"/>
          <w:szCs w:val="28"/>
        </w:rPr>
        <w:t>.</w:t>
      </w:r>
    </w:p>
    <w:p w:rsidR="0075017A" w:rsidRPr="000B0913" w:rsidRDefault="0075017A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Приложение к Программе содержит:</w:t>
      </w:r>
      <w:r w:rsidR="00842C99">
        <w:rPr>
          <w:rFonts w:ascii="Times New Roman" w:hAnsi="Times New Roman" w:cs="Times New Roman"/>
          <w:sz w:val="28"/>
          <w:szCs w:val="28"/>
        </w:rPr>
        <w:t xml:space="preserve"> </w:t>
      </w:r>
      <w:r w:rsidRPr="000B0913">
        <w:rPr>
          <w:rFonts w:ascii="Times New Roman" w:hAnsi="Times New Roman" w:cs="Times New Roman"/>
          <w:sz w:val="28"/>
          <w:szCs w:val="28"/>
        </w:rPr>
        <w:t xml:space="preserve">перспективное планирование занятий; </w:t>
      </w:r>
      <w:r w:rsidR="0094185B">
        <w:rPr>
          <w:rFonts w:ascii="Times New Roman" w:hAnsi="Times New Roman" w:cs="Times New Roman"/>
          <w:sz w:val="28"/>
          <w:szCs w:val="28"/>
        </w:rPr>
        <w:t xml:space="preserve">федеральный </w:t>
      </w:r>
      <w:r w:rsidRPr="000B0913">
        <w:rPr>
          <w:rFonts w:ascii="Times New Roman" w:hAnsi="Times New Roman" w:cs="Times New Roman"/>
          <w:sz w:val="28"/>
          <w:szCs w:val="28"/>
        </w:rPr>
        <w:t>календарный план воспитательной работы; перспективное планирование взаимодействия с родителями (законными представителями).</w:t>
      </w:r>
    </w:p>
    <w:p w:rsidR="005C2B48" w:rsidRPr="005C2B48" w:rsidRDefault="005C2B48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C2B48">
        <w:rPr>
          <w:rFonts w:ascii="Times New Roman" w:hAnsi="Times New Roman" w:cs="Times New Roman"/>
          <w:sz w:val="28"/>
          <w:szCs w:val="28"/>
        </w:rPr>
        <w:t>Программа разработана в соответствии с требованиями основных нормативных документов:</w:t>
      </w:r>
    </w:p>
    <w:p w:rsidR="005C2B48" w:rsidRPr="005C2B48" w:rsidRDefault="005C2B48" w:rsidP="00C25AB2">
      <w:pPr>
        <w:pStyle w:val="a3"/>
        <w:ind w:left="0" w:firstLine="0"/>
        <w:rPr>
          <w:rFonts w:eastAsia="Times New Roman"/>
          <w:sz w:val="28"/>
          <w:szCs w:val="28"/>
          <w:lang w:eastAsia="ru-RU"/>
        </w:rPr>
      </w:pPr>
      <w:r w:rsidRPr="005C2B48">
        <w:rPr>
          <w:rFonts w:eastAsia="Times New Roman"/>
          <w:sz w:val="28"/>
          <w:szCs w:val="28"/>
          <w:lang w:eastAsia="ru-RU"/>
        </w:rPr>
        <w:t>- Федеральный закон № 273-ФЗ от   29 декабря 2012 года «Об образовании в Российской Федерации».</w:t>
      </w:r>
    </w:p>
    <w:p w:rsidR="005C2B48" w:rsidRPr="005C2B48" w:rsidRDefault="005C2B48" w:rsidP="00C25AB2">
      <w:pPr>
        <w:pStyle w:val="a3"/>
        <w:ind w:left="0" w:firstLine="0"/>
        <w:rPr>
          <w:rFonts w:eastAsia="Times New Roman"/>
          <w:sz w:val="28"/>
          <w:szCs w:val="28"/>
          <w:lang w:eastAsia="ru-RU"/>
        </w:rPr>
      </w:pPr>
      <w:r w:rsidRPr="005C2B48">
        <w:rPr>
          <w:rFonts w:eastAsia="Times New Roman"/>
          <w:sz w:val="28"/>
          <w:szCs w:val="28"/>
          <w:lang w:eastAsia="ru-RU"/>
        </w:rPr>
        <w:t>- Приказ Министерства образования и науки Российской Федерации от 30.08.2013 г.     № 1014 «Об утверждении Порядка организации и осуществления образовательной деятельности по основным общеобразовательным программам – образовательным программам дошкольного образования».</w:t>
      </w:r>
    </w:p>
    <w:p w:rsidR="00470B6E" w:rsidRDefault="005C2B48" w:rsidP="00842C99">
      <w:pPr>
        <w:pStyle w:val="a3"/>
        <w:ind w:left="0" w:firstLine="0"/>
        <w:jc w:val="left"/>
        <w:rPr>
          <w:rFonts w:eastAsia="Times New Roman"/>
          <w:sz w:val="28"/>
          <w:szCs w:val="28"/>
          <w:bdr w:val="none" w:sz="0" w:space="0" w:color="auto" w:frame="1"/>
          <w:lang w:eastAsia="ru-RU"/>
        </w:rPr>
      </w:pPr>
      <w:r w:rsidRPr="005C2B48">
        <w:rPr>
          <w:rFonts w:eastAsia="Times New Roman"/>
          <w:sz w:val="28"/>
          <w:szCs w:val="28"/>
          <w:lang w:eastAsia="ru-RU"/>
        </w:rPr>
        <w:lastRenderedPageBreak/>
        <w:t>- </w:t>
      </w:r>
      <w:r>
        <w:rPr>
          <w:rFonts w:eastAsia="Times New Roman"/>
          <w:sz w:val="28"/>
          <w:szCs w:val="28"/>
          <w:bdr w:val="none" w:sz="0" w:space="0" w:color="auto" w:frame="1"/>
          <w:lang w:eastAsia="ru-RU"/>
        </w:rPr>
        <w:t>П</w:t>
      </w:r>
      <w:r w:rsidRPr="005C2B48">
        <w:rPr>
          <w:rFonts w:eastAsia="Times New Roman"/>
          <w:sz w:val="28"/>
          <w:szCs w:val="28"/>
          <w:bdr w:val="none" w:sz="0" w:space="0" w:color="auto" w:frame="1"/>
          <w:lang w:eastAsia="ru-RU"/>
        </w:rPr>
        <w:t xml:space="preserve">риказ </w:t>
      </w:r>
      <w:r w:rsidRPr="00987B47">
        <w:rPr>
          <w:rFonts w:eastAsia="Times New Roman"/>
          <w:sz w:val="28"/>
          <w:szCs w:val="28"/>
          <w:bdr w:val="none" w:sz="0" w:space="0" w:color="auto" w:frame="1"/>
          <w:lang w:eastAsia="ru-RU"/>
        </w:rPr>
        <w:t>Министерства образования и науки Российской Федерации от 17.10.2013г. № 1155 «Об утверждении федерального государственного образовательного стандарта</w:t>
      </w:r>
      <w:r w:rsidRPr="005C2B48">
        <w:rPr>
          <w:rFonts w:eastAsia="Times New Roman"/>
          <w:sz w:val="28"/>
          <w:szCs w:val="28"/>
          <w:bdr w:val="none" w:sz="0" w:space="0" w:color="auto" w:frame="1"/>
          <w:lang w:eastAsia="ru-RU"/>
        </w:rPr>
        <w:t xml:space="preserve"> дошкольного образования»</w:t>
      </w:r>
      <w:r w:rsidR="00987B47">
        <w:rPr>
          <w:rFonts w:eastAsia="Times New Roman"/>
          <w:sz w:val="28"/>
          <w:szCs w:val="28"/>
          <w:bdr w:val="none" w:sz="0" w:space="0" w:color="auto" w:frame="1"/>
          <w:lang w:eastAsia="ru-RU"/>
        </w:rPr>
        <w:t xml:space="preserve"> с изменениями и дополнениями</w:t>
      </w:r>
    </w:p>
    <w:p w:rsidR="005C2B48" w:rsidRPr="00842C99" w:rsidRDefault="005C2B48" w:rsidP="00842C99">
      <w:pPr>
        <w:pStyle w:val="a3"/>
        <w:ind w:left="0" w:firstLine="0"/>
        <w:jc w:val="left"/>
        <w:rPr>
          <w:rFonts w:eastAsia="Times New Roman"/>
          <w:sz w:val="28"/>
          <w:szCs w:val="28"/>
          <w:bdr w:val="none" w:sz="0" w:space="0" w:color="auto" w:frame="1"/>
          <w:lang w:eastAsia="ru-RU"/>
        </w:rPr>
      </w:pPr>
      <w:r w:rsidRPr="005C2B48">
        <w:rPr>
          <w:rFonts w:eastAsia="Times New Roman"/>
          <w:sz w:val="28"/>
          <w:szCs w:val="28"/>
          <w:lang w:eastAsia="ru-RU"/>
        </w:rPr>
        <w:t xml:space="preserve">- </w:t>
      </w:r>
      <w:r w:rsidRPr="005C2B48">
        <w:rPr>
          <w:sz w:val="28"/>
          <w:szCs w:val="28"/>
        </w:rPr>
        <w:t>Санитарные правила и нормы СанПиН 1.2.3685-21 «Гигиенические нормативы и требования к обеспечению безопасности и (или) безвредности для человека факторов среды обитания», утвержденные постановлением Главного государственного санитарного врача Российской Федерации от 28 января 2021 г. № 2.</w:t>
      </w:r>
    </w:p>
    <w:p w:rsidR="005C2B48" w:rsidRPr="005C2B48" w:rsidRDefault="005C2B48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C2B48">
        <w:rPr>
          <w:rFonts w:ascii="Times New Roman" w:hAnsi="Times New Roman" w:cs="Times New Roman"/>
          <w:sz w:val="28"/>
          <w:szCs w:val="28"/>
        </w:rPr>
        <w:t xml:space="preserve"> - Санитарные правила СП 2.4.3648-20 «Санитарно-эпидемиологические требования к организациям воспитания и обучения, отдыха и оздоровления детей и молодежи», утвержденные постановлением Главного государственного санитарного врача Российской Федерации от 28 сентября 2020 г. № 28.</w:t>
      </w:r>
    </w:p>
    <w:p w:rsidR="005C2B48" w:rsidRPr="005C2B48" w:rsidRDefault="005C2B48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C2B48">
        <w:rPr>
          <w:rFonts w:ascii="Times New Roman" w:hAnsi="Times New Roman" w:cs="Times New Roman"/>
          <w:sz w:val="28"/>
          <w:szCs w:val="28"/>
        </w:rPr>
        <w:t xml:space="preserve">- Устав  </w:t>
      </w:r>
      <w:r w:rsidR="00B46603">
        <w:rPr>
          <w:rFonts w:ascii="Times New Roman" w:hAnsi="Times New Roman" w:cs="Times New Roman"/>
          <w:sz w:val="28"/>
          <w:szCs w:val="28"/>
        </w:rPr>
        <w:t>ДО</w:t>
      </w:r>
      <w:r w:rsidR="000B0913">
        <w:rPr>
          <w:rFonts w:ascii="Times New Roman" w:hAnsi="Times New Roman" w:cs="Times New Roman"/>
          <w:sz w:val="28"/>
          <w:szCs w:val="28"/>
        </w:rPr>
        <w:t>О</w:t>
      </w:r>
      <w:r w:rsidR="00B46603">
        <w:rPr>
          <w:rFonts w:ascii="Times New Roman" w:hAnsi="Times New Roman" w:cs="Times New Roman"/>
          <w:sz w:val="28"/>
          <w:szCs w:val="28"/>
        </w:rPr>
        <w:t>.</w:t>
      </w:r>
    </w:p>
    <w:p w:rsidR="005C2B48" w:rsidRPr="005C2B48" w:rsidRDefault="005C2B48" w:rsidP="00C25AB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C2B48">
        <w:rPr>
          <w:rFonts w:ascii="Times New Roman" w:hAnsi="Times New Roman" w:cs="Times New Roman"/>
          <w:sz w:val="28"/>
          <w:szCs w:val="28"/>
        </w:rPr>
        <w:t>Программа состоит из обязательной части и части формируемой участн</w:t>
      </w:r>
      <w:r w:rsidR="000B0913">
        <w:rPr>
          <w:rFonts w:ascii="Times New Roman" w:hAnsi="Times New Roman" w:cs="Times New Roman"/>
          <w:sz w:val="28"/>
          <w:szCs w:val="28"/>
        </w:rPr>
        <w:t>иками образовательных отношений</w:t>
      </w:r>
      <w:r w:rsidRPr="0070653C">
        <w:rPr>
          <w:rFonts w:ascii="Times New Roman" w:hAnsi="Times New Roman" w:cs="Times New Roman"/>
          <w:sz w:val="28"/>
          <w:szCs w:val="28"/>
        </w:rPr>
        <w:t>.</w:t>
      </w:r>
      <w:r w:rsidRPr="005C2B48">
        <w:rPr>
          <w:rFonts w:ascii="Times New Roman" w:hAnsi="Times New Roman" w:cs="Times New Roman"/>
          <w:sz w:val="28"/>
          <w:szCs w:val="28"/>
        </w:rPr>
        <w:t xml:space="preserve"> Обе части являются взаимодополняющими. </w:t>
      </w:r>
    </w:p>
    <w:p w:rsidR="005C2B48" w:rsidRDefault="005C2B48" w:rsidP="00C25AB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C2B48">
        <w:rPr>
          <w:rFonts w:ascii="Times New Roman" w:eastAsia="Times New Roman" w:hAnsi="Times New Roman" w:cs="Times New Roman"/>
          <w:sz w:val="28"/>
          <w:szCs w:val="28"/>
          <w:lang w:eastAsia="ru-RU"/>
        </w:rPr>
        <w:t>Часть Программы, формируемая участниками образовательных отношений представлена программами, направленными на реализацию приоритетных направлени</w:t>
      </w:r>
      <w:r w:rsidR="000B0913">
        <w:rPr>
          <w:rFonts w:ascii="Times New Roman" w:eastAsia="Times New Roman" w:hAnsi="Times New Roman" w:cs="Times New Roman"/>
          <w:sz w:val="28"/>
          <w:szCs w:val="28"/>
          <w:lang w:eastAsia="ru-RU"/>
        </w:rPr>
        <w:t>й работы ДОО</w:t>
      </w:r>
      <w:r w:rsidRPr="005C2B48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8C07E7" w:rsidRPr="0024661F" w:rsidRDefault="008C07E7" w:rsidP="005F3ED9">
      <w:pPr>
        <w:pStyle w:val="a3"/>
        <w:numPr>
          <w:ilvl w:val="0"/>
          <w:numId w:val="10"/>
        </w:numPr>
        <w:rPr>
          <w:sz w:val="28"/>
          <w:szCs w:val="28"/>
        </w:rPr>
      </w:pPr>
      <w:r w:rsidRPr="0024661F">
        <w:rPr>
          <w:sz w:val="28"/>
          <w:szCs w:val="28"/>
        </w:rPr>
        <w:t>Нищева Н. В., Кириллова Ю. А.  Парциальная программа: Патриотическое и духовно-нравственное воспитание детей старшего дошкольного возраста (с 5 до 7 лет) в соответствии с ФОП. «Я ЛЮБЛЮ РОССИЮ!М</w:t>
      </w:r>
      <w:r w:rsidR="0094185B">
        <w:rPr>
          <w:sz w:val="28"/>
          <w:szCs w:val="28"/>
        </w:rPr>
        <w:t>.</w:t>
      </w:r>
      <w:r w:rsidRPr="0024661F">
        <w:rPr>
          <w:sz w:val="28"/>
          <w:szCs w:val="28"/>
        </w:rPr>
        <w:t xml:space="preserve">  Санкт-Петербург ДЕТСТВО-ПРЕСС 2023</w:t>
      </w:r>
    </w:p>
    <w:p w:rsidR="008C07E7" w:rsidRPr="0024661F" w:rsidRDefault="008C07E7" w:rsidP="005F3ED9">
      <w:pPr>
        <w:pStyle w:val="a3"/>
        <w:numPr>
          <w:ilvl w:val="0"/>
          <w:numId w:val="10"/>
        </w:numPr>
        <w:rPr>
          <w:sz w:val="28"/>
          <w:szCs w:val="28"/>
        </w:rPr>
      </w:pPr>
      <w:r w:rsidRPr="0024661F">
        <w:rPr>
          <w:sz w:val="28"/>
          <w:szCs w:val="28"/>
        </w:rPr>
        <w:t>Петерсон Л.Г.,</w:t>
      </w:r>
      <w:r w:rsidR="009A784F" w:rsidRPr="0024661F">
        <w:rPr>
          <w:sz w:val="28"/>
          <w:szCs w:val="28"/>
        </w:rPr>
        <w:t xml:space="preserve"> Парциальная рабочая программа по «Формированию элементарных математических представлени</w:t>
      </w:r>
      <w:r w:rsidR="0094185B">
        <w:rPr>
          <w:sz w:val="28"/>
          <w:szCs w:val="28"/>
        </w:rPr>
        <w:t>й</w:t>
      </w:r>
      <w:r w:rsidR="009A784F" w:rsidRPr="0024661F">
        <w:rPr>
          <w:sz w:val="28"/>
          <w:szCs w:val="28"/>
        </w:rPr>
        <w:t xml:space="preserve"> у дошкольников» (старшая группа) на 2021-2025 учебный год.</w:t>
      </w:r>
      <w:r w:rsidR="003B10E1" w:rsidRPr="0024661F">
        <w:rPr>
          <w:color w:val="333333"/>
          <w:sz w:val="28"/>
          <w:szCs w:val="28"/>
        </w:rPr>
        <w:t>(</w:t>
      </w:r>
      <w:r w:rsidR="009A784F" w:rsidRPr="0024661F">
        <w:rPr>
          <w:color w:val="333333"/>
          <w:sz w:val="28"/>
          <w:szCs w:val="28"/>
        </w:rPr>
        <w:t>Петерсон Л.Г., Кочемасова Е.Е. Игралочка — ступенька к школе: рабочая тетрадь. Математика для детей 5–6 лет. — М.: БИНОМ. Лаборатория знаний, 2018.</w:t>
      </w:r>
      <w:r w:rsidR="003B10E1" w:rsidRPr="0024661F">
        <w:rPr>
          <w:color w:val="333333"/>
          <w:sz w:val="28"/>
          <w:szCs w:val="28"/>
        </w:rPr>
        <w:t>)</w:t>
      </w:r>
    </w:p>
    <w:p w:rsidR="0024661F" w:rsidRPr="006F3B69" w:rsidRDefault="003B10E1" w:rsidP="003B10E1">
      <w:pPr>
        <w:spacing w:after="0" w:line="240" w:lineRule="auto"/>
        <w:ind w:firstLine="426"/>
        <w:jc w:val="both"/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</w:pPr>
      <w:r w:rsidRPr="0024661F">
        <w:rPr>
          <w:rFonts w:ascii="Times New Roman" w:eastAsia="Times New Roman" w:hAnsi="Times New Roman" w:cs="Times New Roman"/>
          <w:sz w:val="28"/>
          <w:szCs w:val="28"/>
          <w:lang w:eastAsia="ru-RU"/>
        </w:rPr>
        <w:t>3.</w:t>
      </w:r>
      <w:r w:rsidR="00E370CC" w:rsidRPr="002466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Кислова Т.Р., Бунеев </w:t>
      </w:r>
      <w:r w:rsidR="0094185B">
        <w:rPr>
          <w:rFonts w:ascii="Times New Roman" w:eastAsia="Times New Roman" w:hAnsi="Times New Roman" w:cs="Times New Roman"/>
          <w:sz w:val="28"/>
          <w:szCs w:val="28"/>
          <w:lang w:eastAsia="ru-RU"/>
        </w:rPr>
        <w:t>Р.Н.,</w:t>
      </w:r>
      <w:r w:rsidRPr="0024661F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>Парциальная программа по развитию речи для старшей группы</w:t>
      </w:r>
      <w:r w:rsidR="00E370CC" w:rsidRPr="0024661F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 xml:space="preserve"> « По дороге к азбуке»</w:t>
      </w:r>
      <w:r w:rsidR="001824F2" w:rsidRPr="0024661F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 xml:space="preserve"> (Пособие </w:t>
      </w:r>
      <w:r w:rsidR="0024661F" w:rsidRPr="0024661F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 xml:space="preserve">для дошкольников ч-3 (5-6 </w:t>
      </w:r>
      <w:r w:rsidR="0024661F" w:rsidRPr="006F3B69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>лет)</w:t>
      </w:r>
      <w:r w:rsidR="0094185B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 xml:space="preserve">, </w:t>
      </w:r>
      <w:r w:rsidR="0024661F" w:rsidRPr="006F3B69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>Б</w:t>
      </w:r>
      <w:r w:rsidR="0094185B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>у</w:t>
      </w:r>
      <w:r w:rsidR="0024661F" w:rsidRPr="006F3B69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>неева Е.В., Бунеев Р.Н. М: Баласс,2017</w:t>
      </w:r>
      <w:r w:rsidR="001824F2" w:rsidRPr="006F3B69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 xml:space="preserve"> )</w:t>
      </w:r>
    </w:p>
    <w:p w:rsidR="0029134C" w:rsidRPr="006F3B69" w:rsidRDefault="0024661F" w:rsidP="003B10E1">
      <w:pPr>
        <w:spacing w:after="0" w:line="240" w:lineRule="auto"/>
        <w:ind w:firstLine="426"/>
        <w:jc w:val="both"/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</w:pPr>
      <w:r w:rsidRPr="006F3B69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>4.</w:t>
      </w:r>
      <w:r w:rsidRPr="006F3B69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Лыкова И.А. Парциальная программа художественно-эстетического развития детей 5-6 лет «Цветные ладошки»</w:t>
      </w:r>
      <w:r w:rsidRPr="006F3B69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>ИД «Цветной мир», 16-ое издание, 2019г.</w:t>
      </w:r>
    </w:p>
    <w:p w:rsidR="0024661F" w:rsidRPr="006F3B69" w:rsidRDefault="0024661F" w:rsidP="0024661F">
      <w:pPr>
        <w:pStyle w:val="c803"/>
        <w:shd w:val="clear" w:color="auto" w:fill="FFFFFF"/>
        <w:spacing w:before="0" w:beforeAutospacing="0" w:after="0" w:afterAutospacing="0"/>
        <w:ind w:firstLine="320"/>
        <w:jc w:val="both"/>
        <w:rPr>
          <w:rStyle w:val="c80"/>
          <w:bCs/>
          <w:color w:val="000000"/>
          <w:sz w:val="28"/>
          <w:szCs w:val="28"/>
        </w:rPr>
      </w:pPr>
      <w:r w:rsidRPr="006F3B69">
        <w:rPr>
          <w:rStyle w:val="ac"/>
          <w:b w:val="0"/>
          <w:color w:val="333333"/>
          <w:sz w:val="28"/>
          <w:szCs w:val="28"/>
        </w:rPr>
        <w:t>5.</w:t>
      </w:r>
      <w:r w:rsidRPr="006F3B69">
        <w:rPr>
          <w:rStyle w:val="c80"/>
          <w:bCs/>
          <w:color w:val="000000"/>
          <w:sz w:val="28"/>
          <w:szCs w:val="28"/>
        </w:rPr>
        <w:t>Гербова В. В. Парциальная программа по развитию речи в детском саду: Старшая группа. — М.: МОЗАИКА-СИНТЕЗ, 2016</w:t>
      </w:r>
      <w:r w:rsidRPr="006F3B69">
        <w:rPr>
          <w:rStyle w:val="c570"/>
          <w:bCs/>
          <w:color w:val="000000"/>
          <w:sz w:val="28"/>
          <w:szCs w:val="28"/>
        </w:rPr>
        <w:t>,- </w:t>
      </w:r>
    </w:p>
    <w:p w:rsidR="0061726C" w:rsidRPr="001C529E" w:rsidRDefault="005A2306" w:rsidP="00C25AB2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5A2306">
        <w:rPr>
          <w:rFonts w:ascii="Times New Roman" w:hAnsi="Times New Roman" w:cs="Times New Roman"/>
          <w:sz w:val="28"/>
          <w:szCs w:val="28"/>
        </w:rPr>
        <w:t>Программа реализуется на государствен</w:t>
      </w:r>
      <w:r w:rsidR="00C82E84">
        <w:rPr>
          <w:rFonts w:ascii="Times New Roman" w:hAnsi="Times New Roman" w:cs="Times New Roman"/>
          <w:sz w:val="28"/>
          <w:szCs w:val="28"/>
        </w:rPr>
        <w:t>ном языке Российской Федерации- русском языке.</w:t>
      </w:r>
      <w:r w:rsidRPr="00D8446D">
        <w:rPr>
          <w:rFonts w:ascii="Times New Roman" w:hAnsi="Times New Roman" w:cs="Times New Roman"/>
          <w:sz w:val="28"/>
          <w:szCs w:val="28"/>
        </w:rPr>
        <w:t>(Пункт 1.9 ФГОС ДОизменен с 25 февраля 2019 г. - Приказ Минпросвещения России от 21 января 2019 г. N 31)</w:t>
      </w:r>
      <w:r w:rsidRPr="00D8446D">
        <w:rPr>
          <w:rFonts w:ascii="Times New Roman" w:hAnsi="Times New Roman" w:cs="Times New Roman"/>
          <w:sz w:val="28"/>
          <w:szCs w:val="28"/>
        </w:rPr>
        <w:cr/>
      </w:r>
    </w:p>
    <w:p w:rsidR="00D14D19" w:rsidRPr="00807BEA" w:rsidRDefault="00D14D19" w:rsidP="005F3ED9">
      <w:pPr>
        <w:pStyle w:val="a3"/>
        <w:numPr>
          <w:ilvl w:val="2"/>
          <w:numId w:val="9"/>
        </w:numPr>
        <w:rPr>
          <w:b/>
          <w:sz w:val="28"/>
          <w:szCs w:val="28"/>
        </w:rPr>
      </w:pPr>
      <w:r w:rsidRPr="00807BEA">
        <w:rPr>
          <w:b/>
          <w:sz w:val="28"/>
          <w:szCs w:val="28"/>
        </w:rPr>
        <w:t>Цели и задачи реализации Программы.</w:t>
      </w:r>
    </w:p>
    <w:p w:rsidR="00807BEA" w:rsidRPr="00807BEA" w:rsidRDefault="00807BEA" w:rsidP="00C25AB2">
      <w:pPr>
        <w:pStyle w:val="a3"/>
        <w:ind w:firstLine="0"/>
        <w:rPr>
          <w:b/>
          <w:sz w:val="28"/>
          <w:szCs w:val="28"/>
        </w:rPr>
      </w:pPr>
    </w:p>
    <w:p w:rsidR="007863CF" w:rsidRPr="007863CF" w:rsidRDefault="007863C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63CF">
        <w:rPr>
          <w:rFonts w:ascii="Times New Roman" w:hAnsi="Times New Roman" w:cs="Times New Roman"/>
          <w:b/>
          <w:sz w:val="28"/>
          <w:szCs w:val="28"/>
        </w:rPr>
        <w:t>Целью</w:t>
      </w:r>
      <w:r w:rsidR="00842C9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D5507">
        <w:rPr>
          <w:rFonts w:ascii="Times New Roman" w:hAnsi="Times New Roman" w:cs="Times New Roman"/>
          <w:sz w:val="28"/>
          <w:szCs w:val="28"/>
        </w:rPr>
        <w:t>П</w:t>
      </w:r>
      <w:r w:rsidRPr="007863CF">
        <w:rPr>
          <w:rFonts w:ascii="Times New Roman" w:hAnsi="Times New Roman" w:cs="Times New Roman"/>
          <w:sz w:val="28"/>
          <w:szCs w:val="28"/>
        </w:rPr>
        <w:t>рограммы является всестороннее развитие и воспитание ребенка в период дошкольного детства на основе духовно-нравственных ценностей народов Российской Федерации, исторических и национально-культурных традиций.</w:t>
      </w:r>
    </w:p>
    <w:p w:rsidR="007863CF" w:rsidRPr="007863CF" w:rsidRDefault="00FD550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П</w:t>
      </w:r>
      <w:r w:rsidR="007863CF" w:rsidRPr="007863CF">
        <w:rPr>
          <w:rFonts w:ascii="Times New Roman" w:hAnsi="Times New Roman" w:cs="Times New Roman"/>
          <w:sz w:val="28"/>
          <w:szCs w:val="28"/>
        </w:rPr>
        <w:t xml:space="preserve">рограммы достигается через решение следующих </w:t>
      </w:r>
      <w:r w:rsidR="007863CF" w:rsidRPr="007863CF">
        <w:rPr>
          <w:rFonts w:ascii="Times New Roman" w:hAnsi="Times New Roman" w:cs="Times New Roman"/>
          <w:b/>
          <w:sz w:val="28"/>
          <w:szCs w:val="28"/>
        </w:rPr>
        <w:t>задач:</w:t>
      </w:r>
    </w:p>
    <w:p w:rsidR="00842C99" w:rsidRDefault="007863C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63CF">
        <w:rPr>
          <w:rFonts w:ascii="Times New Roman" w:hAnsi="Times New Roman" w:cs="Times New Roman"/>
          <w:sz w:val="28"/>
          <w:szCs w:val="28"/>
        </w:rPr>
        <w:lastRenderedPageBreak/>
        <w:t xml:space="preserve">обеспечение единых для Российской Федерации содержания дошкольного образования и планируемых результатов освоения образовательной программы </w:t>
      </w:r>
    </w:p>
    <w:p w:rsidR="00842C99" w:rsidRPr="007863CF" w:rsidRDefault="007863C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63CF">
        <w:rPr>
          <w:rFonts w:ascii="Times New Roman" w:hAnsi="Times New Roman" w:cs="Times New Roman"/>
          <w:sz w:val="28"/>
          <w:szCs w:val="28"/>
        </w:rPr>
        <w:t xml:space="preserve">дошкольного образования; </w:t>
      </w:r>
      <w:r w:rsidR="00842C99">
        <w:rPr>
          <w:rFonts w:ascii="Times New Roman" w:hAnsi="Times New Roman" w:cs="Times New Roman"/>
          <w:sz w:val="28"/>
          <w:szCs w:val="28"/>
        </w:rPr>
        <w:t xml:space="preserve">                </w:t>
      </w:r>
    </w:p>
    <w:p w:rsidR="007863CF" w:rsidRPr="007863CF" w:rsidRDefault="007863C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63CF">
        <w:rPr>
          <w:rFonts w:ascii="Times New Roman" w:hAnsi="Times New Roman" w:cs="Times New Roman"/>
          <w:sz w:val="28"/>
          <w:szCs w:val="28"/>
        </w:rPr>
        <w:t xml:space="preserve">построение (структурирование) содержания образовательной работы на основе учета возрастных и индивидуальных особенностей развития; </w:t>
      </w:r>
    </w:p>
    <w:p w:rsidR="007863CF" w:rsidRPr="007863CF" w:rsidRDefault="007863C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63CF">
        <w:rPr>
          <w:rFonts w:ascii="Times New Roman" w:hAnsi="Times New Roman" w:cs="Times New Roman"/>
          <w:sz w:val="28"/>
          <w:szCs w:val="28"/>
        </w:rPr>
        <w:t>создание условий для равного доступа к образованию для всех детей дошкольного возраста с учетом разнообразия образовательных потребностей и индивидуальных возможностей;</w:t>
      </w:r>
    </w:p>
    <w:p w:rsidR="007863CF" w:rsidRPr="007863CF" w:rsidRDefault="007863C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63CF">
        <w:rPr>
          <w:rFonts w:ascii="Times New Roman" w:hAnsi="Times New Roman" w:cs="Times New Roman"/>
          <w:sz w:val="28"/>
          <w:szCs w:val="28"/>
        </w:rPr>
        <w:t xml:space="preserve">обеспечение динамики развития социальных, нравственных, патриотических, эстетических, интеллектуальных, физических качеств и способностей ребенка, его инициативности, самостоятельности и ответственности;  </w:t>
      </w:r>
    </w:p>
    <w:p w:rsidR="007863CF" w:rsidRPr="007863CF" w:rsidRDefault="007863C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63CF">
        <w:rPr>
          <w:rFonts w:ascii="Times New Roman" w:hAnsi="Times New Roman" w:cs="Times New Roman"/>
          <w:sz w:val="28"/>
          <w:szCs w:val="28"/>
        </w:rPr>
        <w:t>достижение детьми на этапе завершения дошкольного образования уровня развития, необходимого и достаточного для успешного освоения ими образовательных программ начального общего образования;</w:t>
      </w:r>
    </w:p>
    <w:p w:rsidR="007863CF" w:rsidRPr="007863CF" w:rsidRDefault="007863C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63CF">
        <w:rPr>
          <w:rFonts w:ascii="Times New Roman" w:hAnsi="Times New Roman" w:cs="Times New Roman"/>
          <w:sz w:val="28"/>
          <w:szCs w:val="28"/>
        </w:rPr>
        <w:t>охрана и укрепление физического и психического здоровья детей, в том числе их эмоционального благополучия;</w:t>
      </w:r>
    </w:p>
    <w:p w:rsidR="007863CF" w:rsidRPr="007863CF" w:rsidRDefault="007863C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63CF">
        <w:rPr>
          <w:rFonts w:ascii="Times New Roman" w:hAnsi="Times New Roman" w:cs="Times New Roman"/>
          <w:sz w:val="28"/>
          <w:szCs w:val="28"/>
        </w:rPr>
        <w:t>обеспечение психолого-педагогической поддержки семьи и повышение компетентности родителей (законных представителей) в вопросах образования, охраны и укрепления здоровья детей.</w:t>
      </w:r>
    </w:p>
    <w:p w:rsidR="005C2B48" w:rsidRPr="00CC6DB5" w:rsidRDefault="007863CF" w:rsidP="00AB4838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7863C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Основные задачи части, формируемой участниками образовательных отношений:</w:t>
      </w:r>
    </w:p>
    <w:p w:rsid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1.1.2.   Принципы и подходы к формированию Программы.</w:t>
      </w:r>
    </w:p>
    <w:p w:rsidR="00D8446D" w:rsidRDefault="00D8446D" w:rsidP="00D84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Программа реализуется на следующих принципах:</w:t>
      </w:r>
    </w:p>
    <w:p w:rsidR="00990C74" w:rsidRPr="00990C74" w:rsidRDefault="00990C74" w:rsidP="00D844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0C74">
        <w:rPr>
          <w:rFonts w:ascii="Times New Roman" w:hAnsi="Times New Roman" w:cs="Times New Roman"/>
          <w:b/>
          <w:sz w:val="28"/>
          <w:szCs w:val="28"/>
        </w:rPr>
        <w:t>принцип учёта ведущей деятельности</w:t>
      </w:r>
      <w:r w:rsidRPr="00990C74">
        <w:rPr>
          <w:rFonts w:ascii="Times New Roman" w:hAnsi="Times New Roman" w:cs="Times New Roman"/>
          <w:sz w:val="28"/>
          <w:szCs w:val="28"/>
        </w:rPr>
        <w:t xml:space="preserve">: программа реализуется в контексте всех перечисленных в Стандарте видов детской деятельности, с акцентом на ведущую деятельность для </w:t>
      </w:r>
      <w:r>
        <w:rPr>
          <w:rFonts w:ascii="Times New Roman" w:hAnsi="Times New Roman" w:cs="Times New Roman"/>
          <w:sz w:val="28"/>
          <w:szCs w:val="28"/>
        </w:rPr>
        <w:t xml:space="preserve">данного </w:t>
      </w:r>
      <w:r w:rsidRPr="00990C74">
        <w:rPr>
          <w:rFonts w:ascii="Times New Roman" w:hAnsi="Times New Roman" w:cs="Times New Roman"/>
          <w:sz w:val="28"/>
          <w:szCs w:val="28"/>
        </w:rPr>
        <w:t>возрастного периода;</w:t>
      </w:r>
    </w:p>
    <w:p w:rsidR="00990C74" w:rsidRPr="00990C74" w:rsidRDefault="00990C74" w:rsidP="00C25AB2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0C74">
        <w:rPr>
          <w:rFonts w:ascii="Times New Roman" w:hAnsi="Times New Roman" w:cs="Times New Roman"/>
          <w:b/>
          <w:sz w:val="28"/>
          <w:szCs w:val="28"/>
        </w:rPr>
        <w:t>принцип учета возрастных и индивидуальных особенностей детей:</w:t>
      </w:r>
      <w:r w:rsidR="00870DA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90C74">
        <w:rPr>
          <w:rFonts w:ascii="Times New Roman" w:hAnsi="Times New Roman" w:cs="Times New Roman"/>
          <w:sz w:val="28"/>
          <w:szCs w:val="28"/>
        </w:rPr>
        <w:t xml:space="preserve">программа учитывает возрастные характеристики развития ребенка, предусматривает возможность и механизмы разработки индивидуальных траекторий развития и образования детей с особыми возможностями, способностями, потребностями и интересами; </w:t>
      </w:r>
    </w:p>
    <w:p w:rsidR="00990C74" w:rsidRPr="00990C74" w:rsidRDefault="00990C74" w:rsidP="00C25AB2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0C74">
        <w:rPr>
          <w:rFonts w:ascii="Times New Roman" w:hAnsi="Times New Roman" w:cs="Times New Roman"/>
          <w:b/>
          <w:sz w:val="28"/>
          <w:szCs w:val="28"/>
        </w:rPr>
        <w:t>принцип амплификации детского развития</w:t>
      </w:r>
      <w:r w:rsidR="00870DA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90C74">
        <w:rPr>
          <w:rFonts w:ascii="Times New Roman" w:hAnsi="Times New Roman" w:cs="Times New Roman"/>
          <w:sz w:val="28"/>
          <w:szCs w:val="28"/>
        </w:rPr>
        <w:t>как направленного процесса обогащения и развертывания содержания видов детской деятельности, а также общения детей с взрослыми и сверстниками, соответствующего возрастным задачам дошкольного возраста;</w:t>
      </w:r>
    </w:p>
    <w:p w:rsidR="00990C74" w:rsidRPr="00990C74" w:rsidRDefault="00990C7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90C74">
        <w:rPr>
          <w:rFonts w:ascii="Times New Roman" w:hAnsi="Times New Roman" w:cs="Times New Roman"/>
          <w:b/>
          <w:sz w:val="28"/>
          <w:szCs w:val="28"/>
        </w:rPr>
        <w:t xml:space="preserve">принцип интеграции и единства обучения и воспитания: </w:t>
      </w:r>
    </w:p>
    <w:p w:rsidR="00990C74" w:rsidRPr="00990C74" w:rsidRDefault="00990C74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0C74">
        <w:rPr>
          <w:rFonts w:ascii="Times New Roman" w:hAnsi="Times New Roman" w:cs="Times New Roman"/>
          <w:b/>
          <w:sz w:val="28"/>
          <w:szCs w:val="28"/>
        </w:rPr>
        <w:t>принцип преемственности образовательной работы</w:t>
      </w:r>
      <w:r w:rsidRPr="00990C74">
        <w:rPr>
          <w:rFonts w:ascii="Times New Roman" w:hAnsi="Times New Roman" w:cs="Times New Roman"/>
          <w:sz w:val="28"/>
          <w:szCs w:val="28"/>
        </w:rPr>
        <w:t xml:space="preserve"> программа реализует данный принцип при построении содержания обучения и воспитания относительно уровня начального школьного образования, а также при построении единого пространства развития ребенка образовательной организации и семьи;</w:t>
      </w:r>
    </w:p>
    <w:p w:rsidR="00990C74" w:rsidRPr="00990C74" w:rsidRDefault="00990C74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0C74">
        <w:rPr>
          <w:rFonts w:ascii="Times New Roman" w:hAnsi="Times New Roman" w:cs="Times New Roman"/>
          <w:b/>
          <w:sz w:val="28"/>
          <w:szCs w:val="28"/>
        </w:rPr>
        <w:t>принцип сотрудничества с семьей:</w:t>
      </w:r>
      <w:r w:rsidR="00870DA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90C74">
        <w:rPr>
          <w:rFonts w:ascii="Times New Roman" w:hAnsi="Times New Roman" w:cs="Times New Roman"/>
          <w:sz w:val="28"/>
          <w:szCs w:val="28"/>
        </w:rPr>
        <w:t>реализация программы предусматривает оказание психолого-педагогической, методической помощи и поддержки родителям (законным представителям) детей дошкольного возраста, построение продуктивного взаимодействия с родителями (законными представителями) с целью создания единого/общего пространства развития ребенка;</w:t>
      </w:r>
    </w:p>
    <w:p w:rsidR="00842C99" w:rsidRDefault="00990C74" w:rsidP="00C25AB2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0C74">
        <w:rPr>
          <w:rFonts w:ascii="Times New Roman" w:hAnsi="Times New Roman" w:cs="Times New Roman"/>
          <w:b/>
          <w:sz w:val="28"/>
          <w:szCs w:val="28"/>
        </w:rPr>
        <w:t>принцип здоровьесбережения</w:t>
      </w:r>
      <w:r w:rsidRPr="00990C74">
        <w:rPr>
          <w:rFonts w:ascii="Times New Roman" w:hAnsi="Times New Roman" w:cs="Times New Roman"/>
          <w:b/>
          <w:i/>
          <w:sz w:val="28"/>
          <w:szCs w:val="28"/>
        </w:rPr>
        <w:t>:</w:t>
      </w:r>
      <w:r w:rsidRPr="00990C74">
        <w:rPr>
          <w:rFonts w:ascii="Times New Roman" w:hAnsi="Times New Roman" w:cs="Times New Roman"/>
          <w:sz w:val="28"/>
          <w:szCs w:val="28"/>
        </w:rPr>
        <w:t xml:space="preserve"> при организации образовательной деятельности </w:t>
      </w:r>
    </w:p>
    <w:p w:rsidR="00990C74" w:rsidRPr="00990C74" w:rsidRDefault="00990C74" w:rsidP="00C25AB2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0C74">
        <w:rPr>
          <w:rFonts w:ascii="Times New Roman" w:hAnsi="Times New Roman" w:cs="Times New Roman"/>
          <w:sz w:val="28"/>
          <w:szCs w:val="28"/>
        </w:rPr>
        <w:lastRenderedPageBreak/>
        <w:t xml:space="preserve">не допускается использование педагогических технологий, которые могут нанести вред физическому и (или) психическому здоровью воспитанников, их психоэмоциональному благополучию. </w:t>
      </w:r>
    </w:p>
    <w:p w:rsidR="007863CF" w:rsidRPr="00D14D19" w:rsidRDefault="007863CF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4D19" w:rsidRPr="00832663" w:rsidRDefault="00D14D19" w:rsidP="00C25AB2">
      <w:pPr>
        <w:pStyle w:val="a3"/>
        <w:numPr>
          <w:ilvl w:val="1"/>
          <w:numId w:val="1"/>
        </w:numPr>
        <w:rPr>
          <w:b/>
          <w:sz w:val="28"/>
          <w:szCs w:val="28"/>
        </w:rPr>
      </w:pPr>
      <w:r w:rsidRPr="00832663">
        <w:rPr>
          <w:b/>
          <w:sz w:val="28"/>
          <w:szCs w:val="28"/>
        </w:rPr>
        <w:t>Планируемые результаты реализации Программы</w:t>
      </w:r>
    </w:p>
    <w:p w:rsidR="00832663" w:rsidRDefault="0083266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32663">
        <w:rPr>
          <w:rFonts w:ascii="Times New Roman" w:hAnsi="Times New Roman" w:cs="Times New Roman"/>
          <w:sz w:val="28"/>
          <w:szCs w:val="28"/>
        </w:rPr>
        <w:t>В соответствии со Стандартом специфика дошкольного детства и системные особенности дошкольного образования делают неправомерными требования от ребенка дошкольного возраста конкретных образовательных достижений. Поэтому планируемые результаты освоения программы представлены в виде целевых ориентиров дошкольного образования и представляют собой</w:t>
      </w:r>
      <w:bookmarkStart w:id="0" w:name="_Hlk117504323"/>
      <w:r w:rsidRPr="00AB4838">
        <w:rPr>
          <w:rFonts w:ascii="Times New Roman" w:hAnsi="Times New Roman" w:cs="Times New Roman"/>
          <w:sz w:val="28"/>
          <w:szCs w:val="28"/>
        </w:rPr>
        <w:t>возрастные характеристики возможных достижений ребенка</w:t>
      </w:r>
      <w:bookmarkEnd w:id="0"/>
      <w:r w:rsidRPr="00AB483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демонстрирует ярко выраженную потребность в двигательной активности, проявляет интерес к новым и знакомым физическим упражнениям, пешим прогулкам, показывает избирательность и инициативу при выполнении упражнений, имеет представления о некоторых видах спорта, туризме, как форме активного отдыха;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проявляет осознанность во время занятий физической культурой, демонстрирует выносливость, быстроту, силу, гибкость, ловкость, координацию, выполняет упражнения в заданном ритме и темпе, способен проявить творчество при составлении несложных комбинаций из знакомых упражнений;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проявляет доступный возрасту самоконтроль, способен привлечь внимание других детей и организовать знакомую подвижную игру;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проявляет духовно-нравственные качества и основы патриотизма в процессе ознакомления с видами спорта и достижениями российских спортсменов;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владеет основными способами укрепления здоровья (закаливание, утренняя гимнастика, соблюдение личной гигиены, безопасное поведение и другие); мотивирован на сбережение и укрепление собственного здоровья и здоровья окружающих;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настроен положительно по отношению к окружающим, охотно вступает в общение со взрослыми и сверстниками, проявляет сдержанность по отношению к незнакомым людям, при общении со взрослыми и сверстниками ориентируется на общепринятые нормы и правила культуры поведения, проявляет в поведении уважение и привязанность к родителям (законным представителям), демонстрирует уважение к педагогам, интересуется жизнью семьи и ДОО;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способен различать разные эмоциональные состояния взрослых и сверстников, учитывает их в своем поведении, откликается на просьбу помочь, в оценке поступков опирается на нравственные представления;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проявляет активность в стремлении к познанию разных видов труда и профессий, бережно относится к предметному миру как результату труда взрослых, стремится участвовать в труде взрослых, самостоятелен, инициативен в самообслуживании, участвует со сверстниками в разных видах повседневного и ручного труда;</w:t>
      </w:r>
    </w:p>
    <w:p w:rsidR="00842C99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 xml:space="preserve">ребёнок владеет представлениями о безопасном поведении, соблюдает 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 w:rsidRPr="006D2EFB">
        <w:rPr>
          <w:rFonts w:ascii="Times New Roman CYR" w:eastAsia="Times New Roman" w:hAnsi="Times New Roman CYR" w:cs="Times New Roman CYR"/>
          <w:sz w:val="28"/>
          <w:szCs w:val="28"/>
        </w:rPr>
        <w:t xml:space="preserve">правила безопасного поведения в разных видах деятельности, демонстрирует умения правильно и безопасно пользоваться под присмотром взрослого бытовыми 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lastRenderedPageBreak/>
        <w:t>предметами и приборами, безопасного общения с незнакомыми животными, владеет основными правилами безопасного поведения на улице;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регулирует свою активность в деятельности, умеет соблюдать очередность и учитывать права других людей, проявляет инициативу в общении и деятельности, задает вопросы различной направленности, слушает и понимает взрослого, действует по правилу или образцу в разных видах деятельности, способен к произвольным действиям;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проявляет инициативу и самостоятельность в процессе придумывания загадок, сказок, рассказов, владеет первичными приемами аргументации и доказательства, демонстрирует богатый словарный запас, безошибочно пользуется обобщающими словами и понятиями, самостоятельно пересказывает рассказы и сказки, проявляет избирательное отношение к произведениям определенной тематики и жанра;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испытывает познавательный интерес к событиям, находящимся за рамками личного опыта, фантазирует, предлагает пути решения проблем, имеет представления о социальном, предметном и природном мире; ребёнок устанавливает закономерности причинно-следственного характера, приводит логические высказывания; проявляет любознательность;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использует математические знания, способы и средства для познания окружающего мира; способен к произвольным умственным действиям; логическим операциям анализа, сравнения, обобщения, систематизации, классификации и другим, оперируя предметами разными по величине, форме, количеству; владеет счетом, ориентировкой в пространстве и времени;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знает о цифровых средствах познания окружающей действительности, использует некоторые из них, придерживаясь правил безопасного обращения с ними;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проявляет познавательный интерес к населенному пункту, в котором живет, знает некоторые сведения о его достопримечательностях, событиях городской и сельской жизни; знает название своей страны, её государственные символы;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имеет представление о живой природе разных регионов России, может классифицировать объекты по разным признакам; имеет представление об особенностях и потребностях живого организма, изменениях в жизни природы в разные сезоны года, соблюдает правила поведения в природе, ухаживает за растениями и животными, бережно относится к ним;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проявляет интерес и (или) с желанием занимается музыкальной, изобразительной, театрализованной деятельностью; различает виды, жанры, формы в музыке, изобразительном и театральном искусстве; проявляет музыкальные и художественно-творческие способности;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принимает активное участие в праздничных программах и их подготовке; взаимодействует со всеми участниками культурно-досуговых мероприятий;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самостоятельно определяет замысел рисунка, аппликации, лепки, постройки, создает образы и композиционные изображения, интегрируя освоенные техники и средства выразительности, использует разнообразные материалы;</w:t>
      </w:r>
    </w:p>
    <w:p w:rsidR="00DE38AD" w:rsidRPr="006D2EFB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lastRenderedPageBreak/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согласовывает свои интересы с интересами партнеров в игровой деятельности, умеет предложить и объяснить замысел игры, комбинировать сюжеты на основе разных событий, создавать игровые образы, управлять персонажами в режиссерской игре;</w:t>
      </w:r>
    </w:p>
    <w:p w:rsidR="00DE38AD" w:rsidRDefault="00DE38AD" w:rsidP="00DE38A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eastAsia="Times New Roman" w:hAnsi="Times New Roman CYR" w:cs="Times New Roman CYR"/>
          <w:sz w:val="28"/>
          <w:szCs w:val="28"/>
        </w:rPr>
      </w:pPr>
      <w:r>
        <w:rPr>
          <w:rFonts w:ascii="Times New Roman CYR" w:eastAsia="Times New Roman" w:hAnsi="Times New Roman CYR" w:cs="Times New Roman CYR"/>
          <w:sz w:val="28"/>
          <w:szCs w:val="28"/>
        </w:rPr>
        <w:t>- </w:t>
      </w:r>
      <w:r w:rsidRPr="006D2EFB">
        <w:rPr>
          <w:rFonts w:ascii="Times New Roman CYR" w:eastAsia="Times New Roman" w:hAnsi="Times New Roman CYR" w:cs="Times New Roman CYR"/>
          <w:sz w:val="28"/>
          <w:szCs w:val="28"/>
        </w:rPr>
        <w:t>ребёнок проявляет интерес к игровому экспериментированию, развивающим и познавательным играм, в играх с готовым содержанием и правилами действует в точном соответствии с игровой задачей и правилами.</w:t>
      </w:r>
    </w:p>
    <w:p w:rsidR="00DE38AD" w:rsidRPr="00AB4838" w:rsidRDefault="00DE38AD" w:rsidP="00DE38A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1.2.1. Планируемые образовательные результаты на этапе завершения освоения Программы</w:t>
      </w:r>
    </w:p>
    <w:p w:rsidR="000E2AAB" w:rsidRPr="000E2AAB" w:rsidRDefault="00DE38AD" w:rsidP="00DE38AD">
      <w:pPr>
        <w:pStyle w:val="pboth"/>
        <w:shd w:val="clear" w:color="auto" w:fill="FFFFFF"/>
        <w:spacing w:before="0" w:beforeAutospacing="0" w:after="0" w:afterAutospacing="0" w:line="258" w:lineRule="atLeast"/>
        <w:ind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</w:t>
      </w:r>
      <w:r w:rsidR="000E2AAB" w:rsidRPr="000E2AAB">
        <w:rPr>
          <w:color w:val="000000"/>
          <w:sz w:val="28"/>
          <w:szCs w:val="28"/>
        </w:rPr>
        <w:t>ебенок демонстрирует ярко выраженную потребность в двигательной активности, проявляет интерес к новым и знакомым физическим упражнениям, пешим прогулкам, показывает избирательность и инициативу при выполнении упражнений, имеет представления о некоторых видах спорта, туризме, как форме активного отдыха;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" w:name="100155"/>
      <w:bookmarkEnd w:id="1"/>
      <w:r w:rsidRPr="000E2AAB">
        <w:rPr>
          <w:color w:val="000000"/>
          <w:sz w:val="28"/>
          <w:szCs w:val="28"/>
        </w:rPr>
        <w:t>ребенок проявляет осознанность во время занятий физической культурой, демонстрирует выносливость, быстроту, силу, гибкость, ловкость, координацию, выполняет упражнения в заданном ритме и темпе, способен проявить творчество при составлении несложных комбинаций из знакомых упражнений;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2" w:name="100156"/>
      <w:bookmarkEnd w:id="2"/>
      <w:r w:rsidRPr="000E2AAB">
        <w:rPr>
          <w:color w:val="000000"/>
          <w:sz w:val="28"/>
          <w:szCs w:val="28"/>
        </w:rPr>
        <w:t>ребенок проявляет доступный возрасту самоконтроль, способен привлечь внимание других детей и организовать знакомую подвижную игру;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3" w:name="100157"/>
      <w:bookmarkEnd w:id="3"/>
      <w:r w:rsidRPr="000E2AAB">
        <w:rPr>
          <w:color w:val="000000"/>
          <w:sz w:val="28"/>
          <w:szCs w:val="28"/>
        </w:rPr>
        <w:t>ребенок проявляет духовно-нравственные качества и основы патриотизма в процессе ознакомления с видами спорта и достижениями российских спортсменов;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4" w:name="100158"/>
      <w:bookmarkEnd w:id="4"/>
      <w:r w:rsidRPr="000E2AAB">
        <w:rPr>
          <w:color w:val="000000"/>
          <w:sz w:val="28"/>
          <w:szCs w:val="28"/>
        </w:rPr>
        <w:t>ребенок владеет основными способами укрепления здоровья (закаливание, утренняя гимнастика, соблюдение личной гигиены, безопасное поведение и другие); мотивирован на сбережение и укрепление собственного здоровья и здоровья окружающих;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5" w:name="100159"/>
      <w:bookmarkEnd w:id="5"/>
      <w:r w:rsidRPr="000E2AAB">
        <w:rPr>
          <w:color w:val="000000"/>
          <w:sz w:val="28"/>
          <w:szCs w:val="28"/>
        </w:rPr>
        <w:t>ребенок настроен положительно по отношению к окружающим, охотно вступает в общение со взрослыми и сверстниками, проявляет сдержанность по отношению к незнакомым людям, при общении со взрослыми и сверстниками ориентируется на общепринятые нормы и правила культуры поведения, проявляет в поведении уважение и привязанность к родителям (законным представителям), демонстрирует уважение к педагогам, интересуется жизнью семьи и ДО</w:t>
      </w:r>
      <w:r w:rsidR="00C34DF4">
        <w:rPr>
          <w:color w:val="000000"/>
          <w:sz w:val="28"/>
          <w:szCs w:val="28"/>
        </w:rPr>
        <w:t>О</w:t>
      </w:r>
      <w:r w:rsidRPr="000E2AAB">
        <w:rPr>
          <w:color w:val="000000"/>
          <w:sz w:val="28"/>
          <w:szCs w:val="28"/>
        </w:rPr>
        <w:t>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" w:name="100160"/>
      <w:bookmarkEnd w:id="6"/>
      <w:r w:rsidRPr="000E2AAB">
        <w:rPr>
          <w:color w:val="000000"/>
          <w:sz w:val="28"/>
          <w:szCs w:val="28"/>
        </w:rPr>
        <w:t>ребенок способен различать разные эмоциональные состояния взрослых и сверстников, учитывает их в своем поведении, откликается на просьбу помочь, в оценке поступков опирается на нравственные представления;</w:t>
      </w:r>
    </w:p>
    <w:p w:rsidR="00842C99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7" w:name="100161"/>
      <w:bookmarkEnd w:id="7"/>
      <w:r w:rsidRPr="000E2AAB">
        <w:rPr>
          <w:color w:val="000000"/>
          <w:sz w:val="28"/>
          <w:szCs w:val="28"/>
        </w:rPr>
        <w:t xml:space="preserve">ребенок проявляет активность в стремлении к познанию разных видов труда и профессий, бережно относится к предметному миру как результату труда 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r w:rsidRPr="000E2AAB">
        <w:rPr>
          <w:color w:val="000000"/>
          <w:sz w:val="28"/>
          <w:szCs w:val="28"/>
        </w:rPr>
        <w:t>взрослых, стремится участвовать в труде взрослых, самостоятелен, инициативен в самообслуживании, участвует со сверстниками в разных видах повседневного и ручного труда;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8" w:name="100162"/>
      <w:bookmarkEnd w:id="8"/>
      <w:r w:rsidRPr="000E2AAB">
        <w:rPr>
          <w:color w:val="000000"/>
          <w:sz w:val="28"/>
          <w:szCs w:val="28"/>
        </w:rPr>
        <w:t xml:space="preserve">ребенок владеет представлениями о безопасном поведении, соблюдает правила безопасного поведения в разных видах деятельности, демонстрирует умения правильно и безопасно пользоваться под присмотром взрослого бытовыми </w:t>
      </w:r>
      <w:r w:rsidRPr="000E2AAB">
        <w:rPr>
          <w:color w:val="000000"/>
          <w:sz w:val="28"/>
          <w:szCs w:val="28"/>
        </w:rPr>
        <w:lastRenderedPageBreak/>
        <w:t>предметами и приборами, безопасного общения с незнакомыми животными, владеет основными правилами безопасного поведения на улице;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9" w:name="100163"/>
      <w:bookmarkEnd w:id="9"/>
      <w:r w:rsidRPr="000E2AAB">
        <w:rPr>
          <w:color w:val="000000"/>
          <w:sz w:val="28"/>
          <w:szCs w:val="28"/>
        </w:rPr>
        <w:t>ребенок регулирует свою активность в деятельности, умеет соблюдать очередность и учитывать права других людей, проявляет инициативу в общении и деятельности, задает вопросы различной направленности, слушает и понимает взрослого, действует по правилу или образцу в разных видах деятельности, способен к произвольным действиям;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0" w:name="100164"/>
      <w:bookmarkEnd w:id="10"/>
      <w:r w:rsidRPr="000E2AAB">
        <w:rPr>
          <w:color w:val="000000"/>
          <w:sz w:val="28"/>
          <w:szCs w:val="28"/>
        </w:rPr>
        <w:t>ребенок проявляет инициативу и самостоятельность в процессе придумывания загадок, сказок, рассказов, владеет первичными приемами аргументации и доказательства, демонстрирует богатый словарный запас, безошибочно пользуется обобщающими словами и понятиями, самостоятельно пересказывает рассказы и сказки, проявляет избирательное отношение к произведениям определенной тематики и жанра;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1" w:name="100165"/>
      <w:bookmarkEnd w:id="11"/>
      <w:r w:rsidRPr="000E2AAB">
        <w:rPr>
          <w:color w:val="000000"/>
          <w:sz w:val="28"/>
          <w:szCs w:val="28"/>
        </w:rPr>
        <w:t>ребенок испытывает познавательный интерес к событиям, находящимся за рамками личного опыта, фантазирует, предлагает пути решения проблем, имеет представления о социальном, предметном и природном мире; ребенок устанавливает закономерности причинно-следственного характера, приводит логические высказывания; проявляет любознательность;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2" w:name="100166"/>
      <w:bookmarkEnd w:id="12"/>
      <w:r w:rsidRPr="000E2AAB">
        <w:rPr>
          <w:color w:val="000000"/>
          <w:sz w:val="28"/>
          <w:szCs w:val="28"/>
        </w:rPr>
        <w:t>ребенок использует математические знания, способы и средства для познания окружающего мира; способен к произвольным умственным действиям; логическим операциям анализа, сравнения, обобщения, систематизации, классификации и другим, оперируя предметами разными по величине, форме, количеству; владеет счетом, ориентировкой в пространстве и времени;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3" w:name="100167"/>
      <w:bookmarkEnd w:id="13"/>
      <w:r w:rsidRPr="000E2AAB">
        <w:rPr>
          <w:color w:val="000000"/>
          <w:sz w:val="28"/>
          <w:szCs w:val="28"/>
        </w:rPr>
        <w:t>ребенок знает о цифровых средствах познания окружающей действительности, использует некоторые из них, придерживаясь правил безопасного обращения с ними;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4" w:name="100168"/>
      <w:bookmarkEnd w:id="14"/>
      <w:r w:rsidRPr="000E2AAB">
        <w:rPr>
          <w:color w:val="000000"/>
          <w:sz w:val="28"/>
          <w:szCs w:val="28"/>
        </w:rPr>
        <w:t>ребенок проявляет познавательный интерес к населенному пункту, в котором живет, знает некоторые сведения о его достопримечательностях, событиях городской и сельской жизни; знает название своей страны, ее государственные символы;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5" w:name="100169"/>
      <w:bookmarkEnd w:id="15"/>
      <w:r w:rsidRPr="000E2AAB">
        <w:rPr>
          <w:color w:val="000000"/>
          <w:sz w:val="28"/>
          <w:szCs w:val="28"/>
        </w:rPr>
        <w:t>ребенок имеет представление о живой природе разных регионов России, может классифицировать объекты по разным признакам; имеет представление об особенностях и потребностях живого организма, изменениях в жизни природы в разные сезоны года, соблюдает правила поведения в природе, ухаживает за растениями и животными, бережно относится к ним;</w:t>
      </w:r>
    </w:p>
    <w:p w:rsidR="00842C99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6" w:name="100170"/>
      <w:bookmarkEnd w:id="16"/>
      <w:r w:rsidRPr="000E2AAB">
        <w:rPr>
          <w:color w:val="000000"/>
          <w:sz w:val="28"/>
          <w:szCs w:val="28"/>
        </w:rPr>
        <w:t xml:space="preserve">ребенок проявляет интерес и (или) с желанием занимается музыкальной, изобразительной, театрализованной деятельностью; различает виды, жанры, формы в музыке, изобразительном и театральном искусстве; проявляет 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r w:rsidRPr="000E2AAB">
        <w:rPr>
          <w:color w:val="000000"/>
          <w:sz w:val="28"/>
          <w:szCs w:val="28"/>
        </w:rPr>
        <w:t>музыкальные и художественно-творческие способности;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7" w:name="100171"/>
      <w:bookmarkEnd w:id="17"/>
      <w:r w:rsidRPr="000E2AAB">
        <w:rPr>
          <w:color w:val="000000"/>
          <w:sz w:val="28"/>
          <w:szCs w:val="28"/>
        </w:rPr>
        <w:t>ребенок принимает активное участие в праздничных программах и их подготовке; взаимодействует со всеми участниками культурно-досуговых мероприятий;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8" w:name="100172"/>
      <w:bookmarkEnd w:id="18"/>
      <w:r w:rsidRPr="000E2AAB">
        <w:rPr>
          <w:color w:val="000000"/>
          <w:sz w:val="28"/>
          <w:szCs w:val="28"/>
        </w:rPr>
        <w:t>ребенок самостоятельно определяет замысел рисунка, аппликации, лепки, постройки, создает образы и композиционные изображения, интегрируя освоенные техники и средства выразительности, использует разнообразные материалы;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9" w:name="100173"/>
      <w:bookmarkEnd w:id="19"/>
      <w:r w:rsidRPr="000E2AAB">
        <w:rPr>
          <w:color w:val="000000"/>
          <w:sz w:val="28"/>
          <w:szCs w:val="28"/>
        </w:rPr>
        <w:lastRenderedPageBreak/>
        <w:t>ребенок согласовывает свои интересы с интересами партнеров в игровой деятельности, умеет предложить и объяснить замысел игры, комбинировать сюжеты на основе разных событий, создавать игровые образы, управлять персонажами в режиссерской игре;</w:t>
      </w:r>
    </w:p>
    <w:p w:rsidR="000E2AAB" w:rsidRPr="000E2AAB" w:rsidRDefault="000E2AAB" w:rsidP="000E2AAB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20" w:name="100174"/>
      <w:bookmarkEnd w:id="20"/>
      <w:r w:rsidRPr="000E2AAB">
        <w:rPr>
          <w:color w:val="000000"/>
          <w:sz w:val="28"/>
          <w:szCs w:val="28"/>
        </w:rPr>
        <w:t>ребенок проявляет интерес к игровому экспериментированию, развивающим и познавательным играм, в играх с готовым содержанием и правилами действует в точном соответствии с игровой задачей и правилами.</w:t>
      </w:r>
    </w:p>
    <w:p w:rsidR="00C34DF4" w:rsidRDefault="00C34DF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1.3.Педагогическая диагностика достижения планируемых образовательных результатов</w:t>
      </w:r>
    </w:p>
    <w:p w:rsidR="005211DA" w:rsidRPr="005211DA" w:rsidRDefault="005211DA" w:rsidP="00C25AB2">
      <w:pPr>
        <w:pStyle w:val="a5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 w:rsidRPr="005211DA">
        <w:rPr>
          <w:sz w:val="28"/>
          <w:szCs w:val="28"/>
        </w:rPr>
        <w:t xml:space="preserve">Педагогическая диагностика является основой для целенаправленной деятельности педагога, начальным и завершающим этапом проектирования образовательного процесса в дошкольной группе. Ее функция заключается в обеспечении эффективной </w:t>
      </w:r>
      <w:r w:rsidRPr="005211DA">
        <w:rPr>
          <w:bCs/>
          <w:sz w:val="28"/>
          <w:szCs w:val="28"/>
        </w:rPr>
        <w:t>обратной связи</w:t>
      </w:r>
      <w:r w:rsidRPr="005211DA">
        <w:rPr>
          <w:sz w:val="28"/>
          <w:szCs w:val="28"/>
        </w:rPr>
        <w:t xml:space="preserve">, позволяющей осуществлять </w:t>
      </w:r>
      <w:r w:rsidRPr="005211DA">
        <w:rPr>
          <w:bCs/>
          <w:sz w:val="28"/>
          <w:szCs w:val="28"/>
        </w:rPr>
        <w:t>управление образовательным процессом.</w:t>
      </w:r>
    </w:p>
    <w:p w:rsidR="005211DA" w:rsidRPr="005211DA" w:rsidRDefault="005211DA" w:rsidP="00C25AB2">
      <w:pPr>
        <w:pStyle w:val="a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5211DA">
        <w:rPr>
          <w:sz w:val="28"/>
          <w:szCs w:val="28"/>
        </w:rPr>
        <w:t>Направления и цели педагогической диагностики, а также особенности ее проведения определяются требованиями ФГОС ДО. Специфика педагогической диагностики достижения планируемых образовательных результатов обусловлена следующими требованиями ФГОС ДО:</w:t>
      </w:r>
    </w:p>
    <w:p w:rsidR="005211DA" w:rsidRPr="005211DA" w:rsidRDefault="005211DA" w:rsidP="00C25AB2">
      <w:pPr>
        <w:pStyle w:val="a5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5211DA">
        <w:rPr>
          <w:sz w:val="28"/>
          <w:szCs w:val="28"/>
        </w:rPr>
        <w:t>-</w:t>
      </w:r>
      <w:r w:rsidRPr="005211DA">
        <w:rPr>
          <w:color w:val="211E1E"/>
          <w:sz w:val="28"/>
          <w:szCs w:val="28"/>
        </w:rPr>
        <w:t xml:space="preserve"> планируемые результаты освоения программы заданы как целевые ориентиры дошкольного образования и представляют собой социально-нормативные возрастные характеристики возможных достижений ребенка</w:t>
      </w:r>
      <w:r w:rsidRPr="005211DA">
        <w:rPr>
          <w:sz w:val="28"/>
          <w:szCs w:val="28"/>
        </w:rPr>
        <w:t>;</w:t>
      </w:r>
    </w:p>
    <w:p w:rsidR="005211DA" w:rsidRPr="005211DA" w:rsidRDefault="005211DA" w:rsidP="00C25AB2">
      <w:pPr>
        <w:pStyle w:val="a5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5211DA">
        <w:rPr>
          <w:sz w:val="28"/>
          <w:szCs w:val="28"/>
        </w:rPr>
        <w:t xml:space="preserve">- целевые ориентиры не подлежат непосредственной оценке, в том числе и в виде педагогической диагностики (мониторинга). Они </w:t>
      </w:r>
      <w:r w:rsidRPr="005211DA">
        <w:rPr>
          <w:color w:val="000000"/>
          <w:sz w:val="28"/>
          <w:szCs w:val="28"/>
        </w:rPr>
        <w:t>не являются основанием для их формального сравнения с реальными достижениями детей и основой объективной оценки соответствия установленным требованиям образовательной деятельности и подготовки детей;</w:t>
      </w:r>
    </w:p>
    <w:p w:rsidR="005211DA" w:rsidRPr="005211DA" w:rsidRDefault="008963AF" w:rsidP="00C25AB2">
      <w:pPr>
        <w:pStyle w:val="a5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</w:t>
      </w:r>
      <w:r w:rsidR="005211DA" w:rsidRPr="005211DA">
        <w:rPr>
          <w:color w:val="000000"/>
          <w:sz w:val="28"/>
          <w:szCs w:val="28"/>
        </w:rPr>
        <w:t>освоение программы не сопровождается проведением промежуточных аттестаций и итоговой аттестации воспитанников.</w:t>
      </w:r>
    </w:p>
    <w:p w:rsidR="005211DA" w:rsidRPr="005211DA" w:rsidRDefault="005211DA" w:rsidP="00C25AB2">
      <w:pPr>
        <w:pStyle w:val="a5"/>
        <w:spacing w:before="0" w:beforeAutospacing="0" w:after="0" w:afterAutospacing="0"/>
        <w:ind w:firstLine="709"/>
        <w:jc w:val="both"/>
        <w:rPr>
          <w:rFonts w:eastAsia="TimesNewRomanPSMT"/>
          <w:color w:val="FF0000"/>
          <w:sz w:val="28"/>
          <w:szCs w:val="28"/>
        </w:rPr>
      </w:pPr>
      <w:r w:rsidRPr="005211DA">
        <w:rPr>
          <w:rFonts w:eastAsia="TimesNewRomanPSMT"/>
          <w:sz w:val="28"/>
          <w:szCs w:val="28"/>
        </w:rPr>
        <w:t xml:space="preserve">Данные положения подчеркивают направленность педагогической диагностики на </w:t>
      </w:r>
      <w:r w:rsidRPr="005211DA">
        <w:rPr>
          <w:color w:val="000000" w:themeColor="text1"/>
          <w:sz w:val="28"/>
          <w:szCs w:val="28"/>
        </w:rPr>
        <w:t xml:space="preserve">оценку индивидуального развития детей дошкольного возраста, на основе которой определяется эффективность педагогических действий и осуществляется их дальнейшее планирование. </w:t>
      </w:r>
      <w:r w:rsidRPr="005211DA">
        <w:rPr>
          <w:color w:val="211E1E"/>
          <w:sz w:val="28"/>
          <w:szCs w:val="28"/>
        </w:rPr>
        <w:t xml:space="preserve">Результаты педагогической диагностики (мониторинга) могут использоваться исключительно для решения следующих образовательных задач: </w:t>
      </w:r>
    </w:p>
    <w:p w:rsidR="00842C99" w:rsidRDefault="005211DA" w:rsidP="00842C99">
      <w:pPr>
        <w:pStyle w:val="a5"/>
        <w:shd w:val="clear" w:color="auto" w:fill="FFFFFF"/>
        <w:spacing w:before="0" w:beforeAutospacing="0" w:after="0" w:afterAutospacing="0"/>
        <w:jc w:val="both"/>
        <w:rPr>
          <w:color w:val="211E1E"/>
          <w:sz w:val="28"/>
          <w:szCs w:val="28"/>
        </w:rPr>
      </w:pPr>
      <w:r w:rsidRPr="005211DA">
        <w:rPr>
          <w:color w:val="211E1E"/>
          <w:sz w:val="28"/>
          <w:szCs w:val="28"/>
        </w:rPr>
        <w:t xml:space="preserve">индивидуализации образования (в том числе поддержки ребенка, построения его образовательной траектории или профессиональной коррекции </w:t>
      </w:r>
    </w:p>
    <w:p w:rsidR="005211DA" w:rsidRPr="00842C99" w:rsidRDefault="005211DA" w:rsidP="00842C99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5211DA">
        <w:rPr>
          <w:color w:val="211E1E"/>
          <w:sz w:val="28"/>
          <w:szCs w:val="28"/>
        </w:rPr>
        <w:t>особенностей его развития);  оптимизации работы с группой детей.</w:t>
      </w:r>
    </w:p>
    <w:p w:rsidR="005211DA" w:rsidRPr="005211DA" w:rsidRDefault="005211DA" w:rsidP="00C25AB2">
      <w:pPr>
        <w:pStyle w:val="a5"/>
        <w:spacing w:before="0" w:beforeAutospacing="0" w:after="0" w:afterAutospacing="0"/>
        <w:ind w:firstLine="709"/>
        <w:jc w:val="both"/>
        <w:rPr>
          <w:color w:val="FF0000"/>
          <w:sz w:val="28"/>
          <w:szCs w:val="28"/>
        </w:rPr>
      </w:pPr>
      <w:r w:rsidRPr="005211DA">
        <w:rPr>
          <w:sz w:val="28"/>
          <w:szCs w:val="28"/>
        </w:rPr>
        <w:t>Периодичность</w:t>
      </w:r>
      <w:r w:rsidR="00842C99">
        <w:rPr>
          <w:sz w:val="28"/>
          <w:szCs w:val="28"/>
        </w:rPr>
        <w:t xml:space="preserve"> </w:t>
      </w:r>
      <w:r w:rsidRPr="005211DA">
        <w:rPr>
          <w:sz w:val="28"/>
          <w:szCs w:val="28"/>
        </w:rPr>
        <w:t xml:space="preserve">проведения педагогической диагностики: проведение на начальном этапе освоения ребенком образовательной программы, в зависимости от времени его поступления в дошкольную группу </w:t>
      </w:r>
      <w:r w:rsidRPr="00D8446D">
        <w:rPr>
          <w:sz w:val="28"/>
          <w:szCs w:val="28"/>
        </w:rPr>
        <w:t>(стартовая диагностика)</w:t>
      </w:r>
      <w:r w:rsidRPr="005211DA">
        <w:rPr>
          <w:sz w:val="28"/>
          <w:szCs w:val="28"/>
        </w:rPr>
        <w:t xml:space="preserve"> и на завершающем этапе освоения программы его возрастной группой </w:t>
      </w:r>
      <w:r w:rsidRPr="00D8446D">
        <w:rPr>
          <w:sz w:val="28"/>
          <w:szCs w:val="28"/>
        </w:rPr>
        <w:t>(заключительная, финальная диагностика).</w:t>
      </w:r>
      <w:r w:rsidRPr="005211DA">
        <w:rPr>
          <w:sz w:val="28"/>
          <w:szCs w:val="28"/>
        </w:rPr>
        <w:t xml:space="preserve"> При проведении диагностики на начальном этапе учитывается адаптационный период пребывания ребенка в группе. Сравнение результатов стартовой и финальной диагностики позволяет выявить индивидуальную динамику развития ребенка.</w:t>
      </w:r>
    </w:p>
    <w:p w:rsidR="005211DA" w:rsidRPr="005211DA" w:rsidRDefault="005211DA" w:rsidP="00C25AB2">
      <w:pPr>
        <w:pStyle w:val="a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5211DA">
        <w:rPr>
          <w:color w:val="211E1E"/>
          <w:sz w:val="28"/>
          <w:szCs w:val="28"/>
        </w:rPr>
        <w:lastRenderedPageBreak/>
        <w:t xml:space="preserve">Педагогическая диагностика индивидуального </w:t>
      </w:r>
      <w:r w:rsidRPr="005211DA">
        <w:rPr>
          <w:sz w:val="28"/>
          <w:szCs w:val="28"/>
        </w:rPr>
        <w:t>развития детей проводится в произвольной форме на основе малоформализованных диагностических методов: наблюдения, свободных бесед с детьми, анализа продуктов детской деятельности (рисунков, работ по лепке, аппликации, построек, поделок и др.), специальных диагностических ситуаций. При необходимости педагог может использовать специальные методики диагностики физического, коммуникативного, познавательного, речевого, художественно-эстетического развития.</w:t>
      </w:r>
    </w:p>
    <w:p w:rsidR="005211DA" w:rsidRPr="005211DA" w:rsidRDefault="005211DA" w:rsidP="00C25AB2">
      <w:pPr>
        <w:pStyle w:val="a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5211DA">
        <w:rPr>
          <w:sz w:val="28"/>
          <w:szCs w:val="28"/>
        </w:rPr>
        <w:t xml:space="preserve">Ведущим методом педагогической диагностики является наблюдение. Осуществляя педагогическую диагностику, педагог наблюдает за поведением ребенка в естественных условиях, в разных видах деятельности, специфичных для детей раннего и дошкольного возраста. </w:t>
      </w:r>
      <w:r w:rsidRPr="00D8446D">
        <w:rPr>
          <w:sz w:val="28"/>
          <w:szCs w:val="28"/>
        </w:rPr>
        <w:t>Ориентирами для наблюдения являются возрастные характеристики развития ребенка.</w:t>
      </w:r>
      <w:r w:rsidRPr="005211DA">
        <w:rPr>
          <w:sz w:val="28"/>
          <w:szCs w:val="28"/>
        </w:rPr>
        <w:t xml:space="preserve"> Педагог может установить соответствие общих планируемых результатов с результатами достижений ребенка в каждой образовательной области.</w:t>
      </w:r>
    </w:p>
    <w:p w:rsidR="005211DA" w:rsidRPr="005211DA" w:rsidRDefault="005211DA" w:rsidP="00C25AB2">
      <w:pPr>
        <w:pStyle w:val="a5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5211DA">
        <w:rPr>
          <w:sz w:val="28"/>
          <w:szCs w:val="28"/>
        </w:rPr>
        <w:t xml:space="preserve">В процессе наблюдения педагог обращает внимание на частоту проявления каждого показателя, самостоятельность и инициативность ребенка в деятельности. Частота проявления указывает на периодичность и степень устойчивости показателя. Самостоятельность выполнения действия позволяет определить зону актуального и ближайшего развития ребенка. Инициативность свидетельствует о проявлении субъектности ребенка в деятельности и взаимодействии. </w:t>
      </w:r>
    </w:p>
    <w:p w:rsidR="005211DA" w:rsidRPr="005211DA" w:rsidRDefault="005211DA" w:rsidP="00C25AB2">
      <w:pPr>
        <w:pStyle w:val="a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D8446D">
        <w:rPr>
          <w:sz w:val="28"/>
          <w:szCs w:val="28"/>
        </w:rPr>
        <w:t>Результаты наблюдения фиксируются в  карте развития ребенка.</w:t>
      </w:r>
      <w:r w:rsidRPr="005211DA">
        <w:rPr>
          <w:sz w:val="28"/>
          <w:szCs w:val="28"/>
        </w:rPr>
        <w:t xml:space="preserve"> В карте развития ребенка отражаются показатели возрастного развития ребенка, критерии их оценки, что  позволит педагогу отследить, выявить и проанализировать динамику в развитии ребенка на определенном возрастном этапе, а также скорректировать образовательную деятельность с учетом индивидуальных особенностей развития ребенка и его потребностей.</w:t>
      </w:r>
    </w:p>
    <w:p w:rsidR="005211DA" w:rsidRPr="005211DA" w:rsidRDefault="005211DA" w:rsidP="00C25AB2">
      <w:pPr>
        <w:pStyle w:val="a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5211DA">
        <w:rPr>
          <w:sz w:val="28"/>
          <w:szCs w:val="28"/>
        </w:rPr>
        <w:t xml:space="preserve">Результаты наблюдения могут быть дополнены беседами с детьми в свободной форме, которые позволяют выявить причины поступков, наличие интереса к определенному виду деятельности, уточнить знания о предметах и явлениях окружающей действительности и др. </w:t>
      </w:r>
    </w:p>
    <w:p w:rsidR="00842C99" w:rsidRDefault="005211DA" w:rsidP="00C25AB2">
      <w:pPr>
        <w:pStyle w:val="a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5211DA">
        <w:rPr>
          <w:sz w:val="28"/>
          <w:szCs w:val="28"/>
        </w:rPr>
        <w:t xml:space="preserve">Анализ продуктов детской деятельности осуществляется на основе изучения материалов портфолио ребенка (рисунков, работ по аппликации, фотографий работ по лепке, построек, поделок и др.). Полученные в процессе </w:t>
      </w:r>
    </w:p>
    <w:p w:rsidR="005211DA" w:rsidRPr="005211DA" w:rsidRDefault="005211DA" w:rsidP="00C25AB2">
      <w:pPr>
        <w:pStyle w:val="a5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5211DA">
        <w:rPr>
          <w:sz w:val="28"/>
          <w:szCs w:val="28"/>
        </w:rPr>
        <w:t>анализа качественные характеристики существенно дополнят результаты наблюдения за продуктивной деятельностью детей (изобразительной, конструктивной, музыкальной и др.).</w:t>
      </w:r>
    </w:p>
    <w:p w:rsidR="005211DA" w:rsidRPr="005211DA" w:rsidRDefault="005211DA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1DA">
        <w:rPr>
          <w:rFonts w:ascii="Times New Roman" w:hAnsi="Times New Roman" w:cs="Times New Roman"/>
          <w:sz w:val="28"/>
          <w:szCs w:val="28"/>
        </w:rPr>
        <w:t xml:space="preserve">Педагогическая диагностика завершается анализом полученных данных, на основе которых педагог выстраивает взаимодействие с детьми, организует развивающую предметно-пространственную среду (РППС), мотивирующую активную творческую деятельность воспитанников, составляет индивидуальные образовательные маршруты освоения программы, осознанно и целенаправленно проектирует образовательный процесс. </w:t>
      </w:r>
    </w:p>
    <w:p w:rsidR="005211DA" w:rsidRPr="005211DA" w:rsidRDefault="005211DA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11DA">
        <w:rPr>
          <w:rFonts w:ascii="Times New Roman" w:hAnsi="Times New Roman" w:cs="Times New Roman"/>
          <w:sz w:val="28"/>
          <w:szCs w:val="28"/>
        </w:rPr>
        <w:t xml:space="preserve">При необходимости используется психологическая диагностика развития детей (выявление и изучение индивидуально-психологических особенностей детей, причин возникновения трудностей в освоении образовательной программы), </w:t>
      </w:r>
      <w:r w:rsidRPr="005211DA">
        <w:rPr>
          <w:rFonts w:ascii="Times New Roman" w:hAnsi="Times New Roman" w:cs="Times New Roman"/>
          <w:sz w:val="28"/>
          <w:szCs w:val="28"/>
        </w:rPr>
        <w:lastRenderedPageBreak/>
        <w:t>которую проводят квалифицированные специалисты (педагоги-психологи, психологи). Участие ребенка в психологической диагностике допускается только с согласия его родителей (законных представителей). Результаты психологической диагностики могут использоваться для решения задач психологического сопровождения и оказания квалифицированной психологической помощи.</w:t>
      </w: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2. Содержательный раздел Программы:</w:t>
      </w: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2.1. Общее положение</w:t>
      </w:r>
    </w:p>
    <w:p w:rsidR="0090039B" w:rsidRPr="005C2B48" w:rsidRDefault="0090039B" w:rsidP="00C25AB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C2B48">
        <w:rPr>
          <w:rFonts w:ascii="Times New Roman" w:hAnsi="Times New Roman" w:cs="Times New Roman"/>
          <w:sz w:val="28"/>
          <w:szCs w:val="28"/>
        </w:rPr>
        <w:t xml:space="preserve">Содержательный раздел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5C2B48">
        <w:rPr>
          <w:rFonts w:ascii="Times New Roman" w:hAnsi="Times New Roman" w:cs="Times New Roman"/>
          <w:sz w:val="28"/>
          <w:szCs w:val="28"/>
        </w:rPr>
        <w:t xml:space="preserve">рограммы раскрывает задачи, содержание и планируемые образовательные результаты (обучения и воспитания) по каждой из образовательных областей для </w:t>
      </w:r>
      <w:r w:rsidR="000E2AAB">
        <w:rPr>
          <w:rFonts w:ascii="Times New Roman" w:hAnsi="Times New Roman" w:cs="Times New Roman"/>
          <w:sz w:val="28"/>
          <w:szCs w:val="28"/>
        </w:rPr>
        <w:t>старшей</w:t>
      </w:r>
      <w:r w:rsidRPr="005C2B48">
        <w:rPr>
          <w:rFonts w:ascii="Times New Roman" w:hAnsi="Times New Roman" w:cs="Times New Roman"/>
          <w:sz w:val="28"/>
          <w:szCs w:val="28"/>
        </w:rPr>
        <w:t xml:space="preserve"> группы;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75017A">
        <w:rPr>
          <w:rFonts w:ascii="Times New Roman" w:hAnsi="Times New Roman" w:cs="Times New Roman"/>
          <w:sz w:val="28"/>
          <w:szCs w:val="28"/>
        </w:rPr>
        <w:t>ариативные формы, способы, методы и средства реализации Программы</w:t>
      </w:r>
      <w:r>
        <w:rPr>
          <w:rFonts w:ascii="Times New Roman" w:hAnsi="Times New Roman" w:cs="Times New Roman"/>
          <w:sz w:val="28"/>
          <w:szCs w:val="28"/>
        </w:rPr>
        <w:t>; о</w:t>
      </w:r>
      <w:r w:rsidRPr="0075017A">
        <w:rPr>
          <w:rFonts w:ascii="Times New Roman" w:hAnsi="Times New Roman" w:cs="Times New Roman"/>
          <w:sz w:val="28"/>
          <w:szCs w:val="28"/>
        </w:rPr>
        <w:t>собенности образовательной деятельности разных видов и культурных практик</w:t>
      </w:r>
      <w:r>
        <w:rPr>
          <w:rFonts w:ascii="Times New Roman" w:hAnsi="Times New Roman" w:cs="Times New Roman"/>
          <w:sz w:val="28"/>
          <w:szCs w:val="28"/>
        </w:rPr>
        <w:t>; с</w:t>
      </w:r>
      <w:r w:rsidRPr="0075017A">
        <w:rPr>
          <w:rFonts w:ascii="Times New Roman" w:hAnsi="Times New Roman" w:cs="Times New Roman"/>
          <w:sz w:val="28"/>
          <w:szCs w:val="28"/>
        </w:rPr>
        <w:t>пособы и направления поддержки детской инициативы</w:t>
      </w:r>
      <w:r>
        <w:rPr>
          <w:rFonts w:ascii="Times New Roman" w:hAnsi="Times New Roman" w:cs="Times New Roman"/>
          <w:sz w:val="28"/>
          <w:szCs w:val="28"/>
        </w:rPr>
        <w:t>; о</w:t>
      </w:r>
      <w:r w:rsidRPr="0075017A">
        <w:rPr>
          <w:rFonts w:ascii="Times New Roman" w:hAnsi="Times New Roman" w:cs="Times New Roman"/>
          <w:sz w:val="28"/>
          <w:szCs w:val="28"/>
        </w:rPr>
        <w:t>собенности взаимодействия с семьями обучающихся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Pr="00895FB0">
        <w:rPr>
          <w:rFonts w:ascii="Times New Roman" w:hAnsi="Times New Roman" w:cs="Times New Roman"/>
          <w:sz w:val="28"/>
          <w:szCs w:val="28"/>
        </w:rPr>
        <w:t>обозначает направления и задачи коррекционно-развивающей работы (далее - КРР) с детьми</w:t>
      </w:r>
      <w:r w:rsidR="00923951">
        <w:rPr>
          <w:rFonts w:ascii="Times New Roman" w:hAnsi="Times New Roman" w:cs="Times New Roman"/>
          <w:sz w:val="28"/>
          <w:szCs w:val="28"/>
        </w:rPr>
        <w:t>,</w:t>
      </w:r>
      <w:r w:rsidRPr="00D8446D">
        <w:rPr>
          <w:rFonts w:ascii="Times New Roman" w:hAnsi="Times New Roman" w:cs="Times New Roman"/>
          <w:sz w:val="28"/>
          <w:szCs w:val="28"/>
        </w:rPr>
        <w:t>психол</w:t>
      </w:r>
      <w:r w:rsidRPr="005C2B48">
        <w:rPr>
          <w:rFonts w:ascii="Times New Roman" w:hAnsi="Times New Roman" w:cs="Times New Roman"/>
          <w:sz w:val="28"/>
          <w:szCs w:val="28"/>
        </w:rPr>
        <w:t>ого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5C2B48">
        <w:rPr>
          <w:rFonts w:ascii="Times New Roman" w:hAnsi="Times New Roman" w:cs="Times New Roman"/>
          <w:sz w:val="28"/>
          <w:szCs w:val="28"/>
        </w:rPr>
        <w:t>педагогические условия реализации программы, а также средства обучения и воспитания.</w:t>
      </w:r>
    </w:p>
    <w:p w:rsidR="00D31EE3" w:rsidRPr="00D31EE3" w:rsidRDefault="00D31EE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31EE3">
        <w:rPr>
          <w:rFonts w:ascii="Times New Roman" w:hAnsi="Times New Roman" w:cs="Times New Roman"/>
          <w:sz w:val="28"/>
          <w:szCs w:val="28"/>
        </w:rPr>
        <w:t xml:space="preserve">Содержание образования раскрывает основные направления развития </w:t>
      </w:r>
      <w:r w:rsidR="004267A0">
        <w:rPr>
          <w:rFonts w:ascii="Times New Roman" w:hAnsi="Times New Roman" w:cs="Times New Roman"/>
          <w:sz w:val="28"/>
          <w:szCs w:val="28"/>
        </w:rPr>
        <w:t xml:space="preserve">детей </w:t>
      </w:r>
      <w:r w:rsidR="000E2AAB">
        <w:rPr>
          <w:rFonts w:ascii="Times New Roman" w:hAnsi="Times New Roman" w:cs="Times New Roman"/>
          <w:sz w:val="28"/>
          <w:szCs w:val="28"/>
        </w:rPr>
        <w:t>5-6</w:t>
      </w:r>
      <w:r w:rsidR="001B4690">
        <w:rPr>
          <w:rFonts w:ascii="Times New Roman" w:hAnsi="Times New Roman" w:cs="Times New Roman"/>
          <w:sz w:val="28"/>
          <w:szCs w:val="28"/>
        </w:rPr>
        <w:t xml:space="preserve"> лет</w:t>
      </w:r>
      <w:r w:rsidRPr="00D31EE3">
        <w:rPr>
          <w:rFonts w:ascii="Times New Roman" w:hAnsi="Times New Roman" w:cs="Times New Roman"/>
          <w:sz w:val="28"/>
          <w:szCs w:val="28"/>
        </w:rPr>
        <w:t xml:space="preserve"> и изложено </w:t>
      </w:r>
      <w:r w:rsidRPr="00D31EE3">
        <w:rPr>
          <w:rFonts w:ascii="Times New Roman" w:hAnsi="Times New Roman" w:cs="Times New Roman"/>
          <w:kern w:val="2"/>
          <w:sz w:val="28"/>
          <w:szCs w:val="28"/>
        </w:rPr>
        <w:t>по образовательным областям (</w:t>
      </w:r>
      <w:r w:rsidRPr="00D31EE3">
        <w:rPr>
          <w:rFonts w:ascii="Times New Roman" w:hAnsi="Times New Roman" w:cs="Times New Roman"/>
          <w:sz w:val="28"/>
          <w:szCs w:val="28"/>
        </w:rPr>
        <w:t xml:space="preserve">социально-коммуникативного, познавательного, речевого, художественно-эстетического, физического развития). В каждой области представлены результаты освоения детьми содержания, которые могут </w:t>
      </w:r>
      <w:r w:rsidRPr="00D31EE3">
        <w:rPr>
          <w:rFonts w:ascii="Times New Roman" w:hAnsi="Times New Roman" w:cs="Times New Roman"/>
          <w:color w:val="000000"/>
          <w:sz w:val="28"/>
          <w:szCs w:val="28"/>
        </w:rPr>
        <w:t>быть достигнуты детьми при целенаправленной систематической работе с ними</w:t>
      </w:r>
      <w:r w:rsidRPr="00D31EE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31EE3" w:rsidRPr="00D31EE3" w:rsidRDefault="00D31EE3" w:rsidP="00C25AB2">
      <w:pPr>
        <w:pStyle w:val="a5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D31EE3">
        <w:rPr>
          <w:sz w:val="28"/>
          <w:szCs w:val="28"/>
        </w:rPr>
        <w:t>В содержательном разделе раскрывается содержание воспитательной работы по направлениям воспитания (патриотическое,</w:t>
      </w:r>
      <w:r w:rsidR="00923951">
        <w:rPr>
          <w:sz w:val="28"/>
          <w:szCs w:val="28"/>
        </w:rPr>
        <w:t xml:space="preserve"> духовно – нравственное,</w:t>
      </w:r>
      <w:r w:rsidRPr="00D31EE3">
        <w:rPr>
          <w:sz w:val="28"/>
          <w:szCs w:val="28"/>
        </w:rPr>
        <w:t xml:space="preserve"> социальное, познавательное, физическое и оздоровительное, трудовое, этико-эстетическое). </w:t>
      </w:r>
    </w:p>
    <w:p w:rsidR="00D31EE3" w:rsidRPr="00895FB0" w:rsidRDefault="00D31EE3" w:rsidP="00C25AB2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95FB0">
        <w:rPr>
          <w:rFonts w:ascii="Times New Roman" w:hAnsi="Times New Roman" w:cs="Times New Roman"/>
          <w:kern w:val="2"/>
          <w:sz w:val="28"/>
          <w:szCs w:val="28"/>
        </w:rPr>
        <w:t>В разделе коррекционно-развивающей работы представлены направления и задачи</w:t>
      </w:r>
      <w:r w:rsidR="00870DA7">
        <w:rPr>
          <w:rFonts w:ascii="Times New Roman" w:hAnsi="Times New Roman" w:cs="Times New Roman"/>
          <w:kern w:val="2"/>
          <w:sz w:val="28"/>
          <w:szCs w:val="28"/>
        </w:rPr>
        <w:t xml:space="preserve"> </w:t>
      </w:r>
      <w:r w:rsidRPr="00895FB0">
        <w:rPr>
          <w:rFonts w:ascii="Times New Roman" w:hAnsi="Times New Roman" w:cs="Times New Roman"/>
          <w:sz w:val="28"/>
          <w:szCs w:val="28"/>
        </w:rPr>
        <w:t>коррекционно-развивающей работы с детьми дошкольного возраста с особыми образовательными потребностями различных целевых групп</w:t>
      </w:r>
      <w:r w:rsidRPr="00895FB0">
        <w:rPr>
          <w:rFonts w:ascii="Times New Roman" w:hAnsi="Times New Roman" w:cs="Times New Roman"/>
          <w:bCs/>
          <w:sz w:val="28"/>
          <w:szCs w:val="28"/>
        </w:rPr>
        <w:t xml:space="preserve">. </w:t>
      </w:r>
    </w:p>
    <w:p w:rsidR="00842C99" w:rsidRDefault="00D31EE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31EE3">
        <w:rPr>
          <w:rFonts w:ascii="Times New Roman" w:hAnsi="Times New Roman" w:cs="Times New Roman"/>
          <w:sz w:val="28"/>
          <w:szCs w:val="28"/>
        </w:rPr>
        <w:t>Освоение детьми содержания программ осуществляется не только в новых форматах (проектная деятельность, образовательная ситуация, образовательное</w:t>
      </w:r>
    </w:p>
    <w:p w:rsidR="00D31EE3" w:rsidRPr="00D31EE3" w:rsidRDefault="00D31EE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31EE3">
        <w:rPr>
          <w:rFonts w:ascii="Times New Roman" w:hAnsi="Times New Roman" w:cs="Times New Roman"/>
          <w:sz w:val="28"/>
          <w:szCs w:val="28"/>
        </w:rPr>
        <w:t xml:space="preserve">событие, обогащенные игры детей в центрах активности, проблемно-обучающие ситуации в рамках интеграции образовательных областей и др.), но и при сохранении результативного опыта дошкольного образования (фронтальных, подгрупповых, индивидуальных занятий). Занятие рассматривается как дело, занимательное и интересное детям, развивающее их; деятельность, направленная на освоение детьми одной или нескольких образовательных областей, или их интеграцию с использованием разнообразных форм и методов работы, выбор которых осуществляется педагогам самостоятельно. </w:t>
      </w:r>
    </w:p>
    <w:p w:rsidR="00D31EE3" w:rsidRDefault="00D31EE3" w:rsidP="00C25AB2">
      <w:pPr>
        <w:pStyle w:val="a5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D31EE3">
        <w:rPr>
          <w:sz w:val="28"/>
          <w:szCs w:val="28"/>
        </w:rPr>
        <w:t xml:space="preserve">Цели и задачи каждой Программы (образования, воспитания, </w:t>
      </w:r>
      <w:r w:rsidRPr="00895FB0">
        <w:rPr>
          <w:sz w:val="28"/>
          <w:szCs w:val="28"/>
        </w:rPr>
        <w:t xml:space="preserve">коррекционно-развивающей работы) реализуются </w:t>
      </w:r>
      <w:r w:rsidRPr="00D31EE3">
        <w:rPr>
          <w:sz w:val="28"/>
          <w:szCs w:val="28"/>
        </w:rPr>
        <w:t>в образовательных областях во всех видах деятельности</w:t>
      </w:r>
      <w:r w:rsidR="00615B2B">
        <w:rPr>
          <w:sz w:val="28"/>
          <w:szCs w:val="28"/>
        </w:rPr>
        <w:t xml:space="preserve"> детей </w:t>
      </w:r>
      <w:r w:rsidR="00314118">
        <w:rPr>
          <w:sz w:val="28"/>
          <w:szCs w:val="28"/>
        </w:rPr>
        <w:t>5-6</w:t>
      </w:r>
      <w:r w:rsidR="00615B2B">
        <w:rPr>
          <w:sz w:val="28"/>
          <w:szCs w:val="28"/>
        </w:rPr>
        <w:t xml:space="preserve"> лет</w:t>
      </w:r>
      <w:r w:rsidRPr="00D31EE3">
        <w:rPr>
          <w:sz w:val="28"/>
          <w:szCs w:val="28"/>
        </w:rPr>
        <w:t xml:space="preserve">, обозначенных во ФГОС ДО: </w:t>
      </w:r>
    </w:p>
    <w:p w:rsidR="008F1A9E" w:rsidRPr="008F1A9E" w:rsidRDefault="008F1A9E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F1A9E">
        <w:rPr>
          <w:rFonts w:ascii="Times New Roman" w:hAnsi="Times New Roman" w:cs="Times New Roman"/>
          <w:b/>
          <w:bCs/>
          <w:iCs/>
          <w:sz w:val="28"/>
          <w:szCs w:val="28"/>
        </w:rPr>
        <w:t>в дошкольном возрасте</w:t>
      </w:r>
      <w:r w:rsidRPr="008F1A9E">
        <w:rPr>
          <w:rFonts w:ascii="Times New Roman" w:hAnsi="Times New Roman" w:cs="Times New Roman"/>
          <w:sz w:val="28"/>
          <w:szCs w:val="28"/>
        </w:rPr>
        <w:t xml:space="preserve"> -  игровая деятельность (сюжетно-ролевая, театрализованная, режиссерская, строительно-конструктивная, дидактическая, подвижная и др.); общение со взрослым (ситуативно-деловое, внеситуативно-</w:t>
      </w:r>
      <w:r w:rsidRPr="008F1A9E">
        <w:rPr>
          <w:rFonts w:ascii="Times New Roman" w:hAnsi="Times New Roman" w:cs="Times New Roman"/>
          <w:sz w:val="28"/>
          <w:szCs w:val="28"/>
        </w:rPr>
        <w:lastRenderedPageBreak/>
        <w:t>познавательное, внеситуативно-личностное) и сверстниками (ситуативно-деловое, внеситуативно-деловое); речевая (слушание речи взрослого и сверстников, активная диалогическая  и монологическая речь); познавательно-исследовательская деятельность и  экспериментирование; изобразительная деятельность (рисование, лепка, аппликация) и конструирование из разных материалов по образцу, условию и замыслу ребенка; двигательная (основные виды движений, общеразвивающие и спортивные упражнения, подвижные и элементы спортивных игр и др.); элементарная трудовая деятельность (самообслуживание, хозяйственно-бытовой труд, труд в природе, ручной труд); музыкальная (слушание и понимание музыкальных произведений, пение, музыкально-ритмические движения, игра на детских музыкальных инструментах).</w:t>
      </w:r>
    </w:p>
    <w:p w:rsidR="008F1A9E" w:rsidRPr="008F1A9E" w:rsidRDefault="008F1A9E" w:rsidP="00C25AB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F1A9E">
        <w:rPr>
          <w:rFonts w:ascii="Times New Roman" w:hAnsi="Times New Roman" w:cs="Times New Roman"/>
          <w:sz w:val="28"/>
          <w:szCs w:val="28"/>
        </w:rPr>
        <w:t xml:space="preserve">Реализация Программ (образования, воспитания, </w:t>
      </w:r>
      <w:r w:rsidRPr="00895FB0">
        <w:rPr>
          <w:rFonts w:ascii="Times New Roman" w:hAnsi="Times New Roman" w:cs="Times New Roman"/>
          <w:sz w:val="28"/>
          <w:szCs w:val="28"/>
        </w:rPr>
        <w:t xml:space="preserve">коррекционно-развивающей работы) </w:t>
      </w:r>
      <w:r w:rsidRPr="008F1A9E">
        <w:rPr>
          <w:rFonts w:ascii="Times New Roman" w:hAnsi="Times New Roman" w:cs="Times New Roman"/>
          <w:sz w:val="28"/>
          <w:szCs w:val="28"/>
        </w:rPr>
        <w:t>предполагает их интеграцию в едином образовательном процессе,  предусматривает взаимодействие с разными субъектами образовательных отношений, осуществляется с учетом принципов дошкольного образования, зафиксированных во ФГОС ДО (</w:t>
      </w:r>
      <w:r w:rsidRPr="008F1A9E">
        <w:rPr>
          <w:rFonts w:ascii="Times New Roman" w:hAnsi="Times New Roman" w:cs="Times New Roman"/>
          <w:color w:val="000000"/>
          <w:sz w:val="28"/>
          <w:szCs w:val="28"/>
        </w:rPr>
        <w:t>полноценное проживание ребенком всех этапов детства, обогащение (амплификация) детского развития; индивидуализация дошкольного образования, содействие и сотрудничество детей и взрослых, признание ребенка полноценным участником (субъектом) образовательных отношений, сотрудничество с семьей, приобщение детей к социокультурным нормам, традициям семьи, общества и государства и др.)</w:t>
      </w:r>
    </w:p>
    <w:p w:rsidR="00D31EE3" w:rsidRDefault="008F1A9E" w:rsidP="00C25AB2">
      <w:pPr>
        <w:pStyle w:val="a5"/>
        <w:spacing w:before="0" w:beforeAutospacing="0" w:after="0" w:afterAutospacing="0"/>
        <w:ind w:firstLine="709"/>
        <w:jc w:val="both"/>
        <w:rPr>
          <w:rFonts w:eastAsia="TimesNewRomanPSMT"/>
          <w:sz w:val="28"/>
          <w:szCs w:val="28"/>
        </w:rPr>
      </w:pPr>
      <w:r w:rsidRPr="008F1A9E">
        <w:rPr>
          <w:rFonts w:eastAsia="TimesNewRomanPSMT"/>
          <w:sz w:val="28"/>
          <w:szCs w:val="28"/>
        </w:rPr>
        <w:t xml:space="preserve">Соблюдение требований к реализации программы способствует созданию единой образовательной среды и способствует преемственности дошкольного и начального общего образования. </w:t>
      </w:r>
    </w:p>
    <w:p w:rsidR="008F1A9E" w:rsidRPr="008F1A9E" w:rsidRDefault="008F1A9E" w:rsidP="00C25AB2">
      <w:pPr>
        <w:pStyle w:val="a5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2.2. Программа образования</w:t>
      </w: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2.2.1. Пояснительная записка</w:t>
      </w:r>
    </w:p>
    <w:p w:rsidR="008F1A9E" w:rsidRDefault="008F1A9E" w:rsidP="00C25AB2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F1A9E">
        <w:rPr>
          <w:rFonts w:ascii="Times New Roman" w:hAnsi="Times New Roman" w:cs="Times New Roman"/>
          <w:color w:val="000000"/>
          <w:sz w:val="28"/>
          <w:szCs w:val="28"/>
        </w:rPr>
        <w:t xml:space="preserve">Программа образования определяет содержательные линии образовательной деятельности, реализуемые по основным направлениям развития и образования детей </w:t>
      </w:r>
      <w:r w:rsidR="00314118">
        <w:rPr>
          <w:rFonts w:ascii="Times New Roman" w:hAnsi="Times New Roman" w:cs="Times New Roman"/>
          <w:color w:val="000000"/>
          <w:sz w:val="28"/>
          <w:szCs w:val="28"/>
        </w:rPr>
        <w:t>5-6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лет</w:t>
      </w:r>
      <w:r w:rsidRPr="008F1A9E">
        <w:rPr>
          <w:rFonts w:ascii="Times New Roman" w:hAnsi="Times New Roman" w:cs="Times New Roman"/>
          <w:color w:val="000000"/>
          <w:sz w:val="28"/>
          <w:szCs w:val="28"/>
        </w:rPr>
        <w:t xml:space="preserve"> (образовательным областям).</w:t>
      </w:r>
    </w:p>
    <w:p w:rsidR="00842C99" w:rsidRDefault="00842C99" w:rsidP="00C25AB2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F1A9E" w:rsidRDefault="008F1A9E" w:rsidP="00C25AB2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F1A9E">
        <w:rPr>
          <w:rFonts w:ascii="Times New Roman" w:hAnsi="Times New Roman" w:cs="Times New Roman"/>
          <w:color w:val="000000"/>
          <w:sz w:val="28"/>
          <w:szCs w:val="28"/>
        </w:rPr>
        <w:t xml:space="preserve">В каждой образовательной области сформулированы задачи, содержание образовательной деятельности, предусмотренное для освоения в </w:t>
      </w:r>
      <w:r>
        <w:rPr>
          <w:rFonts w:ascii="Times New Roman" w:hAnsi="Times New Roman" w:cs="Times New Roman"/>
          <w:color w:val="000000"/>
          <w:sz w:val="28"/>
          <w:szCs w:val="28"/>
        </w:rPr>
        <w:t>данной</w:t>
      </w:r>
      <w:r w:rsidRPr="008F1A9E">
        <w:rPr>
          <w:rFonts w:ascii="Times New Roman" w:hAnsi="Times New Roman" w:cs="Times New Roman"/>
          <w:color w:val="000000"/>
          <w:sz w:val="28"/>
          <w:szCs w:val="28"/>
        </w:rPr>
        <w:t xml:space="preserve"> возрастной группе, а также результаты, которые могут быть достигнуты детьми при целенаправленной систематической работе с ними.</w:t>
      </w:r>
    </w:p>
    <w:p w:rsidR="008F1A9E" w:rsidRPr="008F1A9E" w:rsidRDefault="008F1A9E" w:rsidP="00C25AB2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2.2.2. Задачи и содержание образования по образовательным областям</w:t>
      </w: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2.2.2.1. Социально-коммуникативное развитие</w:t>
      </w:r>
    </w:p>
    <w:p w:rsidR="002A00ED" w:rsidRPr="00791ABE" w:rsidRDefault="002A00ED" w:rsidP="00791ABE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2A00ED">
        <w:rPr>
          <w:rFonts w:ascii="Times New Roman" w:hAnsi="Times New Roman" w:cs="Times New Roman"/>
          <w:sz w:val="28"/>
          <w:szCs w:val="28"/>
        </w:rPr>
        <w:t xml:space="preserve">Образовательная область «Социально-коммуникативное развитие» предусматривает: </w:t>
      </w:r>
    </w:p>
    <w:p w:rsidR="002A00ED" w:rsidRPr="002A00ED" w:rsidRDefault="002A00ED" w:rsidP="002A0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00ED">
        <w:rPr>
          <w:rFonts w:ascii="Times New Roman" w:hAnsi="Times New Roman" w:cs="Times New Roman"/>
          <w:sz w:val="28"/>
          <w:szCs w:val="28"/>
        </w:rPr>
        <w:t xml:space="preserve">усвоение и присвоение норм, правил поведения и морально-нравственных ценностей, принятых в российском обществе; </w:t>
      </w:r>
    </w:p>
    <w:p w:rsidR="002A00ED" w:rsidRPr="002A00ED" w:rsidRDefault="002A00ED" w:rsidP="002A0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00ED">
        <w:rPr>
          <w:rFonts w:ascii="Times New Roman" w:hAnsi="Times New Roman" w:cs="Times New Roman"/>
          <w:sz w:val="28"/>
          <w:szCs w:val="28"/>
        </w:rPr>
        <w:t>развитие общения ребёнка со взрослыми и сверстниками, формирование готовности к совместной деятельности и сотрудничеству;</w:t>
      </w:r>
    </w:p>
    <w:p w:rsidR="002A00ED" w:rsidRPr="002A00ED" w:rsidRDefault="002A00ED" w:rsidP="002A0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00ED">
        <w:rPr>
          <w:rFonts w:ascii="Times New Roman" w:hAnsi="Times New Roman" w:cs="Times New Roman"/>
          <w:sz w:val="28"/>
          <w:szCs w:val="28"/>
        </w:rPr>
        <w:lastRenderedPageBreak/>
        <w:t>формирование у ребенка основ гражданственности и патриотизма, уважительного отношения и чувства принадлежности к своей семье, сообществу детей и взрослых в Организации, региону проживания и стране в целом;</w:t>
      </w:r>
    </w:p>
    <w:p w:rsidR="002A00ED" w:rsidRPr="002A00ED" w:rsidRDefault="002A00ED" w:rsidP="002A0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00ED">
        <w:rPr>
          <w:rFonts w:ascii="Times New Roman" w:hAnsi="Times New Roman" w:cs="Times New Roman"/>
          <w:sz w:val="28"/>
          <w:szCs w:val="28"/>
        </w:rPr>
        <w:t>развитие эмоциональной отзывчивости и сопереживания, социального и эмоционального интеллекта, воспитание гуманных чувств и отношений;</w:t>
      </w:r>
    </w:p>
    <w:p w:rsidR="002A00ED" w:rsidRPr="002A00ED" w:rsidRDefault="002A00ED" w:rsidP="002A0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00ED">
        <w:rPr>
          <w:rFonts w:ascii="Times New Roman" w:hAnsi="Times New Roman" w:cs="Times New Roman"/>
          <w:sz w:val="28"/>
          <w:szCs w:val="28"/>
        </w:rPr>
        <w:t xml:space="preserve">развитие самостоятельности и инициативности, планирования и регуляции ребенком собственных действий; </w:t>
      </w:r>
    </w:p>
    <w:p w:rsidR="002A00ED" w:rsidRPr="002A00ED" w:rsidRDefault="002A00ED" w:rsidP="002A0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00ED">
        <w:rPr>
          <w:rFonts w:ascii="Times New Roman" w:hAnsi="Times New Roman" w:cs="Times New Roman"/>
          <w:sz w:val="28"/>
          <w:szCs w:val="28"/>
        </w:rPr>
        <w:t xml:space="preserve">формирование позитивных установок к различным видам деятельности, труда и творчества; </w:t>
      </w:r>
    </w:p>
    <w:p w:rsidR="002A00ED" w:rsidRPr="002A00ED" w:rsidRDefault="002A00ED" w:rsidP="002A0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00ED">
        <w:rPr>
          <w:rFonts w:ascii="Times New Roman" w:hAnsi="Times New Roman" w:cs="Times New Roman"/>
          <w:sz w:val="28"/>
          <w:szCs w:val="28"/>
        </w:rPr>
        <w:t>формирование основ социальной навигации и безопасного поведения в быту и природе, социуме и медиапространстве (цифровой среде).</w:t>
      </w:r>
    </w:p>
    <w:p w:rsidR="002A00ED" w:rsidRPr="00404222" w:rsidRDefault="00314118" w:rsidP="004808ED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00B050"/>
          <w:sz w:val="28"/>
          <w:szCs w:val="28"/>
        </w:rPr>
      </w:pPr>
      <w:r w:rsidRPr="00314118">
        <w:rPr>
          <w:color w:val="000000"/>
          <w:sz w:val="28"/>
          <w:szCs w:val="28"/>
        </w:rPr>
        <w:t> </w:t>
      </w:r>
      <w:r w:rsidR="004808ED" w:rsidRPr="00874342">
        <w:rPr>
          <w:rFonts w:ascii="Times New Roman" w:hAnsi="Times New Roman" w:cs="Times New Roman"/>
          <w:b/>
          <w:i/>
          <w:sz w:val="28"/>
          <w:szCs w:val="28"/>
        </w:rPr>
        <w:t>Региональный компонент:</w:t>
      </w:r>
    </w:p>
    <w:p w:rsidR="003F751F" w:rsidRPr="003F751F" w:rsidRDefault="003F751F" w:rsidP="003F751F">
      <w:pPr>
        <w:keepNext/>
        <w:keepLines/>
        <w:spacing w:after="0" w:line="240" w:lineRule="auto"/>
        <w:outlineLvl w:val="0"/>
        <w:rPr>
          <w:rFonts w:ascii="Times New Roman" w:eastAsiaTheme="majorEastAsia" w:hAnsi="Times New Roman" w:cs="Times New Roman"/>
          <w:bCs/>
          <w:sz w:val="28"/>
          <w:szCs w:val="28"/>
          <w:lang w:eastAsia="ru-RU"/>
        </w:rPr>
      </w:pPr>
    </w:p>
    <w:p w:rsidR="003F751F" w:rsidRPr="003F751F" w:rsidRDefault="003F751F" w:rsidP="003F751F">
      <w:pPr>
        <w:spacing w:after="0" w:line="36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СОЦИАЛЬНО-КОММУНИКАТИВНОЕ  РАЗВИТИЕ</w:t>
      </w:r>
    </w:p>
    <w:p w:rsidR="003F751F" w:rsidRPr="003F751F" w:rsidRDefault="003F751F" w:rsidP="003F751F">
      <w:pPr>
        <w:spacing w:after="0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ab/>
        <w:t>В области «Социально-коммуникативное развитие» основными задачами образовательной деятельности являются создание условий для развития положительного отношения ребенка к себе и другим людям, развития коммуникативной и социальной компетентности, в том числе информационно-социальной, развития игровой деятельности.</w:t>
      </w:r>
    </w:p>
    <w:p w:rsidR="003F751F" w:rsidRPr="003F751F" w:rsidRDefault="003F751F" w:rsidP="003F751F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</w:p>
    <w:p w:rsidR="003F751F" w:rsidRP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В сфере развития положительного отношения ребенка к себе и другим людям</w:t>
      </w:r>
    </w:p>
    <w:p w:rsidR="00087710" w:rsidRDefault="003F751F" w:rsidP="003F751F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 xml:space="preserve">Углублять представления о семье, ее истории. Расширять представления о составе семьи, родственниках (отец, мать, бабушки и дедушки, братья и сестры, дяди и тети, двоюродные, троюродные братья и сестры), своей принадлежности к семье, родственных связях и зависимостях внутри неё,  профессиях и увлечениях </w:t>
      </w:r>
    </w:p>
    <w:p w:rsidR="003F751F" w:rsidRPr="003F751F" w:rsidRDefault="003F751F" w:rsidP="003F751F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родителей, родственников; привлекать к рассматриванию фотографий родственников, акцентировать внимание на внешнем сходстве ребенка с родителями и другими родственниками.</w:t>
      </w:r>
    </w:p>
    <w:p w:rsidR="003F751F" w:rsidRPr="003F751F" w:rsidRDefault="003F751F" w:rsidP="003F751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aj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Поощрять желание ребенка принимать посильное участие в подготовке семейных праздников, к выполнению постоянных обязанностей по дому.</w:t>
      </w:r>
      <w:r w:rsidRPr="003F751F">
        <w:rPr>
          <w:rFonts w:ascii="Times New Roman" w:eastAsiaTheme="majorEastAsia" w:hAnsi="Times New Roman" w:cs="Times New Roman"/>
          <w:sz w:val="28"/>
          <w:szCs w:val="28"/>
          <w:lang w:eastAsia="ru-RU"/>
        </w:rPr>
        <w:t xml:space="preserve"> Способствовать проявлению интереса к семейным делам, стремлению к совместному обсуждению проблем.</w:t>
      </w:r>
    </w:p>
    <w:p w:rsidR="003F751F" w:rsidRP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Создавать условия для формирования нравственной основы первых чувств патриотизма как общечеловеческой ценности – любви к своей семье, детскому саду, родному краю, людям, населяющим ее.</w:t>
      </w:r>
    </w:p>
    <w:p w:rsidR="003F751F" w:rsidRP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>Развивать чувство гордости за собственные достижения, за успешные выступления сверстников на фестивалях, соревнованиях, победы спортсменов на олимпийских играх, выступления артистов на международных конкурсах.</w:t>
      </w:r>
    </w:p>
    <w:p w:rsidR="003F751F" w:rsidRP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Поддерживать интерес ребенка к событиям из детства окружающих взрослых, информации про верных друзей, дворовые игры и самодельные игрушки, о смешных ситуациях, эпизодах, которые хорошо запомнились и могут быть созвучными интересам и чувствам самого ребенка.</w:t>
      </w: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</w:r>
    </w:p>
    <w:p w:rsidR="003F751F" w:rsidRP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Поддерживать индивидуальные проявления детей в коллективных работах по уборке участка после листопада, подкормке птиц, живущих в городе, экологических акциях.</w:t>
      </w:r>
    </w:p>
    <w:p w:rsidR="003F751F" w:rsidRP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r w:rsidRPr="003F751F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В сфере развития коммуникативной и социальной компетентности, в том числе информационно-социальной</w:t>
      </w:r>
    </w:p>
    <w:p w:rsidR="003F751F" w:rsidRP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Поддерживать потребность ребенка в общении со взрослым как источником разнообразной информации о природном и социальном мире, событиях в родном городе (селе), республике, регионах страны.</w:t>
      </w:r>
    </w:p>
    <w:p w:rsid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Создавать условия для эмоционально насыщенного содержательного общения на родном языке взрослого с ребенком и детей между собой в разных видах детской активности.</w:t>
      </w:r>
    </w:p>
    <w:p w:rsidR="003F751F" w:rsidRP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Развивать умение общаться на родном языке с разными детьми (младшими, старше себя, ровесниками, мальчиками, девочками), с «новеньким» в группе детского сада и др., воспитывать доброжелательное отношение к ним.</w:t>
      </w: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</w:r>
    </w:p>
    <w:p w:rsidR="003F751F" w:rsidRP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Развивать интерес и уважение к культуре, традициям, обычаям и нравам людей, говорящих на татарском языке, формировать навыки разумного и обоснованного поведения при взаимодействии языков и культур, навыки социальной межкультурной коммуникации.</w:t>
      </w:r>
    </w:p>
    <w:p w:rsidR="003F751F" w:rsidRP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Формировать навыки общения, поддерживать достижение коммуникативных целей при ограниченном владении татарским языком, приобретение первоначальных навыков устной речи на втором языке.</w:t>
      </w:r>
    </w:p>
    <w:p w:rsidR="003F751F" w:rsidRP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Помочь освоению элементарных правил этикета, поощрять этически ценные образцы общения, использование в речи татарского народного фольклора (пословицы, поговорки, потешки и др.).</w:t>
      </w:r>
    </w:p>
    <w:p w:rsidR="003F751F" w:rsidRPr="003F751F" w:rsidRDefault="003F751F" w:rsidP="003F751F">
      <w:pPr>
        <w:shd w:val="clear" w:color="auto" w:fill="FFFFFF"/>
        <w:tabs>
          <w:tab w:val="left" w:pos="709"/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ab/>
      </w: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Дать возможность представить поведение ребёнка при встрече и случайном общении с незнакомым человеком. Рассмотреть и обсудить наиболее типичные ситуации, создающиеся при подобных встречах, обратить внимание на недопустимость и опасность оставаться наедине с незнакомым человеком.</w:t>
      </w:r>
    </w:p>
    <w:p w:rsidR="003F751F" w:rsidRPr="003F751F" w:rsidRDefault="003F751F" w:rsidP="003F751F">
      <w:pPr>
        <w:shd w:val="clear" w:color="auto" w:fill="FFFFFF"/>
        <w:tabs>
          <w:tab w:val="left" w:pos="709"/>
          <w:tab w:val="left" w:pos="90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Приобщать детей к подготовке празднования основных знаменательных дат города, республики, страны. Формировать чувство  гордости и радости от участия в жизни города (республики, страны).</w:t>
      </w:r>
    </w:p>
    <w:p w:rsidR="003F751F" w:rsidRPr="003F751F" w:rsidRDefault="003F751F" w:rsidP="003F751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Формировать основы безопасного поведения на дорогах и улицах города, в общественном транспорте, метро.</w:t>
      </w:r>
    </w:p>
    <w:p w:rsidR="003F751F" w:rsidRPr="003F751F" w:rsidRDefault="003F751F" w:rsidP="003F751F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Предостерегать детей от возможной опасности при встрече с бездомными животными.</w:t>
      </w:r>
    </w:p>
    <w:p w:rsidR="003F751F" w:rsidRPr="003F751F" w:rsidRDefault="003F751F" w:rsidP="003F751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Формировать культуру поведения в природе. Рассказать детям о некоторых источниках опасности для природы родного края (вырубка деревьев, лесные пожары, сильный мороз, загрязнение водоемов и др.).</w:t>
      </w:r>
    </w:p>
    <w:p w:rsidR="003F751F" w:rsidRDefault="003F751F" w:rsidP="003F751F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Формировать представления о взаимосвязи природы и человека, о влиянии окружающей среды на здоровье человека.</w:t>
      </w:r>
    </w:p>
    <w:p w:rsidR="003F751F" w:rsidRDefault="003F751F" w:rsidP="00087710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В сфере развития игровой деятельности</w:t>
      </w:r>
    </w:p>
    <w:p w:rsidR="003F751F" w:rsidRPr="003F751F" w:rsidRDefault="003F751F" w:rsidP="003F751F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Поощрять расширение выбора тем для сюжетно-ролевых игр; способствовать развитию сюжета на основе знаний, полученных при восприятии социального мира, из литературных произведений татарских писателей и поэтов, телевизионных передач, экскурсий по городу (селу), выставок, походов.</w:t>
      </w:r>
    </w:p>
    <w:p w:rsidR="003F751F" w:rsidRP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Активно поддерживать самодеятельную игру детей, появление игрового диалога в форме ролевых высказываний на татарском языке, стремление соответствовать взятой на себя роли, реальному или вымышленному событию.</w:t>
      </w:r>
    </w:p>
    <w:p w:rsidR="003F751F" w:rsidRP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Поддерживать индивидуальную и совместную режиссерскую игру, в которой дети в условной форме используют национальные игрушки, игрушки-самоделки из журнала «Тылсымлы куллар», отображают события из жизни,  сюжеты из сказок народов Поволжья, мультфильмов и т.д.</w:t>
      </w:r>
    </w:p>
    <w:p w:rsidR="003F751F" w:rsidRPr="003F751F" w:rsidRDefault="003F751F" w:rsidP="003F751F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 xml:space="preserve">Развивать артистические способности детей, вовлекать их в сценическое искусство: игры в концерт, пение татарских песен, исполнение  танцев народов </w:t>
      </w: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>Поволжья, показ сценок из спектакля. Предоставлять возможность выступления перед сверстниками, родителями и гостями.</w:t>
      </w:r>
    </w:p>
    <w:p w:rsidR="003F751F" w:rsidRP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Поощрять инициативность игрового (ролевого) поведения, соблюдение правил, проявление индивидуальности в татарских народных играх, играх с правилами, способствующих физическому, социальному развитию (этнокультурному).</w:t>
      </w:r>
    </w:p>
    <w:p w:rsidR="003F751F" w:rsidRPr="003F751F" w:rsidRDefault="003F751F" w:rsidP="003F751F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Поддерживать переход к самостоятельной организации детьми досуговых игр (интеллектуальные, настольно-печатные, игры-развлечения, игры-забавы преимущественно с народными игрушками, персонажами кукольного театра, детскими музыкальными инструментами (курай, гармонь, кубыз и др.), поощрять проявление самостоятельности, инициативности,  умение занимать позицию равноправного партнера.</w:t>
      </w:r>
    </w:p>
    <w:p w:rsidR="00087710" w:rsidRDefault="003F751F" w:rsidP="00087710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Поддерживать активное участие детей в празднично-карнавальных играх, играх сезонного характера, приуроченных к праздникам «Сабантуй», «Науруз», «Карга боткасы», «Масленица», «Рождество» и др., развивать ощущение</w:t>
      </w:r>
    </w:p>
    <w:p w:rsidR="00087710" w:rsidRDefault="003F751F" w:rsidP="00087710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3F751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</w:t>
      </w:r>
      <w:r w:rsidR="00087710">
        <w:rPr>
          <w:rFonts w:ascii="Times New Roman" w:eastAsiaTheme="minorEastAsia" w:hAnsi="Times New Roman" w:cs="Times New Roman"/>
          <w:sz w:val="28"/>
          <w:szCs w:val="28"/>
          <w:lang w:eastAsia="ru-RU"/>
        </w:rPr>
        <w:t>аздничной общности между людьми.</w:t>
      </w:r>
    </w:p>
    <w:p w:rsidR="00874342" w:rsidRPr="00727DF3" w:rsidRDefault="00874342" w:rsidP="008743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27DF3">
        <w:rPr>
          <w:rFonts w:ascii="Times New Roman" w:eastAsia="TimesNewRomanPSMT" w:hAnsi="Times New Roman" w:cs="Times New Roman"/>
          <w:b/>
          <w:i/>
          <w:sz w:val="28"/>
          <w:szCs w:val="28"/>
        </w:rPr>
        <w:t>В сфере развития общения со взрослым</w:t>
      </w:r>
    </w:p>
    <w:p w:rsidR="00874342" w:rsidRPr="00727DF3" w:rsidRDefault="00874342" w:rsidP="0087434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27DF3">
        <w:rPr>
          <w:rFonts w:ascii="Times New Roman" w:hAnsi="Times New Roman" w:cs="Times New Roman"/>
          <w:sz w:val="28"/>
          <w:szCs w:val="28"/>
        </w:rPr>
        <w:t>Побуждать ребенка активно включаться в общение на родном языке, откликаться на вопросы и предложения взрослого, инициативно высказываться на близкие ребенку темы из личного опыта, жизни близких людей. Подводить к внеситуативному диалогу со взрослым.</w:t>
      </w:r>
    </w:p>
    <w:p w:rsidR="00874342" w:rsidRPr="00727DF3" w:rsidRDefault="00874342" w:rsidP="00874342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27DF3">
        <w:rPr>
          <w:rFonts w:ascii="Times New Roman" w:hAnsi="Times New Roman" w:cs="Times New Roman"/>
          <w:sz w:val="28"/>
          <w:szCs w:val="28"/>
        </w:rPr>
        <w:t>Активизировать перечисление детьми членов своей семьи и называние их имен.</w:t>
      </w:r>
      <w:r w:rsidR="00870D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NewRomanPSMT" w:hAnsi="Times New Roman" w:cs="Times New Roman"/>
          <w:sz w:val="28"/>
          <w:szCs w:val="28"/>
        </w:rPr>
        <w:t>П</w:t>
      </w:r>
      <w:r w:rsidRPr="00727DF3">
        <w:rPr>
          <w:rFonts w:ascii="Times New Roman" w:eastAsia="TimesNewRomanPSMT" w:hAnsi="Times New Roman" w:cs="Times New Roman"/>
          <w:sz w:val="28"/>
          <w:szCs w:val="28"/>
        </w:rPr>
        <w:t>оддерживать</w:t>
      </w:r>
      <w:r>
        <w:rPr>
          <w:rFonts w:ascii="Times New Roman" w:hAnsi="Times New Roman" w:cs="Times New Roman"/>
          <w:sz w:val="28"/>
          <w:szCs w:val="28"/>
        </w:rPr>
        <w:t xml:space="preserve"> проявление самостоятельности ребенка, желание быть таким как взрослые - включаться в настоящие дела, помогать близким.</w:t>
      </w:r>
      <w:r w:rsidR="00870D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Поощрять</w:t>
      </w:r>
      <w:r w:rsidR="00870DA7">
        <w:rPr>
          <w:rFonts w:ascii="Times New Roman" w:hAnsi="Times New Roman" w:cs="Times New Roman"/>
          <w:sz w:val="28"/>
          <w:szCs w:val="28"/>
        </w:rPr>
        <w:t xml:space="preserve"> </w:t>
      </w:r>
      <w:r w:rsidRPr="00727DF3">
        <w:rPr>
          <w:rFonts w:ascii="Times New Roman" w:eastAsia="TimesNewRomanPSMT" w:hAnsi="Times New Roman" w:cs="Times New Roman"/>
          <w:sz w:val="28"/>
          <w:szCs w:val="28"/>
        </w:rPr>
        <w:t>с</w:t>
      </w:r>
      <w:r>
        <w:rPr>
          <w:rFonts w:ascii="Times New Roman" w:eastAsia="TimesNewRomanPSMT" w:hAnsi="Times New Roman" w:cs="Times New Roman"/>
          <w:sz w:val="28"/>
          <w:szCs w:val="28"/>
        </w:rPr>
        <w:t>тремление  помочь взрослому убрать игрушки</w:t>
      </w:r>
      <w:r w:rsidRPr="00727DF3">
        <w:rPr>
          <w:rFonts w:ascii="Times New Roman" w:eastAsia="TimesNewRomanPSMT" w:hAnsi="Times New Roman" w:cs="Times New Roman"/>
          <w:sz w:val="28"/>
          <w:szCs w:val="28"/>
        </w:rPr>
        <w:t>.</w:t>
      </w:r>
    </w:p>
    <w:p w:rsidR="00874342" w:rsidRDefault="00874342" w:rsidP="0087434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27DF3">
        <w:rPr>
          <w:rFonts w:ascii="Times New Roman" w:hAnsi="Times New Roman" w:cs="Times New Roman"/>
          <w:sz w:val="28"/>
          <w:szCs w:val="28"/>
        </w:rPr>
        <w:t>Развивать доброжелательное отношение к людям ближайшего социального окружения.</w:t>
      </w:r>
    </w:p>
    <w:p w:rsidR="00874342" w:rsidRPr="00727DF3" w:rsidRDefault="00874342" w:rsidP="00874342">
      <w:pPr>
        <w:spacing w:after="0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27DF3">
        <w:rPr>
          <w:rFonts w:ascii="Times New Roman" w:eastAsia="TimesNewRomanPSMT" w:hAnsi="Times New Roman" w:cs="Times New Roman"/>
          <w:b/>
          <w:i/>
          <w:iCs/>
          <w:sz w:val="28"/>
          <w:szCs w:val="28"/>
        </w:rPr>
        <w:t>В сфере развития социальных отношений и общения со сверстниками</w:t>
      </w:r>
    </w:p>
    <w:p w:rsidR="00874342" w:rsidRPr="00727DF3" w:rsidRDefault="00874342" w:rsidP="00874342">
      <w:pPr>
        <w:spacing w:after="0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27DF3">
        <w:rPr>
          <w:rFonts w:ascii="Times New Roman" w:eastAsia="TimesNewRomanPSMT" w:hAnsi="Times New Roman" w:cs="Times New Roman"/>
          <w:sz w:val="28"/>
          <w:szCs w:val="28"/>
        </w:rPr>
        <w:t>Познакомить ребенка с другими детьми</w:t>
      </w:r>
      <w:r>
        <w:rPr>
          <w:rFonts w:ascii="Times New Roman" w:eastAsia="TimesNewRomanPSMT" w:hAnsi="Times New Roman" w:cs="Times New Roman"/>
          <w:sz w:val="28"/>
          <w:szCs w:val="28"/>
        </w:rPr>
        <w:t>, называя их по имени</w:t>
      </w:r>
      <w:r w:rsidRPr="00727DF3">
        <w:rPr>
          <w:rFonts w:ascii="Times New Roman" w:eastAsia="TimesNewRomanPSMT" w:hAnsi="Times New Roman" w:cs="Times New Roman"/>
          <w:sz w:val="28"/>
          <w:szCs w:val="28"/>
        </w:rPr>
        <w:t>. Поощрять проявл</w:t>
      </w:r>
      <w:r>
        <w:rPr>
          <w:rFonts w:ascii="Times New Roman" w:eastAsia="TimesNewRomanPSMT" w:hAnsi="Times New Roman" w:cs="Times New Roman"/>
          <w:sz w:val="28"/>
          <w:szCs w:val="28"/>
        </w:rPr>
        <w:t>ение интереса детей друг к другу</w:t>
      </w:r>
      <w:r w:rsidRPr="00727DF3">
        <w:rPr>
          <w:rFonts w:ascii="Times New Roman" w:eastAsia="TimesNewRomanPSMT" w:hAnsi="Times New Roman" w:cs="Times New Roman"/>
          <w:sz w:val="28"/>
          <w:szCs w:val="28"/>
        </w:rPr>
        <w:t>.</w:t>
      </w:r>
    </w:p>
    <w:p w:rsidR="00874342" w:rsidRPr="00567B04" w:rsidRDefault="00874342" w:rsidP="00874342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567B04">
        <w:rPr>
          <w:rFonts w:ascii="Times New Roman" w:eastAsia="TimesNewRomanPSMT" w:hAnsi="Times New Roman" w:cs="Times New Roman"/>
          <w:sz w:val="28"/>
          <w:szCs w:val="28"/>
        </w:rPr>
        <w:t>Наблюдать за спонтанно складывающимся взаимодействием детей между собойв различных игровых и/или повседневных ситуациях; в случае возникающих между детьми конфликтов не спешить вмешиваться. Обращать внимание детей на чувства, которые появляются у них в процессе социального взаимодействия, утешать в случае обиды и обращать внимание на то, что определенные действия могут вызывать обиду.</w:t>
      </w:r>
    </w:p>
    <w:p w:rsidR="00874342" w:rsidRPr="00727DF3" w:rsidRDefault="00874342" w:rsidP="00874342">
      <w:pPr>
        <w:spacing w:after="0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27DF3">
        <w:rPr>
          <w:rFonts w:ascii="Times New Roman" w:hAnsi="Times New Roman" w:cs="Times New Roman"/>
          <w:sz w:val="28"/>
          <w:szCs w:val="28"/>
        </w:rPr>
        <w:lastRenderedPageBreak/>
        <w:t>Создавать условия для совместной игры, инсценировки татарских (русских) народных сказок, потешек, песенок, просмотр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727DF3">
        <w:rPr>
          <w:rFonts w:ascii="Times New Roman" w:hAnsi="Times New Roman" w:cs="Times New Roman"/>
          <w:sz w:val="28"/>
          <w:szCs w:val="28"/>
        </w:rPr>
        <w:t xml:space="preserve"> мультфильмов</w:t>
      </w:r>
      <w:r>
        <w:rPr>
          <w:rFonts w:ascii="Times New Roman" w:hAnsi="Times New Roman" w:cs="Times New Roman"/>
          <w:sz w:val="28"/>
          <w:szCs w:val="28"/>
        </w:rPr>
        <w:t xml:space="preserve"> студии «Татармультфильм», </w:t>
      </w:r>
      <w:r w:rsidRPr="00727DF3">
        <w:rPr>
          <w:rFonts w:ascii="Times New Roman" w:hAnsi="Times New Roman" w:cs="Times New Roman"/>
          <w:sz w:val="28"/>
          <w:szCs w:val="28"/>
        </w:rPr>
        <w:t xml:space="preserve"> выполнени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727DF3">
        <w:rPr>
          <w:rFonts w:ascii="Times New Roman" w:hAnsi="Times New Roman" w:cs="Times New Roman"/>
          <w:sz w:val="28"/>
          <w:szCs w:val="28"/>
        </w:rPr>
        <w:t xml:space="preserve"> движений под татарскую</w:t>
      </w:r>
      <w:r w:rsidR="00923951">
        <w:rPr>
          <w:rFonts w:ascii="Times New Roman" w:hAnsi="Times New Roman" w:cs="Times New Roman"/>
          <w:sz w:val="28"/>
          <w:szCs w:val="28"/>
        </w:rPr>
        <w:t xml:space="preserve"> и русскую </w:t>
      </w:r>
      <w:r w:rsidRPr="00727DF3">
        <w:rPr>
          <w:rFonts w:ascii="Times New Roman" w:hAnsi="Times New Roman" w:cs="Times New Roman"/>
          <w:sz w:val="28"/>
          <w:szCs w:val="28"/>
        </w:rPr>
        <w:t xml:space="preserve"> музыку и т.д. </w:t>
      </w:r>
    </w:p>
    <w:p w:rsidR="00874342" w:rsidRPr="00727DF3" w:rsidRDefault="00874342" w:rsidP="00874342">
      <w:pPr>
        <w:spacing w:after="0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27DF3">
        <w:rPr>
          <w:rFonts w:ascii="Times New Roman" w:hAnsi="Times New Roman" w:cs="Times New Roman"/>
          <w:b/>
          <w:i/>
          <w:sz w:val="28"/>
          <w:szCs w:val="28"/>
        </w:rPr>
        <w:t>В сфере развития игровой деятельности</w:t>
      </w:r>
    </w:p>
    <w:p w:rsidR="00874342" w:rsidRPr="00727DF3" w:rsidRDefault="00874342" w:rsidP="0087434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27DF3">
        <w:rPr>
          <w:rFonts w:ascii="Times New Roman" w:hAnsi="Times New Roman" w:cs="Times New Roman"/>
          <w:sz w:val="28"/>
          <w:szCs w:val="28"/>
        </w:rPr>
        <w:t>Поддерживать общение, развитие предметных действий ребенка, способствующих</w:t>
      </w:r>
      <w:r>
        <w:rPr>
          <w:rFonts w:ascii="Times New Roman" w:hAnsi="Times New Roman" w:cs="Times New Roman"/>
          <w:sz w:val="28"/>
          <w:szCs w:val="28"/>
        </w:rPr>
        <w:t xml:space="preserve"> развитию</w:t>
      </w:r>
      <w:r w:rsidRPr="00727DF3">
        <w:rPr>
          <w:rFonts w:ascii="Times New Roman" w:hAnsi="Times New Roman" w:cs="Times New Roman"/>
          <w:sz w:val="28"/>
          <w:szCs w:val="28"/>
        </w:rPr>
        <w:t xml:space="preserve"> игры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727DF3">
        <w:rPr>
          <w:rFonts w:ascii="Times New Roman" w:hAnsi="Times New Roman" w:cs="Times New Roman"/>
          <w:sz w:val="28"/>
          <w:szCs w:val="28"/>
        </w:rPr>
        <w:t xml:space="preserve"> активному освоени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727DF3">
        <w:rPr>
          <w:rFonts w:ascii="Times New Roman" w:hAnsi="Times New Roman" w:cs="Times New Roman"/>
          <w:sz w:val="28"/>
          <w:szCs w:val="28"/>
        </w:rPr>
        <w:t xml:space="preserve"> родного языка. Помочь вступать в контакт со сверстниками в играх рядом и вместе  друг с другом.</w:t>
      </w:r>
    </w:p>
    <w:p w:rsidR="00874342" w:rsidRPr="00727DF3" w:rsidRDefault="00874342" w:rsidP="0087434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27DF3">
        <w:rPr>
          <w:rFonts w:ascii="Times New Roman" w:hAnsi="Times New Roman" w:cs="Times New Roman"/>
          <w:sz w:val="28"/>
          <w:szCs w:val="28"/>
        </w:rPr>
        <w:t xml:space="preserve">Поддерживать сюжетно-отобразительные игры, в которых ребенок </w:t>
      </w:r>
      <w:r>
        <w:rPr>
          <w:rFonts w:ascii="Times New Roman" w:hAnsi="Times New Roman" w:cs="Times New Roman"/>
          <w:sz w:val="28"/>
          <w:szCs w:val="28"/>
        </w:rPr>
        <w:t>использует</w:t>
      </w:r>
      <w:r w:rsidRPr="00727DF3">
        <w:rPr>
          <w:rFonts w:ascii="Times New Roman" w:hAnsi="Times New Roman" w:cs="Times New Roman"/>
          <w:sz w:val="28"/>
          <w:szCs w:val="28"/>
        </w:rPr>
        <w:t xml:space="preserve"> бытовы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727DF3">
        <w:rPr>
          <w:rFonts w:ascii="Times New Roman" w:hAnsi="Times New Roman" w:cs="Times New Roman"/>
          <w:sz w:val="28"/>
          <w:szCs w:val="28"/>
        </w:rPr>
        <w:t xml:space="preserve"> предмет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727DF3">
        <w:rPr>
          <w:rFonts w:ascii="Times New Roman" w:hAnsi="Times New Roman" w:cs="Times New Roman"/>
          <w:sz w:val="28"/>
          <w:szCs w:val="28"/>
        </w:rPr>
        <w:t xml:space="preserve"> (скатерть накрывает на стол, деревянной ложкой ест суп, из самовара наливает воду для чая, полотенцем вытирает руки и т.д.). Поощрять самостоятельность детей в подборе игрушек, предметов-заместителей, отражающих быт татарского (русского) народа.</w:t>
      </w:r>
    </w:p>
    <w:p w:rsidR="00874342" w:rsidRDefault="00874342" w:rsidP="00874342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727DF3">
        <w:rPr>
          <w:rFonts w:ascii="Times New Roman" w:eastAsia="TimesNewRomanPSMT" w:hAnsi="Times New Roman" w:cs="Times New Roman"/>
          <w:sz w:val="28"/>
          <w:szCs w:val="28"/>
        </w:rPr>
        <w:t>Помочь освоить простые игровые действия (покормить куклу,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уложить ее спать,</w:t>
      </w:r>
      <w:r w:rsidRPr="00727DF3">
        <w:rPr>
          <w:rFonts w:ascii="Times New Roman" w:eastAsia="TimesNewRomanPSMT" w:hAnsi="Times New Roman" w:cs="Times New Roman"/>
          <w:sz w:val="28"/>
          <w:szCs w:val="28"/>
        </w:rPr>
        <w:t xml:space="preserve"> помешать в кастрюльке кашу), поддерживать попытки ребенка играть в роли (мамы, воспитателя и др.)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. </w:t>
      </w:r>
    </w:p>
    <w:p w:rsidR="00874342" w:rsidRPr="00727DF3" w:rsidRDefault="00874342" w:rsidP="0087434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27DF3">
        <w:rPr>
          <w:rFonts w:ascii="Times New Roman" w:hAnsi="Times New Roman" w:cs="Times New Roman"/>
          <w:sz w:val="28"/>
          <w:szCs w:val="28"/>
        </w:rPr>
        <w:t>Организов</w:t>
      </w:r>
      <w:r>
        <w:rPr>
          <w:rFonts w:ascii="Times New Roman" w:hAnsi="Times New Roman" w:cs="Times New Roman"/>
          <w:sz w:val="28"/>
          <w:szCs w:val="28"/>
        </w:rPr>
        <w:t>ыв</w:t>
      </w:r>
      <w:r w:rsidRPr="00727DF3">
        <w:rPr>
          <w:rFonts w:ascii="Times New Roman" w:hAnsi="Times New Roman" w:cs="Times New Roman"/>
          <w:sz w:val="28"/>
          <w:szCs w:val="28"/>
        </w:rPr>
        <w:t>ать совместные со взрослым инсценировки знакомых детям по их опыту ситуаций, а также простых художественных текстов (знакомых татарских (русских) народных сказок, небольших сти</w:t>
      </w:r>
      <w:r>
        <w:rPr>
          <w:rFonts w:ascii="Times New Roman" w:hAnsi="Times New Roman" w:cs="Times New Roman"/>
          <w:sz w:val="28"/>
          <w:szCs w:val="28"/>
        </w:rPr>
        <w:t>хотворных произведений</w:t>
      </w:r>
      <w:r w:rsidRPr="00727DF3">
        <w:rPr>
          <w:rFonts w:ascii="Times New Roman" w:hAnsi="Times New Roman" w:cs="Times New Roman"/>
          <w:sz w:val="28"/>
          <w:szCs w:val="28"/>
        </w:rPr>
        <w:t>).</w:t>
      </w:r>
    </w:p>
    <w:p w:rsidR="00874342" w:rsidRPr="00727DF3" w:rsidRDefault="00874342" w:rsidP="00874342">
      <w:pPr>
        <w:spacing w:after="0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27DF3">
        <w:rPr>
          <w:rFonts w:ascii="Times New Roman" w:hAnsi="Times New Roman" w:cs="Times New Roman"/>
          <w:b/>
          <w:i/>
          <w:sz w:val="28"/>
          <w:szCs w:val="28"/>
        </w:rPr>
        <w:t>В сфере социального и эмоционального развития</w:t>
      </w:r>
    </w:p>
    <w:p w:rsidR="00874342" w:rsidRPr="00727DF3" w:rsidRDefault="00874342" w:rsidP="0087434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27DF3">
        <w:rPr>
          <w:rFonts w:ascii="Times New Roman" w:hAnsi="Times New Roman" w:cs="Times New Roman"/>
          <w:sz w:val="28"/>
          <w:szCs w:val="28"/>
        </w:rPr>
        <w:t xml:space="preserve">В период адаптации помочь детям пережить расставание с близкими людьми. </w:t>
      </w:r>
      <w:r w:rsidRPr="00727DF3">
        <w:rPr>
          <w:rFonts w:ascii="Times New Roman" w:eastAsia="TimesNewRomanPSMT" w:hAnsi="Times New Roman" w:cs="Times New Roman"/>
          <w:sz w:val="28"/>
          <w:szCs w:val="28"/>
        </w:rPr>
        <w:t xml:space="preserve">Предоставлять возможность 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ребенку </w:t>
      </w:r>
      <w:r w:rsidRPr="00727DF3">
        <w:rPr>
          <w:rFonts w:ascii="Times New Roman" w:eastAsia="TimesNewRomanPSMT" w:hAnsi="Times New Roman" w:cs="Times New Roman"/>
          <w:sz w:val="28"/>
          <w:szCs w:val="28"/>
        </w:rPr>
        <w:t>постепенно, в собственном темпе осваивать пространство и режим Организации,</w:t>
      </w:r>
      <w:r w:rsidRPr="00727DF3">
        <w:rPr>
          <w:rFonts w:ascii="Times New Roman" w:hAnsi="Times New Roman" w:cs="Times New Roman"/>
          <w:sz w:val="28"/>
          <w:szCs w:val="28"/>
        </w:rPr>
        <w:t xml:space="preserve"> привыкая к изменившимся социальным условиям жизни.</w:t>
      </w:r>
    </w:p>
    <w:p w:rsidR="00874342" w:rsidRPr="00727DF3" w:rsidRDefault="00874342" w:rsidP="0087434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27DF3">
        <w:rPr>
          <w:rFonts w:ascii="Times New Roman" w:hAnsi="Times New Roman" w:cs="Times New Roman"/>
          <w:sz w:val="28"/>
          <w:szCs w:val="28"/>
        </w:rPr>
        <w:t>Поощрять общение, способствующее возникновению взаимной симпатии сверстников. Поддерживать каждое проявление детьми доброжелательности.</w:t>
      </w:r>
    </w:p>
    <w:p w:rsidR="00314118" w:rsidRPr="00314118" w:rsidRDefault="004808ED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о</w:t>
      </w:r>
      <w:r w:rsidR="00314118" w:rsidRPr="00314118">
        <w:rPr>
          <w:color w:val="000000"/>
          <w:sz w:val="28"/>
          <w:szCs w:val="28"/>
        </w:rPr>
        <w:t xml:space="preserve">бласти социально-коммуникативного развития основными </w:t>
      </w:r>
      <w:r w:rsidR="00314118" w:rsidRPr="002A00ED">
        <w:rPr>
          <w:b/>
          <w:color w:val="000000"/>
          <w:sz w:val="28"/>
          <w:szCs w:val="28"/>
        </w:rPr>
        <w:t>задачами</w:t>
      </w:r>
      <w:r w:rsidR="00314118" w:rsidRPr="00314118">
        <w:rPr>
          <w:color w:val="000000"/>
          <w:sz w:val="28"/>
          <w:szCs w:val="28"/>
        </w:rPr>
        <w:t xml:space="preserve"> образовательной деятельности являются: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1" w:name="100366"/>
      <w:bookmarkEnd w:id="21"/>
      <w:r w:rsidRPr="00314118">
        <w:rPr>
          <w:color w:val="000000"/>
          <w:sz w:val="28"/>
          <w:szCs w:val="28"/>
        </w:rPr>
        <w:t xml:space="preserve"> в сфере социальных отношений: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2" w:name="100367"/>
      <w:bookmarkEnd w:id="22"/>
      <w:r w:rsidRPr="00314118">
        <w:rPr>
          <w:color w:val="000000"/>
          <w:sz w:val="28"/>
          <w:szCs w:val="28"/>
        </w:rPr>
        <w:t>обогащать представления детей о формах поведения и действиях в различных ситуациях в семье и ДО;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3" w:name="100368"/>
      <w:bookmarkEnd w:id="23"/>
      <w:r w:rsidRPr="00314118">
        <w:rPr>
          <w:color w:val="000000"/>
          <w:sz w:val="28"/>
          <w:szCs w:val="28"/>
        </w:rPr>
        <w:t>содействовать пониманию детьми собственных и чужих эмоциональных состояний и переживаний, овладению способами эмпатийного поведения в ответ на разнообразные эмоциональные проявления сверстников и взрослых;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4" w:name="100369"/>
      <w:bookmarkEnd w:id="24"/>
      <w:r w:rsidRPr="00314118">
        <w:rPr>
          <w:color w:val="000000"/>
          <w:sz w:val="28"/>
          <w:szCs w:val="28"/>
        </w:rPr>
        <w:t>поддерживать интерес детей к отношениям и событиям в коллективе, согласованию действий между собой и заинтересованности в общем результате совместной деятельности;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5" w:name="100370"/>
      <w:bookmarkEnd w:id="25"/>
      <w:r w:rsidRPr="00314118">
        <w:rPr>
          <w:color w:val="000000"/>
          <w:sz w:val="28"/>
          <w:szCs w:val="28"/>
        </w:rPr>
        <w:t>обеспечивать умение детей вырабатывать и принимать правила взаимодействия в группе, понимание детьми последствий несоблюдения принятых правил;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6" w:name="100371"/>
      <w:bookmarkEnd w:id="26"/>
      <w:r w:rsidRPr="00314118">
        <w:rPr>
          <w:color w:val="000000"/>
          <w:sz w:val="28"/>
          <w:szCs w:val="28"/>
        </w:rPr>
        <w:t>расширять представления о правилах поведения в общественных местах; об обязанностях в группе;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7" w:name="100372"/>
      <w:bookmarkEnd w:id="27"/>
      <w:r w:rsidRPr="00314118">
        <w:rPr>
          <w:color w:val="000000"/>
          <w:sz w:val="28"/>
          <w:szCs w:val="28"/>
        </w:rPr>
        <w:t xml:space="preserve"> в области формирования основ гражданственности и патриотизма: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8" w:name="100373"/>
      <w:bookmarkEnd w:id="28"/>
      <w:r w:rsidRPr="00314118">
        <w:rPr>
          <w:color w:val="000000"/>
          <w:sz w:val="28"/>
          <w:szCs w:val="28"/>
        </w:rPr>
        <w:lastRenderedPageBreak/>
        <w:t>воспитывать уважительное отношение к Родине, к людям разных национальностей, проживающим на территории России, их культурному наследию;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9" w:name="100374"/>
      <w:bookmarkEnd w:id="29"/>
      <w:r w:rsidRPr="00314118">
        <w:rPr>
          <w:color w:val="000000"/>
          <w:sz w:val="28"/>
          <w:szCs w:val="28"/>
        </w:rPr>
        <w:t>знакомить детей с содержанием государственных праздников и традициями празднования, развивать патриотические чувства, уважение и гордость за поступки героев Отечества, достижения страны;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0" w:name="100375"/>
      <w:bookmarkEnd w:id="30"/>
      <w:r w:rsidRPr="00314118">
        <w:rPr>
          <w:color w:val="000000"/>
          <w:sz w:val="28"/>
          <w:szCs w:val="28"/>
        </w:rPr>
        <w:t>поддерживать детскую любознательность по отношению к родному краю, эмоциональный отклик на проявления красоты в различных архитектурных объектах и произведениях искусства, явлениях природы;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1" w:name="100376"/>
      <w:bookmarkEnd w:id="31"/>
      <w:r w:rsidRPr="00314118">
        <w:rPr>
          <w:color w:val="000000"/>
          <w:sz w:val="28"/>
          <w:szCs w:val="28"/>
        </w:rPr>
        <w:t xml:space="preserve"> в сфере трудового воспитания: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2" w:name="100377"/>
      <w:bookmarkEnd w:id="32"/>
      <w:r w:rsidRPr="00314118">
        <w:rPr>
          <w:color w:val="000000"/>
          <w:sz w:val="28"/>
          <w:szCs w:val="28"/>
        </w:rPr>
        <w:t>формировать представления о профессиях и трудовых процессах;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3" w:name="100378"/>
      <w:bookmarkEnd w:id="33"/>
      <w:r w:rsidRPr="00314118">
        <w:rPr>
          <w:color w:val="000000"/>
          <w:sz w:val="28"/>
          <w:szCs w:val="28"/>
        </w:rPr>
        <w:t>воспитывать бережное отношение к труду взрослых, к результатам их труда;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4" w:name="103056"/>
      <w:bookmarkEnd w:id="34"/>
      <w:r w:rsidRPr="00314118">
        <w:rPr>
          <w:color w:val="000000"/>
          <w:sz w:val="28"/>
          <w:szCs w:val="28"/>
        </w:rPr>
        <w:t>развивать самостоятельность и инициативу в трудовой деятельности по самообслуживанию, хозяйственно-бытовому, ручному труду и конструированию, труду в природе;</w:t>
      </w:r>
    </w:p>
    <w:p w:rsidR="00087710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5" w:name="100379"/>
      <w:bookmarkEnd w:id="35"/>
      <w:r w:rsidRPr="00314118">
        <w:rPr>
          <w:color w:val="000000"/>
          <w:sz w:val="28"/>
          <w:szCs w:val="28"/>
        </w:rPr>
        <w:t>знакомить детей с элементарными экономическими знаниями, формировать</w:t>
      </w:r>
    </w:p>
    <w:p w:rsidR="00314118" w:rsidRPr="00314118" w:rsidRDefault="00314118" w:rsidP="00087710">
      <w:pPr>
        <w:pStyle w:val="pboth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14118">
        <w:rPr>
          <w:color w:val="000000"/>
          <w:sz w:val="28"/>
          <w:szCs w:val="28"/>
        </w:rPr>
        <w:t>первоначальные представления о финансовой грамотности;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6" w:name="100380"/>
      <w:bookmarkEnd w:id="36"/>
      <w:r w:rsidRPr="00314118">
        <w:rPr>
          <w:color w:val="000000"/>
          <w:sz w:val="28"/>
          <w:szCs w:val="28"/>
        </w:rPr>
        <w:t xml:space="preserve"> в области формирования безопасного поведения: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7" w:name="100381"/>
      <w:bookmarkEnd w:id="37"/>
      <w:r w:rsidRPr="00314118">
        <w:rPr>
          <w:color w:val="000000"/>
          <w:sz w:val="28"/>
          <w:szCs w:val="28"/>
        </w:rPr>
        <w:t xml:space="preserve">формировать представления детей об основных источниках и видах опасности в быту, на улице, в природе, в информационно-телекоммуникационной сети </w:t>
      </w:r>
      <w:r>
        <w:rPr>
          <w:color w:val="000000"/>
          <w:sz w:val="28"/>
          <w:szCs w:val="28"/>
        </w:rPr>
        <w:t>«</w:t>
      </w:r>
      <w:r w:rsidRPr="00314118">
        <w:rPr>
          <w:color w:val="000000"/>
          <w:sz w:val="28"/>
          <w:szCs w:val="28"/>
        </w:rPr>
        <w:t>Интернет</w:t>
      </w:r>
      <w:r>
        <w:rPr>
          <w:color w:val="000000"/>
          <w:sz w:val="28"/>
          <w:szCs w:val="28"/>
        </w:rPr>
        <w:t>»</w:t>
      </w:r>
      <w:r w:rsidRPr="00314118">
        <w:rPr>
          <w:color w:val="000000"/>
          <w:sz w:val="28"/>
          <w:szCs w:val="28"/>
        </w:rPr>
        <w:t xml:space="preserve"> (далее - сеть Интернет) и способах безопасного поведения; о правилах безопасности дорожного движения в качестве пешехода и пассажира транспортного средства;</w:t>
      </w:r>
    </w:p>
    <w:p w:rsidR="00314118" w:rsidRP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8" w:name="100382"/>
      <w:bookmarkEnd w:id="38"/>
      <w:r w:rsidRPr="00314118">
        <w:rPr>
          <w:color w:val="000000"/>
          <w:sz w:val="28"/>
          <w:szCs w:val="28"/>
        </w:rPr>
        <w:t>формировать осмотрительное отношение к потенциально опасным для человека ситуациям;</w:t>
      </w:r>
    </w:p>
    <w:p w:rsidR="00314118" w:rsidRDefault="00314118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9" w:name="100383"/>
      <w:bookmarkEnd w:id="39"/>
      <w:r w:rsidRPr="00314118">
        <w:rPr>
          <w:color w:val="000000"/>
          <w:sz w:val="28"/>
          <w:szCs w:val="28"/>
        </w:rPr>
        <w:t>знакомить с основными правилами пользования сети Интернет, цифровыми ресурсами, исключая практическое использование электронных средств обучения индивидуального использования.</w:t>
      </w:r>
    </w:p>
    <w:p w:rsidR="000756D1" w:rsidRPr="00895FB0" w:rsidRDefault="000756D1" w:rsidP="0087434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95FB0">
        <w:rPr>
          <w:rFonts w:ascii="Times New Roman" w:hAnsi="Times New Roman" w:cs="Times New Roman"/>
          <w:sz w:val="28"/>
          <w:szCs w:val="28"/>
        </w:rPr>
        <w:t xml:space="preserve">формирование системных знаний о правилах безопасного поведения на природе, улицах города, в общественных местах. </w:t>
      </w:r>
    </w:p>
    <w:p w:rsidR="000756D1" w:rsidRPr="00314118" w:rsidRDefault="000756D1" w:rsidP="0087434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314118" w:rsidRPr="00B23BA3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40" w:name="100384"/>
      <w:bookmarkEnd w:id="40"/>
      <w:r w:rsidRPr="00B23BA3">
        <w:rPr>
          <w:b/>
          <w:color w:val="000000"/>
          <w:sz w:val="28"/>
          <w:szCs w:val="28"/>
        </w:rPr>
        <w:t>Содержание образовательной деятельности.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1" w:name="100385"/>
      <w:bookmarkEnd w:id="41"/>
      <w:r w:rsidRPr="00314118">
        <w:rPr>
          <w:color w:val="000000"/>
          <w:sz w:val="28"/>
          <w:szCs w:val="28"/>
        </w:rPr>
        <w:t xml:space="preserve"> В сфере социальных отношений.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2" w:name="100386"/>
      <w:bookmarkEnd w:id="42"/>
      <w:r w:rsidRPr="00314118">
        <w:rPr>
          <w:color w:val="000000"/>
          <w:sz w:val="28"/>
          <w:szCs w:val="28"/>
        </w:rPr>
        <w:t>Педагог предоставляет детям возможность рассказать о себе, выразить собственные потребности и желания, воспитывает самоуважение и уверенность в себе, подчеркивает достижения ребенка. Знакомит детей с их правами. Обогащает представления детей о расширении форм поведения и действий детей в ситуации взросления (помощь взрослым дома и в группе, сочувствие и поддержка детей с ОВЗ в ДО</w:t>
      </w:r>
      <w:r>
        <w:rPr>
          <w:color w:val="000000"/>
          <w:sz w:val="28"/>
          <w:szCs w:val="28"/>
        </w:rPr>
        <w:t>У</w:t>
      </w:r>
      <w:r w:rsidRPr="00314118">
        <w:rPr>
          <w:color w:val="000000"/>
          <w:sz w:val="28"/>
          <w:szCs w:val="28"/>
        </w:rPr>
        <w:t>; забота и поддержка младших).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3" w:name="100387"/>
      <w:bookmarkEnd w:id="43"/>
      <w:r w:rsidRPr="00314118">
        <w:rPr>
          <w:color w:val="000000"/>
          <w:sz w:val="28"/>
          <w:szCs w:val="28"/>
        </w:rPr>
        <w:t xml:space="preserve">Педагог знакомит детей с основными эмоциями и чувствами, их выражением в мимике, пантомимике, действиях, интонации речи. Анализирует с детьми причины и события, способствующие возникновению эмоций, рассматривает примеры из жизненного опыта детей, произведений литературы и изобразительного искусства, кинематографа и мультипликации. Учит детей понимать свои и чужие эмоциональные состояния, разговаривать о них, </w:t>
      </w:r>
      <w:r w:rsidRPr="00314118">
        <w:rPr>
          <w:color w:val="000000"/>
          <w:sz w:val="28"/>
          <w:szCs w:val="28"/>
        </w:rPr>
        <w:lastRenderedPageBreak/>
        <w:t>демонстрирует примеры эмоциональной поддержки и адекватные возрасту способы регуляции эмоциональных состояний.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4" w:name="100388"/>
      <w:bookmarkEnd w:id="44"/>
      <w:r w:rsidRPr="00314118">
        <w:rPr>
          <w:color w:val="000000"/>
          <w:sz w:val="28"/>
          <w:szCs w:val="28"/>
        </w:rPr>
        <w:t>Обогащает представления о семье, семейных и родственных отношениях: члены семьи, ближайшие родственники по линии матери и отца. Способствует пониманию того, как поддерживаются родственные связи (переписка, разговор по телефону, посещения, совместный отдых), как проявляются в семье забота, любовь, уважение друг к другу. Рассматривает проявления семейных традиций и отношения к пожилым членам семьи. Обогащает представления детей о заботе и правилах оказания посильной помощи больному члену семьи.</w:t>
      </w:r>
    </w:p>
    <w:p w:rsidR="00087710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5" w:name="100389"/>
      <w:bookmarkEnd w:id="45"/>
      <w:r w:rsidRPr="00314118">
        <w:rPr>
          <w:color w:val="000000"/>
          <w:sz w:val="28"/>
          <w:szCs w:val="28"/>
        </w:rPr>
        <w:t>Педагог поддерживает стремление ребенка быть членом детского коллектива: иметь ближайшее окружение и предпочтения в общении; стремиться к деловому сотрудничеству; в совместной деятельности ориентироваться на свои возможности и сверстника. Способствует овладению детьми умений совместной деятельности: принимать общую цель, договариваться о способах деятельности и материалах, в процессе общего дела быть внимательными друг к другу, проявлять</w:t>
      </w:r>
    </w:p>
    <w:p w:rsidR="00087710" w:rsidRDefault="00087710" w:rsidP="00087710">
      <w:pPr>
        <w:pStyle w:val="pboth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14118">
        <w:rPr>
          <w:color w:val="000000"/>
          <w:sz w:val="28"/>
          <w:szCs w:val="28"/>
        </w:rPr>
        <w:t>заинтересовать в достижении результата, выражать свое отношение к результату и взаимоотношениям. Поддерживает предотвращение и самостоятельное преодоление конфликтных ситуаций, уступки друг другу, уточнения причин несогласия. Обогащает опыт освоения детьми групповых форм совместной деятельности со сверстниками.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6" w:name="100390"/>
      <w:bookmarkEnd w:id="46"/>
      <w:r w:rsidRPr="00314118">
        <w:rPr>
          <w:color w:val="000000"/>
          <w:sz w:val="28"/>
          <w:szCs w:val="28"/>
        </w:rPr>
        <w:t>Педагог в совместной деятельности с детьми поощряет обсуждение и установление правил взаимодействия в группе, способствует пониманию детьми последствий несоблюдения принятых правил.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7" w:name="100391"/>
      <w:bookmarkEnd w:id="47"/>
      <w:r w:rsidRPr="00314118">
        <w:rPr>
          <w:color w:val="000000"/>
          <w:sz w:val="28"/>
          <w:szCs w:val="28"/>
        </w:rPr>
        <w:t>Расширяет представления о правилах поведения в общественных местах; об обязанностях в группе. Обогащает словарь детей вежливыми словами (доброе утро, добрый вечер, хорошего дня, будьте здоровы, пожалуйста, извините, спасибо).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8" w:name="100392"/>
      <w:bookmarkEnd w:id="48"/>
      <w:r w:rsidRPr="00314118">
        <w:rPr>
          <w:color w:val="000000"/>
          <w:sz w:val="28"/>
          <w:szCs w:val="28"/>
        </w:rPr>
        <w:t xml:space="preserve">Развивает позитивное отношение к ДО: поддерживает желание детей соблюдать порядок и чистоту в группе, преобразовывать пространство в зависимости от предстоящих событий (праздники, мероприятия), воспитывает бережное отношение к пространству и оборудованию ДО. Включает детей в подготовку мероприятий для родителей (законных представителей), пожилых людей, младших детей в </w:t>
      </w:r>
      <w:r w:rsidR="000F4109">
        <w:rPr>
          <w:color w:val="000000"/>
          <w:sz w:val="28"/>
          <w:szCs w:val="28"/>
        </w:rPr>
        <w:t>организации</w:t>
      </w:r>
      <w:r w:rsidRPr="00314118">
        <w:rPr>
          <w:color w:val="000000"/>
          <w:sz w:val="28"/>
          <w:szCs w:val="28"/>
        </w:rPr>
        <w:t>. Поддерживает чувство гордости детей, удовлетворение от проведенных мероприятий.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9" w:name="100393"/>
      <w:bookmarkEnd w:id="49"/>
      <w:r w:rsidRPr="00314118">
        <w:rPr>
          <w:color w:val="000000"/>
          <w:sz w:val="28"/>
          <w:szCs w:val="28"/>
        </w:rPr>
        <w:t xml:space="preserve"> В области формирования основ гражданственности и патриотизма.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0" w:name="100394"/>
      <w:bookmarkEnd w:id="50"/>
      <w:r w:rsidRPr="00314118">
        <w:rPr>
          <w:color w:val="000000"/>
          <w:sz w:val="28"/>
          <w:szCs w:val="28"/>
        </w:rPr>
        <w:t>Педагог воспитывает уважительное отношение к нашей Родине - России. Расширяет представления о государственных символах России - гербе, флаге, гимне, знакомит с историей их возникновения в доступной для детей форме. Обогащает представления детей о том, что Россия - большая многонациональная страна, воспитывает уважение к людям разных национальностей, их культуре. Развивает интерес к жизни людей разных национальностей, проживающих на территории России, их образу жизни, традициям и способствует его выражению в различных видах деятельности детей (рисуют, играют, обсуждают). Уделяет особое внимание традициям и обычаям народов, которые проживают на территории малой родины.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1" w:name="100395"/>
      <w:bookmarkEnd w:id="51"/>
      <w:r w:rsidRPr="00314118">
        <w:rPr>
          <w:color w:val="000000"/>
          <w:sz w:val="28"/>
          <w:szCs w:val="28"/>
        </w:rPr>
        <w:lastRenderedPageBreak/>
        <w:t>Обогащает представления детей о государственных праздниках: День России, День народного единства, День Государственного флага Российской Федерации, День Государственного герба Российской Федерации, День защитника Отечества, День Победы, Всемирный день авиации и космонавтики. Знакомит детей с содержанием праздника, с традициями празднования, памятными местами в населенном пункте, посвященными празднику. Воспитывает уважение к защитникам и героям Отечества. Знакомит детей с яркими биографическими фактами, поступками героев Отечества, вызывает позитивный эмоциональный отклик и чувство гордости.</w:t>
      </w:r>
    </w:p>
    <w:p w:rsidR="00087710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2" w:name="100396"/>
      <w:bookmarkEnd w:id="52"/>
      <w:r w:rsidRPr="00314118">
        <w:rPr>
          <w:color w:val="000000"/>
          <w:sz w:val="28"/>
          <w:szCs w:val="28"/>
        </w:rPr>
        <w:t>Педагог обогащает представления детей о малой родине: поддерживает любознательность по отношению к родному краю; интерес, почему именно так устроен населенный пункт (расположение улиц, площадей, различных объектов инфраструктуры); знакомит со смыслом некоторых символов и памятников населенного пункта, развивает умения откликаться на проявления красоты в</w:t>
      </w:r>
    </w:p>
    <w:p w:rsid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14118">
        <w:rPr>
          <w:color w:val="000000"/>
          <w:sz w:val="28"/>
          <w:szCs w:val="28"/>
        </w:rPr>
        <w:t>различных архитектурных объектах. Поддерживает проявления у детей первичной социальной активности: желание принять участие в значимых событиях, переживание эмоций, связанных с событиями военных лет и подвигами горожан (чествование ветеранов, социальные акции и прочее).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3" w:name="100397"/>
      <w:bookmarkEnd w:id="53"/>
      <w:r w:rsidRPr="00314118">
        <w:rPr>
          <w:color w:val="000000"/>
          <w:sz w:val="28"/>
          <w:szCs w:val="28"/>
        </w:rPr>
        <w:t xml:space="preserve"> В сфере трудового воспитания.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4" w:name="100398"/>
      <w:bookmarkEnd w:id="54"/>
      <w:r w:rsidRPr="00314118">
        <w:rPr>
          <w:color w:val="000000"/>
          <w:sz w:val="28"/>
          <w:szCs w:val="28"/>
        </w:rPr>
        <w:t>Педагог обогащает представления детей о труде взрослых, знакомит детей дошкольного возраста с разными видами производительного (промышленность, строительство, сельское хозяйство) и обслуживающего (сфера досуга и отдыха, сфера культуры, медицина, торговля) труда. Создает образовательные ситуации по ознакомлению детей с конкретными профессиями взрослых, демонстрирует возможные связи между профессиями, обращает внимание детей на содержание каждой профессии в соответствии с общей структурой трудового процесса (мотив, цель, инструменты и оборудование, содержание действий, выбор трудовых действий в соответствии с целью, результат): продавец продает товар покупателю, рабочий на фабрике изготавливает товар, шофер развозит товар по магазинам, грузчик разгружает товар.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5" w:name="100399"/>
      <w:bookmarkEnd w:id="55"/>
      <w:r w:rsidRPr="00314118">
        <w:rPr>
          <w:color w:val="000000"/>
          <w:sz w:val="28"/>
          <w:szCs w:val="28"/>
        </w:rPr>
        <w:t>Педагог формирует представление детей о современной технике, в том числе цифровой, ее разнообразии, создает образовательные ситуации для знакомства детей с конкретными техническими приборами, показывает, как техника способствует ускорению получения результата труда и облегчению труда взрослых.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6" w:name="100400"/>
      <w:bookmarkEnd w:id="56"/>
      <w:r w:rsidRPr="00314118">
        <w:rPr>
          <w:color w:val="000000"/>
          <w:sz w:val="28"/>
          <w:szCs w:val="28"/>
        </w:rPr>
        <w:t>Педагог создает условия для знакомства детей с экономическими знаниями, рассказывает о назначении рекламы для распространения информации о товаре, формирует представление о финансовой грамотности человека, обсуждает с детьми назначение денег и их участие в процессе приобретения товаров или услуг, организует проблемные и игровые ситуации для детей, развивает умения планировать расходы на покупку необходимых товаров и услуг, формирует уважение к труду родителей (законных представителей).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7" w:name="100401"/>
      <w:bookmarkEnd w:id="57"/>
      <w:r w:rsidRPr="00314118">
        <w:rPr>
          <w:color w:val="000000"/>
          <w:sz w:val="28"/>
          <w:szCs w:val="28"/>
        </w:rPr>
        <w:t xml:space="preserve">Педагог продолжает поощрять инициативность и самостоятельность детей в процессах самообслуживания в группе (убрать постель после сна, расставить ровно стулья за столами в зоне учебной деятельности), создает проблемные и игровые ситуации для развития умений выполнять отдельные трудовые действия, </w:t>
      </w:r>
      <w:r w:rsidRPr="00314118">
        <w:rPr>
          <w:color w:val="000000"/>
          <w:sz w:val="28"/>
          <w:szCs w:val="28"/>
        </w:rPr>
        <w:lastRenderedPageBreak/>
        <w:t>привлекает к решению поставленных задач родителей (законных представителей) с целью создания дома условий для развития умений реализовывать элементы хозяйственно-бытового труда: вымыть тарелку после обеда, вытереть пыль в комнате, застелить кровать, погладить носовой платок, покормить домашнего питомца и тому подобное.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8" w:name="100402"/>
      <w:bookmarkEnd w:id="58"/>
      <w:r w:rsidRPr="00314118">
        <w:rPr>
          <w:color w:val="000000"/>
          <w:sz w:val="28"/>
          <w:szCs w:val="28"/>
        </w:rPr>
        <w:t>Педагог создает условия для коллективного выполнения детьми трудовых поручений во время дежурства, учит детей распределять между собой трудовые поручения для получения единого трудового результата.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9" w:name="100403"/>
      <w:bookmarkEnd w:id="59"/>
      <w:r w:rsidRPr="00314118">
        <w:rPr>
          <w:color w:val="000000"/>
          <w:sz w:val="28"/>
          <w:szCs w:val="28"/>
        </w:rPr>
        <w:t xml:space="preserve"> В области формирования безопасного поведения.</w:t>
      </w:r>
    </w:p>
    <w:p w:rsidR="00087710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0" w:name="100404"/>
      <w:bookmarkEnd w:id="60"/>
      <w:r w:rsidRPr="00314118">
        <w:rPr>
          <w:color w:val="000000"/>
          <w:sz w:val="28"/>
          <w:szCs w:val="28"/>
        </w:rPr>
        <w:t xml:space="preserve">Педагог создает условия для закрепления представлений детей о правилах безопасного поведения в быту, на улице, в природе, в общении с людьми, в том числе в сети Интернет. Обсуждает с детьми содержание детских книг, где герои 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14118">
        <w:rPr>
          <w:color w:val="000000"/>
          <w:sz w:val="28"/>
          <w:szCs w:val="28"/>
        </w:rPr>
        <w:t>попадают в опасные ситуации, побуждает детей к рассуждениям, что нужно было сделать, чтобы избежать опасности, обговаривает вместе с детьми алгоритм безопасного поведения. Рассматривает с детьми картинки, постеры, где раскрывается связь между необдуманным и неосторожным действиями человека и опасными последствиями разрешения ситуации (наступил на люк - чуть не провалился в шахту, толкнул ребенка на горке - мальчик упал на острый лед и тому подобное). Инициирует проблемными вопросами желание детей рассказать о том, как можно было избежать опасной ситуации, какие советы дети могли бы дать героям, представленным на картинках.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1" w:name="100405"/>
      <w:bookmarkEnd w:id="61"/>
      <w:r w:rsidRPr="00314118">
        <w:rPr>
          <w:color w:val="000000"/>
          <w:sz w:val="28"/>
          <w:szCs w:val="28"/>
        </w:rPr>
        <w:t>Педагог создает условия для самостоятельной деятельности детей, где можно было бы применить навыки безопасного поведения: организует игровые и проблемные ситуации, решая которые ребенок может закрепить правила безопасного поведения. Инициирует вместе с детьми создание общих правил безопасного поведения в группе, на улице, в природе, в общении с людьми, поощряет интерес детей к данной теме, поддерживает их творческие находки и предложения. Читает с детьми художественную литературу, инициирует обсуждение с детьми тех эпизодов книги, где герои попадают в опасную ситуацию, активизирует проблемными вопросами желание детей рассказать, как нужно было себя вести в подобной ситуации, чтобы избежать опасности.</w:t>
      </w:r>
    </w:p>
    <w:p w:rsidR="00314118" w:rsidRPr="00314118" w:rsidRDefault="00314118" w:rsidP="00314118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2" w:name="100406"/>
      <w:bookmarkEnd w:id="62"/>
      <w:r w:rsidRPr="00314118">
        <w:rPr>
          <w:color w:val="000000"/>
          <w:sz w:val="28"/>
          <w:szCs w:val="28"/>
        </w:rPr>
        <w:t>Педагог обсуждает с детьми правила пользования сетью Интернет, цифровыми ресурсами.</w:t>
      </w:r>
    </w:p>
    <w:p w:rsidR="00860694" w:rsidRPr="00860694" w:rsidRDefault="00860694" w:rsidP="0086069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0694">
        <w:rPr>
          <w:rFonts w:ascii="Times New Roman" w:hAnsi="Times New Roman" w:cs="Times New Roman"/>
          <w:b/>
          <w:sz w:val="28"/>
          <w:szCs w:val="28"/>
        </w:rPr>
        <w:t>В результате, к концу 6 года жизни</w:t>
      </w:r>
      <w:r w:rsidRPr="00860694">
        <w:rPr>
          <w:rFonts w:ascii="Times New Roman" w:hAnsi="Times New Roman" w:cs="Times New Roman"/>
          <w:sz w:val="28"/>
          <w:szCs w:val="28"/>
        </w:rPr>
        <w:t xml:space="preserve">, ребенок положительно настроен по отношению к окружающим, охотно вступает в общение с близкими взрослыми и сверстниками, проявляет сдержанность по отношению к незнакомым людям; ориентируется на известные общепринятые нормы и правила культуры поведения в контактах со взрослыми и сверстниками; интересуется жизнью семьи и детского сада; в общении со сверстниками дружелюбен, доброжелателен, умеет принимать общий замысел, договариваться, вносить предложения, соблюдает общие правила в игре и совместной деятельности; различает разные эмоциональные состояния, учитывает их в своем поведении, откликается на просьбу помочь, научить другого тому, что хорошо освоил; имеет представления о том, что хорошо и что плохо, в оценке поступков опирается на нравственные представления. </w:t>
      </w:r>
    </w:p>
    <w:p w:rsidR="00860694" w:rsidRPr="00860694" w:rsidRDefault="00860694" w:rsidP="0086069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0694">
        <w:rPr>
          <w:rFonts w:ascii="Times New Roman" w:hAnsi="Times New Roman" w:cs="Times New Roman"/>
          <w:sz w:val="28"/>
          <w:szCs w:val="28"/>
        </w:rPr>
        <w:lastRenderedPageBreak/>
        <w:t>Проявляет уважение к Родине, родному краю, к людям разных национальностей, их обычаям и традициям. Знает государственные праздники, уважает традиции их празднования, демонстрирует гордость за поступки героев Отечества.</w:t>
      </w:r>
    </w:p>
    <w:p w:rsidR="00860694" w:rsidRPr="00860694" w:rsidRDefault="00860694" w:rsidP="0086069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0694">
        <w:rPr>
          <w:rFonts w:ascii="Times New Roman" w:hAnsi="Times New Roman" w:cs="Times New Roman"/>
          <w:sz w:val="28"/>
          <w:szCs w:val="28"/>
        </w:rPr>
        <w:t xml:space="preserve">Активен в стремлении к познанию разных видов труда и профессий, применению техники, современных машин и механизмов в труде; бережно относится к предметному миру как результату труда взрослых, стремится участвовать в труде взрослых; самостоятелен, инициативен в самообслуживании; с готовностью участвует со сверстниками в разных видах повседневного и ручного труда. </w:t>
      </w:r>
    </w:p>
    <w:p w:rsidR="00087710" w:rsidRDefault="00860694" w:rsidP="0087434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0694">
        <w:rPr>
          <w:rFonts w:ascii="Times New Roman" w:hAnsi="Times New Roman" w:cs="Times New Roman"/>
          <w:sz w:val="28"/>
          <w:szCs w:val="28"/>
        </w:rPr>
        <w:t xml:space="preserve">Представления о безопасном поведении достаточно осмысленны; ребенок способен соблюдать правила безопасного поведения в подвижных играх; пользоваться под присмотром взрослого опасными бытовыми предметами и приборами, безопасно и по назначению использовать мобильные устройства и </w:t>
      </w:r>
    </w:p>
    <w:p w:rsidR="00860694" w:rsidRDefault="00860694" w:rsidP="0087434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0694">
        <w:rPr>
          <w:rFonts w:ascii="Times New Roman" w:hAnsi="Times New Roman" w:cs="Times New Roman"/>
          <w:sz w:val="28"/>
          <w:szCs w:val="28"/>
        </w:rPr>
        <w:t>планшеты; быть осторожным при общении с незнакомыми животными; соблюдать правила перехода дороги, правильно вести себя в транспорте; избегает контактов с незнакомыми людьми на улице.</w:t>
      </w:r>
    </w:p>
    <w:p w:rsidR="002C0B81" w:rsidRDefault="002C0B81" w:rsidP="002C0B81">
      <w:pPr>
        <w:contextualSpacing/>
        <w:rPr>
          <w:rFonts w:ascii="Times New Roman" w:hAnsi="Times New Roman" w:cs="Times New Roman"/>
          <w:b/>
          <w:sz w:val="28"/>
          <w:szCs w:val="28"/>
        </w:rPr>
      </w:pPr>
      <w:r w:rsidRPr="002C0B81">
        <w:rPr>
          <w:rFonts w:ascii="Times New Roman" w:hAnsi="Times New Roman" w:cs="Times New Roman"/>
          <w:b/>
          <w:sz w:val="28"/>
          <w:szCs w:val="28"/>
        </w:rPr>
        <w:t>2.2.2.2.</w:t>
      </w:r>
      <w:r w:rsidR="00D14D19" w:rsidRPr="002C0B81">
        <w:rPr>
          <w:rFonts w:ascii="Times New Roman" w:hAnsi="Times New Roman" w:cs="Times New Roman"/>
          <w:b/>
          <w:sz w:val="28"/>
          <w:szCs w:val="28"/>
        </w:rPr>
        <w:t>Познавательное развитие</w:t>
      </w:r>
    </w:p>
    <w:p w:rsidR="002A00ED" w:rsidRPr="002C0B81" w:rsidRDefault="002A00ED" w:rsidP="002C0B81">
      <w:pPr>
        <w:contextualSpacing/>
        <w:rPr>
          <w:rFonts w:ascii="Times New Roman" w:hAnsi="Times New Roman" w:cs="Times New Roman"/>
          <w:b/>
          <w:sz w:val="28"/>
          <w:szCs w:val="28"/>
        </w:rPr>
      </w:pPr>
      <w:r w:rsidRPr="002A00ED">
        <w:rPr>
          <w:rFonts w:ascii="Times New Roman" w:hAnsi="Times New Roman" w:cs="Times New Roman"/>
          <w:sz w:val="28"/>
          <w:szCs w:val="28"/>
        </w:rPr>
        <w:t xml:space="preserve">Образовательная область «Познавательное развитие» предусматривает: </w:t>
      </w:r>
    </w:p>
    <w:p w:rsidR="002A00ED" w:rsidRPr="002A00ED" w:rsidRDefault="002A00ED" w:rsidP="002C0B81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A00ED">
        <w:rPr>
          <w:rFonts w:ascii="Times New Roman" w:hAnsi="Times New Roman" w:cs="Times New Roman"/>
          <w:sz w:val="28"/>
          <w:szCs w:val="28"/>
        </w:rPr>
        <w:t xml:space="preserve">развитие любознательности, интереса и мотивации к познавательной деятельности; </w:t>
      </w:r>
    </w:p>
    <w:p w:rsidR="002A00ED" w:rsidRPr="002A00ED" w:rsidRDefault="002A00ED" w:rsidP="002A0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00ED">
        <w:rPr>
          <w:rFonts w:ascii="Times New Roman" w:hAnsi="Times New Roman" w:cs="Times New Roman"/>
          <w:sz w:val="28"/>
          <w:szCs w:val="28"/>
        </w:rPr>
        <w:t>освоение сенсорных эталонов и перцептивных (обследовательских) действий, развитие поисковых исследовательских умений, мыслительных операций, воображения и способности к творческому преобразованию объектов познания, становление сознания;</w:t>
      </w:r>
    </w:p>
    <w:p w:rsidR="002A00ED" w:rsidRPr="002A00ED" w:rsidRDefault="002A00ED" w:rsidP="002A0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00ED">
        <w:rPr>
          <w:rFonts w:ascii="Times New Roman" w:hAnsi="Times New Roman" w:cs="Times New Roman"/>
          <w:sz w:val="28"/>
          <w:szCs w:val="28"/>
        </w:rPr>
        <w:t>формирование представлений о количестве, числе, счете, величине, геометрических фигурах, пространстве, времени, математических зависимостях и отношениях этих категорий, овладение логико-математическими способами их познания;</w:t>
      </w:r>
    </w:p>
    <w:p w:rsidR="002A00ED" w:rsidRPr="002A00ED" w:rsidRDefault="002A00ED" w:rsidP="002A0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00ED">
        <w:rPr>
          <w:rFonts w:ascii="Times New Roman" w:hAnsi="Times New Roman" w:cs="Times New Roman"/>
          <w:sz w:val="28"/>
          <w:szCs w:val="28"/>
        </w:rPr>
        <w:t xml:space="preserve">формирование представлений о себе и ближайшем социальном окружении, культурно-исторических событиях, традициях и социокультурных ценностях малой родины и Отечества, многообразии стран и народов мира; </w:t>
      </w:r>
    </w:p>
    <w:p w:rsidR="002A00ED" w:rsidRPr="002A00ED" w:rsidRDefault="002A00ED" w:rsidP="002A0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00ED">
        <w:rPr>
          <w:rFonts w:ascii="Times New Roman" w:hAnsi="Times New Roman" w:cs="Times New Roman"/>
          <w:sz w:val="28"/>
          <w:szCs w:val="28"/>
        </w:rPr>
        <w:t xml:space="preserve">формирование целостной картины мира, представлений об объектах окружающего мира, их свойствах и отношениях; </w:t>
      </w:r>
    </w:p>
    <w:p w:rsidR="002A00ED" w:rsidRPr="002A00ED" w:rsidRDefault="002A00ED" w:rsidP="002A0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00ED">
        <w:rPr>
          <w:rFonts w:ascii="Times New Roman" w:hAnsi="Times New Roman" w:cs="Times New Roman"/>
          <w:sz w:val="28"/>
          <w:szCs w:val="28"/>
        </w:rPr>
        <w:t>формирование основ экологической культуры, знаний об особенностях и многообразии природы Родного края и различных природных зон, о взаимосвязях внутри природных сообществ и роли человека в природе, правилах поведения в природной среде, воспитание гуманного отношения к природе;</w:t>
      </w:r>
    </w:p>
    <w:p w:rsidR="002A00ED" w:rsidRPr="002A00ED" w:rsidRDefault="002A00ED" w:rsidP="002A0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00ED">
        <w:rPr>
          <w:rFonts w:ascii="Times New Roman" w:hAnsi="Times New Roman" w:cs="Times New Roman"/>
          <w:sz w:val="28"/>
          <w:szCs w:val="28"/>
        </w:rPr>
        <w:t xml:space="preserve"> формирование представлений о цифровых средствах познания окружающего мира, способах их безопасного использования.</w:t>
      </w:r>
    </w:p>
    <w:p w:rsidR="002A00ED" w:rsidRPr="0094185B" w:rsidRDefault="004808ED" w:rsidP="000F4109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00B050"/>
          <w:sz w:val="28"/>
          <w:szCs w:val="28"/>
        </w:rPr>
      </w:pPr>
      <w:r w:rsidRPr="00874342">
        <w:rPr>
          <w:rFonts w:ascii="Times New Roman" w:hAnsi="Times New Roman" w:cs="Times New Roman"/>
          <w:b/>
          <w:i/>
          <w:sz w:val="28"/>
          <w:szCs w:val="28"/>
        </w:rPr>
        <w:t>Региональный компонент:</w:t>
      </w:r>
    </w:p>
    <w:p w:rsidR="00532F2E" w:rsidRPr="00532F2E" w:rsidRDefault="00532F2E" w:rsidP="00532F2E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ab/>
        <w:t>В области «Познавательное развитие» основными задачами образовательной деятельности является создание условий для развития любознательности, познавательной активности, познавательных способностей детей, развитие представлений в разных сферах знаний об окружающей действительности.</w:t>
      </w:r>
    </w:p>
    <w:p w:rsidR="00532F2E" w:rsidRPr="00532F2E" w:rsidRDefault="00532F2E" w:rsidP="00532F2E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</w:p>
    <w:p w:rsidR="00532F2E" w:rsidRPr="00532F2E" w:rsidRDefault="00532F2E" w:rsidP="00532F2E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</w:p>
    <w:p w:rsidR="00532F2E" w:rsidRPr="00532F2E" w:rsidRDefault="00532F2E" w:rsidP="00532F2E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lastRenderedPageBreak/>
        <w:t>В сфере развития любознательности, познавательной активности, познавательных способностей</w:t>
      </w:r>
    </w:p>
    <w:p w:rsidR="00532F2E" w:rsidRPr="00532F2E" w:rsidRDefault="00532F2E" w:rsidP="00532F2E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Расширять знания детей о природе родного края, о ее сезонных изменениях. Формировать элементарные представления о целостности природы и взаимозависимости ее компонентов. </w:t>
      </w:r>
    </w:p>
    <w:p w:rsidR="00087710" w:rsidRDefault="00532F2E" w:rsidP="00532F2E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Поддерживать интерес и желание наблюдать за поведением животных,</w:t>
      </w:r>
    </w:p>
    <w:p w:rsidR="00532F2E" w:rsidRPr="00532F2E" w:rsidRDefault="00532F2E" w:rsidP="00532F2E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живущих на территории республики, выделять характерные особенности их внешнего вида (части тела, чем оно покрыто), способы передвижения (ползает, летает, плавает), особенности питания, приспособления к среде обитания. Обогащать знания детей о том, что по мере изменения сезонных явлений способы приспособления живых организмов к среде обитания тоже меняются (осенью насекомые прячутся в землю, под корой деревьев и спят, зимующие птицы приближаются к жилищам человека, заяц меняет свою шкурку и т.д.). Развивать умение вслушиваться и узнавать животных по издаваемым ими звукам.</w:t>
      </w:r>
    </w:p>
    <w:p w:rsidR="00532F2E" w:rsidRPr="00532F2E" w:rsidRDefault="00532F2E" w:rsidP="00532F2E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Поддерживать интерес к наиболее часто встречающимся растениям родного края. Учить группировать и классифицировать объекты природы по характерным признакам (деревья хвойные и лиственные, кустарники, травянистые растения; растения леса, луга, сада, водоёма; комнатные растения т.д.). Развивать умение  видеть красоту природы родного края, богатство ее форм, красок, запахов.</w:t>
      </w:r>
    </w:p>
    <w:p w:rsidR="00532F2E" w:rsidRPr="00532F2E" w:rsidRDefault="00532F2E" w:rsidP="00532F2E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Познакомить с природоохранительной деятельностью человека. Рассказать о Волжско-Камском государственном заповеднике, национальном парке «Нижняя Кама», их роли в охране природы республики.</w:t>
      </w:r>
    </w:p>
    <w:p w:rsidR="00532F2E" w:rsidRPr="00532F2E" w:rsidRDefault="00532F2E" w:rsidP="00532F2E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Воспитывать бережное отношение к живой и неживой природе, предвидеть положительные и отрицательные последствия вмешательства человека, формировать  непотребительское отношение к природе родного края, первоначальные навыки природопользования («Если я и другие люди будем собирать лекарственные травы с корнями, то…»).</w:t>
      </w:r>
    </w:p>
    <w:p w:rsidR="00532F2E" w:rsidRPr="00532F2E" w:rsidRDefault="00532F2E" w:rsidP="00532F2E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Поощрять создание детьми сборника рассказов с выделением наиболее значимых правил безопасного поведения в природе, проиллюстрировать сборник детскими рисунками. Способствовать усвоению норм и правил, принятых в обществе. Развивать творческие способности.</w:t>
      </w:r>
    </w:p>
    <w:p w:rsidR="00532F2E" w:rsidRPr="00532F2E" w:rsidRDefault="00532F2E" w:rsidP="00532F2E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lastRenderedPageBreak/>
        <w:t>В сфере развития представлений в разных сферах знаний об окружающей действительности</w:t>
      </w:r>
    </w:p>
    <w:p w:rsidR="00532F2E" w:rsidRDefault="00532F2E" w:rsidP="00087710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Познакомить с символикой Республики Татарстан (флаг, герб, гимн). Развивать осознание детьми принадлежности  к своему народу.</w:t>
      </w:r>
    </w:p>
    <w:p w:rsidR="00532F2E" w:rsidRPr="00532F2E" w:rsidRDefault="00532F2E" w:rsidP="00087710">
      <w:pPr>
        <w:spacing w:after="0" w:line="360" w:lineRule="auto"/>
        <w:ind w:firstLine="708"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Формировать представление о том, что Казань – столица республики и  всех татар мира. Казань - крупный промышленный центр, один из древнейших городов России. В Казани работают Президент, Правительство Республики Татарстан, мэр города. Познакомить с символикой столицы.</w:t>
      </w:r>
    </w:p>
    <w:p w:rsidR="00532F2E" w:rsidRPr="00532F2E" w:rsidRDefault="00532F2E" w:rsidP="00532F2E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Рассказать детям истории, легенды, мифы о родном крае, обсудить их. Познакомить с событиями прошлого, достопримечательностями,  историческими памятниками, музеями, с происхождением названий улиц  родного города (села). Приобщать детей к истории родного края, прошлому и современному состоянию национальной культуры.</w:t>
      </w:r>
    </w:p>
    <w:p w:rsidR="00532F2E" w:rsidRPr="00532F2E" w:rsidRDefault="00532F2E" w:rsidP="00532F2E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Познакомить детей с географическим положением Республики Татарстан (на карте и глобусе обозначить территорию республики, реки Волгу и Каму, Куйбышевское и Нижнекамское водохранилища, озеро Кабан, озера  и реки окрестности). Помочь детям понять условные обозначения.</w:t>
      </w:r>
    </w:p>
    <w:p w:rsidR="00532F2E" w:rsidRPr="00532F2E" w:rsidRDefault="00532F2E" w:rsidP="00532F2E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Расширять представления детей о средствах национальной культуры (жилище, предметы быта, национальная кухня, одежда, посуда,  национальные праздники, музыкальные инструменты, малые формы фольклора). Побуждать детей задавать вопросы, рассуждать.</w:t>
      </w:r>
    </w:p>
    <w:p w:rsidR="00532F2E" w:rsidRPr="00532F2E" w:rsidRDefault="00532F2E" w:rsidP="00532F2E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Формировать представление о том, что Татарстан – многонациональная республика. На основе восприятия художественных текстов, рассматривания иллюстраций в книгах, просмотра видеоальбомов познакомить с традициями, обычаями, обрядами народов, живущих в Республике Татарстан. Помочь выделить общее и частное в поведении людей и явлениях культуры, развивать уважительное отношение к людям других национальностей.</w:t>
      </w:r>
    </w:p>
    <w:p w:rsidR="00532F2E" w:rsidRDefault="00532F2E" w:rsidP="00532F2E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 xml:space="preserve">Приобщать к прошлому и настоящему национальной и мировой культур. Познакомить с жизнью и творчеством выдающихся деятелей литературы и искусства: поэты (Г. Тукай, М. Джалиль, Р. Миннуллин и др.), писатели (А. Алиш, Р. Батулла и др.), художники (Х. Якупов, Х. Казаков и др.), скульпторы (Б. </w:t>
      </w: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 xml:space="preserve">Урманче, В. Цигаль и др.). Вызвать интерес к их жизни и творческой деятельности. </w:t>
      </w:r>
    </w:p>
    <w:p w:rsidR="00532F2E" w:rsidRPr="00532F2E" w:rsidRDefault="00532F2E" w:rsidP="00532F2E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Формировать представления детей о крупных агропромышленных комплексах, фермерских хозяйствах, о сельскохозяйственной продукции, некоторых профессиях, связанных с животноводством и растениеводством (фермер, доярка, ветеринар, комбайнер, овощевод и др.).</w:t>
      </w: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</w:r>
    </w:p>
    <w:p w:rsidR="00532F2E" w:rsidRPr="00532F2E" w:rsidRDefault="00532F2E" w:rsidP="00532F2E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Развивать представления детей о трудовой деятельности взрослых, их отношении к труду посредством татарских народных сказок («Ремесло выручит», «Три дочери» «Падчерица» и др.).  Акцентировать внимание детей на сказочных героях, которые любят трудиться.  Сопровождать трудовые действия детей строчками из стихотворений  Г. Тукая («Забавный ученик», «Киска-озорница» и др.).</w:t>
      </w:r>
    </w:p>
    <w:p w:rsidR="00532F2E" w:rsidRPr="00532F2E" w:rsidRDefault="00532F2E" w:rsidP="00532F2E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Продолжать знакомство с метрополитеном города Казани, со станциями: Кремлевская, Козья слобода, Суконная слобода и др., рассмотривать их нафотоснимка и рассказывать историю происхождений их названий. Обогащать знания детей об окружающей действительности.</w:t>
      </w: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</w:r>
    </w:p>
    <w:p w:rsidR="00532F2E" w:rsidRPr="00532F2E" w:rsidRDefault="00532F2E" w:rsidP="00532F2E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 xml:space="preserve">Познакомить с правилами безопасного поведения в метро: в вагоне (не прислоняться к дверям, заранее готовиться к выходу), на станции (двигаться в общем направлении движения, не заступать на ограничительную линию), на эскалаторе (стоять справа, готовится к входу и выходу с эскалатора, координируя свои действия с его движением), при прохождении турникетов (вовремя оплатить проезд). </w:t>
      </w:r>
    </w:p>
    <w:p w:rsidR="00532F2E" w:rsidRPr="00532F2E" w:rsidRDefault="00532F2E" w:rsidP="00532F2E">
      <w:pPr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ab/>
      </w: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Познакомить со знаками «Движение на велосипедах запрещено», «Велосипедная дорожка»,  с улицами, на которых выделены велодорожки. Совершенствовать умение сво</w:t>
      </w: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softHyphen/>
        <w:t>бодно ориентироваться на улицах города. Познакомить с  правилами езды на велосипеде.</w:t>
      </w:r>
    </w:p>
    <w:p w:rsidR="00532F2E" w:rsidRPr="00532F2E" w:rsidRDefault="00532F2E" w:rsidP="00532F2E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Ориентировать детей в многообразии транспортных средств своей местности: определять на каком маршрутном автобусе можно проехать от дома до детского сада, центральной площади, кукольного театра и др., каким транспортном пользуются родители.</w:t>
      </w:r>
    </w:p>
    <w:p w:rsidR="00087710" w:rsidRDefault="00532F2E" w:rsidP="00532F2E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Познакомить с правилами перевозки детей в машине: пристегиваться</w:t>
      </w:r>
    </w:p>
    <w:p w:rsidR="00532F2E" w:rsidRPr="00532F2E" w:rsidRDefault="00532F2E" w:rsidP="00532F2E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>ремнем и сидеть на детском сидении, не отвлекать водителя, не высовываться из окна, не брать с собой острые предметы; способствовать развитию умения осуществлять контроль своих действий.</w:t>
      </w:r>
    </w:p>
    <w:p w:rsidR="00532F2E" w:rsidRPr="00532F2E" w:rsidRDefault="00532F2E" w:rsidP="00532F2E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>Уточнить знания детей о назначении специальных транспортных средств: машина «скорой помощи», «полицейская машина», «пожарная машина» и др.; реагировать на издаваемые сигналы, отличать их на слух. Обратить внимание на то, что специальные транспортные средства в определенных случаях могут нарушать правила дорожного движения.</w:t>
      </w: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</w:r>
    </w:p>
    <w:p w:rsidR="00532F2E" w:rsidRPr="00532F2E" w:rsidRDefault="00532F2E" w:rsidP="00532F2E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32F2E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Поощрять создание детьми сборника сочинений с выделением наиболее значимых для закрепления правил безопасного поведения на улицах и дорогах города (села), проиллюстрировать сборник детскими рисунками. Развивать творчество в различных его формах.</w:t>
      </w:r>
    </w:p>
    <w:p w:rsidR="00532F2E" w:rsidRDefault="00532F2E" w:rsidP="000F410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874342" w:rsidRPr="00874342" w:rsidRDefault="00874342" w:rsidP="000F410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PSMT" w:hAnsi="Times New Roman" w:cs="Times New Roman"/>
          <w:iCs/>
          <w:sz w:val="24"/>
          <w:szCs w:val="24"/>
        </w:rPr>
      </w:pPr>
      <w:r w:rsidRPr="00874342">
        <w:rPr>
          <w:rFonts w:ascii="Times New Roman" w:hAnsi="Times New Roman" w:cs="Times New Roman"/>
          <w:sz w:val="28"/>
          <w:szCs w:val="28"/>
        </w:rPr>
        <w:t xml:space="preserve">В сфере </w:t>
      </w:r>
      <w:r w:rsidRPr="00874342">
        <w:rPr>
          <w:rFonts w:ascii="Times New Roman" w:eastAsia="TimesNewRomanPSMT" w:hAnsi="Times New Roman" w:cs="Times New Roman"/>
          <w:sz w:val="28"/>
          <w:szCs w:val="28"/>
        </w:rPr>
        <w:t>ознакомления детей с явлениями и предметами окружающего мира, овладения предметными действиями</w:t>
      </w:r>
    </w:p>
    <w:p w:rsidR="00874342" w:rsidRPr="00874342" w:rsidRDefault="00874342" w:rsidP="000F410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74342">
        <w:rPr>
          <w:rFonts w:ascii="Times New Roman" w:hAnsi="Times New Roman" w:cs="Times New Roman"/>
          <w:sz w:val="28"/>
          <w:szCs w:val="28"/>
        </w:rPr>
        <w:t xml:space="preserve">Познакомить с некоторыми явлениями общественной жизни и профессиями (в больнице врач лечит, дворник подметает улицы города, в магазине продавец продает продукты, водитель автобуса возит пассажиров и др.). </w:t>
      </w:r>
    </w:p>
    <w:p w:rsidR="00874342" w:rsidRPr="00874342" w:rsidRDefault="00874342" w:rsidP="0087434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74342">
        <w:rPr>
          <w:rFonts w:ascii="Times New Roman" w:hAnsi="Times New Roman" w:cs="Times New Roman"/>
          <w:sz w:val="28"/>
          <w:szCs w:val="28"/>
        </w:rPr>
        <w:t>Познакомить с предметами, их назначением и действиями с ними (зонтик, очки, клей, ножницы, пуговицы, шнурки, мясорубка, половик  и др.). Развивать познавательные способности.</w:t>
      </w:r>
    </w:p>
    <w:p w:rsidR="00874342" w:rsidRPr="00874342" w:rsidRDefault="00874342" w:rsidP="0087434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74342">
        <w:rPr>
          <w:rFonts w:ascii="Times New Roman" w:hAnsi="Times New Roman" w:cs="Times New Roman"/>
          <w:sz w:val="28"/>
          <w:szCs w:val="28"/>
        </w:rPr>
        <w:t>Формировать представления о воде в быту (водой умываются, в воде стирают, купаются), о воде в природе (дождь идет, ручей бежит, лужа образовалась и др.). Способствовать проявлению элементарного обобщения.</w:t>
      </w:r>
    </w:p>
    <w:p w:rsidR="00874342" w:rsidRPr="00874342" w:rsidRDefault="00874342" w:rsidP="0087434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74342">
        <w:rPr>
          <w:rFonts w:ascii="Times New Roman" w:hAnsi="Times New Roman" w:cs="Times New Roman"/>
          <w:sz w:val="28"/>
          <w:szCs w:val="28"/>
        </w:rPr>
        <w:t>Формировать первые представления о животных: домашних животных и их детёнышах (кошка – котенок, коза – козленок, собака – щенок, корова – телёнок и др.), домашних птицах (курица, петух, цыпленок, гусь, утка и др.), обитателях леса (лиса, заяц, медведь, белка и др.), птицах (сорока, ворона, воробей, голубь и др.). Поддерживать элементарные проявления любознательности ребенка.</w:t>
      </w:r>
    </w:p>
    <w:p w:rsidR="00087710" w:rsidRDefault="00874342" w:rsidP="0087434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74342">
        <w:rPr>
          <w:rFonts w:ascii="Times New Roman" w:hAnsi="Times New Roman" w:cs="Times New Roman"/>
          <w:sz w:val="28"/>
          <w:szCs w:val="28"/>
        </w:rPr>
        <w:t xml:space="preserve">Формировать первые представления о сезонных изменениях в природе (зимой холодно, кругом снег, дует холодный ветер; весной тепло, тает снег, бегут ручьи, распускаются листочки; летом жарко, светит солнце, созревают ягоды, цветут цветы; осенью прохладно, идут дожди, опадают желтые листья и др.). </w:t>
      </w:r>
    </w:p>
    <w:p w:rsidR="00874342" w:rsidRDefault="00874342" w:rsidP="00087710">
      <w:pPr>
        <w:rPr>
          <w:rFonts w:ascii="Times New Roman" w:hAnsi="Times New Roman" w:cs="Times New Roman"/>
          <w:sz w:val="28"/>
          <w:szCs w:val="28"/>
        </w:rPr>
      </w:pPr>
      <w:r w:rsidRPr="00874342">
        <w:rPr>
          <w:rFonts w:ascii="Times New Roman" w:hAnsi="Times New Roman" w:cs="Times New Roman"/>
          <w:sz w:val="28"/>
          <w:szCs w:val="28"/>
        </w:rPr>
        <w:t>Способствовать проявлению наблюдательности.</w:t>
      </w:r>
    </w:p>
    <w:p w:rsidR="00874342" w:rsidRPr="00874342" w:rsidRDefault="00874342" w:rsidP="00087710">
      <w:pPr>
        <w:autoSpaceDE w:val="0"/>
        <w:autoSpaceDN w:val="0"/>
        <w:adjustRightInd w:val="0"/>
        <w:jc w:val="both"/>
        <w:rPr>
          <w:rFonts w:ascii="Times New Roman" w:eastAsia="TimesNewRomanPSMT" w:hAnsi="Times New Roman" w:cs="Times New Roman"/>
          <w:iCs/>
          <w:sz w:val="28"/>
          <w:szCs w:val="28"/>
        </w:rPr>
      </w:pPr>
      <w:r w:rsidRPr="00874342">
        <w:rPr>
          <w:rFonts w:ascii="Times New Roman" w:hAnsi="Times New Roman" w:cs="Times New Roman"/>
          <w:sz w:val="28"/>
          <w:szCs w:val="28"/>
        </w:rPr>
        <w:lastRenderedPageBreak/>
        <w:t xml:space="preserve">В </w:t>
      </w:r>
      <w:r w:rsidRPr="00874342">
        <w:rPr>
          <w:rFonts w:ascii="Times New Roman" w:eastAsia="TimesNewRomanPSMT" w:hAnsi="Times New Roman" w:cs="Times New Roman"/>
          <w:iCs/>
          <w:sz w:val="28"/>
          <w:szCs w:val="28"/>
        </w:rPr>
        <w:t xml:space="preserve">сфере развития познавательно-исследовательской активности и познавательных способностей </w:t>
      </w:r>
    </w:p>
    <w:p w:rsidR="00874342" w:rsidRPr="00874342" w:rsidRDefault="00874342" w:rsidP="00874342">
      <w:pPr>
        <w:autoSpaceDE w:val="0"/>
        <w:autoSpaceDN w:val="0"/>
        <w:adjustRightInd w:val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74342">
        <w:rPr>
          <w:rFonts w:ascii="Times New Roman" w:eastAsia="TimesNewRomanPSMT" w:hAnsi="Times New Roman" w:cs="Times New Roman"/>
          <w:sz w:val="28"/>
          <w:szCs w:val="28"/>
        </w:rPr>
        <w:t>Поощрять исследовательскую деятельность детей, создавая для этого насыщенную предметно-развивающую среду, наполняя ее соответствующими предметами (кастрюли, сито, пластмассовые банки, бутылки, грецкие орехи, каштаны, песок, камушки, вода и др.).</w:t>
      </w:r>
    </w:p>
    <w:p w:rsidR="00874342" w:rsidRPr="00874342" w:rsidRDefault="00874342" w:rsidP="00874342">
      <w:pPr>
        <w:autoSpaceDE w:val="0"/>
        <w:autoSpaceDN w:val="0"/>
        <w:adjustRightInd w:val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74342">
        <w:rPr>
          <w:rFonts w:ascii="Times New Roman" w:eastAsia="TimesNewRomanPSMT" w:hAnsi="Times New Roman" w:cs="Times New Roman"/>
          <w:sz w:val="28"/>
          <w:szCs w:val="28"/>
        </w:rPr>
        <w:t>С вниманием относится к проявлению интереса к окружающему природному миру, к детским вопросам, не спеша отвечать на них, разделяя удивление и  любознательность ребёнка.</w:t>
      </w:r>
    </w:p>
    <w:p w:rsidR="00874342" w:rsidRPr="00874342" w:rsidRDefault="00874342" w:rsidP="00874342">
      <w:pPr>
        <w:autoSpaceDE w:val="0"/>
        <w:autoSpaceDN w:val="0"/>
        <w:adjustRightInd w:val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74342">
        <w:rPr>
          <w:rFonts w:ascii="Times New Roman" w:eastAsia="TimesNewRomanPSMT" w:hAnsi="Times New Roman" w:cs="Times New Roman"/>
          <w:sz w:val="28"/>
          <w:szCs w:val="28"/>
        </w:rPr>
        <w:t>Используя игровые наборы «Зоопарк», «Домашние животные», «Автомобили» и др. придавать игровой деятельности целенаправленный характер, инициирующий познавательные действия.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756D1">
        <w:rPr>
          <w:color w:val="000000"/>
          <w:sz w:val="28"/>
          <w:szCs w:val="28"/>
        </w:rPr>
        <w:t xml:space="preserve">В области познавательного развития основными </w:t>
      </w:r>
      <w:r w:rsidRPr="00874342">
        <w:rPr>
          <w:color w:val="000000"/>
          <w:sz w:val="28"/>
          <w:szCs w:val="28"/>
        </w:rPr>
        <w:t>задачами</w:t>
      </w:r>
      <w:r w:rsidRPr="000756D1">
        <w:rPr>
          <w:color w:val="000000"/>
          <w:sz w:val="28"/>
          <w:szCs w:val="28"/>
        </w:rPr>
        <w:t xml:space="preserve"> образовательной деятельности являются: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3" w:name="100558"/>
      <w:bookmarkEnd w:id="63"/>
      <w:r w:rsidRPr="000756D1">
        <w:rPr>
          <w:color w:val="000000"/>
          <w:sz w:val="28"/>
          <w:szCs w:val="28"/>
        </w:rPr>
        <w:t>развивать интерес детей к самостоятельному познанию объектов окружающего мира в его разнообразных проявлениях и простейших зависимостях;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4" w:name="100559"/>
      <w:bookmarkEnd w:id="64"/>
      <w:r w:rsidRPr="000756D1">
        <w:rPr>
          <w:color w:val="000000"/>
          <w:sz w:val="28"/>
          <w:szCs w:val="28"/>
        </w:rPr>
        <w:t>формировать представления детей о цифровых средствах познания окружающего мира, способах их безопасного использования;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5" w:name="100560"/>
      <w:bookmarkEnd w:id="65"/>
      <w:r w:rsidRPr="000756D1">
        <w:rPr>
          <w:color w:val="000000"/>
          <w:sz w:val="28"/>
          <w:szCs w:val="28"/>
        </w:rPr>
        <w:t>развивать способность использовать математические знания и аналитические способы для познания математической стороны окружающего мира: опосредованное сравнение объектов с помощью заместителей (условной меры), сравнение по разным основаниям, счет, упорядочивание, классификация, и тому подобное); совершенствовать ориентировку в пространстве и времени;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6" w:name="100561"/>
      <w:bookmarkEnd w:id="66"/>
      <w:r w:rsidRPr="000756D1">
        <w:rPr>
          <w:color w:val="000000"/>
          <w:sz w:val="28"/>
          <w:szCs w:val="28"/>
        </w:rPr>
        <w:t>развивать способы взаимодействия с членами семьи и людьми ближайшего окружения в познавательной деятельности, расширять самостоятельные действия различной направленности, закреплять позитивный опыт в самостоятельной и совместной со взрослым и сверстниками деятельности;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7" w:name="100562"/>
      <w:bookmarkEnd w:id="67"/>
      <w:r w:rsidRPr="000756D1">
        <w:rPr>
          <w:color w:val="000000"/>
          <w:sz w:val="28"/>
          <w:szCs w:val="28"/>
        </w:rPr>
        <w:t>расширять представления о многообразии объектов живой природы, их особенностях, среде обитания и образе жизни, в разные сезоны года, их потребностях; продолжать учить группировать объекты живой природы;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8" w:name="100563"/>
      <w:bookmarkEnd w:id="68"/>
      <w:r w:rsidRPr="000756D1">
        <w:rPr>
          <w:color w:val="000000"/>
          <w:sz w:val="28"/>
          <w:szCs w:val="28"/>
        </w:rPr>
        <w:t>продолжать учить детей использовать приемы экспериментирования для познания объектов живой и неживой природы и их свойств и качеств;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9" w:name="100564"/>
      <w:bookmarkEnd w:id="69"/>
      <w:r w:rsidRPr="000756D1">
        <w:rPr>
          <w:color w:val="000000"/>
          <w:sz w:val="28"/>
          <w:szCs w:val="28"/>
        </w:rPr>
        <w:t>продолжать знакомить с сезонными изменениями в природе и деятельностью человека в разные сезоны, воспитывать положительное отношение ко всем живым существам, желание их беречь и заботиться.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756D1">
        <w:rPr>
          <w:color w:val="000000"/>
          <w:sz w:val="28"/>
          <w:szCs w:val="28"/>
        </w:rPr>
        <w:t>Содержание образовательной деятельности.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70" w:name="100566"/>
      <w:bookmarkEnd w:id="70"/>
      <w:r w:rsidRPr="000756D1">
        <w:rPr>
          <w:b/>
          <w:color w:val="000000"/>
          <w:sz w:val="28"/>
          <w:szCs w:val="28"/>
        </w:rPr>
        <w:t>Сенсорные эталоны и познавательные действия:</w:t>
      </w:r>
    </w:p>
    <w:p w:rsidR="00087710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71" w:name="100567"/>
      <w:bookmarkEnd w:id="71"/>
      <w:r w:rsidRPr="000756D1">
        <w:rPr>
          <w:color w:val="000000"/>
          <w:sz w:val="28"/>
          <w:szCs w:val="28"/>
        </w:rPr>
        <w:t>педагог закрепляет умения детей различать и называть все цвета спектра и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756D1">
        <w:rPr>
          <w:color w:val="000000"/>
          <w:sz w:val="28"/>
          <w:szCs w:val="28"/>
        </w:rPr>
        <w:t xml:space="preserve">ахроматические цвета, оттенки цвета, тоны цвета, теплые и холодные оттенки; расширяет знания об известных цветах, знакомит с новыми цветами (фиолетовый) и оттенками (голубой, розовый, темно-зеленый, сиреневый); развивает способность различать и называть геометрические фигуры, осваивать способы </w:t>
      </w:r>
      <w:r w:rsidRPr="000756D1">
        <w:rPr>
          <w:color w:val="000000"/>
          <w:sz w:val="28"/>
          <w:szCs w:val="28"/>
        </w:rPr>
        <w:lastRenderedPageBreak/>
        <w:t>воссоздания фигуры из частей, деления фигуры на части; выделять структуру плоских геометрических фигур, использовать сенсорные эталоны для оценки свойств и качеств предметов. Посредством игровой и познавательной мотивации педагог организует освоение детьми умений выделять сходство и отличие между группами предметов, сравнивать предметы по 3 - 5 признакам, группировать предметы по разным основаниям преимущественно на основе зрительной оценки; совершенствует приемы сравнения, упорядочивания и классификации на основе выделения их существенных свойств и отношений. Формирует представления о том, как люди используют цифровые средства познания окружающего мира и какие правила необходимо соблюдать для их безопасного использования;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72" w:name="100568"/>
      <w:bookmarkEnd w:id="72"/>
      <w:r w:rsidRPr="000756D1">
        <w:rPr>
          <w:color w:val="000000"/>
          <w:sz w:val="28"/>
          <w:szCs w:val="28"/>
        </w:rPr>
        <w:t>педагог демонстрирует детям способы осуществления разных видов познавательной деятельности, осуществления контроля, самоконтроля и взаимоконтроля результатов деятельности и отдельных действий во взаимодействии со сверстниками, поощряет проявление наблюдательности за действиями взрослого и других детей. В процессе организации разных форм совместной познавательной деятельности показывает детей возможности для обсуждения проблемы, для совместного нахождения способов ее решения, поощряет проявление инициативы, способности формулировать и отвечать на поставленные вопросы.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73" w:name="100569"/>
      <w:bookmarkEnd w:id="73"/>
      <w:r w:rsidRPr="000756D1">
        <w:rPr>
          <w:b/>
          <w:color w:val="000000"/>
          <w:sz w:val="28"/>
          <w:szCs w:val="28"/>
        </w:rPr>
        <w:t>Математические представления: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74" w:name="100570"/>
      <w:bookmarkEnd w:id="74"/>
      <w:r w:rsidRPr="000756D1">
        <w:rPr>
          <w:color w:val="000000"/>
          <w:sz w:val="28"/>
          <w:szCs w:val="28"/>
        </w:rPr>
        <w:t>в процессе обучения количественному и порядковому счету в пределах десяти педагог совершенствует счетные умения детей, понимание независимости числа от пространственно-качественных признаков, знакомит с цифрами для обозначения количества и результата сравнения предметов, с составом чисел из единиц в пределах пяти; подводит к пониманию отношений между рядом стоящими числами;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75" w:name="100571"/>
      <w:bookmarkEnd w:id="75"/>
      <w:r w:rsidRPr="000756D1">
        <w:rPr>
          <w:color w:val="000000"/>
          <w:sz w:val="28"/>
          <w:szCs w:val="28"/>
        </w:rPr>
        <w:t>педагог совершенствует умения выстраивать сериационные ряды предметов, различающихся по размеру, в возрастающем и убывающем порядке в пределах десяти на основе непосредственного сравнения, показывает взаимоотношения между ними; организует освоение детьми опосредованного сравнения предметов по длине, ширине, высоте с помощью условной меры; обогащает представления и умения устанавливать пространственные отношения при ориентировке на листе бумаги и временные зависимости в календарных единицах времени: сутки, неделя, месяц, год.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76" w:name="100572"/>
      <w:bookmarkEnd w:id="76"/>
      <w:r w:rsidRPr="000756D1">
        <w:rPr>
          <w:b/>
          <w:color w:val="000000"/>
          <w:sz w:val="28"/>
          <w:szCs w:val="28"/>
        </w:rPr>
        <w:t>Окружающий мир:</w:t>
      </w:r>
    </w:p>
    <w:p w:rsidR="00087710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77" w:name="100573"/>
      <w:bookmarkEnd w:id="77"/>
      <w:r w:rsidRPr="000756D1">
        <w:rPr>
          <w:color w:val="000000"/>
          <w:sz w:val="28"/>
          <w:szCs w:val="28"/>
        </w:rPr>
        <w:t xml:space="preserve">педагог расширяет первичные представления о малой родине и Отечестве, о населенном пункте, его истории, его особенностях (местах отдыха и работы близких, основных достопримечательностях). Закрепляет представления о названии ближайших улиц, назначении некоторых общественных учреждений - магазинов, поликлиники, больниц, кинотеатров, кафе. Развивает познавательный 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756D1">
        <w:rPr>
          <w:color w:val="000000"/>
          <w:sz w:val="28"/>
          <w:szCs w:val="28"/>
        </w:rPr>
        <w:t>интерес к родной стране, к освоению представлений о ее столице, государственном флаге и гербе, о государственных праздниках России, памятных исторических событиях, героях Отечества. Формирует представления о многообразии стран и народов мира;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78" w:name="100574"/>
      <w:bookmarkEnd w:id="78"/>
      <w:r w:rsidRPr="000756D1">
        <w:rPr>
          <w:color w:val="000000"/>
          <w:sz w:val="28"/>
          <w:szCs w:val="28"/>
        </w:rPr>
        <w:t xml:space="preserve">педагог формирует у детей понимание многообразия людей разных национальностей - особенностей их внешнего вида, одежды, традиций; развивает </w:t>
      </w:r>
      <w:r w:rsidRPr="000756D1">
        <w:rPr>
          <w:color w:val="000000"/>
          <w:sz w:val="28"/>
          <w:szCs w:val="28"/>
        </w:rPr>
        <w:lastRenderedPageBreak/>
        <w:t>интерес к сказкам, песням, играм разных народов; расширяет представления о других странах и народах мира, понимание, что в других странах есть свои достопримечательности, традиции, свои флаги и гербы.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79" w:name="100575"/>
      <w:bookmarkEnd w:id="79"/>
      <w:r w:rsidRPr="000756D1">
        <w:rPr>
          <w:b/>
          <w:color w:val="000000"/>
          <w:sz w:val="28"/>
          <w:szCs w:val="28"/>
        </w:rPr>
        <w:t>Природа: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80" w:name="100576"/>
      <w:bookmarkEnd w:id="80"/>
      <w:r w:rsidRPr="000756D1">
        <w:rPr>
          <w:color w:val="000000"/>
          <w:sz w:val="28"/>
          <w:szCs w:val="28"/>
        </w:rPr>
        <w:t>педагог формирует представления о многообразии объектов животного и растительного мира, их сходстве и различии во внешнем виде и образе жизни поведении в разные сезоны года; совершенствует умения сравнивать, выделять признаки, группировать объекты живой природы по их особенностям, месту обитания, образу жизни, питанию; направляет внимание детей на наличие потребностей у животных и растений (свет, тепло, вода, воздух, питание); создает ситуации для понимания необходимости ухода за растениями и животными относительно их потребностей;</w:t>
      </w:r>
    </w:p>
    <w:p w:rsidR="000756D1" w:rsidRPr="000756D1" w:rsidRDefault="000756D1" w:rsidP="000756D1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81" w:name="100577"/>
      <w:bookmarkStart w:id="82" w:name="100578"/>
      <w:bookmarkEnd w:id="81"/>
      <w:bookmarkEnd w:id="82"/>
      <w:r w:rsidRPr="000756D1">
        <w:rPr>
          <w:color w:val="000000"/>
          <w:sz w:val="28"/>
          <w:szCs w:val="28"/>
        </w:rPr>
        <w:t>педагог организует целенаправленное экспериментирование и опыты для ознакомления детей со свойствами объектов неживой природы, расширяя представления об объектах неживой природы, как среде обитания животных и растений (вода, почва, воздух, горы). Уточняет представления о признаках разных времен года (погодные изменения, состояние деревьев, покров, изменений в жизни человека, животных и растений); о деятельности человека в разные сезоны года (выращивание растений, сбор урожая, народные праздники и развлечения и другое); способствует усвоению детьми правил поведения в природе, формируя понимание ценности живого, воспитывает желание защитить и сохранить живую природу.</w:t>
      </w:r>
    </w:p>
    <w:p w:rsidR="000756D1" w:rsidRDefault="000756D1" w:rsidP="000756D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C5727" w:rsidRPr="00FC5727" w:rsidRDefault="00FC5727" w:rsidP="00FC57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C5727">
        <w:rPr>
          <w:rFonts w:ascii="Times New Roman" w:hAnsi="Times New Roman" w:cs="Times New Roman"/>
          <w:b/>
          <w:bCs/>
          <w:iCs/>
          <w:sz w:val="28"/>
          <w:szCs w:val="28"/>
        </w:rPr>
        <w:t>В результате, к концу 6 года жизни,</w:t>
      </w:r>
      <w:r w:rsidRPr="00FC5727">
        <w:rPr>
          <w:rFonts w:ascii="Times New Roman" w:hAnsi="Times New Roman" w:cs="Times New Roman"/>
          <w:sz w:val="28"/>
          <w:szCs w:val="28"/>
        </w:rPr>
        <w:t xml:space="preserve"> ребенок может объединяться со сверстниками для совместной деятельности, определять общий замысел, распределять роли, согласовывать действия, оценивать полученный результат и характер взаимоотношений. Может регулировать свою активность: соблюдать очередность, учитывать права других людей. Проявляет инициативу в общении и деятельности, задает вопросы различной направленности, в том числе причинно-следственного характера, приводит логические высказывания, построенные на основе логики; проявляет интеллектуальную активность, познавательный интерес. Может принять и самостоятельно поставить познавательную задачу. Проявляет интеллектуальные эмоции, догадку и сообразительность. Испытывает интерес к событиям, находящимся за рамками личного опыта. Фантазирует, сочиняет разные истории, предлагает пути решения проблем. Имеет представления о социальном, предметном и природном мире. </w:t>
      </w:r>
    </w:p>
    <w:p w:rsidR="00087710" w:rsidRDefault="00FC5727" w:rsidP="00FC5727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5727">
        <w:rPr>
          <w:rFonts w:ascii="Times New Roman" w:hAnsi="Times New Roman" w:cs="Times New Roman"/>
          <w:sz w:val="28"/>
          <w:szCs w:val="28"/>
        </w:rPr>
        <w:t xml:space="preserve">Проявляет интерес к игровому экспериментированию, к развивающим и познавательным играм; умеет объяснить замысел предстоящей деятельности, </w:t>
      </w:r>
    </w:p>
    <w:p w:rsidR="00FC5727" w:rsidRPr="00FC5727" w:rsidRDefault="00FC5727" w:rsidP="00FC5727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C5727">
        <w:rPr>
          <w:rFonts w:ascii="Times New Roman" w:hAnsi="Times New Roman" w:cs="Times New Roman"/>
          <w:sz w:val="28"/>
          <w:szCs w:val="28"/>
        </w:rPr>
        <w:t>организовать соучастников совместной деятельности; слушает и понимает взрослого, действует по правилу или образцу в разных видах деятельности, способен к произвольным действиям; использует математические способы и средства познания окружающего мира; знает название своей страны, ее государственные символы, проявляет интерес к жизни людей в других странах. Проявляет интерес к городу (селу), в котором живет, знает некоторые сведения о его достопримечательностях, событиях городской жизни, проявляет интерес к жизни людей в других странах.</w:t>
      </w:r>
    </w:p>
    <w:p w:rsidR="00FC5727" w:rsidRPr="00FC5727" w:rsidRDefault="00FC5727" w:rsidP="00FC57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C5727">
        <w:rPr>
          <w:rFonts w:ascii="Times New Roman" w:hAnsi="Times New Roman" w:cs="Times New Roman"/>
          <w:sz w:val="28"/>
          <w:szCs w:val="28"/>
        </w:rPr>
        <w:lastRenderedPageBreak/>
        <w:t>Ориентируется в многообразии и особенностях представителей животного и растительного мира, сравнивает, классифицирует объекты живой природы по признакам, имеет представление о потребностях живого организма, условиях, необходимых для выживания. Знает объекты неживой природы и их свойства, явления природы и признаки времен года, изменениях в жизни растений и животных в зависимости от сезона</w:t>
      </w:r>
      <w:r w:rsidRPr="00DC7972">
        <w:rPr>
          <w:rFonts w:ascii="Times New Roman" w:hAnsi="Times New Roman" w:cs="Times New Roman"/>
          <w:sz w:val="28"/>
          <w:szCs w:val="28"/>
        </w:rPr>
        <w:t>. Знает правила поведения в природе</w:t>
      </w:r>
      <w:r w:rsidRPr="00FC5727">
        <w:rPr>
          <w:rFonts w:ascii="Times New Roman" w:hAnsi="Times New Roman" w:cs="Times New Roman"/>
          <w:i/>
          <w:color w:val="00B0F0"/>
          <w:sz w:val="28"/>
          <w:szCs w:val="28"/>
        </w:rPr>
        <w:t>,</w:t>
      </w:r>
      <w:r w:rsidRPr="00FC5727">
        <w:rPr>
          <w:rFonts w:ascii="Times New Roman" w:hAnsi="Times New Roman" w:cs="Times New Roman"/>
          <w:sz w:val="28"/>
          <w:szCs w:val="28"/>
        </w:rPr>
        <w:t xml:space="preserve"> стремится защитить и сохранить ее, знает профессии, связанные с охраной природы. </w:t>
      </w:r>
    </w:p>
    <w:p w:rsidR="002A00ED" w:rsidRDefault="002A00ED" w:rsidP="000756D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14D19" w:rsidRPr="008E4531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C5727">
        <w:rPr>
          <w:rFonts w:ascii="Times New Roman" w:hAnsi="Times New Roman" w:cs="Times New Roman"/>
          <w:b/>
          <w:sz w:val="28"/>
          <w:szCs w:val="28"/>
        </w:rPr>
        <w:t>2.2.2.3. Речевое развитие</w:t>
      </w:r>
    </w:p>
    <w:p w:rsidR="004808ED" w:rsidRDefault="004808ED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808ED" w:rsidRPr="004808ED" w:rsidRDefault="004808ED" w:rsidP="004808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08ED">
        <w:rPr>
          <w:rFonts w:ascii="Times New Roman" w:hAnsi="Times New Roman" w:cs="Times New Roman"/>
          <w:sz w:val="28"/>
          <w:szCs w:val="28"/>
        </w:rPr>
        <w:t>Образовательная область «Речевое развитие» предусматривает:</w:t>
      </w:r>
    </w:p>
    <w:p w:rsidR="004808ED" w:rsidRPr="004808ED" w:rsidRDefault="004808ED" w:rsidP="004808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08ED">
        <w:rPr>
          <w:rFonts w:ascii="Times New Roman" w:hAnsi="Times New Roman" w:cs="Times New Roman"/>
          <w:sz w:val="28"/>
          <w:szCs w:val="28"/>
        </w:rPr>
        <w:t xml:space="preserve">владение речью как средством коммуникации, познания и самовыражения; </w:t>
      </w:r>
    </w:p>
    <w:p w:rsidR="004808ED" w:rsidRPr="004808ED" w:rsidRDefault="004808ED" w:rsidP="004808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08ED">
        <w:rPr>
          <w:rFonts w:ascii="Times New Roman" w:hAnsi="Times New Roman" w:cs="Times New Roman"/>
          <w:sz w:val="28"/>
          <w:szCs w:val="28"/>
        </w:rPr>
        <w:t xml:space="preserve">формирование правильного звукопроизношения; </w:t>
      </w:r>
    </w:p>
    <w:p w:rsidR="004808ED" w:rsidRPr="004808ED" w:rsidRDefault="004808ED" w:rsidP="004808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08ED">
        <w:rPr>
          <w:rFonts w:ascii="Times New Roman" w:hAnsi="Times New Roman" w:cs="Times New Roman"/>
          <w:sz w:val="28"/>
          <w:szCs w:val="28"/>
        </w:rPr>
        <w:t xml:space="preserve">развитие звуковой и интонационной культуры речи; развитие фонематического слуха; </w:t>
      </w:r>
    </w:p>
    <w:p w:rsidR="004808ED" w:rsidRPr="004808ED" w:rsidRDefault="004808ED" w:rsidP="004808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08ED">
        <w:rPr>
          <w:rFonts w:ascii="Times New Roman" w:hAnsi="Times New Roman" w:cs="Times New Roman"/>
          <w:sz w:val="28"/>
          <w:szCs w:val="28"/>
        </w:rPr>
        <w:t xml:space="preserve">обогащение активного и пассивного словарного запаса; </w:t>
      </w:r>
    </w:p>
    <w:p w:rsidR="004808ED" w:rsidRPr="004808ED" w:rsidRDefault="004808ED" w:rsidP="004808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08ED">
        <w:rPr>
          <w:rFonts w:ascii="Times New Roman" w:hAnsi="Times New Roman" w:cs="Times New Roman"/>
          <w:sz w:val="28"/>
          <w:szCs w:val="28"/>
        </w:rPr>
        <w:t>развитие грамматически правильной речи</w:t>
      </w:r>
    </w:p>
    <w:p w:rsidR="004808ED" w:rsidRPr="004808ED" w:rsidRDefault="004808ED" w:rsidP="004808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08ED">
        <w:rPr>
          <w:rFonts w:ascii="Times New Roman" w:hAnsi="Times New Roman" w:cs="Times New Roman"/>
          <w:sz w:val="28"/>
          <w:szCs w:val="28"/>
        </w:rPr>
        <w:t xml:space="preserve">развитие диалогической и монологической речи; </w:t>
      </w:r>
    </w:p>
    <w:p w:rsidR="004808ED" w:rsidRPr="004808ED" w:rsidRDefault="004808ED" w:rsidP="004808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08ED">
        <w:rPr>
          <w:rFonts w:ascii="Times New Roman" w:hAnsi="Times New Roman" w:cs="Times New Roman"/>
          <w:sz w:val="28"/>
          <w:szCs w:val="28"/>
        </w:rPr>
        <w:t xml:space="preserve">развитие интереса к фольклору и художественной литературе, развитие навыков слушания и понимания произведений различных жанров, развитие образности речи и словесного творчества; </w:t>
      </w:r>
    </w:p>
    <w:p w:rsidR="004808ED" w:rsidRPr="004808ED" w:rsidRDefault="004808ED" w:rsidP="004808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08ED">
        <w:rPr>
          <w:rFonts w:ascii="Times New Roman" w:hAnsi="Times New Roman" w:cs="Times New Roman"/>
          <w:sz w:val="28"/>
          <w:szCs w:val="28"/>
        </w:rPr>
        <w:t>формирование предпосылок к обучению грамоте.</w:t>
      </w:r>
    </w:p>
    <w:p w:rsidR="004808ED" w:rsidRPr="006C4031" w:rsidRDefault="004808ED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B6C13" w:rsidRPr="006C4031" w:rsidRDefault="00AB6C13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C4031">
        <w:rPr>
          <w:rFonts w:ascii="Times New Roman" w:hAnsi="Times New Roman" w:cs="Times New Roman"/>
          <w:b/>
          <w:i/>
          <w:sz w:val="28"/>
          <w:szCs w:val="28"/>
        </w:rPr>
        <w:t>Региональный компонент:</w:t>
      </w:r>
    </w:p>
    <w:p w:rsidR="005E06A8" w:rsidRPr="005E06A8" w:rsidRDefault="006C4031" w:rsidP="005E06A8">
      <w:pPr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B86DD8">
        <w:rPr>
          <w:rFonts w:ascii="Times New Roman" w:hAnsi="Times New Roman" w:cs="Times New Roman"/>
          <w:i/>
          <w:sz w:val="28"/>
          <w:szCs w:val="28"/>
        </w:rPr>
        <w:tab/>
      </w:r>
      <w:r w:rsidR="005E06A8" w:rsidRPr="005E06A8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В области «Речевое развитие» основными задачами образовательной деятельности является создание условий для формирования основы речевой и языковой культуры, совершенствования разных сторон речи ребенка, приобщения его к культуре чтения художественной литературы.</w:t>
      </w:r>
    </w:p>
    <w:p w:rsidR="005E06A8" w:rsidRPr="005E06A8" w:rsidRDefault="005E06A8" w:rsidP="00087710">
      <w:pPr>
        <w:spacing w:after="0" w:line="360" w:lineRule="auto"/>
        <w:jc w:val="both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r w:rsidRPr="005E06A8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ab/>
      </w:r>
      <w:r w:rsidRPr="005E06A8"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В</w:t>
      </w:r>
      <w:r w:rsidRPr="005E06A8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 xml:space="preserve"> сфере совершенствования разных сторон речи ребенка</w:t>
      </w:r>
    </w:p>
    <w:p w:rsid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Обеспечить полное овладение русскоязычными детьми лексическим объемом, предусмотренным УМК «</w:t>
      </w:r>
      <w:r w:rsidRPr="005E06A8">
        <w:rPr>
          <w:rFonts w:ascii="Times New Roman" w:eastAsiaTheme="minorEastAsia" w:hAnsi="Times New Roman" w:cs="Times New Roman"/>
          <w:sz w:val="28"/>
          <w:szCs w:val="28"/>
        </w:rPr>
        <w:t>Татарча с</w:t>
      </w:r>
      <w:r w:rsidRPr="005E06A8">
        <w:rPr>
          <w:rFonts w:ascii="Times New Roman" w:eastAsiaTheme="minorEastAsia" w:hAnsi="Times New Roman" w:cs="Times New Roman"/>
          <w:sz w:val="28"/>
          <w:szCs w:val="28"/>
          <w:lang w:val="tt-RU"/>
        </w:rPr>
        <w:t>ө</w:t>
      </w:r>
      <w:r w:rsidRPr="005E06A8">
        <w:rPr>
          <w:rFonts w:ascii="Times New Roman" w:eastAsiaTheme="minorEastAsia" w:hAnsi="Times New Roman" w:cs="Times New Roman"/>
          <w:sz w:val="28"/>
          <w:szCs w:val="28"/>
        </w:rPr>
        <w:t>йл</w:t>
      </w:r>
      <w:r w:rsidRPr="005E06A8">
        <w:rPr>
          <w:rFonts w:ascii="Times New Roman" w:eastAsiaTheme="minorEastAsia" w:hAnsi="Times New Roman" w:cs="Times New Roman"/>
          <w:sz w:val="28"/>
          <w:szCs w:val="28"/>
          <w:lang w:val="tt-RU"/>
        </w:rPr>
        <w:t>әшәбез</w:t>
      </w:r>
      <w:r w:rsidRPr="005E06A8">
        <w:rPr>
          <w:rFonts w:ascii="Times New Roman" w:eastAsiaTheme="minorEastAsia" w:hAnsi="Times New Roman" w:cs="Times New Roman"/>
          <w:sz w:val="28"/>
          <w:szCs w:val="28"/>
        </w:rPr>
        <w:t>»</w:t>
      </w: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, не менее 142 слов, обогащать речь смысловым содержанием.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Развивать интерес русскоязычных детей к татарскому языку. В процессе целенаправленного обучения использовать технологию проектирования «Учимся, играя», технологию моделирования, игровые и информационно-коммуникационные технологии, аудио-видео материалы, анимационные сюжеты, мультфильмы, дидактический и раздаточный материал. Способствовать восприятию новых слов, правильному их звукопроизношению, запоминанию, активизации в речевой продукции детей. Создавать ситуацию успеха.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>Развивать умение вести диалог, понимать обращенную речь и адекватно реагировать на обращение, употребляя реплики, соответствующие ситуации. Развивать умение отвечать на вопросы двух-трехсловными предложениями как эквивалент целого высказывания, строить фразы из 2-4 слов на татарском языке. Развивать ранние формы грамматического структурирования, формировать смысловое содержание в построении предложений детьми. Поощрять участие детей в диалоге, стремление поддержать собеседника.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Учить соотносить названия предметов с картинками в рабочей тетради, называть их действия, свойства. Поддерживать стремление самостоятельно выполнять задания, отвечать на вопросы, задавать их.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Создавать условия для формирования речевой и языковой культуры в повседневной жизни ребенка. Активизировать употребление новых слов в различных фразовых конструкциях, организуя соответствующие игровые, проблемно-поисковые ситуации, ситуативный диалог. Предоставлять детям возможность договаривать слова и несложные для воспроизведения фразы. Вызывать желание говорить на татарском языке.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Упражнять детей в переводе слов с русского языка  на татарский, активизировать память.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Осуществлять систему мониторинга динамики речевого развития русскоязычных детей, устойчивости навыков общения на татарском языке в привычной для ребенка коммуникативной ситуации.</w:t>
      </w:r>
    </w:p>
    <w:p w:rsidR="00087710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Предоставлять детям возможность смотреть мультфильмы по мотивам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произведений Г. Тукая студии «Татармультфильм», телепередачи «Күчт</w:t>
      </w:r>
      <w:r w:rsidRPr="005E06A8">
        <w:rPr>
          <w:rFonts w:ascii="Times New Roman" w:eastAsiaTheme="minorEastAsia" w:hAnsi="Times New Roman" w:cs="Times New Roman"/>
          <w:sz w:val="28"/>
          <w:szCs w:val="28"/>
          <w:lang w:val="tt-RU"/>
        </w:rPr>
        <w:t>ә</w:t>
      </w: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н</w:t>
      </w:r>
      <w:r w:rsidRPr="005E06A8">
        <w:rPr>
          <w:rFonts w:ascii="Times New Roman" w:eastAsiaTheme="minorEastAsia" w:hAnsi="Times New Roman" w:cs="Times New Roman"/>
          <w:sz w:val="28"/>
          <w:szCs w:val="28"/>
          <w:lang w:val="tt-RU"/>
        </w:rPr>
        <w:t>ә</w:t>
      </w: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ч», «Поем и учим татарский язык», слушать песни и получать удовольствие при ограниченном владении языком. Закладывать основы культуры речи.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Погружать детей в языковую среду, способствовать развитию  коммуникативных способностей при ограниченном владении татарским языком, развивать языковое чутье, поддерживать интерес к сравнению языковых явлений между собой, мотивировать к усвоению языка.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>Предоставлять детям возможность рассказывать стихотворения на праздниках, конкурсе чтецов, участвовать в театральных постановках. Заложить основы интонационной выразительности речи. Дать возможность испытывать чувство радости от ожидания предстоящих событий.</w:t>
      </w:r>
    </w:p>
    <w:p w:rsidR="005E06A8" w:rsidRPr="005E06A8" w:rsidRDefault="005E06A8" w:rsidP="005E06A8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Поощрять использование татарского языка  (подбор слов, выражений, осознанность речевых высказываний) в естественной речевой ситуации. Способствовать проявлению интереса к перспективам своего речевого развития.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r w:rsidRPr="005E06A8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В сфере приобщения детей к культуре чтения литературных произведений</w:t>
      </w:r>
    </w:p>
    <w:p w:rsidR="005E06A8" w:rsidRPr="005E06A8" w:rsidRDefault="005E06A8" w:rsidP="005E06A8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Развивать интерес и потребность в восприятии литературных произведений, обсуждении их содержания, оформления. Приобщать к восприятию познавательной  литературы. Познакомить с понятиями «словарь» (русско-татарский, татарско-русский)», «энциклопедия», «хрестоматия», «справочное издание». Формировать отношение к книге как к источнику знаний.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highlight w:val="yellow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Практиковать чтение с продолжением, что позволяет детям повторно вернуться к восприятию литературного языка, к вымышленным героям татарских писателей, вспомнить и прогнозировать версии событий. Стимулировать обращения детей ко взрослому с просьбой дочитать книгу, способствовать ожиданиям приятного переживания. </w:t>
      </w:r>
    </w:p>
    <w:p w:rsidR="00087710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Обогащать запас литературных впечатлений от произведений устного народного творчества (пословицы, поговорки, загадки и т.д.), помочь понять 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фольклорный текст, национально-художественное своеобразие фольклорных произведений. Поддерживать проявления детского творчества, элементарного сочинительства, попытки рифмовать слова.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Рассказать детям о художниках-иллюстраторах, поощрять желание самостоятельно рассматривать книжные иллюстрации, сравнивать их. Развивать отношение к книге как к предмету эстетической культуры, помочь освоить правила - аккуратно листать страницы книг, пользоваться закладкой, после просмотра класть книги на книжную полку.</w:t>
      </w:r>
    </w:p>
    <w:p w:rsidR="005E06A8" w:rsidRPr="005E06A8" w:rsidRDefault="005E06A8" w:rsidP="005E06A8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 xml:space="preserve">Учить эмоционально передавать содержание небольших прозаических текстов, выразительно читать стихи татарских поэтов, участвовать в чтении </w:t>
      </w: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>текста по ролям, в инсценировках. Погружать детей в стихию литературного языка.</w:t>
      </w: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Обратить внимание детей на национальное</w:t>
      </w:r>
      <w:r w:rsidRPr="005E0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своеобразие волшебных сказок. </w:t>
      </w: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Использовать татарские народные сказки для проявления детьми таких нравственных качеств, как сочувствие, сопереживание, которые лежат в основе нравственных поступков. Дать детям возможность рассказать о своем восприятии поступка сказочного героя, помочь понять скрытые мотивы его поведения.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Помочь родителям в организации книжного уголка (полки) для чтения ребенку в семье, рекомендовать посещение Республиканской детской библиотеки, просмотр спектаклей для детей ТГТДиК им. К. Тинчурина: «Чиполлино» (Дж. Родари), «Книга сказок», «Шурале – </w:t>
      </w:r>
      <w:r w:rsidRPr="005E06A8"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onlain</w:t>
      </w: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>» (Ш. Фархутдинов) и др.</w:t>
      </w:r>
    </w:p>
    <w:p w:rsidR="005E06A8" w:rsidRPr="005E06A8" w:rsidRDefault="005E06A8" w:rsidP="005E06A8">
      <w:pPr>
        <w:keepNext/>
        <w:keepLines/>
        <w:spacing w:after="0" w:line="360" w:lineRule="auto"/>
        <w:jc w:val="center"/>
        <w:outlineLvl w:val="5"/>
        <w:rPr>
          <w:rFonts w:ascii="Times New Roman" w:eastAsiaTheme="majorEastAsia" w:hAnsi="Times New Roman" w:cs="Times New Roman"/>
          <w:b/>
          <w:iCs/>
          <w:sz w:val="28"/>
          <w:szCs w:val="28"/>
          <w:lang w:eastAsia="ru-RU"/>
        </w:rPr>
      </w:pPr>
    </w:p>
    <w:p w:rsidR="005E06A8" w:rsidRPr="005E06A8" w:rsidRDefault="005E06A8" w:rsidP="005E06A8">
      <w:pPr>
        <w:keepNext/>
        <w:keepLines/>
        <w:spacing w:after="0" w:line="360" w:lineRule="auto"/>
        <w:jc w:val="center"/>
        <w:outlineLvl w:val="5"/>
        <w:rPr>
          <w:rFonts w:ascii="Times New Roman" w:eastAsiaTheme="majorEastAsia" w:hAnsi="Times New Roman" w:cs="Times New Roman"/>
          <w:iCs/>
          <w:sz w:val="24"/>
          <w:szCs w:val="24"/>
          <w:lang w:eastAsia="ru-RU"/>
        </w:rPr>
      </w:pPr>
      <w:r w:rsidRPr="005E06A8">
        <w:rPr>
          <w:rFonts w:ascii="Times New Roman" w:eastAsiaTheme="majorEastAsia" w:hAnsi="Times New Roman" w:cs="Times New Roman"/>
          <w:iCs/>
          <w:sz w:val="24"/>
          <w:szCs w:val="24"/>
          <w:lang w:eastAsia="ru-RU"/>
        </w:rPr>
        <w:t xml:space="preserve">РЕКОМЕДУЕМЫЙ СПИСОК ЛИТЕРАТУРЫ </w:t>
      </w:r>
    </w:p>
    <w:p w:rsidR="005E06A8" w:rsidRPr="005E06A8" w:rsidRDefault="005E06A8" w:rsidP="00087710">
      <w:pPr>
        <w:keepNext/>
        <w:keepLines/>
        <w:spacing w:after="0" w:line="360" w:lineRule="auto"/>
        <w:outlineLvl w:val="5"/>
        <w:rPr>
          <w:rFonts w:ascii="Times New Roman" w:eastAsiaTheme="majorEastAsia" w:hAnsi="Times New Roman" w:cs="Times New Roman"/>
          <w:b/>
          <w:i/>
          <w:iCs/>
          <w:sz w:val="28"/>
          <w:szCs w:val="28"/>
          <w:lang w:eastAsia="ru-RU"/>
        </w:rPr>
      </w:pPr>
      <w:r w:rsidRPr="005E06A8">
        <w:rPr>
          <w:rFonts w:ascii="Times New Roman" w:eastAsiaTheme="majorEastAsia" w:hAnsi="Times New Roman" w:cs="Times New Roman"/>
          <w:b/>
          <w:i/>
          <w:iCs/>
          <w:sz w:val="28"/>
          <w:szCs w:val="28"/>
          <w:lang w:eastAsia="ru-RU"/>
        </w:rPr>
        <w:t>Для чтения  детям</w:t>
      </w:r>
    </w:p>
    <w:p w:rsidR="005E06A8" w:rsidRPr="005E06A8" w:rsidRDefault="005E06A8" w:rsidP="005E06A8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Малые формы фольклора: </w:t>
      </w:r>
      <w:r w:rsidRPr="005E0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Песенки. Игровой фольклор. «С добрым утром…», пер. В. Баширова и Э. Блиновой; «Мешок», «Лисонька…», «Даут с петушком», пер. Р. Ягафарова, пересказ Л. Кузьмина; «Шутка», пер. И. Законова. </w:t>
      </w:r>
    </w:p>
    <w:p w:rsidR="005E06A8" w:rsidRDefault="005E06A8" w:rsidP="005E06A8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 xml:space="preserve">Сказки: </w:t>
      </w:r>
      <w:r w:rsidRPr="005E06A8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«Глупый волк», пер. Р. Ахмета; «Лиса, еж и ежиха», пер. Л. Замалетдинова; «Три дочери», обр. С. Гильмутдиновой. </w:t>
      </w:r>
    </w:p>
    <w:p w:rsidR="005E06A8" w:rsidRPr="005E06A8" w:rsidRDefault="005E06A8" w:rsidP="005E06A8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Литературные сказки: </w:t>
      </w:r>
      <w:r w:rsidRPr="005E06A8">
        <w:rPr>
          <w:rFonts w:ascii="Times New Roman" w:eastAsia="Times New Roman" w:hAnsi="Times New Roman" w:cs="Times New Roman"/>
          <w:sz w:val="28"/>
          <w:szCs w:val="28"/>
          <w:lang w:eastAsia="ru-RU"/>
        </w:rPr>
        <w:t>Р. Батулла. «Лесные разбойники», пер. Э. Умерова; А. Гаффар. «Червяк идет в гости»; Г. Галеев. «Петух и часы», пер. Л. Файзуллиной.</w:t>
      </w:r>
    </w:p>
    <w:p w:rsidR="005E06A8" w:rsidRPr="005E06A8" w:rsidRDefault="005E06A8" w:rsidP="005E06A8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Поэзия:</w:t>
      </w:r>
      <w:r w:rsidRPr="005E0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 Тукай. «Осень» (отрывок), пер. А. Ахматовой; Р. Валеева. «Тюбетейка и калфак», пер. Е. Муравьева; М. Джалиль  «Часы», пер. Я. Козловского; Э. Шарифуллина. «Хочу быть шофером», пер. Е. Муравьева; Р. Корбан. «Больнее было бы…», пер. С. Махотина; Р. Маннан. «Перед сном»; Дж. Тарджеманов. «Зима», пер. М. Ивенсена; Йолдыз. «Синица», пер. С. Гайнуллиной; Р. Миннуллин. «Стою я на посту», пер. С. Малышева; Ш. Галиев. «Воспитанный», пер. В. Баширова и Э. Блиновой; Р. Миннуллин. «Люблю гостей», пер. С. Малышева; Ф. Карим. «Скоро весна», пер. Т. Стрешневой; Р. Валеева. «Весна пришла», пер. В. Валеевой; Г. Тукай. «Малыш и Мотылек», пер. </w:t>
      </w:r>
      <w:r w:rsidRPr="005E06A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В. Лунина; Р. Мингалим. «Сколько друзей у меня!», пер. С. Малышева; Б. Рахмат. «На Сабантуе» (отрывок из поэмы), пер. Я. Акима.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E06A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Проза:</w:t>
      </w:r>
      <w:r w:rsidRPr="005E0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Р. Фахруддин. «Воспитанный ребенок», пер. Р. Ахмета; А. Алиш. «Чем занимаются люди», пер. Г. Каримовой; М. Хасанов. «Потеплело», пер. М. Зарецкого; Ф. Зариф. «Сладкое лето», пер. Н. Бурсаковой; А. Алиш. «Как я училась считать», пер. Л. Файзуллиной. 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Для заучивания наизусть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="Times New Roman" w:hAnsi="Times New Roman" w:cs="Times New Roman"/>
          <w:sz w:val="28"/>
          <w:szCs w:val="28"/>
          <w:lang w:eastAsia="ru-RU"/>
        </w:rPr>
        <w:t>Г. Тукай, «Наша семья», пер. В. Лунина; А. Кари. «Дедушка Мороз», пер. Е.Муравьева; Р. Валеева. «Поздравляю тебе, мама», пер. В. Валеевой.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Для чтения в лицах: </w:t>
      </w:r>
      <w:r w:rsidRPr="005E06A8">
        <w:rPr>
          <w:rFonts w:ascii="Times New Roman" w:eastAsia="Times New Roman" w:hAnsi="Times New Roman" w:cs="Times New Roman"/>
          <w:sz w:val="28"/>
          <w:szCs w:val="28"/>
          <w:lang w:eastAsia="ru-RU"/>
        </w:rPr>
        <w:t>Р. Миннуллин. «Сын и мама», пер. С. Малышева; Ш. Галиев. «Я нарисовал дом», пер. В. Баширова; З. Нури. «Письмо другу», пер. С. Малышева.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5E06A8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Дополнительная литература</w:t>
      </w:r>
    </w:p>
    <w:p w:rsidR="00087710" w:rsidRDefault="005E06A8" w:rsidP="005E06A8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Поэзия</w:t>
      </w:r>
      <w:r w:rsidRPr="005E06A8">
        <w:rPr>
          <w:rFonts w:ascii="Times New Roman" w:eastAsiaTheme="majorEastAsia" w:hAnsi="Times New Roman" w:cs="Times New Roman"/>
          <w:i/>
          <w:sz w:val="28"/>
          <w:szCs w:val="28"/>
          <w:lang w:eastAsia="ru-RU"/>
        </w:rPr>
        <w:t>:</w:t>
      </w:r>
      <w:r w:rsidRPr="005E0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Р. Курбан. «Вот и мы стали старшими», пер. С. Малышева; Ш. Галиев. «Кто играет на курае?», пер. Э. Блиновой и В. Баширова; Г. Зайнашева. «Спички – не игрушка», пер. С. Малышева; М. Джалиль. «Петушок», пер. И. Мазнина; Р. Валеева. «Эх, споем на посиделках!», пер. Л. Батыр-Булгари; </w:t>
      </w:r>
    </w:p>
    <w:p w:rsidR="005E06A8" w:rsidRPr="005E06A8" w:rsidRDefault="005E06A8" w:rsidP="0008771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="Times New Roman" w:hAnsi="Times New Roman" w:cs="Times New Roman"/>
          <w:sz w:val="28"/>
          <w:szCs w:val="28"/>
          <w:lang w:eastAsia="ru-RU"/>
        </w:rPr>
        <w:t>Ш. Галиев. «Купили снег», пер. Р. Кожевниковой; Ш. Галиев. «Телевизор», пер. С. Малышева; Р. Мингалим. «Если есть друзья», пер. Э. Блиновой; Р. Курбан. «Сара доигралась», пер. С. Малышева; Р. Миннуллин. «Умный цветок», пер. С. Малышева. Х. Халиков. «Трудный вопрос», пер. С. Малышева; М. Файзуллина. «Зарядка», пер. И. Токмаковой; Ш. Галиев. «Светофор», пер. В. Баширова; Р. Валеева. «Новый дом», пер. С. Малышева; А. Игебаев. «День Победы», пер. с башкирского Г. Зайцева; Ш. Галиев. «Батыр Сабантуя», пер. Э. Блиновой; С. Малышев. «Наш город»; Г. Зайнашева. «Любимый край», пер. М. Одиноковой.</w:t>
      </w:r>
    </w:p>
    <w:p w:rsidR="005E06A8" w:rsidRPr="005E06A8" w:rsidRDefault="005E06A8" w:rsidP="005E06A8">
      <w:pPr>
        <w:spacing w:after="0" w:line="360" w:lineRule="auto"/>
        <w:ind w:firstLine="708"/>
        <w:jc w:val="both"/>
        <w:rPr>
          <w:rFonts w:ascii="Times New Roman" w:eastAsiaTheme="majorEastAsia" w:hAnsi="Times New Roman" w:cs="Times New Roman"/>
          <w:sz w:val="28"/>
          <w:szCs w:val="28"/>
          <w:lang w:eastAsia="ru-RU"/>
        </w:rPr>
      </w:pPr>
      <w:r w:rsidRPr="005E06A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Проза. Литературные сказки</w:t>
      </w:r>
      <w:r w:rsidRPr="005E06A8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5E06A8">
        <w:rPr>
          <w:rFonts w:ascii="Times New Roman" w:eastAsiaTheme="majorEastAsia" w:hAnsi="Times New Roman" w:cs="Times New Roman"/>
          <w:sz w:val="28"/>
          <w:szCs w:val="28"/>
          <w:lang w:eastAsia="ru-RU"/>
        </w:rPr>
        <w:t xml:space="preserve"> Г. Тукай. «Любовь ребенка к родителям» (басня), пер. Г. Сибгатовой; Г. Баширов. «Нитка и иголка»; М. Амирханов. «На горке», пер. Н. Бурсаковой; А. Алиш. «Огненное яйцо», пер. Г. Каримовой; А. Алиш. «Гусенок и Лебеденок», пер. А. Бендецкого; М. Амир. «Плут - теленок», пер. С. Радзиевской; Батулла. «Почему у лягушки нет хвоста?», пер. Л. </w:t>
      </w:r>
      <w:r w:rsidRPr="005E06A8">
        <w:rPr>
          <w:rFonts w:ascii="Times New Roman" w:eastAsiaTheme="majorEastAsia" w:hAnsi="Times New Roman" w:cs="Times New Roman"/>
          <w:sz w:val="28"/>
          <w:szCs w:val="28"/>
          <w:lang w:eastAsia="ru-RU"/>
        </w:rPr>
        <w:lastRenderedPageBreak/>
        <w:t xml:space="preserve">Хафизовой; М. Хасанов. «Мостик», пер. М. Зарецкого; С. Гильмутдинова. «Котенок, который любил ходить в гости»; И. Нафиев. «Радость Аделины». </w:t>
      </w:r>
    </w:p>
    <w:p w:rsidR="006C4031" w:rsidRPr="005668DE" w:rsidRDefault="00087710" w:rsidP="00087710">
      <w:pPr>
        <w:autoSpaceDE w:val="0"/>
        <w:autoSpaceDN w:val="0"/>
        <w:adjustRightInd w:val="0"/>
        <w:jc w:val="both"/>
        <w:rPr>
          <w:rFonts w:ascii="Times New Roman" w:eastAsia="TimesNewRomanPSMT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color w:val="FF0000"/>
          <w:sz w:val="28"/>
          <w:szCs w:val="28"/>
        </w:rPr>
        <w:t xml:space="preserve">        </w:t>
      </w:r>
      <w:r w:rsidR="006C4031" w:rsidRPr="004D17B1">
        <w:rPr>
          <w:rFonts w:ascii="Times New Roman" w:eastAsia="TimesNewRomanPSMT" w:hAnsi="Times New Roman" w:cs="Times New Roman"/>
          <w:b/>
          <w:i/>
          <w:iCs/>
          <w:sz w:val="28"/>
          <w:szCs w:val="28"/>
        </w:rPr>
        <w:t xml:space="preserve">В </w:t>
      </w:r>
      <w:r w:rsidR="006C4031" w:rsidRPr="005668DE">
        <w:rPr>
          <w:rFonts w:ascii="Times New Roman" w:eastAsia="TimesNewRomanPSMT" w:hAnsi="Times New Roman" w:cs="Times New Roman"/>
          <w:b/>
          <w:i/>
          <w:iCs/>
          <w:sz w:val="28"/>
          <w:szCs w:val="28"/>
        </w:rPr>
        <w:t>сфере развития речи в повседневной жизни</w:t>
      </w:r>
    </w:p>
    <w:p w:rsidR="006C4031" w:rsidRPr="005668DE" w:rsidRDefault="006C4031" w:rsidP="006C4031">
      <w:pPr>
        <w:autoSpaceDE w:val="0"/>
        <w:autoSpaceDN w:val="0"/>
        <w:adjustRightInd w:val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5668DE">
        <w:rPr>
          <w:rFonts w:ascii="Times New Roman" w:eastAsia="TimesNewRomanPSMT" w:hAnsi="Times New Roman" w:cs="Times New Roman"/>
          <w:sz w:val="28"/>
          <w:szCs w:val="28"/>
        </w:rPr>
        <w:t>Комментировать события и ситуации повседневной жизни, говорить с ребенком о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нём, </w:t>
      </w:r>
      <w:r w:rsidRPr="005668DE">
        <w:rPr>
          <w:rFonts w:ascii="Times New Roman" w:eastAsia="TimesNewRomanPSMT" w:hAnsi="Times New Roman" w:cs="Times New Roman"/>
          <w:sz w:val="28"/>
          <w:szCs w:val="28"/>
        </w:rPr>
        <w:t xml:space="preserve"> его опыте, интересах</w:t>
      </w:r>
      <w:r>
        <w:rPr>
          <w:rFonts w:ascii="Times New Roman" w:eastAsia="TimesNewRomanPSMT" w:hAnsi="Times New Roman" w:cs="Times New Roman"/>
          <w:sz w:val="28"/>
          <w:szCs w:val="28"/>
        </w:rPr>
        <w:t>,</w:t>
      </w:r>
      <w:r w:rsidRPr="005668DE">
        <w:rPr>
          <w:rFonts w:ascii="Times New Roman" w:eastAsia="TimesNewRomanPSMT" w:hAnsi="Times New Roman" w:cs="Times New Roman"/>
          <w:sz w:val="28"/>
          <w:szCs w:val="28"/>
        </w:rPr>
        <w:t xml:space="preserve"> событиях из жизни.</w:t>
      </w:r>
    </w:p>
    <w:p w:rsidR="006C4031" w:rsidRPr="005668DE" w:rsidRDefault="006C4031" w:rsidP="006C4031">
      <w:pPr>
        <w:autoSpaceDE w:val="0"/>
        <w:autoSpaceDN w:val="0"/>
        <w:adjustRightInd w:val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5668DE">
        <w:rPr>
          <w:rFonts w:ascii="Times New Roman" w:eastAsia="TimesNewRomanPSMT" w:hAnsi="Times New Roman" w:cs="Times New Roman"/>
          <w:sz w:val="28"/>
          <w:szCs w:val="28"/>
        </w:rPr>
        <w:t xml:space="preserve">Внимательно относится к выражению детьми своих желаний, чувств, интересов, вопросов, терпеливо выслушивая ребенка, говорящего на родном языке, стремится понять, что он хочет сказать, поддерживая тем самым активную речь ребенка. </w:t>
      </w:r>
    </w:p>
    <w:p w:rsidR="006C4031" w:rsidRPr="005668DE" w:rsidRDefault="006C4031" w:rsidP="006C4031">
      <w:pPr>
        <w:autoSpaceDE w:val="0"/>
        <w:autoSpaceDN w:val="0"/>
        <w:adjustRightInd w:val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5668DE">
        <w:rPr>
          <w:rFonts w:ascii="Times New Roman" w:eastAsia="TimesNewRomanPSMT" w:hAnsi="Times New Roman" w:cs="Times New Roman"/>
          <w:sz w:val="28"/>
          <w:szCs w:val="28"/>
        </w:rPr>
        <w:t>Использовать различные ситуации для диалога с детьми, задавать открытые вопросы, побуждающие детей к активной речи</w:t>
      </w:r>
      <w:r>
        <w:rPr>
          <w:rFonts w:ascii="Times New Roman" w:eastAsia="TimesNewRomanPSMT" w:hAnsi="Times New Roman" w:cs="Times New Roman"/>
          <w:sz w:val="28"/>
          <w:szCs w:val="28"/>
        </w:rPr>
        <w:t>. Н</w:t>
      </w:r>
      <w:r w:rsidRPr="005668DE">
        <w:rPr>
          <w:rFonts w:ascii="Times New Roman" w:eastAsia="TimesNewRomanPSMT" w:hAnsi="Times New Roman" w:cs="Times New Roman"/>
          <w:sz w:val="28"/>
          <w:szCs w:val="28"/>
        </w:rPr>
        <w:t>е указывая на речевые ошибки, повторять за ребенком слова правильно, подводить к внеситуативному диалогу.</w:t>
      </w:r>
    </w:p>
    <w:p w:rsidR="006C4031" w:rsidRPr="005668DE" w:rsidRDefault="006C4031" w:rsidP="006C4031">
      <w:pPr>
        <w:autoSpaceDE w:val="0"/>
        <w:autoSpaceDN w:val="0"/>
        <w:adjustRightInd w:val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5668DE">
        <w:rPr>
          <w:rFonts w:ascii="Times New Roman" w:eastAsia="TimesNewRomanPSMT" w:hAnsi="Times New Roman" w:cs="Times New Roman"/>
          <w:sz w:val="28"/>
          <w:szCs w:val="28"/>
        </w:rPr>
        <w:t xml:space="preserve"> Поддерживать общение  детей между собой, инициировать обмен мнениями и информацией между детьми.</w:t>
      </w:r>
    </w:p>
    <w:p w:rsidR="006C4031" w:rsidRPr="005668DE" w:rsidRDefault="006C4031" w:rsidP="006C4031">
      <w:pPr>
        <w:autoSpaceDE w:val="0"/>
        <w:autoSpaceDN w:val="0"/>
        <w:adjustRightInd w:val="0"/>
        <w:jc w:val="both"/>
        <w:rPr>
          <w:rFonts w:ascii="Times New Roman" w:eastAsia="TimesNewRomanPSMT" w:hAnsi="Times New Roman" w:cs="Times New Roman"/>
          <w:b/>
          <w:i/>
          <w:iCs/>
          <w:sz w:val="28"/>
          <w:szCs w:val="28"/>
        </w:rPr>
      </w:pPr>
      <w:r w:rsidRPr="005668DE">
        <w:rPr>
          <w:rFonts w:ascii="Times New Roman" w:eastAsia="TimesNewRomanPSMT" w:hAnsi="Times New Roman" w:cs="Times New Roman"/>
          <w:i/>
          <w:iCs/>
          <w:sz w:val="28"/>
          <w:szCs w:val="28"/>
        </w:rPr>
        <w:tab/>
      </w:r>
      <w:r w:rsidRPr="005668DE">
        <w:rPr>
          <w:rFonts w:ascii="Times New Roman" w:eastAsia="TimesNewRomanPSMT" w:hAnsi="Times New Roman" w:cs="Times New Roman"/>
          <w:b/>
          <w:i/>
          <w:iCs/>
          <w:sz w:val="28"/>
          <w:szCs w:val="28"/>
        </w:rPr>
        <w:t>В сфере развития разных сторон речи</w:t>
      </w:r>
    </w:p>
    <w:p w:rsidR="00087710" w:rsidRDefault="006C4031" w:rsidP="006C4031">
      <w:pPr>
        <w:autoSpaceDE w:val="0"/>
        <w:autoSpaceDN w:val="0"/>
        <w:adjustRightInd w:val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062B10">
        <w:rPr>
          <w:rFonts w:ascii="Times New Roman" w:eastAsia="TimesNewRomanPSMT" w:hAnsi="Times New Roman" w:cs="Times New Roman"/>
          <w:sz w:val="28"/>
          <w:szCs w:val="28"/>
        </w:rPr>
        <w:t xml:space="preserve">Обогащать словарный запас словами, обозначающими предмет, его </w:t>
      </w:r>
      <w:r>
        <w:rPr>
          <w:rFonts w:ascii="Times New Roman" w:eastAsia="TimesNewRomanPSMT" w:hAnsi="Times New Roman" w:cs="Times New Roman"/>
          <w:sz w:val="28"/>
          <w:szCs w:val="28"/>
        </w:rPr>
        <w:t>свойства</w:t>
      </w:r>
      <w:r w:rsidRPr="00062B10">
        <w:rPr>
          <w:rFonts w:ascii="Times New Roman" w:eastAsia="TimesNewRomanPSMT" w:hAnsi="Times New Roman" w:cs="Times New Roman"/>
          <w:sz w:val="28"/>
          <w:szCs w:val="28"/>
        </w:rPr>
        <w:t xml:space="preserve">, 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осуществляемые </w:t>
      </w:r>
      <w:r w:rsidRPr="00062B10">
        <w:rPr>
          <w:rFonts w:ascii="Times New Roman" w:eastAsia="TimesNewRomanPSMT" w:hAnsi="Times New Roman" w:cs="Times New Roman"/>
          <w:sz w:val="28"/>
          <w:szCs w:val="28"/>
        </w:rPr>
        <w:t>де</w:t>
      </w:r>
      <w:r>
        <w:rPr>
          <w:rFonts w:ascii="Times New Roman" w:eastAsia="TimesNewRomanPSMT" w:hAnsi="Times New Roman" w:cs="Times New Roman"/>
          <w:sz w:val="28"/>
          <w:szCs w:val="28"/>
        </w:rPr>
        <w:t>йствия</w:t>
      </w:r>
      <w:r w:rsidRPr="00062B10">
        <w:rPr>
          <w:rFonts w:ascii="Times New Roman" w:eastAsia="TimesNewRomanPSMT" w:hAnsi="Times New Roman" w:cs="Times New Roman"/>
          <w:sz w:val="28"/>
          <w:szCs w:val="28"/>
        </w:rPr>
        <w:t xml:space="preserve">: 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(надеть фартук, пить катык, новая </w:t>
      </w:r>
    </w:p>
    <w:p w:rsidR="00087710" w:rsidRDefault="006C4031" w:rsidP="00087710">
      <w:pPr>
        <w:autoSpaceDE w:val="0"/>
        <w:autoSpaceDN w:val="0"/>
        <w:adjustRightInd w:val="0"/>
        <w:ind w:firstLine="708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 xml:space="preserve">тюбетейка, деревянная </w:t>
      </w:r>
      <w:r w:rsidRPr="00062B10">
        <w:rPr>
          <w:rFonts w:ascii="Times New Roman" w:eastAsia="TimesNewRomanPSMT" w:hAnsi="Times New Roman" w:cs="Times New Roman"/>
          <w:sz w:val="28"/>
          <w:szCs w:val="28"/>
        </w:rPr>
        <w:t>матрешка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, теплые валенки </w:t>
      </w:r>
      <w:r w:rsidRPr="00062B10">
        <w:rPr>
          <w:rFonts w:ascii="Times New Roman" w:eastAsia="TimesNewRomanPSMT" w:hAnsi="Times New Roman" w:cs="Times New Roman"/>
          <w:sz w:val="28"/>
          <w:szCs w:val="28"/>
        </w:rPr>
        <w:t>и мн. др.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).  </w:t>
      </w:r>
      <w:r w:rsidRPr="00062B10">
        <w:rPr>
          <w:rFonts w:ascii="Times New Roman" w:eastAsia="TimesNewRomanPSMT" w:hAnsi="Times New Roman" w:cs="Times New Roman"/>
          <w:sz w:val="28"/>
          <w:szCs w:val="28"/>
        </w:rPr>
        <w:t xml:space="preserve">Инициировать </w:t>
      </w:r>
    </w:p>
    <w:p w:rsidR="006C4031" w:rsidRPr="00062B10" w:rsidRDefault="006C4031" w:rsidP="006C4031">
      <w:pPr>
        <w:autoSpaceDE w:val="0"/>
        <w:autoSpaceDN w:val="0"/>
        <w:adjustRightInd w:val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062B10">
        <w:rPr>
          <w:rFonts w:ascii="Times New Roman" w:eastAsia="TimesNewRomanPSMT" w:hAnsi="Times New Roman" w:cs="Times New Roman"/>
          <w:sz w:val="28"/>
          <w:szCs w:val="28"/>
        </w:rPr>
        <w:t>непроизвольную речь</w:t>
      </w:r>
      <w:r>
        <w:rPr>
          <w:rFonts w:ascii="Times New Roman" w:eastAsia="TimesNewRomanPSMT" w:hAnsi="Times New Roman" w:cs="Times New Roman"/>
          <w:sz w:val="28"/>
          <w:szCs w:val="28"/>
        </w:rPr>
        <w:t>, пользуясь основными грамматическими категориями и словарем разговорной речи</w:t>
      </w:r>
      <w:r w:rsidRPr="00062B10">
        <w:rPr>
          <w:rFonts w:ascii="Times New Roman" w:eastAsia="TimesNewRomanPSMT" w:hAnsi="Times New Roman" w:cs="Times New Roman"/>
          <w:sz w:val="28"/>
          <w:szCs w:val="28"/>
        </w:rPr>
        <w:t>.</w:t>
      </w:r>
    </w:p>
    <w:p w:rsidR="006C4031" w:rsidRPr="00062B10" w:rsidRDefault="006C4031" w:rsidP="006C4031">
      <w:pPr>
        <w:autoSpaceDE w:val="0"/>
        <w:autoSpaceDN w:val="0"/>
        <w:adjustRightInd w:val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062B10">
        <w:rPr>
          <w:rFonts w:ascii="Times New Roman" w:eastAsia="TimesNewRomanPSMT" w:hAnsi="Times New Roman" w:cs="Times New Roman"/>
          <w:sz w:val="28"/>
          <w:szCs w:val="28"/>
        </w:rPr>
        <w:t>Поддерживать речевые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звукоподражательные игры</w:t>
      </w:r>
      <w:r w:rsidRPr="00062B10">
        <w:rPr>
          <w:rFonts w:ascii="Times New Roman" w:eastAsia="TimesNewRomanPSMT" w:hAnsi="Times New Roman" w:cs="Times New Roman"/>
          <w:sz w:val="28"/>
          <w:szCs w:val="28"/>
        </w:rPr>
        <w:t>, обращать внима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ние на звуковую сторону слова (часики тикают - «тик-так», молоток стучит - «тук-тук», тесто пыхтит  - «пых-пых», пила пилит - «вжик-вжик» </w:t>
      </w:r>
      <w:r w:rsidRPr="00062B10">
        <w:rPr>
          <w:rFonts w:ascii="Times New Roman" w:eastAsia="TimesNewRomanPSMT" w:hAnsi="Times New Roman" w:cs="Times New Roman"/>
          <w:sz w:val="28"/>
          <w:szCs w:val="28"/>
        </w:rPr>
        <w:t>и др.</w:t>
      </w:r>
      <w:r>
        <w:rPr>
          <w:rFonts w:ascii="Times New Roman" w:eastAsia="TimesNewRomanPSMT" w:hAnsi="Times New Roman" w:cs="Times New Roman"/>
          <w:sz w:val="28"/>
          <w:szCs w:val="28"/>
        </w:rPr>
        <w:t>)</w:t>
      </w:r>
      <w:r w:rsidRPr="00062B10">
        <w:rPr>
          <w:rFonts w:ascii="Times New Roman" w:eastAsia="TimesNewRomanPSMT" w:hAnsi="Times New Roman" w:cs="Times New Roman"/>
          <w:sz w:val="28"/>
          <w:szCs w:val="28"/>
        </w:rPr>
        <w:t xml:space="preserve"> Развивать звуковую культуру речи.</w:t>
      </w:r>
    </w:p>
    <w:p w:rsidR="006C4031" w:rsidRPr="000F79C2" w:rsidRDefault="006C4031" w:rsidP="006C4031">
      <w:pPr>
        <w:autoSpaceDE w:val="0"/>
        <w:autoSpaceDN w:val="0"/>
        <w:adjustRightInd w:val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0F79C2">
        <w:rPr>
          <w:rFonts w:ascii="Times New Roman" w:eastAsia="TimesNewRomanPSMT" w:hAnsi="Times New Roman" w:cs="Times New Roman"/>
          <w:sz w:val="28"/>
          <w:szCs w:val="28"/>
        </w:rPr>
        <w:t xml:space="preserve">Развивать восприятие простых татарских (русских) народных сказок, несложных произведений фольклора (потешки, песенки), коротких стихов. Стимулировать ребенка повторять отдельные слова и выражения из 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литературных и </w:t>
      </w:r>
      <w:r w:rsidRPr="000F79C2">
        <w:rPr>
          <w:rFonts w:ascii="Times New Roman" w:eastAsia="TimesNewRomanPSMT" w:hAnsi="Times New Roman" w:cs="Times New Roman"/>
          <w:sz w:val="28"/>
          <w:szCs w:val="28"/>
        </w:rPr>
        <w:t>фольклор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ных </w:t>
      </w:r>
      <w:r w:rsidRPr="000F79C2">
        <w:rPr>
          <w:rFonts w:ascii="Times New Roman" w:eastAsia="TimesNewRomanPSMT" w:hAnsi="Times New Roman" w:cs="Times New Roman"/>
          <w:sz w:val="28"/>
          <w:szCs w:val="28"/>
        </w:rPr>
        <w:t>произведений</w:t>
      </w:r>
      <w:r>
        <w:rPr>
          <w:rFonts w:ascii="Times New Roman" w:eastAsia="TimesNewRomanPSMT" w:hAnsi="Times New Roman" w:cs="Times New Roman"/>
          <w:sz w:val="28"/>
          <w:szCs w:val="28"/>
        </w:rPr>
        <w:t>.</w:t>
      </w:r>
    </w:p>
    <w:p w:rsidR="006C4031" w:rsidRPr="00062B10" w:rsidRDefault="006C4031" w:rsidP="006C4031">
      <w:pPr>
        <w:autoSpaceDE w:val="0"/>
        <w:autoSpaceDN w:val="0"/>
        <w:adjustRightInd w:val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0F79C2">
        <w:rPr>
          <w:rFonts w:ascii="Times New Roman" w:eastAsia="TimesNewRomanPSMT" w:hAnsi="Times New Roman" w:cs="Times New Roman"/>
          <w:sz w:val="28"/>
          <w:szCs w:val="28"/>
        </w:rPr>
        <w:t>Учить следить за развитием событий в коротких стихах, потешках, татарских (русских) народных сказках</w:t>
      </w:r>
      <w:r>
        <w:rPr>
          <w:rFonts w:ascii="Times New Roman" w:eastAsia="TimesNewRomanPSMT" w:hAnsi="Times New Roman" w:cs="Times New Roman"/>
          <w:sz w:val="28"/>
          <w:szCs w:val="28"/>
        </w:rPr>
        <w:t>, с</w:t>
      </w:r>
      <w:r w:rsidRPr="00B86DD8">
        <w:rPr>
          <w:rFonts w:ascii="Times New Roman" w:hAnsi="Times New Roman" w:cs="Times New Roman"/>
          <w:sz w:val="28"/>
          <w:szCs w:val="28"/>
        </w:rPr>
        <w:t xml:space="preserve">опровождать слушание </w:t>
      </w:r>
      <w:r>
        <w:rPr>
          <w:rFonts w:ascii="Times New Roman" w:hAnsi="Times New Roman" w:cs="Times New Roman"/>
          <w:sz w:val="28"/>
          <w:szCs w:val="28"/>
        </w:rPr>
        <w:t xml:space="preserve">иллюстрациями в книге, </w:t>
      </w:r>
      <w:r w:rsidRPr="000F79C2">
        <w:rPr>
          <w:rFonts w:ascii="Times New Roman" w:eastAsia="TimesNewRomanPSMT" w:hAnsi="Times New Roman" w:cs="Times New Roman"/>
          <w:sz w:val="28"/>
          <w:szCs w:val="28"/>
        </w:rPr>
        <w:t>объяснять</w:t>
      </w:r>
      <w:r>
        <w:rPr>
          <w:rFonts w:ascii="Times New Roman" w:eastAsia="TimesNewRomanPSMT" w:hAnsi="Times New Roman" w:cs="Times New Roman"/>
          <w:sz w:val="28"/>
          <w:szCs w:val="28"/>
        </w:rPr>
        <w:t>,</w:t>
      </w:r>
      <w:r w:rsidRPr="000F79C2">
        <w:rPr>
          <w:rFonts w:ascii="Times New Roman" w:eastAsia="TimesNewRomanPSMT" w:hAnsi="Times New Roman" w:cs="Times New Roman"/>
          <w:sz w:val="28"/>
          <w:szCs w:val="28"/>
        </w:rPr>
        <w:t xml:space="preserve"> что на них изображено</w:t>
      </w:r>
      <w:r>
        <w:rPr>
          <w:rFonts w:ascii="Times New Roman" w:eastAsia="TimesNewRomanPSMT" w:hAnsi="Times New Roman" w:cs="Times New Roman"/>
          <w:sz w:val="28"/>
          <w:szCs w:val="28"/>
        </w:rPr>
        <w:t>.</w:t>
      </w:r>
      <w:r w:rsidRPr="000F79C2">
        <w:rPr>
          <w:rFonts w:ascii="Times New Roman" w:eastAsia="TimesNewRomanPSMT" w:hAnsi="Times New Roman" w:cs="Times New Roman"/>
          <w:sz w:val="28"/>
          <w:szCs w:val="28"/>
        </w:rPr>
        <w:t xml:space="preserve"> Выз</w:t>
      </w:r>
      <w:r>
        <w:rPr>
          <w:rFonts w:ascii="Times New Roman" w:eastAsia="TimesNewRomanPSMT" w:hAnsi="Times New Roman" w:cs="Times New Roman"/>
          <w:sz w:val="28"/>
          <w:szCs w:val="28"/>
        </w:rPr>
        <w:t>ы</w:t>
      </w:r>
      <w:r w:rsidRPr="000F79C2">
        <w:rPr>
          <w:rFonts w:ascii="Times New Roman" w:eastAsia="TimesNewRomanPSMT" w:hAnsi="Times New Roman" w:cs="Times New Roman"/>
          <w:sz w:val="28"/>
          <w:szCs w:val="28"/>
        </w:rPr>
        <w:t xml:space="preserve">вать радость от рассматривания картинок, </w:t>
      </w:r>
      <w:r>
        <w:rPr>
          <w:rFonts w:ascii="Times New Roman" w:eastAsia="TimesNewRomanPSMT" w:hAnsi="Times New Roman" w:cs="Times New Roman"/>
          <w:sz w:val="28"/>
          <w:szCs w:val="28"/>
        </w:rPr>
        <w:t>добиваться ответа на</w:t>
      </w:r>
      <w:r w:rsidRPr="000F79C2">
        <w:rPr>
          <w:rFonts w:ascii="Times New Roman" w:eastAsia="TimesNewRomanPSMT" w:hAnsi="Times New Roman" w:cs="Times New Roman"/>
          <w:sz w:val="28"/>
          <w:szCs w:val="28"/>
        </w:rPr>
        <w:t xml:space="preserve"> элементарные вопросы: </w:t>
      </w:r>
      <w:r>
        <w:rPr>
          <w:rFonts w:ascii="Times New Roman" w:eastAsia="TimesNewRomanPSMT" w:hAnsi="Times New Roman" w:cs="Times New Roman"/>
          <w:sz w:val="28"/>
          <w:szCs w:val="28"/>
        </w:rPr>
        <w:t>к</w:t>
      </w:r>
      <w:r w:rsidRPr="000F79C2">
        <w:rPr>
          <w:rFonts w:ascii="Times New Roman" w:eastAsia="TimesNewRomanPSMT" w:hAnsi="Times New Roman" w:cs="Times New Roman"/>
          <w:sz w:val="28"/>
          <w:szCs w:val="28"/>
        </w:rPr>
        <w:t xml:space="preserve">то это? </w:t>
      </w:r>
      <w:r>
        <w:rPr>
          <w:rFonts w:ascii="Times New Roman" w:eastAsia="TimesNewRomanPSMT" w:hAnsi="Times New Roman" w:cs="Times New Roman"/>
          <w:sz w:val="28"/>
          <w:szCs w:val="28"/>
        </w:rPr>
        <w:t>ч</w:t>
      </w:r>
      <w:r w:rsidRPr="000F79C2">
        <w:rPr>
          <w:rFonts w:ascii="Times New Roman" w:eastAsia="TimesNewRomanPSMT" w:hAnsi="Times New Roman" w:cs="Times New Roman"/>
          <w:sz w:val="28"/>
          <w:szCs w:val="28"/>
        </w:rPr>
        <w:t xml:space="preserve">то делает? </w:t>
      </w:r>
      <w:r>
        <w:rPr>
          <w:rFonts w:ascii="Times New Roman" w:eastAsia="TimesNewRomanPSMT" w:hAnsi="Times New Roman" w:cs="Times New Roman"/>
          <w:sz w:val="28"/>
          <w:szCs w:val="28"/>
        </w:rPr>
        <w:t>к</w:t>
      </w:r>
      <w:r w:rsidRPr="000F79C2">
        <w:rPr>
          <w:rFonts w:ascii="Times New Roman" w:eastAsia="TimesNewRomanPSMT" w:hAnsi="Times New Roman" w:cs="Times New Roman"/>
          <w:sz w:val="28"/>
          <w:szCs w:val="28"/>
        </w:rPr>
        <w:t>ак кричит? и др.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Побуждать самостоятельное </w:t>
      </w:r>
      <w:r w:rsidRPr="00062B10">
        <w:rPr>
          <w:rFonts w:ascii="Times New Roman" w:eastAsia="TimesNewRomanPSMT" w:hAnsi="Times New Roman" w:cs="Times New Roman"/>
          <w:sz w:val="28"/>
          <w:szCs w:val="28"/>
        </w:rPr>
        <w:t>рас</w:t>
      </w:r>
      <w:r>
        <w:rPr>
          <w:rFonts w:ascii="Times New Roman" w:eastAsia="TimesNewRomanPSMT" w:hAnsi="Times New Roman" w:cs="Times New Roman"/>
          <w:sz w:val="28"/>
          <w:szCs w:val="28"/>
        </w:rPr>
        <w:t>сматривание иллюстраций в книге.</w:t>
      </w:r>
    </w:p>
    <w:p w:rsidR="006C4031" w:rsidRPr="00062B10" w:rsidRDefault="006C4031" w:rsidP="006C4031">
      <w:pPr>
        <w:autoSpaceDE w:val="0"/>
        <w:autoSpaceDN w:val="0"/>
        <w:adjustRightInd w:val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062B10">
        <w:rPr>
          <w:rFonts w:ascii="Times New Roman" w:eastAsia="TimesNewRomanPSMT" w:hAnsi="Times New Roman" w:cs="Times New Roman"/>
          <w:sz w:val="28"/>
          <w:szCs w:val="28"/>
        </w:rPr>
        <w:lastRenderedPageBreak/>
        <w:t>Поощрять разучивание стихов, развивать грамматический и интонационный строй речи.</w:t>
      </w:r>
    </w:p>
    <w:p w:rsidR="006C4031" w:rsidRPr="00062B10" w:rsidRDefault="006C4031" w:rsidP="006C4031">
      <w:pPr>
        <w:autoSpaceDE w:val="0"/>
        <w:autoSpaceDN w:val="0"/>
        <w:adjustRightInd w:val="0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062B10">
        <w:rPr>
          <w:rFonts w:ascii="Times New Roman" w:eastAsia="TimesNewRomanPSMT" w:hAnsi="Times New Roman" w:cs="Times New Roman"/>
          <w:sz w:val="28"/>
          <w:szCs w:val="28"/>
        </w:rPr>
        <w:t>Способствовать развитию планирующей и регулирующей функций речи.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 xml:space="preserve">В области речевого развития основными </w:t>
      </w:r>
      <w:r w:rsidRPr="004808ED">
        <w:rPr>
          <w:b/>
          <w:color w:val="000000"/>
          <w:sz w:val="28"/>
          <w:szCs w:val="28"/>
        </w:rPr>
        <w:t>задачами</w:t>
      </w:r>
      <w:r w:rsidRPr="004808ED">
        <w:rPr>
          <w:color w:val="000000"/>
          <w:sz w:val="28"/>
          <w:szCs w:val="28"/>
        </w:rPr>
        <w:t xml:space="preserve"> образовательной деятельности являются: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b/>
          <w:color w:val="000000"/>
          <w:sz w:val="28"/>
          <w:szCs w:val="28"/>
        </w:rPr>
      </w:pPr>
      <w:bookmarkStart w:id="83" w:name="100749"/>
      <w:bookmarkEnd w:id="83"/>
      <w:r w:rsidRPr="004808ED">
        <w:rPr>
          <w:b/>
          <w:color w:val="000000"/>
          <w:sz w:val="28"/>
          <w:szCs w:val="28"/>
        </w:rPr>
        <w:t>Формирование словаря: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84" w:name="100750"/>
      <w:bookmarkEnd w:id="84"/>
      <w:r w:rsidRPr="004808ED">
        <w:rPr>
          <w:color w:val="000000"/>
          <w:sz w:val="28"/>
          <w:szCs w:val="28"/>
        </w:rPr>
        <w:t>обогащение словаря: вводить в словарь детей существительные, обозначающие профессии (каменщик, тракторист, швея); названия техники (экскаватор, комбайн); прилагательные, обозначающие признаки предметов; наречия, характеризующие отношение людей к труду (старательно, бережно); глаголы, характеризующие трудовую деятельность людей. Упражнять детей в умении подбирать слова со сходными значениями (синонимы) и противоположными значениями (антонимы);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85" w:name="100751"/>
      <w:bookmarkEnd w:id="85"/>
      <w:r w:rsidRPr="004808ED">
        <w:rPr>
          <w:color w:val="000000"/>
          <w:sz w:val="28"/>
          <w:szCs w:val="28"/>
        </w:rPr>
        <w:t>активизация словаря: закреплять у детей умение правильно, точно по смыслу употреблять в речи существительные, прилагательные, глаголы, наречия, предлоги, использовать существительные с обобщающим значением (строитель, хлебороб).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b/>
          <w:color w:val="000000"/>
          <w:sz w:val="28"/>
          <w:szCs w:val="28"/>
        </w:rPr>
      </w:pPr>
      <w:bookmarkStart w:id="86" w:name="100752"/>
      <w:bookmarkEnd w:id="86"/>
      <w:r w:rsidRPr="004808ED">
        <w:rPr>
          <w:b/>
          <w:color w:val="000000"/>
          <w:sz w:val="28"/>
          <w:szCs w:val="28"/>
        </w:rPr>
        <w:t>Звуковая культура речи:</w:t>
      </w:r>
    </w:p>
    <w:p w:rsidR="00087710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87" w:name="100753"/>
      <w:bookmarkEnd w:id="87"/>
      <w:r w:rsidRPr="004808ED">
        <w:rPr>
          <w:color w:val="000000"/>
          <w:sz w:val="28"/>
          <w:szCs w:val="28"/>
        </w:rPr>
        <w:t xml:space="preserve">закреплять правильное, отчетливое произношение всех звуков родного языка; умение различать на слух и отчетливо произносить часто смешиваемые звуки (с-ш, ж-з); определять место звука в слове. Продолжать развивать фонематический </w:t>
      </w:r>
    </w:p>
    <w:p w:rsidR="004808ED" w:rsidRPr="004808ED" w:rsidRDefault="004808ED" w:rsidP="00087710">
      <w:pPr>
        <w:pStyle w:val="pboth"/>
        <w:spacing w:before="0" w:beforeAutospacing="0" w:after="0" w:afterAutospacing="0" w:line="258" w:lineRule="atLeast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слух. Отрабатывать интонационную выразительность речи.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b/>
          <w:color w:val="000000"/>
          <w:sz w:val="28"/>
          <w:szCs w:val="28"/>
        </w:rPr>
      </w:pPr>
      <w:bookmarkStart w:id="88" w:name="100754"/>
      <w:bookmarkEnd w:id="88"/>
      <w:r w:rsidRPr="004808ED">
        <w:rPr>
          <w:b/>
          <w:color w:val="000000"/>
          <w:sz w:val="28"/>
          <w:szCs w:val="28"/>
        </w:rPr>
        <w:t>Грамматический строй речи: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89" w:name="100755"/>
      <w:bookmarkEnd w:id="89"/>
      <w:r w:rsidRPr="004808ED">
        <w:rPr>
          <w:color w:val="000000"/>
          <w:sz w:val="28"/>
          <w:szCs w:val="28"/>
        </w:rPr>
        <w:t>совершенствовать умение детей согласовывать в предложении существительные с числительными, существительные с прилагательным, образовывать множественное число существительных, обозначающих детенышей животных. Развивать умения пользоваться несклоняемыми существительными (метро); образовывать по образцу однокоренные слова (кот-котенок-котище), образовывать существительные с увеличительными, уменьшительными, ласкательными суффиксами и улавливать оттенки в значении слов;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90" w:name="100756"/>
      <w:bookmarkEnd w:id="90"/>
      <w:r w:rsidRPr="004808ED">
        <w:rPr>
          <w:color w:val="000000"/>
          <w:sz w:val="28"/>
          <w:szCs w:val="28"/>
        </w:rPr>
        <w:t>познакомить с разными способами образования слов. Продолжать совершенствовать у детей умение составлять по образцу простые и сложные предложения; при инсценировках пользоваться прямой и косвенной речью.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b/>
          <w:color w:val="000000"/>
          <w:sz w:val="28"/>
          <w:szCs w:val="28"/>
        </w:rPr>
      </w:pPr>
      <w:bookmarkStart w:id="91" w:name="100757"/>
      <w:bookmarkEnd w:id="91"/>
      <w:r w:rsidRPr="004808ED">
        <w:rPr>
          <w:b/>
          <w:color w:val="000000"/>
          <w:sz w:val="28"/>
          <w:szCs w:val="28"/>
        </w:rPr>
        <w:t>Связная речь: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92" w:name="100758"/>
      <w:bookmarkEnd w:id="92"/>
      <w:r w:rsidRPr="004808ED">
        <w:rPr>
          <w:color w:val="000000"/>
          <w:sz w:val="28"/>
          <w:szCs w:val="28"/>
        </w:rPr>
        <w:t xml:space="preserve">совершенствовать диалогическую и монологическую формы речи: закреплять умения поддерживать непринужденную беседу, задавать вопросы, правильно отвечать на вопросы педагога и детей; объединять в распространенном ответе реплики других детей, отвечать на один и тот же вопрос по-разному (кратко и распространенно). Закреплять умение участвовать в общей беседе, внимательно слушать собеседника, не перебивать его, не отвлекаться. Поощрять разговоры детей по поводу игр, прочитанных книг, просмотренных фильмов. Продолжать формировать у детей умение использовать разнообразные формулы речевого этикета, употреблять их без напоминания; формировать культуру общения: называть взрослых по имени и отчеству, на "вы", называть друг друга ласковыми именами, во время разговора не опускать голову, смотреть в лицо собеседнику, не </w:t>
      </w:r>
      <w:r w:rsidRPr="004808ED">
        <w:rPr>
          <w:color w:val="000000"/>
          <w:sz w:val="28"/>
          <w:szCs w:val="28"/>
        </w:rPr>
        <w:lastRenderedPageBreak/>
        <w:t>вмешиваться в разговор взрослых. Развивать коммуникативно-речевые умения, умение связно, последовательно и выразительно пересказывать небольшие литературные произведения (сказки, рассказы) без помощи вопросов педагога, выразительно передавая диалоги действующих лиц, характеристики персонажей, формировать умение самостоятельно составлять по плану и образцу небольшие рассказы о предмете, по картине, набору картинок, составлять письма (педагогу, другу); составлять рассказы из опыта, передавая хорошо знакомые события. Формировать умение составлять небольшие рассказы творческого характера по теме, предложенной педагогом.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b/>
          <w:color w:val="000000"/>
          <w:sz w:val="28"/>
          <w:szCs w:val="28"/>
        </w:rPr>
      </w:pPr>
      <w:bookmarkStart w:id="93" w:name="100759"/>
      <w:bookmarkEnd w:id="93"/>
      <w:r w:rsidRPr="004808ED">
        <w:rPr>
          <w:b/>
          <w:color w:val="000000"/>
          <w:sz w:val="28"/>
          <w:szCs w:val="28"/>
        </w:rPr>
        <w:t>Подготовка детей к обучению грамоте;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94" w:name="100760"/>
      <w:bookmarkEnd w:id="94"/>
      <w:r w:rsidRPr="004808ED">
        <w:rPr>
          <w:color w:val="000000"/>
          <w:sz w:val="28"/>
          <w:szCs w:val="28"/>
        </w:rPr>
        <w:t>формировать у детей умение производить анализ слов различной звуковой структуры, выделять словесное ударение и определять его место в структуре слова, качественно характеризовать выделяемые звуки (гласные, твердый согласный, мягкий согласный, ударный гласный, безударный гласный звук), правильно употреблять соответствующие термины. Познакомить детей со словесным составом предложения и звуковым составом слова.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b/>
          <w:color w:val="000000"/>
          <w:sz w:val="28"/>
          <w:szCs w:val="28"/>
        </w:rPr>
      </w:pPr>
      <w:bookmarkStart w:id="95" w:name="100761"/>
      <w:bookmarkEnd w:id="95"/>
      <w:r w:rsidRPr="004808ED">
        <w:rPr>
          <w:b/>
          <w:color w:val="000000"/>
          <w:sz w:val="28"/>
          <w:szCs w:val="28"/>
        </w:rPr>
        <w:t>Интерес к художественной литературе:</w:t>
      </w:r>
    </w:p>
    <w:p w:rsid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96" w:name="100762"/>
      <w:bookmarkEnd w:id="96"/>
      <w:r w:rsidRPr="004808ED">
        <w:rPr>
          <w:color w:val="000000"/>
          <w:sz w:val="28"/>
          <w:szCs w:val="28"/>
        </w:rPr>
        <w:t>обогащать опыт восприятия жанров фольклора (потешки, песенки, прибаутки, сказки о животных, волшебные сказки) и художественной литературы (небольшие авторские сказки, рассказы, стихотворения);</w:t>
      </w:r>
    </w:p>
    <w:p w:rsidR="004808ED" w:rsidRPr="004808ED" w:rsidRDefault="004808ED" w:rsidP="00087710">
      <w:pPr>
        <w:pStyle w:val="pboth"/>
        <w:spacing w:before="0" w:beforeAutospacing="0" w:after="0" w:afterAutospacing="0" w:line="258" w:lineRule="atLeast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развивать интерес к произведениям познавательного характера;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97" w:name="100764"/>
      <w:bookmarkEnd w:id="97"/>
      <w:r w:rsidRPr="004808ED">
        <w:rPr>
          <w:color w:val="000000"/>
          <w:sz w:val="28"/>
          <w:szCs w:val="28"/>
        </w:rPr>
        <w:t>формировать положительное эмоциональное отношение к "чтению с продолжением" (сказка-повесть, цикл рассказов со сквозным персонажем);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98" w:name="100765"/>
      <w:bookmarkEnd w:id="98"/>
      <w:r w:rsidRPr="004808ED">
        <w:rPr>
          <w:color w:val="000000"/>
          <w:sz w:val="28"/>
          <w:szCs w:val="28"/>
        </w:rPr>
        <w:t>формировать избирательное отношение к известным произведениям фольклора и художественной литературы, поддерживать инициативу детей в выборе произведений для совместного слушания (в том числе и повторное);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99" w:name="100766"/>
      <w:bookmarkEnd w:id="99"/>
      <w:r w:rsidRPr="004808ED">
        <w:rPr>
          <w:color w:val="000000"/>
          <w:sz w:val="28"/>
          <w:szCs w:val="28"/>
        </w:rPr>
        <w:t>формировать представления о некоторых жанровых, композиционных, языковых особенностях произведений: поговорка, загадка, считалка, скороговорка, народная сказка, рассказ, стихотворение;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00" w:name="100767"/>
      <w:bookmarkEnd w:id="100"/>
      <w:r w:rsidRPr="004808ED">
        <w:rPr>
          <w:color w:val="000000"/>
          <w:sz w:val="28"/>
          <w:szCs w:val="28"/>
        </w:rPr>
        <w:t>углублять восприятие содержания и формы произведений (оценка характера персонажа с опорой на его портрет, поступки, мотивы поведения и другие средства раскрытия образа; ритм в поэтическом тексте; рассматривание иллюстраций разных художников к одному и тому же произведению);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01" w:name="100768"/>
      <w:bookmarkEnd w:id="101"/>
      <w:r w:rsidRPr="004808ED">
        <w:rPr>
          <w:color w:val="000000"/>
          <w:sz w:val="28"/>
          <w:szCs w:val="28"/>
        </w:rPr>
        <w:t>совершенствовать художественно-речевые и исполнительские умения (выразительное чтение наизусть потешек, прибауток, стихотворений; выразительное чтение по ролям в инсценировках; пересказ близко к тексту);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02" w:name="100769"/>
      <w:bookmarkEnd w:id="102"/>
      <w:r w:rsidRPr="004808ED">
        <w:rPr>
          <w:color w:val="000000"/>
          <w:sz w:val="28"/>
          <w:szCs w:val="28"/>
        </w:rPr>
        <w:t>развивать образность речи и словесное творчество (умения выделять из текста образные единицы, понимать их значение; составлять короткие рассказы по потешке, прибаутке).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b/>
          <w:color w:val="000000"/>
          <w:sz w:val="28"/>
          <w:szCs w:val="28"/>
        </w:rPr>
      </w:pPr>
      <w:bookmarkStart w:id="103" w:name="100770"/>
      <w:bookmarkEnd w:id="103"/>
      <w:r w:rsidRPr="004808ED">
        <w:rPr>
          <w:b/>
          <w:color w:val="000000"/>
          <w:sz w:val="28"/>
          <w:szCs w:val="28"/>
        </w:rPr>
        <w:t>Содержание образовательной деятельности.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b/>
          <w:color w:val="000000"/>
          <w:sz w:val="28"/>
          <w:szCs w:val="28"/>
        </w:rPr>
      </w:pPr>
      <w:bookmarkStart w:id="104" w:name="100771"/>
      <w:bookmarkEnd w:id="104"/>
      <w:r w:rsidRPr="004808ED">
        <w:rPr>
          <w:b/>
          <w:color w:val="000000"/>
          <w:sz w:val="28"/>
          <w:szCs w:val="28"/>
        </w:rPr>
        <w:t>Формирование словаря: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05" w:name="100772"/>
      <w:bookmarkEnd w:id="105"/>
      <w:r w:rsidRPr="004808ED">
        <w:rPr>
          <w:color w:val="000000"/>
          <w:sz w:val="28"/>
          <w:szCs w:val="28"/>
        </w:rPr>
        <w:t xml:space="preserve">педагог осуществляет обогащение словаря за счет расширения представлений о явлениях социальной жизни, взаимоотношениях и характерах людей; за счет слов, обозначающих: названия профессий, учреждений, предметов и инструментов труда, техники, помогающей в работе, трудовые действия и качество их выполнения; личностные характеристики человека, его состояния и настроения, </w:t>
      </w:r>
      <w:r w:rsidRPr="004808ED">
        <w:rPr>
          <w:color w:val="000000"/>
          <w:sz w:val="28"/>
          <w:szCs w:val="28"/>
        </w:rPr>
        <w:lastRenderedPageBreak/>
        <w:t>внутренние переживания; социально-нравственные категории, оттенки цвета, тонкое дифференцирование формы, размера и других признаков объекта; названия обследовательских действий, необходимых для выявления качеств и свойств предметов. Педагог закрепляет у детей умение обобщать предметы: объединять их в группы по существенным признакам.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b/>
          <w:color w:val="000000"/>
          <w:sz w:val="28"/>
          <w:szCs w:val="28"/>
        </w:rPr>
      </w:pPr>
      <w:bookmarkStart w:id="106" w:name="100773"/>
      <w:bookmarkEnd w:id="106"/>
      <w:r w:rsidRPr="004808ED">
        <w:rPr>
          <w:b/>
          <w:color w:val="000000"/>
          <w:sz w:val="28"/>
          <w:szCs w:val="28"/>
        </w:rPr>
        <w:t>Звуковая культура речи: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07" w:name="100774"/>
      <w:bookmarkEnd w:id="107"/>
      <w:r w:rsidRPr="004808ED">
        <w:rPr>
          <w:color w:val="000000"/>
          <w:sz w:val="28"/>
          <w:szCs w:val="28"/>
        </w:rPr>
        <w:t>педагог развивает у детей звуковую и интонационную культуру речи, фонематический слух, способствует освоению правильного произношения сонорных звуков ([л], [л'], [р], [р']); упражняет в чистом звукопроизношении в процессе повседневного речевого общения и при звуковом анализе слов; формирует умение использовать средства интонационной выразительности при чтении стихов, пересказе литературных произведений, в процессе общения (самостоятельное изменение темпа, ритма речи, силы и тембра голоса в зависимости от содержания).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b/>
          <w:color w:val="000000"/>
          <w:sz w:val="28"/>
          <w:szCs w:val="28"/>
        </w:rPr>
      </w:pPr>
      <w:bookmarkStart w:id="108" w:name="100775"/>
      <w:bookmarkEnd w:id="108"/>
      <w:r w:rsidRPr="004808ED">
        <w:rPr>
          <w:b/>
          <w:color w:val="000000"/>
          <w:sz w:val="28"/>
          <w:szCs w:val="28"/>
        </w:rPr>
        <w:t>Грамматический строй речи:</w:t>
      </w:r>
    </w:p>
    <w:p w:rsidR="00087710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09" w:name="100776"/>
      <w:bookmarkEnd w:id="109"/>
      <w:r w:rsidRPr="004808ED">
        <w:rPr>
          <w:color w:val="000000"/>
          <w:sz w:val="28"/>
          <w:szCs w:val="28"/>
        </w:rPr>
        <w:t xml:space="preserve">педагог формирует у детей умение грамматически правильно использовать в речи: несклоняемые существительные, слова, имеющие только множественное 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или только единственное число, глаголы "одеть" и "надеть", существительные множественного числа в родительном падеже; образовывать слова, пользуясь суффиксами, приставками.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b/>
          <w:color w:val="000000"/>
          <w:sz w:val="28"/>
          <w:szCs w:val="28"/>
        </w:rPr>
      </w:pPr>
      <w:bookmarkStart w:id="110" w:name="100777"/>
      <w:bookmarkEnd w:id="110"/>
      <w:r w:rsidRPr="004808ED">
        <w:rPr>
          <w:b/>
          <w:color w:val="000000"/>
          <w:sz w:val="28"/>
          <w:szCs w:val="28"/>
        </w:rPr>
        <w:t>Связная речь: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11" w:name="100778"/>
      <w:bookmarkEnd w:id="111"/>
      <w:r w:rsidRPr="004808ED">
        <w:rPr>
          <w:color w:val="000000"/>
          <w:sz w:val="28"/>
          <w:szCs w:val="28"/>
        </w:rPr>
        <w:t>педагог способствует развитию у детей монологической речи, формирует умение замечать и доброжелательно исправлять ошибки в речи сверстников, обогащает представления детей о правилах речевого этикета, развивает умение соблюдать этику общения в условиях коллективного взаимодействия, поддерживает интерес детей к рассказыванию по собственной инициативе, поощряет использование в диалоге разных типов реплик;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12" w:name="100779"/>
      <w:bookmarkEnd w:id="112"/>
      <w:r w:rsidRPr="004808ED">
        <w:rPr>
          <w:color w:val="000000"/>
          <w:sz w:val="28"/>
          <w:szCs w:val="28"/>
        </w:rPr>
        <w:t>педагог помогает детям осваивать этикет телефонного разговора, столового, гостевого этикета, этикет взаимодействия в общественных местах; использовать невербальные средства общения (мимика, жесты, позы); принятые нормы вежливого речевого общения; участвовать в коллективных разговорах, использовать разные виды деятельности и речевые ситуации для развития диалогической речи;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13" w:name="100780"/>
      <w:bookmarkEnd w:id="113"/>
      <w:r w:rsidRPr="004808ED">
        <w:rPr>
          <w:color w:val="000000"/>
          <w:sz w:val="28"/>
          <w:szCs w:val="28"/>
        </w:rPr>
        <w:t>педагог формирует у детей умения самостоятельно строить игровые и деловые диалоги; пересказывать литературные произведения по ролям, по частям, правильно передавая идею и содержание, пользоваться прямой и косвенной речью; с помощью педагога определять и воспроизводить логику описательного рассказа; в описательных рассказах о предметах, объектах и явлениях природы использовать прилагательные и наречия; сочинять сюжетные рассказы по картине, из личного опыта; с помощью педагога строить свой рассказ в соответствии с логикой повествования; в повествовании отражать типичные особенности жанра сказки или рассказа;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14" w:name="100781"/>
      <w:bookmarkEnd w:id="114"/>
      <w:r w:rsidRPr="004808ED">
        <w:rPr>
          <w:color w:val="000000"/>
          <w:sz w:val="28"/>
          <w:szCs w:val="28"/>
        </w:rPr>
        <w:t xml:space="preserve">педагог развивает у детей речевое творчество, формирует интерес к самостоятельному сочинению, созданию разнообразных видов творческих рассказов: придумывание продолжения и окончания к рассказу, рассказы по аналогии, рассказы по плану педагога, по модели. Педагог закрепляет у детей </w:t>
      </w:r>
      <w:r w:rsidRPr="004808ED">
        <w:rPr>
          <w:color w:val="000000"/>
          <w:sz w:val="28"/>
          <w:szCs w:val="28"/>
        </w:rPr>
        <w:lastRenderedPageBreak/>
        <w:t>умение внимательно выслушивать рассказы сверстников, замечать речевые ошибки и доброжелательно исправлять их; использовать элементы речи - доказательства при отгадывании загадок, в процессе совместных игр, в повседневном общении, помогает детям осваивать умения находить в текстах литературных произведений сравнения, эпитеты; использовать их при сочинении загадок, сказок, рассказов.</w:t>
      </w:r>
    </w:p>
    <w:p w:rsidR="004808ED" w:rsidRPr="004808ED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b/>
          <w:color w:val="000000"/>
          <w:sz w:val="28"/>
          <w:szCs w:val="28"/>
        </w:rPr>
      </w:pPr>
      <w:bookmarkStart w:id="115" w:name="100782"/>
      <w:bookmarkEnd w:id="115"/>
      <w:r w:rsidRPr="004808ED">
        <w:rPr>
          <w:b/>
          <w:color w:val="000000"/>
          <w:sz w:val="28"/>
          <w:szCs w:val="28"/>
        </w:rPr>
        <w:t>Подготовка детей к обучению грамоте:</w:t>
      </w:r>
    </w:p>
    <w:p w:rsidR="00087710" w:rsidRDefault="004808ED" w:rsidP="004808ED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116" w:name="100783"/>
      <w:bookmarkEnd w:id="116"/>
      <w:r w:rsidRPr="004808ED">
        <w:rPr>
          <w:color w:val="000000"/>
          <w:sz w:val="28"/>
          <w:szCs w:val="28"/>
        </w:rPr>
        <w:t xml:space="preserve">педагог помогает детям осваивать представления о существовании разных языков, термины "слово", "звук", "буква", "предложение", "гласный звук" и "согласный звук", проводить звуковой анализ слова, делить на слоги двух-, трехслоговые слова; осуществлять звуковой анализ простых трехзвуковых слов: интонационно выделять звуки в слове, различать гласные и согласные звуки, определять твердость и мягкость согласных, составлять схемы звукового состава слова; составлять предложения по живой модели; определять количество и последовательность слов в предложении. Педагог развивает мелкую моторику </w:t>
      </w:r>
    </w:p>
    <w:p w:rsidR="004808ED" w:rsidRPr="004808ED" w:rsidRDefault="004808ED" w:rsidP="00087710">
      <w:pPr>
        <w:pStyle w:val="pboth"/>
        <w:spacing w:before="0" w:beforeAutospacing="0" w:after="0" w:afterAutospacing="0" w:line="258" w:lineRule="atLeast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кистей рук детей с помощью раскрашивания, штриховки, мелких мозаик.</w:t>
      </w:r>
    </w:p>
    <w:p w:rsidR="004808ED" w:rsidRDefault="004808ED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5727" w:rsidRPr="0094185B" w:rsidRDefault="00FC5727" w:rsidP="00FC57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C5727">
        <w:rPr>
          <w:rFonts w:ascii="Times New Roman" w:hAnsi="Times New Roman" w:cs="Times New Roman"/>
          <w:b/>
          <w:sz w:val="28"/>
          <w:szCs w:val="28"/>
        </w:rPr>
        <w:t>В результате, к концу 6 года жизни</w:t>
      </w:r>
      <w:r w:rsidRPr="00FC5727">
        <w:rPr>
          <w:rFonts w:ascii="Times New Roman" w:hAnsi="Times New Roman" w:cs="Times New Roman"/>
          <w:sz w:val="28"/>
          <w:szCs w:val="28"/>
        </w:rPr>
        <w:t xml:space="preserve"> ребенок проявляет познавательную активность в общении со взрослыми и сверстниками, делится знаниями, задает вопросы; инициативен и самостоятелен в придумывании загадок, сказок, рассказов; с интересом относится к аргументации, доказательству и широко ими пользуется; замечает речевые ошибки сверстников, доброжелательно исправляет их; имеет богатый словарный запас, безошибочно пользуется обобщающими словами и понятиями; речь чистая, грамматически правильная, выразительная; владеет средствами звукового анализа слов, определяет основные качественные характеристики звуков в слове (гласный — согласный), место звука в слове; самостоятельно пересказывает рассказы и сказки, сочиняет загадки; отвечает на вопросы по содержанию литературного произведения, устанавливает причинные связи; проявляет избирательное отношение к произведениям определенной тематики и жанра, внимание к языку литературного произведения; различает основные жанры: стихотворение, сказка, рассказ, имеет представления о некоторых их особенностях.</w:t>
      </w:r>
    </w:p>
    <w:p w:rsidR="006C4031" w:rsidRPr="00B8604E" w:rsidRDefault="006C4031" w:rsidP="006C4031">
      <w:pPr>
        <w:pStyle w:val="6"/>
        <w:spacing w:before="0" w:line="240" w:lineRule="auto"/>
        <w:ind w:firstLine="567"/>
      </w:pPr>
      <w:r w:rsidRPr="00B8604E">
        <w:rPr>
          <w:rFonts w:ascii="Times New Roman" w:hAnsi="Times New Roman" w:cs="Times New Roman"/>
          <w:b/>
          <w:color w:val="auto"/>
          <w:sz w:val="28"/>
          <w:szCs w:val="28"/>
        </w:rPr>
        <w:t>Для чтения  детям</w:t>
      </w:r>
    </w:p>
    <w:p w:rsidR="006C4031" w:rsidRPr="001D21FE" w:rsidRDefault="006C4031" w:rsidP="006C4031">
      <w:pPr>
        <w:pStyle w:val="p2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9E48B9">
        <w:rPr>
          <w:rStyle w:val="s3"/>
          <w:i/>
          <w:sz w:val="28"/>
          <w:szCs w:val="28"/>
        </w:rPr>
        <w:t>Татарские народные песенки, потешки</w:t>
      </w:r>
      <w:r>
        <w:rPr>
          <w:rStyle w:val="s3"/>
          <w:i/>
          <w:sz w:val="28"/>
          <w:szCs w:val="28"/>
        </w:rPr>
        <w:t xml:space="preserve">: </w:t>
      </w:r>
      <w:r w:rsidRPr="001D21FE">
        <w:rPr>
          <w:sz w:val="28"/>
          <w:szCs w:val="28"/>
        </w:rPr>
        <w:t>«Ладушки, ладушки», «Спи, малышка, засыпай…», «В лес по ягоды спешу», пер. Н. Ишмухаметова; «Большие ноги шли по дороге», пер. А.Аминова; «Позовём-ка…», «Расти, расти, подрастай», «Этот палец – дедушка…», пер. Р. Ахметова.</w:t>
      </w:r>
    </w:p>
    <w:p w:rsidR="006C4031" w:rsidRPr="001D21FE" w:rsidRDefault="006C4031" w:rsidP="006C4031">
      <w:pPr>
        <w:pStyle w:val="p2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9E48B9">
        <w:rPr>
          <w:rStyle w:val="s3"/>
          <w:i/>
          <w:sz w:val="28"/>
          <w:szCs w:val="28"/>
        </w:rPr>
        <w:t>Сказки</w:t>
      </w:r>
      <w:r w:rsidRPr="009E48B9">
        <w:rPr>
          <w:rStyle w:val="s4"/>
          <w:i/>
          <w:sz w:val="28"/>
          <w:szCs w:val="28"/>
        </w:rPr>
        <w:t>.</w:t>
      </w:r>
      <w:r w:rsidRPr="009E48B9">
        <w:rPr>
          <w:i/>
          <w:sz w:val="28"/>
          <w:szCs w:val="28"/>
        </w:rPr>
        <w:t xml:space="preserve"> Татарск</w:t>
      </w:r>
      <w:r>
        <w:rPr>
          <w:i/>
          <w:sz w:val="28"/>
          <w:szCs w:val="28"/>
        </w:rPr>
        <w:t>ие</w:t>
      </w:r>
      <w:r w:rsidRPr="009E48B9">
        <w:rPr>
          <w:i/>
          <w:sz w:val="28"/>
          <w:szCs w:val="28"/>
        </w:rPr>
        <w:t xml:space="preserve"> народн</w:t>
      </w:r>
      <w:r>
        <w:rPr>
          <w:i/>
          <w:sz w:val="28"/>
          <w:szCs w:val="28"/>
        </w:rPr>
        <w:t xml:space="preserve">ые </w:t>
      </w:r>
      <w:r w:rsidRPr="009E48B9">
        <w:rPr>
          <w:i/>
          <w:sz w:val="28"/>
          <w:szCs w:val="28"/>
        </w:rPr>
        <w:t>сказки</w:t>
      </w:r>
      <w:r>
        <w:rPr>
          <w:sz w:val="28"/>
          <w:szCs w:val="28"/>
        </w:rPr>
        <w:t>:</w:t>
      </w:r>
      <w:r w:rsidRPr="001D21FE">
        <w:rPr>
          <w:sz w:val="28"/>
          <w:szCs w:val="28"/>
        </w:rPr>
        <w:t xml:space="preserve"> «Коза и волк», п</w:t>
      </w:r>
      <w:r>
        <w:rPr>
          <w:sz w:val="28"/>
          <w:szCs w:val="28"/>
        </w:rPr>
        <w:t xml:space="preserve">ер. Р. Кожевниковой; Р. Батулла. </w:t>
      </w:r>
      <w:r w:rsidRPr="001D21FE">
        <w:rPr>
          <w:sz w:val="28"/>
          <w:szCs w:val="28"/>
        </w:rPr>
        <w:t>«Медвежонок Аппас», пер. Н. Краевой; Дж.Тарджеманов. «Добрый сон», пер. З.Халитовой.</w:t>
      </w:r>
    </w:p>
    <w:p w:rsidR="006C4031" w:rsidRPr="001D21FE" w:rsidRDefault="006C4031" w:rsidP="006C4031">
      <w:pPr>
        <w:pStyle w:val="p2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036D5A">
        <w:rPr>
          <w:rStyle w:val="s3"/>
          <w:i/>
          <w:sz w:val="28"/>
          <w:szCs w:val="28"/>
        </w:rPr>
        <w:t>Поэзия</w:t>
      </w:r>
      <w:r>
        <w:rPr>
          <w:rStyle w:val="s3"/>
          <w:i/>
          <w:sz w:val="28"/>
          <w:szCs w:val="28"/>
        </w:rPr>
        <w:t>:</w:t>
      </w:r>
      <w:r w:rsidRPr="001D21FE">
        <w:rPr>
          <w:sz w:val="28"/>
          <w:szCs w:val="28"/>
        </w:rPr>
        <w:t xml:space="preserve">Ш. Галиев. «Баю-баю», пер. Б. Сулимова; Р. Валеев. «Колыбельная», пер. М. Одиноковой; Ш. Галиев. «Дятел», пер. Р. Кожевниковой; Р. Курбан. «Спи, дочурка», «Корова», пер. С. Малышева; М. Джалиль. «Петух», пер. Ю. Лопатина; Г.Тукай. «Гали и коза», пер. В. Валеевой; Дж.Тарджеманов. «Дождик идет», пер. М.Ивенсен. </w:t>
      </w:r>
    </w:p>
    <w:p w:rsidR="00FC5727" w:rsidRDefault="00FC5727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lastRenderedPageBreak/>
        <w:t>2.2.2.4. Художественно-эстетическое развитие</w:t>
      </w:r>
    </w:p>
    <w:p w:rsidR="00F15E33" w:rsidRPr="00F15E33" w:rsidRDefault="00F15E3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5E33">
        <w:rPr>
          <w:rFonts w:ascii="Times New Roman" w:hAnsi="Times New Roman" w:cs="Times New Roman"/>
          <w:sz w:val="28"/>
          <w:szCs w:val="28"/>
        </w:rPr>
        <w:t>Образовательная область «Художественно-эстетическое развитие» предусматривает:</w:t>
      </w:r>
    </w:p>
    <w:p w:rsidR="00F15E33" w:rsidRPr="00F15E33" w:rsidRDefault="00F15E3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5E33">
        <w:rPr>
          <w:rFonts w:ascii="Times New Roman" w:hAnsi="Times New Roman" w:cs="Times New Roman"/>
          <w:sz w:val="28"/>
          <w:szCs w:val="28"/>
        </w:rPr>
        <w:t xml:space="preserve">развитие предпосылок ценностно-смыслового восприятия и понимания мира природы и произведений искусства (словесного, музыкального, изобразительного); </w:t>
      </w:r>
    </w:p>
    <w:p w:rsidR="00F15E33" w:rsidRPr="00F15E33" w:rsidRDefault="00F15E3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5E33">
        <w:rPr>
          <w:rFonts w:ascii="Times New Roman" w:hAnsi="Times New Roman" w:cs="Times New Roman"/>
          <w:sz w:val="28"/>
          <w:szCs w:val="28"/>
        </w:rPr>
        <w:t>становление эстетического и эмоционально-нравственного отношения к окружающему миру, воспитание эстетического вкуса;</w:t>
      </w:r>
    </w:p>
    <w:p w:rsidR="00F15E33" w:rsidRPr="00F15E33" w:rsidRDefault="00F15E3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5E33">
        <w:rPr>
          <w:rFonts w:ascii="Times New Roman" w:hAnsi="Times New Roman" w:cs="Times New Roman"/>
          <w:sz w:val="28"/>
          <w:szCs w:val="28"/>
        </w:rPr>
        <w:t xml:space="preserve">формирование элементарных представлений о видах искусства (музыка, живопись, театр, народное искусство и др.); </w:t>
      </w:r>
    </w:p>
    <w:p w:rsidR="00087710" w:rsidRDefault="00F15E3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F15E33">
        <w:rPr>
          <w:rFonts w:ascii="Times New Roman" w:hAnsi="Times New Roman" w:cs="Times New Roman"/>
          <w:sz w:val="28"/>
          <w:szCs w:val="28"/>
          <w:lang w:eastAsia="ru-RU"/>
        </w:rPr>
        <w:t>формирование художественных умений и навыков в разных видах деятельности (рисовании, лепке, аппликации, художественном конструировании, пении, игре на детских музыкальных инструментах, музыкально-ритмических движениях,</w:t>
      </w:r>
    </w:p>
    <w:p w:rsidR="00F15E33" w:rsidRPr="00F15E33" w:rsidRDefault="00F15E33" w:rsidP="00087710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15E33">
        <w:rPr>
          <w:rFonts w:ascii="Times New Roman" w:hAnsi="Times New Roman" w:cs="Times New Roman"/>
          <w:sz w:val="28"/>
          <w:szCs w:val="28"/>
          <w:lang w:eastAsia="ru-RU"/>
        </w:rPr>
        <w:t xml:space="preserve">словесном творчестве и др), </w:t>
      </w:r>
    </w:p>
    <w:p w:rsidR="00F15E33" w:rsidRPr="00F15E33" w:rsidRDefault="00F15E3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5E33">
        <w:rPr>
          <w:rFonts w:ascii="Times New Roman" w:hAnsi="Times New Roman" w:cs="Times New Roman"/>
          <w:sz w:val="28"/>
          <w:szCs w:val="28"/>
          <w:lang w:eastAsia="ru-RU"/>
        </w:rPr>
        <w:t xml:space="preserve">освоение разнообразных средств художественной выразительности </w:t>
      </w:r>
      <w:r w:rsidRPr="00F15E33">
        <w:rPr>
          <w:rFonts w:ascii="Times New Roman" w:hAnsi="Times New Roman" w:cs="Times New Roman"/>
          <w:sz w:val="28"/>
          <w:szCs w:val="28"/>
        </w:rPr>
        <w:t>в различных видах искусства;</w:t>
      </w:r>
    </w:p>
    <w:p w:rsidR="00F15E33" w:rsidRPr="00F15E33" w:rsidRDefault="00F15E3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5E33">
        <w:rPr>
          <w:rFonts w:ascii="Times New Roman" w:hAnsi="Times New Roman" w:cs="Times New Roman"/>
          <w:sz w:val="28"/>
          <w:szCs w:val="28"/>
        </w:rPr>
        <w:t xml:space="preserve">реализацию художественно-творческих способностей ребенка в повседневной жизни и различных видах досуговой деятельности (праздники, развлечения и др.) </w:t>
      </w:r>
    </w:p>
    <w:p w:rsidR="00F15E33" w:rsidRPr="00F15E33" w:rsidRDefault="00F15E3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5E33">
        <w:rPr>
          <w:rFonts w:ascii="Times New Roman" w:hAnsi="Times New Roman" w:cs="Times New Roman"/>
          <w:sz w:val="28"/>
          <w:szCs w:val="28"/>
        </w:rPr>
        <w:t>развитие и поддержку самостоятельной творческой деятельности детей (изобразительной, конструктивной, музыкальной, художественно-речевой, театрализованной и др.).</w:t>
      </w:r>
    </w:p>
    <w:p w:rsidR="00AB6C13" w:rsidRPr="00721EA8" w:rsidRDefault="00AB6C13" w:rsidP="00C25AB2">
      <w:pPr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721EA8">
        <w:rPr>
          <w:rFonts w:ascii="Times New Roman" w:hAnsi="Times New Roman" w:cs="Times New Roman"/>
          <w:b/>
          <w:i/>
          <w:sz w:val="28"/>
          <w:szCs w:val="28"/>
        </w:rPr>
        <w:t>Региональный компонент:</w:t>
      </w:r>
    </w:p>
    <w:p w:rsidR="00A53BC5" w:rsidRPr="00A53BC5" w:rsidRDefault="00A53BC5" w:rsidP="00A53BC5">
      <w:pPr>
        <w:spacing w:after="0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В области «Художественно-эстетическое развитие» основными задачами образовательной деятельности является создание условий для развития у детей интереса к эстетической стороне действительности, ознакомления с разными видами и жанрами искусства (словесного, музыкального, изобразительного), в том числе народного творчества, приобщения к разным видам художественно-эстетической действительности, развития потребности в творческом самовыражении, инициативности и самостоятельности в воплощении художественного замысла.</w:t>
      </w:r>
    </w:p>
    <w:p w:rsidR="00A53BC5" w:rsidRPr="00A53BC5" w:rsidRDefault="00A53BC5" w:rsidP="00A53BC5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В сфере развития у детей интереса к эстетической стороне действительности, ознакомления с разными видами и жанрами, в том числе народного творчества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Приобщать детей к восприятию искусства, развивать интерес к нему. Познакомить с выдающими произведениями деятелей изобразительного искусства республики (Х. Якупов, И. Зарипов, Р. Шамсутдинов и др.).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 xml:space="preserve">Познакомить детей с понятием «пейзаж», с творчеством известного русского пейзажиста И.И. Шишкина, уроженца города Елабуги («Утро в сосновом бору», «Рожь», «Полянка» и др.). Развивать умение эмоционально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>откликаться на изображение, понимать его, соотносить увиденное с собственным опытом.</w:t>
      </w:r>
    </w:p>
    <w:p w:rsidR="00000033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 xml:space="preserve">Продолжать знакомство с керамическим промыслом – древнейшим видом искусства, с творчеством современных художников-керамиков (Б.А. Шубин, А. Абзгильдин, Р. Миргалимов, А. Минуллина). Обратить внимание детей на национальное своеобразие керамических изделий, выраженных как в силуэте формы, так и в орнаментальном решении. Способствовать проявлению умения </w:t>
      </w:r>
    </w:p>
    <w:p w:rsidR="00000033" w:rsidRPr="00A53BC5" w:rsidRDefault="00A53BC5" w:rsidP="00000033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выделять элементы национального орнамента.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Обратить внимание детей на особенности русского национального костюма, сравнить его с традиционным татарским костюмом (с особенностями головных уборов, одежды, обуви, украшений). Помочь найти сходство и отличие в национальной одежде.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Познакомить детей с искусством кожаной мозаики. Рассмотреть кожаные туфли, башмаки, ичиги, узоры, расположенные на передке ичигов и украшающие голенища. Обратить внимание детей на цветной фон, собирающий яркие вписанные друг в друга элементы в единую композицию, криволинейность, замкнутость форм, сшивание их контрастными по цвету шелковыми нитями и т.д.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 xml:space="preserve">Продолжить знакомство детей с архитектурой родного города. Помочь понять зависимость конструкции здания от его назначения (жилой дом, мечеть, кинотеатр и т.д.). Обратить внимание на сходства и различия архитектурных сооружений одинакового назначения. 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Познакомить с архитектурным ансамблем Кремля (Спасская башня, Башня Сююмбеки, соборная мечеть Кул Шариф, Преображенская проездная башня, Благовещенский собор и т.д.). Формировать опыт восприятия объектов истории и культуры. Вызвать желание познавать историю Кремля.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Организовать экскурсию в старинную часть города (Старотатарская слобода Казани), где сохранились старинные бревенчатые дома, приусадебные постройки (ворота, заборы), украшенные резьбой по дереву. Обратить внимание на характер резных узоров, их пропорции и цветовые решения (характерные татарской вышивке, кожаной мозаики). 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ab/>
        <w:t>Расширять знания детей о книжной иллюстрации. Познакомить с творчеством художников-иллюстраторов, проиллюстрировавших образы героев  в стихотворениях Р. Миннуллина, Ш. Галеева, Р. Валеевой и др. Развивать умение сравнивать иллюстрации разных художников к одному и тому же литературному произведению, рассказывать о своем восприятии.</w:t>
      </w:r>
    </w:p>
    <w:p w:rsidR="00000033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В сфере приобщения к разным видам художественно-эстетической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действительности, развития потребности в творческом самовыражении, инициативности и самостоятельности в воплощении художественного замысла</w:t>
      </w:r>
    </w:p>
    <w:p w:rsidR="00A53BC5" w:rsidRPr="00A53BC5" w:rsidRDefault="00A53BC5" w:rsidP="00A53BC5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Изобразительная деятельность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Рисование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 xml:space="preserve">Продолжать знакомство детей с элементами национального орнамента. Рассмотреть цветочно-растительные мотивы (полевые, луговые, садовые);   мотивы пальметт и полупальметт,  лотосообразные мотивы, мотивы листьев и др. Обратить внимание на характер композиции (симметричные, ассиметричные), на цветочный букет, в котором одновременно могут использоваться мотивы разных цветов. 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Обогащать художественный опыт детей в декоративной деятельности: показать способы рисования симметричного букета, у которого одинаковы обе стороны узора относительно вертикального стебля.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 xml:space="preserve">Совершенствовать технику декоративного рисования на силуэтах одежды, головных уборов, обуви (тюбетейка, фартук, ичиги и др.), предметах быта (полотенце, веретено и др.), поощрять разнообразие используемых элементов национального орнамента. 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Познакомить с новыми цветами (фиолетовый) и оттенками (темно-фиолетовый, сиреневый). Учить смешивать краски для получения новых оттенков. Поощрять самостоятельный выбор сочетания цветов.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 xml:space="preserve">Привлекать детей к выполнению коллективных работ по мотивам татарского прикладного искусства. Давать возможность комбинировать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>освоенные способы, сочетать приемы декоративного рисования с различными техниками художественного конструирования, аппликации, детского дизайна.</w:t>
      </w:r>
    </w:p>
    <w:p w:rsidR="00000033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Обогащать опыт изображения предметов быта, персонажей татарских народных сказок. Поощрять создание сюжетных композиций по сказкам  Г. Тукая, А. Алиша («Кого встретила болтливая утка»,  «Кто самый сильный»,</w:t>
      </w:r>
    </w:p>
    <w:p w:rsidR="00A53BC5" w:rsidRPr="00A53BC5" w:rsidRDefault="00470B6E" w:rsidP="00000033">
      <w:pPr>
        <w:spacing w:after="0" w:line="360" w:lineRule="auto"/>
        <w:ind w:firstLine="708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 w:rsidR="00A53BC5"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«Встреча Шурале и Былтыра» «Коза и баран» и др.). 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Поддерживать стремление детей передавать в рисунках яркие события из общественной жизни родного города (села), побуждать к рассказу о нарисованном. Содействовать свободному проявлению художественного творчества.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Лепка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Обогащать художественное восприятие, умение лепить с натуры актюбинские и шемордановские игрушки, передавать их характерные особенности.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 xml:space="preserve">Познакомить детей с техникой рельефного изображения. Учитывая характерные особенности натуры, показать как лепить трилистник, правильно передавая пропорции. Обратить внимание детей на то, что лепку следует начинать с плинтуса – основания, на поверхность которого концом стеки наносится контурный рисунок рельефа. 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Содействовать дальнейшему освоению техники лепки ленточным способом, из целого куска глины, дополнять ее мелкими деталями, украшать при помощи стеки, штампа, налепа (кувшин, ваза, ковшик, кумган и т.д.).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Поддерживать самостоятельное определение замысла, стремление создать несложные сюжеты и выразительные образы: «На сабантуе», «Девушка с коромыслом», «Три дочери» и др.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Поддерживать интерес к воплощению своих личных представлений героев литературных произведений (Водяная, Шурале, Камыр-батыр и т.п.). Развивать свободное проявление творчества, поддерживать инициативу.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Аппликация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 xml:space="preserve">Развивать интерес к искусству аппликации, усложняя его содержание и расширяя возможности создания разнообразных изображений. </w:t>
      </w:r>
    </w:p>
    <w:p w:rsidR="00000033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 xml:space="preserve">Создавать условия для освоения новых способов вырезания одинаковых элементов национального узора из бумаги, сложенной гармошкой (лепестки шиповника, василька, ромашки, листья и др.), симметричных изображений – из 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бумаги сложенной пополам (трилистник, полупальметт, тюльпан, колокольчик и др.). Использовать технику обрывной аппликации для более выразительной передачи цветов в композиции. Поощрять умение сочетать разные изобразительные средства.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Помочь освоению объемной аппликации для создания композиции из цветов георгина, пиона, астры. Поощрять стремление дополнить композицию деталями, обогащающими изображение (птицы, пчелы, бабочки и т.п.). 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Обогащать художественный опыт путём составления и наклеивания на лист бумаги силуэтов архитектурных сооружений  разных по назначению (цирк, вокзал, супермаркет, жилой дом и т.д.). Развивать умение планировать работу, используя наглядные способы планирования (эскиз, композиционная схема).</w:t>
      </w:r>
    </w:p>
    <w:p w:rsidR="00A53BC5" w:rsidRPr="00A53BC5" w:rsidRDefault="00A53BC5" w:rsidP="00A53BC5">
      <w:pPr>
        <w:spacing w:after="0" w:line="240" w:lineRule="auto"/>
        <w:jc w:val="both"/>
        <w:rPr>
          <w:rFonts w:ascii="Times New Roman" w:eastAsiaTheme="minorEastAsia" w:hAnsi="Times New Roman" w:cs="Times New Roman"/>
          <w:i/>
          <w:sz w:val="24"/>
          <w:szCs w:val="24"/>
          <w:lang w:eastAsia="ru-RU"/>
        </w:rPr>
      </w:pP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</w:r>
      <w:r w:rsidRPr="00A53BC5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Музыкальная деятельность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Развивать интонационно-мелодическое восприятие татарской музыки, понимание содержания, лежащего в её основе. Накапливать запас музыкальных впечатлений, учить узнавать мелодию по отдельным фрагментам произведения. Способствовать умению определять настроение, характер музыки, развивать музыкальную память.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tt-RU"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val="tt-RU" w:eastAsia="ru-RU"/>
        </w:rPr>
        <w:tab/>
        <w:t xml:space="preserve">Познакомить с понятием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Theme="minorEastAsia" w:hAnsi="Times New Roman" w:cs="Times New Roman"/>
          <w:sz w:val="28"/>
          <w:szCs w:val="28"/>
          <w:lang w:val="tt-RU" w:eastAsia="ru-RU"/>
        </w:rPr>
        <w:t>жанр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Theme="minorEastAsia" w:hAnsi="Times New Roman" w:cs="Times New Roman"/>
          <w:sz w:val="28"/>
          <w:szCs w:val="28"/>
          <w:lang w:val="tt-RU" w:eastAsia="ru-RU"/>
        </w:rPr>
        <w:t xml:space="preserve"> музыкального искусства (песня, танец, марш). Учить определять жанры некоторых музыкальных произведений татарских композиторов, узнавать звучание знакомых музыкальных инструментов (домбра, курай, кубыз, тальянка и др.). П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оддерживать беседу о музыкальном произведении.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tt-RU"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val="tt-RU" w:eastAsia="ru-RU"/>
        </w:rPr>
        <w:tab/>
        <w:t>Познакомить с мелодией Государственного гимна Республики Татарстан. Развивать чувство патриотизма.</w:t>
      </w:r>
    </w:p>
    <w:p w:rsid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val="tt-RU"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val="tt-RU" w:eastAsia="ru-RU"/>
        </w:rPr>
        <w:t>Обогащать музыкально-слуховой опыт за счет ознакомления с красиво звучащими сольными и хоровыми вокальными произведениями. Вызывать желание повторно прослушать сольное или хоровое исполнение.</w:t>
      </w:r>
      <w:r w:rsidRPr="00A53BC5">
        <w:rPr>
          <w:rFonts w:ascii="Times New Roman" w:eastAsiaTheme="minorEastAsia" w:hAnsi="Times New Roman" w:cs="Times New Roman"/>
          <w:sz w:val="28"/>
          <w:szCs w:val="28"/>
          <w:lang w:val="tt-RU" w:eastAsia="ru-RU"/>
        </w:rPr>
        <w:tab/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ab/>
        <w:t>Совершенствовать певческие навыки на основе национального репертуара. Выстраивать деятельность по вокалу с учетом природных типов голосов, эмоционально передавая характер песни.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="PMingLiU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="PMingLiU" w:hAnsi="Times New Roman" w:cs="Times New Roman"/>
          <w:sz w:val="28"/>
          <w:szCs w:val="28"/>
          <w:lang w:val="tt-RU" w:eastAsia="ru-RU"/>
        </w:rPr>
        <w:tab/>
        <w:t xml:space="preserve">Совершенствовать технику исполнения танцевальных движений, отрабатывая их сложные варианты: </w:t>
      </w:r>
      <w:r w:rsidRPr="00A53BC5">
        <w:rPr>
          <w:rFonts w:ascii="Times New Roman" w:eastAsia="PMingLiU" w:hAnsi="Times New Roman" w:cs="Times New Roman"/>
          <w:sz w:val="28"/>
          <w:szCs w:val="28"/>
          <w:lang w:eastAsia="ru-RU"/>
        </w:rPr>
        <w:t>«одинарное захлестывание», «дробь», «</w:t>
      </w:r>
      <w:r w:rsidRPr="00A53BC5">
        <w:rPr>
          <w:rFonts w:ascii="Times New Roman" w:eastAsia="PMingLiU" w:hAnsi="Times New Roman" w:cs="Times New Roman"/>
          <w:sz w:val="28"/>
          <w:szCs w:val="28"/>
          <w:lang w:val="tt-RU" w:eastAsia="ru-RU"/>
        </w:rPr>
        <w:t>борма</w:t>
      </w:r>
      <w:r w:rsidRPr="00A53BC5">
        <w:rPr>
          <w:rFonts w:ascii="Times New Roman" w:eastAsia="PMingLiU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PMingLiU" w:hAnsi="Times New Roman" w:cs="Times New Roman"/>
          <w:sz w:val="28"/>
          <w:szCs w:val="28"/>
          <w:lang w:val="tt-RU" w:eastAsia="ru-RU"/>
        </w:rPr>
        <w:t xml:space="preserve">, </w:t>
      </w:r>
      <w:r w:rsidRPr="00A53BC5">
        <w:rPr>
          <w:rFonts w:ascii="Times New Roman" w:eastAsia="PMingLiU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PMingLiU" w:hAnsi="Times New Roman" w:cs="Times New Roman"/>
          <w:sz w:val="28"/>
          <w:szCs w:val="28"/>
          <w:lang w:val="tt-RU" w:eastAsia="ru-RU"/>
        </w:rPr>
        <w:t>бишек</w:t>
      </w:r>
      <w:r w:rsidRPr="00A53BC5">
        <w:rPr>
          <w:rFonts w:ascii="Times New Roman" w:eastAsia="PMingLiU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PMingLiU" w:hAnsi="Times New Roman" w:cs="Times New Roman"/>
          <w:sz w:val="28"/>
          <w:szCs w:val="28"/>
          <w:lang w:val="tt-RU" w:eastAsia="ru-RU"/>
        </w:rPr>
        <w:t xml:space="preserve">, </w:t>
      </w:r>
      <w:r w:rsidRPr="00A53BC5">
        <w:rPr>
          <w:rFonts w:ascii="Times New Roman" w:eastAsia="PMingLiU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PMingLiU" w:hAnsi="Times New Roman" w:cs="Times New Roman"/>
          <w:sz w:val="28"/>
          <w:szCs w:val="28"/>
          <w:lang w:val="tt-RU" w:eastAsia="ru-RU"/>
        </w:rPr>
        <w:t>присядка</w:t>
      </w:r>
      <w:r w:rsidRPr="00A53BC5">
        <w:rPr>
          <w:rFonts w:ascii="Times New Roman" w:eastAsia="PMingLiU" w:hAnsi="Times New Roman" w:cs="Times New Roman"/>
          <w:sz w:val="28"/>
          <w:szCs w:val="28"/>
          <w:lang w:eastAsia="ru-RU"/>
        </w:rPr>
        <w:t>», «носок - пятка»</w:t>
      </w:r>
      <w:r w:rsidRPr="00A53BC5">
        <w:rPr>
          <w:rFonts w:ascii="Times New Roman" w:eastAsia="PMingLiU" w:hAnsi="Times New Roman" w:cs="Times New Roman"/>
          <w:sz w:val="28"/>
          <w:szCs w:val="28"/>
          <w:lang w:val="tt-RU" w:eastAsia="ru-RU"/>
        </w:rPr>
        <w:t xml:space="preserve">, </w:t>
      </w:r>
      <w:r w:rsidRPr="00A53BC5">
        <w:rPr>
          <w:rFonts w:ascii="Times New Roman" w:eastAsia="PMingLiU" w:hAnsi="Times New Roman" w:cs="Times New Roman"/>
          <w:sz w:val="28"/>
          <w:szCs w:val="28"/>
          <w:lang w:eastAsia="ru-RU"/>
        </w:rPr>
        <w:t>«основной ход», «ход с каблука»</w:t>
      </w:r>
      <w:r w:rsidRPr="00A53BC5">
        <w:rPr>
          <w:rFonts w:ascii="Times New Roman" w:eastAsia="PMingLiU" w:hAnsi="Times New Roman" w:cs="Times New Roman"/>
          <w:sz w:val="28"/>
          <w:szCs w:val="28"/>
          <w:lang w:val="tt-RU" w:eastAsia="ru-RU"/>
        </w:rPr>
        <w:t xml:space="preserve">, </w:t>
      </w:r>
      <w:r w:rsidRPr="00A53BC5">
        <w:rPr>
          <w:rFonts w:ascii="Times New Roman" w:eastAsia="PMingLiU" w:hAnsi="Times New Roman" w:cs="Times New Roman"/>
          <w:sz w:val="28"/>
          <w:szCs w:val="28"/>
          <w:lang w:eastAsia="ru-RU"/>
        </w:rPr>
        <w:t>«боковой ход», «кружение</w:t>
      </w:r>
      <w:r w:rsidRPr="00A53BC5">
        <w:rPr>
          <w:rFonts w:ascii="Times New Roman" w:eastAsia="PMingLiU" w:hAnsi="Times New Roman" w:cs="Times New Roman"/>
          <w:sz w:val="28"/>
          <w:szCs w:val="28"/>
          <w:lang w:val="tt-RU" w:eastAsia="ru-RU"/>
        </w:rPr>
        <w:t xml:space="preserve"> парами</w:t>
      </w:r>
      <w:r w:rsidRPr="00A53BC5">
        <w:rPr>
          <w:rFonts w:ascii="Times New Roman" w:eastAsia="PMingLiU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PMingLiU" w:hAnsi="Times New Roman" w:cs="Times New Roman"/>
          <w:sz w:val="28"/>
          <w:szCs w:val="28"/>
          <w:lang w:val="tt-RU" w:eastAsia="ru-RU"/>
        </w:rPr>
        <w:t xml:space="preserve"> и др. Поддерживать проявления музыкально-двигательной импровизации в работе над танцевальными движениями.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="PMingLiU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="PMingLiU" w:hAnsi="Times New Roman" w:cs="Times New Roman"/>
          <w:sz w:val="28"/>
          <w:szCs w:val="28"/>
          <w:lang w:eastAsia="ru-RU"/>
        </w:rPr>
        <w:tab/>
        <w:t>Познакомить детей с ходом в татарском (русском) хороводе, формировать легкость в естественных движениях.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="PMingLiU" w:hAnsi="Times New Roman" w:cs="Times New Roman"/>
          <w:sz w:val="28"/>
          <w:szCs w:val="28"/>
          <w:lang w:val="tt-RU" w:eastAsia="ru-RU"/>
        </w:rPr>
      </w:pPr>
      <w:r w:rsidRPr="00A53BC5">
        <w:rPr>
          <w:rFonts w:ascii="Times New Roman" w:eastAsia="PMingLiU" w:hAnsi="Times New Roman" w:cs="Times New Roman"/>
          <w:sz w:val="28"/>
          <w:szCs w:val="28"/>
          <w:lang w:eastAsia="ru-RU"/>
        </w:rPr>
        <w:tab/>
        <w:t>Познакомить с элементами танцевальных движений народов Поволжья. Развивать умение передавать через движения характер музыки, ее эмоционально-образное содержание.</w:t>
      </w:r>
    </w:p>
    <w:p w:rsidR="00A53BC5" w:rsidRPr="00A53BC5" w:rsidRDefault="00A53BC5" w:rsidP="00A53B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3BC5" w:rsidRPr="00A53BC5" w:rsidRDefault="00A53BC5" w:rsidP="00A53BC5">
      <w:pPr>
        <w:keepNext/>
        <w:keepLines/>
        <w:spacing w:after="0" w:line="360" w:lineRule="auto"/>
        <w:jc w:val="center"/>
        <w:outlineLvl w:val="5"/>
        <w:rPr>
          <w:rFonts w:ascii="Times New Roman" w:eastAsiaTheme="majorEastAsia" w:hAnsi="Times New Roman" w:cs="Times New Roman"/>
          <w:b/>
          <w:iCs/>
          <w:sz w:val="28"/>
          <w:szCs w:val="28"/>
          <w:lang w:eastAsia="ru-RU"/>
        </w:rPr>
      </w:pPr>
    </w:p>
    <w:p w:rsidR="00A53BC5" w:rsidRPr="00A53BC5" w:rsidRDefault="00A53BC5" w:rsidP="00A53BC5">
      <w:pPr>
        <w:keepNext/>
        <w:keepLines/>
        <w:spacing w:after="0" w:line="360" w:lineRule="auto"/>
        <w:jc w:val="center"/>
        <w:outlineLvl w:val="5"/>
        <w:rPr>
          <w:rFonts w:ascii="Times New Roman" w:eastAsiaTheme="majorEastAsia" w:hAnsi="Times New Roman" w:cs="Times New Roman"/>
          <w:b/>
          <w:i/>
          <w:iCs/>
          <w:sz w:val="24"/>
          <w:szCs w:val="24"/>
          <w:lang w:eastAsia="ru-RU"/>
        </w:rPr>
      </w:pPr>
      <w:r w:rsidRPr="00A53BC5">
        <w:rPr>
          <w:rFonts w:ascii="Times New Roman" w:eastAsiaTheme="majorEastAsia" w:hAnsi="Times New Roman" w:cs="Times New Roman"/>
          <w:iCs/>
          <w:sz w:val="24"/>
          <w:szCs w:val="24"/>
          <w:lang w:eastAsia="ru-RU"/>
        </w:rPr>
        <w:t>РЕКОМЕДУЕМЫЙ МУЗЫКАЛЬНЫЙ РЕПЕРТУАР</w:t>
      </w:r>
    </w:p>
    <w:p w:rsidR="00A53BC5" w:rsidRPr="00A53BC5" w:rsidRDefault="00A53BC5" w:rsidP="00A53BC5">
      <w:pPr>
        <w:keepNext/>
        <w:keepLines/>
        <w:spacing w:after="0" w:line="360" w:lineRule="auto"/>
        <w:jc w:val="center"/>
        <w:outlineLvl w:val="5"/>
        <w:rPr>
          <w:rFonts w:ascii="Times New Roman" w:eastAsiaTheme="majorEastAsia" w:hAnsi="Times New Roman" w:cs="Times New Roman"/>
          <w:b/>
          <w:i/>
          <w:iCs/>
          <w:sz w:val="24"/>
          <w:szCs w:val="24"/>
          <w:lang w:eastAsia="ru-RU"/>
        </w:rPr>
      </w:pPr>
      <w:r w:rsidRPr="00A53BC5">
        <w:rPr>
          <w:rFonts w:ascii="Times New Roman" w:eastAsiaTheme="majorEastAsia" w:hAnsi="Times New Roman" w:cs="Times New Roman"/>
          <w:b/>
          <w:i/>
          <w:iCs/>
          <w:sz w:val="24"/>
          <w:szCs w:val="24"/>
          <w:lang w:eastAsia="ru-RU"/>
        </w:rPr>
        <w:tab/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val="tt-RU"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val="tt-RU" w:eastAsia="ru-RU"/>
        </w:rPr>
        <w:t xml:space="preserve">Слушание музыки   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Государственнй гимн Республики Татарстан, муз. Р. Яхина;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«Радостный город», муз. Л. Батыр-Булгари, сл. Г. Зайнашевой, пер. С. Малышева; «Утро», муз. Н.Жиганова; «Девушка с серпом», татарская народная мелодия, обраб. Р. Еникеевой; «День чудесный», «Грустная мелодия» (из цикла «Четыре пьесы»), муз. А. Монасыйпова; 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Уммегульсум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мелодия, обраб. Ф. Фаизовой;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Марш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Л. Хайрутдиновой (из оперы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Коварная кошка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);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Колыбельная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М. Яруллина;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Вальс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С. Сайдашева;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Полька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З. Хабибуллина;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Шурале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А. Ключарёва;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Марш Тукая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З. Яруллина;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Рассвет в деревне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Парень с гармошкой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(из цикла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Деревенские картинки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), муз. Л. Батыр-Булгари;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Встреча гостей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муз. С. Сайдашева, сл. Р. Рахмани;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Сабантуй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муз. Л. Батыр-Булгари, сл. Г. Зайнашевой, пер. С. Малышева.</w:t>
      </w:r>
    </w:p>
    <w:p w:rsidR="00000033" w:rsidRDefault="00A53BC5" w:rsidP="00A53BC5">
      <w:pPr>
        <w:spacing w:after="0" w:line="360" w:lineRule="auto"/>
        <w:ind w:firstLine="708"/>
        <w:rPr>
          <w:rFonts w:ascii="Times New Roman" w:eastAsiaTheme="minorEastAsia" w:hAnsi="Times New Roman" w:cs="Times New Roman"/>
          <w:b/>
          <w:i/>
          <w:sz w:val="28"/>
          <w:szCs w:val="28"/>
          <w:lang w:val="tt-RU"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val="tt-RU" w:eastAsia="ru-RU"/>
        </w:rPr>
        <w:t xml:space="preserve">Пение  </w:t>
      </w:r>
    </w:p>
    <w:p w:rsidR="00A53BC5" w:rsidRPr="00A53BC5" w:rsidRDefault="00470B6E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«Солнечный край», муз. Л. Батыр-Булгари, сл. А. Рашитова, пер. С. Малышева; «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Петушок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муз. Дж. Файзи, сл. М. Джалиля, пер. Ю. Лопатина;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«Бабочка», муз. Р. Еникеевой, сл. Л. Лерон; «Праздник листьев», муз. Р. Еникеевой, сл. Л. Лерон, пер. Р. Архипова; «Осень»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муз.и сл. Л. Хисматуллиной; 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«Первый снег», муз. 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А. Батыршына, сл. З. Нури, пер. В. Коркина; 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Пришла весна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Дж. Файзи, сл. Ф. Карима, пер. С. Малышева; 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«Эх, пляшут наши сапожки»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муз. Л. Батыр-Булгари, сл. Ш. Галеева, пер. Е. Муравьёва;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«Стирка», муз. Р. Еникеева, сл. Ж. Дарзаман; «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Подарок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и сл. Н. Яхиной; 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Дождик, лей..!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муз. И. Якубова, сл. Р. Валиевой; 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«Жеребёнок в городе», 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муз. М. Шамсутдиновой, сл. Ш. Галиева, пер. С. Малышева; 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Вырасти хочу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»,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муз. М. Имашева, сл. Л. Амирхановой.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val="tt-RU"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val="tt-RU" w:eastAsia="ru-RU"/>
        </w:rPr>
        <w:t xml:space="preserve">Музыкально-ритмические движения        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i/>
          <w:sz w:val="28"/>
          <w:szCs w:val="28"/>
          <w:lang w:val="tt-RU" w:eastAsia="ru-RU"/>
        </w:rPr>
        <w:t xml:space="preserve">Упражнения: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«Юный физкультурник»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А. Бакирова;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Марш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Н. Жиганова;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Встаньте в круг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мелодия., обраб. Р. Тимершиной;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Бусы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мелодия, обраб. Ф. Фаттаха;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Соловей-голубь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мелодия, обраб. М. Музафарова;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Пружинка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», татарская народная мелодия,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обраб. Л. Шигабетдиновой;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Танец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Ф. Залялютдиновой; «Вальс», муз. Р. Яхина;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Золото-серебро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мелодия, обраб. Р. Сабитова;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Эрбет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татарская народная мелодия, обраб. Б. Мулюкова.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</w:r>
      <w:r w:rsidRPr="00A53BC5">
        <w:rPr>
          <w:rFonts w:ascii="Times New Roman" w:eastAsia="Times New Roman" w:hAnsi="Times New Roman" w:cs="Times New Roman"/>
          <w:i/>
          <w:iCs/>
          <w:sz w:val="28"/>
          <w:szCs w:val="28"/>
          <w:lang w:val="tt-RU" w:eastAsia="ru-RU"/>
        </w:rPr>
        <w:t>Упражнения с предметами: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«На празднике урожая»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Л. Хамиди;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Погремушки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муз. Ф. Шаймардановой;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Передача платочка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мелодия, обраб. Г. Беляевой;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Упражнение с флажками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М. Музафарова;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Вальс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муз. Р. Яхина.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val="tt-RU" w:eastAsia="ru-RU"/>
        </w:rPr>
      </w:pPr>
      <w:r w:rsidRPr="00A53BC5">
        <w:rPr>
          <w:rFonts w:ascii="Times New Roman" w:eastAsia="Times New Roman" w:hAnsi="Times New Roman" w:cs="Times New Roman"/>
          <w:i/>
          <w:iCs/>
          <w:sz w:val="28"/>
          <w:szCs w:val="28"/>
          <w:lang w:val="tt-RU" w:eastAsia="ru-RU"/>
        </w:rPr>
        <w:t>Этюды: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«Юный музыкант»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М. Трофименко;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На природе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муз. Р. Калимуллина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; «Маленький рыбак», муз. Р. Зарипова; «Лирический танец», татарская народная мелодия, обраб. А. Ключарева; 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Полька Гульнары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муз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Р. Халитова. </w:t>
      </w:r>
    </w:p>
    <w:p w:rsidR="00000033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A53BC5">
        <w:rPr>
          <w:rFonts w:ascii="Times New Roman" w:eastAsiaTheme="minorEastAsia" w:hAnsi="Times New Roman" w:cs="Times New Roman"/>
          <w:i/>
          <w:sz w:val="28"/>
          <w:szCs w:val="28"/>
          <w:lang w:val="tt-RU" w:eastAsia="ru-RU"/>
        </w:rPr>
        <w:t xml:space="preserve">Танцы: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«Весело танцуем»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Л. Хисматуллиной;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Парный танец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татарская народная мелодия, обраб. З. Хабибуллина;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«Лирический танец», татарская народная мелодия, обраб. А. Ключарева; «Возле елки», муз. И. Шамсутдинова; «Пляска с платочками», муз. Ф. Шаймардановой; 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Потанцуем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lastRenderedPageBreak/>
        <w:t>муз</w:t>
      </w:r>
      <w:r w:rsidRPr="00A53BC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tt-RU" w:eastAsia="ru-RU"/>
        </w:rPr>
        <w:t>.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А. Абдуллина;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Приглашение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башкирская народная мелодия, обраб. А. Кубагушева;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За водой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татарская народная мелодия, обр. Р. Еникеевой.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A53BC5">
        <w:rPr>
          <w:rFonts w:ascii="Times New Roman" w:eastAsia="Times New Roman" w:hAnsi="Times New Roman" w:cs="Times New Roman"/>
          <w:i/>
          <w:iCs/>
          <w:sz w:val="28"/>
          <w:szCs w:val="28"/>
          <w:lang w:val="tt-RU" w:eastAsia="ru-RU"/>
        </w:rPr>
        <w:t>Характерные танцы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: </w:t>
      </w:r>
      <w:r w:rsidRPr="00A53BC5">
        <w:rPr>
          <w:rFonts w:ascii="Times New Roman" w:eastAsiaTheme="minorEastAsia" w:hAnsi="Times New Roman" w:cs="Times New Roman"/>
          <w:sz w:val="28"/>
          <w:szCs w:val="28"/>
          <w:lang w:val="tt-RU"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Вальс», муз. С. Сайдашева;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val="tt-RU"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Танец рябин», муз. Л. Хисматуллиной;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val="tt-RU"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Веселые грибочки», муз. Ф. Шаймардановой; «Танец медвежонка», муз. Н. Жиганова; «Зимний вальс», муз. Ф. Шаймардановой;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val="tt-RU"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Танец цветов», муз. Ф. Фаизовой.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="Times New Roman" w:hAnsi="Times New Roman" w:cs="Times New Roman"/>
          <w:i/>
          <w:iCs/>
          <w:sz w:val="28"/>
          <w:szCs w:val="28"/>
          <w:lang w:val="tt-RU" w:eastAsia="ru-RU"/>
        </w:rPr>
        <w:t xml:space="preserve">Хороводы: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Кария-Закария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татарская народная песня, пер</w:t>
      </w:r>
      <w:r w:rsidRPr="00A53BC5">
        <w:rPr>
          <w:rFonts w:ascii="Times New Roman" w:eastAsia="Times New Roman" w:hAnsi="Times New Roman" w:cs="Times New Roman"/>
          <w:i/>
          <w:iCs/>
          <w:sz w:val="28"/>
          <w:szCs w:val="28"/>
          <w:lang w:val="tt-RU" w:eastAsia="ru-RU"/>
        </w:rPr>
        <w:t>.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С. Малышева;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«Голубой цветок»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Ф. Шаймардановой, сл. народные;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Елка, елочка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и сл. Л. Хисматуллиной;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Дед Мороз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песня, обраб. Р. Еникеевой;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Весёлая игра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татарская народная мелодия, обраб</w:t>
      </w:r>
      <w:r w:rsidRPr="00A53BC5">
        <w:rPr>
          <w:rFonts w:ascii="Times New Roman" w:eastAsia="Times New Roman" w:hAnsi="Times New Roman" w:cs="Times New Roman"/>
          <w:i/>
          <w:iCs/>
          <w:sz w:val="28"/>
          <w:szCs w:val="28"/>
          <w:lang w:val="tt-RU" w:eastAsia="ru-RU"/>
        </w:rPr>
        <w:t>.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Р. Сабита;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Мы с тобой друзья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татарская народная игровая песня, обраб. М. Зайнуллиной.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="Times New Roman" w:hAnsi="Times New Roman" w:cs="Times New Roman"/>
          <w:i/>
          <w:iCs/>
          <w:sz w:val="28"/>
          <w:szCs w:val="28"/>
          <w:lang w:val="tt-RU" w:eastAsia="ru-RU"/>
        </w:rPr>
        <w:t>Музыкальные игры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: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Ротозей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мелодия, обраб. Р. Еникеевой;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Передача платочка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мелодия, обраб. В. Валиевой;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Свободное место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мелодия, обраб. Ш. Монасыйпова;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Найди себе пару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мелодия, обраб. Ф. Залялютдиновой;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Разноцветные платочки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башкирская народная мелодия, обраб. А. Кубагушева;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Птица без гнезда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муз. И. Шамсетдинова (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Весна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);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Сова, совушка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муз. Р. Калимуллина (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Игра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);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Игра парами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удмуртская народная игра;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Уступи свое место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марийская народная игра.</w:t>
      </w:r>
    </w:p>
    <w:p w:rsidR="00000033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A53BC5">
        <w:rPr>
          <w:rFonts w:ascii="Times New Roman" w:eastAsia="Times New Roman" w:hAnsi="Times New Roman" w:cs="Times New Roman"/>
          <w:i/>
          <w:iCs/>
          <w:sz w:val="28"/>
          <w:szCs w:val="28"/>
          <w:lang w:val="tt-RU" w:eastAsia="ru-RU"/>
        </w:rPr>
        <w:t>Игры с пением: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«Э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лчи-бэлчи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мелодия, обраб. Л. Тумашева, сл. Л. Яхнина;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Морская фигура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Ф. Шаймардановой, сл. народные;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Узнай по голосу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и сл. В. Валиевой;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Мы ходили в лес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и сл. Ш. Мазитова;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«Малика»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Ф. Шаймардановой, сл. народные;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«Юрта»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башкирская народная мелодия, обраб</w:t>
      </w:r>
      <w:r w:rsidRPr="00A53BC5">
        <w:rPr>
          <w:rFonts w:ascii="Times New Roman" w:eastAsia="Times New Roman" w:hAnsi="Times New Roman" w:cs="Times New Roman"/>
          <w:i/>
          <w:iCs/>
          <w:sz w:val="28"/>
          <w:szCs w:val="28"/>
          <w:lang w:val="tt-RU" w:eastAsia="ru-RU"/>
        </w:rPr>
        <w:t>.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Ю. Тугаринова;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«Горелки»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удмуртская народная мелодия, обраб. Л. Тумашева, сл. И. Мазнина;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«Гусь плывет»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удмуртская народная песня, обраб. Г. Матвеева;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«Ласточка»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чувашская народная</w:t>
      </w:r>
    </w:p>
    <w:p w:rsidR="00A53BC5" w:rsidRPr="00A53BC5" w:rsidRDefault="00A53BC5" w:rsidP="0000003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игра;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«Сорока»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муз. В. Алексеева, сл. С. Чейвана (марийская игра).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="Times New Roman" w:hAnsi="Times New Roman" w:cs="Times New Roman"/>
          <w:i/>
          <w:iCs/>
          <w:sz w:val="28"/>
          <w:szCs w:val="28"/>
          <w:lang w:val="tt-RU" w:eastAsia="ru-RU"/>
        </w:rPr>
        <w:t xml:space="preserve">Инсценировки: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«В саду поет Наза»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Р. Еникеева, сл. Дж. Дарзамана, пер. С. Малышева;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Бабочка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Ф. Шаймардановой, сл. М. Андержановой;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Что ты рано встаешь, петушок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Л. Батыр-Булгари, сл. Б. Рахмата, пер. Е. 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lastRenderedPageBreak/>
        <w:t xml:space="preserve">Муравьева;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«Часы»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 муз. Ф. Ахметова, сл. М. Джалиля, обраб. А. Гарифуллиной, пер. С. Малышева.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="Times New Roman" w:hAnsi="Times New Roman" w:cs="Times New Roman"/>
          <w:i/>
          <w:iCs/>
          <w:sz w:val="28"/>
          <w:szCs w:val="28"/>
          <w:lang w:val="tt-RU" w:eastAsia="ru-RU"/>
        </w:rPr>
        <w:t xml:space="preserve">Танцевально-игровое творчество: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«Танец»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мелодия, обраб. Л. Шигабетдиновой;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«Кошечка»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мелодия, обраб. Р. Зарипова;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Волк и козлята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мелодия, обраб. Ш. Монасыйпова;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Кукла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М. Бикбовой;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«За водой»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мелодия, обраб. Р. Еникеевой. 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A53BC5">
        <w:rPr>
          <w:rFonts w:ascii="Times New Roman" w:eastAsia="Times New Roman" w:hAnsi="Times New Roman" w:cs="Times New Roman"/>
          <w:i/>
          <w:iCs/>
          <w:sz w:val="28"/>
          <w:szCs w:val="28"/>
          <w:lang w:val="tt-RU" w:eastAsia="ru-RU"/>
        </w:rPr>
        <w:t xml:space="preserve">Игра на детских музыкальных инструментах: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На лугу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Л. Шигабетдиновой, сл. А. Ерикея;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Апипа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татарская народная мелодия, обраб. Р. Еникеевой;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Топотушки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Н. Бакиевой, сл. народные;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Колыбельная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М. Яруллина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Танец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муз. Дж.Файзи. 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tt-RU" w:eastAsia="ru-RU"/>
        </w:rPr>
      </w:pPr>
      <w:r w:rsidRPr="00A53BC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tt-RU" w:eastAsia="ru-RU"/>
        </w:rPr>
        <w:t>Праздники</w:t>
      </w:r>
      <w:r w:rsidRPr="00A53BC5">
        <w:rPr>
          <w:rFonts w:ascii="Times New Roman" w:eastAsia="Times New Roman" w:hAnsi="Times New Roman" w:cs="Times New Roman"/>
          <w:i/>
          <w:iCs/>
          <w:sz w:val="28"/>
          <w:szCs w:val="28"/>
          <w:lang w:val="tt-RU" w:eastAsia="ru-RU"/>
        </w:rPr>
        <w:t xml:space="preserve">: 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Сабантуй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», 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Науруз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, 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Карга боткасы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» и др</w:t>
      </w:r>
      <w:r w:rsidRPr="00A53BC5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EA8" w:rsidRPr="008E4C78" w:rsidRDefault="00721EA8" w:rsidP="00721EA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PSMT" w:hAnsi="Times New Roman" w:cs="Times New Roman"/>
          <w:b/>
          <w:i/>
          <w:iCs/>
          <w:color w:val="FF0000"/>
          <w:sz w:val="28"/>
          <w:szCs w:val="28"/>
        </w:rPr>
      </w:pPr>
    </w:p>
    <w:p w:rsidR="00721EA8" w:rsidRPr="008C6D60" w:rsidRDefault="00721EA8" w:rsidP="00721EA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PSMT" w:hAnsi="Times New Roman" w:cs="Times New Roman"/>
          <w:b/>
          <w:i/>
          <w:iCs/>
          <w:sz w:val="28"/>
          <w:szCs w:val="28"/>
        </w:rPr>
      </w:pPr>
      <w:r w:rsidRPr="008C6D60">
        <w:rPr>
          <w:rFonts w:ascii="Times New Roman" w:eastAsia="TimesNewRomanPSMT" w:hAnsi="Times New Roman" w:cs="Times New Roman"/>
          <w:b/>
          <w:i/>
          <w:iCs/>
          <w:sz w:val="28"/>
          <w:szCs w:val="28"/>
        </w:rPr>
        <w:t>В сфере развития у детей эстетического отношения к окружающему миру</w:t>
      </w:r>
    </w:p>
    <w:p w:rsidR="00721EA8" w:rsidRPr="008C6D60" w:rsidRDefault="00721EA8" w:rsidP="00721EA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C6D60">
        <w:rPr>
          <w:rFonts w:ascii="Times New Roman" w:hAnsi="Times New Roman" w:cs="Times New Roman"/>
          <w:sz w:val="28"/>
          <w:szCs w:val="28"/>
        </w:rPr>
        <w:t>Привлечь внимание детей к кукле в национальном костюме. Способствовать обогащению чувственных впечатлений, проявлению интереса.</w:t>
      </w:r>
    </w:p>
    <w:p w:rsidR="00721EA8" w:rsidRPr="008C6D60" w:rsidRDefault="00721EA8" w:rsidP="00721EA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6D60">
        <w:rPr>
          <w:rFonts w:ascii="Times New Roman" w:hAnsi="Times New Roman" w:cs="Times New Roman"/>
          <w:sz w:val="28"/>
          <w:szCs w:val="28"/>
        </w:rPr>
        <w:t>Обращать внимание детей на предметы быта, украшенные элементарными узорами татарского прикладного искусства. Выз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8C6D60">
        <w:rPr>
          <w:rFonts w:ascii="Times New Roman" w:hAnsi="Times New Roman" w:cs="Times New Roman"/>
          <w:sz w:val="28"/>
          <w:szCs w:val="28"/>
        </w:rPr>
        <w:t>вать положительный эмоциональный отклик на красоту произведений народного творчества.</w:t>
      </w:r>
    </w:p>
    <w:p w:rsidR="00721EA8" w:rsidRPr="008C6D60" w:rsidRDefault="00721EA8" w:rsidP="00721EA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C6D60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Способствовать проявлению положительных эмоций</w:t>
      </w:r>
      <w:r w:rsidRPr="008C6D60">
        <w:rPr>
          <w:rFonts w:ascii="Times New Roman" w:hAnsi="Times New Roman" w:cs="Times New Roman"/>
          <w:sz w:val="28"/>
          <w:szCs w:val="28"/>
        </w:rPr>
        <w:t xml:space="preserve"> при восприятии детских книг с иллюстрациями по мотивам татарских (русских) народных сказок, потешек, коротких стихов татарских писателей и поэтов. </w:t>
      </w:r>
      <w:r w:rsidRPr="008C6D60">
        <w:rPr>
          <w:rFonts w:ascii="Times New Roman" w:eastAsia="TimesNewRomanPSMT" w:hAnsi="Times New Roman" w:cs="Times New Roman"/>
          <w:sz w:val="28"/>
          <w:szCs w:val="28"/>
        </w:rPr>
        <w:t>Поддерживать выражение эстетических переживаний ребенка.</w:t>
      </w:r>
    </w:p>
    <w:p w:rsidR="00721EA8" w:rsidRPr="008C6D60" w:rsidRDefault="00721EA8" w:rsidP="00721EA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PSMT" w:hAnsi="Times New Roman" w:cs="Times New Roman"/>
          <w:b/>
          <w:i/>
          <w:iCs/>
          <w:sz w:val="28"/>
          <w:szCs w:val="28"/>
        </w:rPr>
      </w:pPr>
      <w:r w:rsidRPr="008C6D60">
        <w:rPr>
          <w:rFonts w:ascii="Times New Roman" w:eastAsia="TimesNewRomanPSMT" w:hAnsi="Times New Roman" w:cs="Times New Roman"/>
          <w:b/>
          <w:i/>
          <w:iCs/>
          <w:sz w:val="28"/>
          <w:szCs w:val="28"/>
        </w:rPr>
        <w:t>В сфере приобщения к изобразительным видам деятельности</w:t>
      </w:r>
    </w:p>
    <w:p w:rsidR="00721EA8" w:rsidRPr="007D05D7" w:rsidRDefault="00721EA8" w:rsidP="00721EA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21EA8" w:rsidRPr="00B86DD8" w:rsidRDefault="00721EA8" w:rsidP="00721EA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86DD8">
        <w:rPr>
          <w:rFonts w:ascii="Times New Roman" w:hAnsi="Times New Roman" w:cs="Times New Roman"/>
          <w:b/>
          <w:sz w:val="28"/>
          <w:szCs w:val="28"/>
        </w:rPr>
        <w:t>Изобразительная деятельность</w:t>
      </w:r>
    </w:p>
    <w:p w:rsidR="00721EA8" w:rsidRDefault="00721EA8" w:rsidP="00721EA8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86DD8">
        <w:rPr>
          <w:rFonts w:ascii="Times New Roman" w:hAnsi="Times New Roman" w:cs="Times New Roman"/>
          <w:i/>
          <w:sz w:val="28"/>
          <w:szCs w:val="28"/>
        </w:rPr>
        <w:t>Рисование</w:t>
      </w:r>
    </w:p>
    <w:p w:rsidR="00721EA8" w:rsidRPr="00B86DD8" w:rsidRDefault="00721EA8" w:rsidP="00721EA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6DD8">
        <w:rPr>
          <w:rFonts w:ascii="Times New Roman" w:hAnsi="Times New Roman" w:cs="Times New Roman"/>
          <w:sz w:val="28"/>
          <w:szCs w:val="28"/>
        </w:rPr>
        <w:tab/>
        <w:t xml:space="preserve">Показать детям как можно </w:t>
      </w:r>
      <w:r>
        <w:rPr>
          <w:rFonts w:ascii="Times New Roman" w:hAnsi="Times New Roman" w:cs="Times New Roman"/>
          <w:sz w:val="28"/>
          <w:szCs w:val="28"/>
        </w:rPr>
        <w:t xml:space="preserve">дополнить готовое изображение ритмом мазков, </w:t>
      </w:r>
      <w:r w:rsidRPr="00B86DD8">
        <w:rPr>
          <w:rFonts w:ascii="Times New Roman" w:hAnsi="Times New Roman" w:cs="Times New Roman"/>
          <w:sz w:val="28"/>
          <w:szCs w:val="28"/>
        </w:rPr>
        <w:t>переда</w:t>
      </w:r>
      <w:r>
        <w:rPr>
          <w:rFonts w:ascii="Times New Roman" w:hAnsi="Times New Roman" w:cs="Times New Roman"/>
          <w:sz w:val="28"/>
          <w:szCs w:val="28"/>
        </w:rPr>
        <w:t>вая</w:t>
      </w:r>
      <w:r w:rsidRPr="00B86DD8">
        <w:rPr>
          <w:rFonts w:ascii="Times New Roman" w:hAnsi="Times New Roman" w:cs="Times New Roman"/>
          <w:sz w:val="28"/>
          <w:szCs w:val="28"/>
        </w:rPr>
        <w:t xml:space="preserve"> в рисунке красоту окружающей природы (</w:t>
      </w:r>
      <w:r>
        <w:rPr>
          <w:rFonts w:ascii="Times New Roman" w:hAnsi="Times New Roman" w:cs="Times New Roman"/>
          <w:sz w:val="28"/>
          <w:szCs w:val="28"/>
        </w:rPr>
        <w:t xml:space="preserve">земляника поспела, дождьидет, листопад, снегопад </w:t>
      </w:r>
      <w:r w:rsidRPr="00B86DD8">
        <w:rPr>
          <w:rFonts w:ascii="Times New Roman" w:hAnsi="Times New Roman" w:cs="Times New Roman"/>
          <w:sz w:val="28"/>
          <w:szCs w:val="28"/>
        </w:rPr>
        <w:t>и т.п.).</w:t>
      </w:r>
    </w:p>
    <w:p w:rsidR="00721EA8" w:rsidRDefault="00721EA8" w:rsidP="00721EA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6DD8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Познакомить с </w:t>
      </w:r>
      <w:r w:rsidRPr="00B86DD8">
        <w:rPr>
          <w:rFonts w:ascii="Times New Roman" w:hAnsi="Times New Roman" w:cs="Times New Roman"/>
          <w:sz w:val="28"/>
          <w:szCs w:val="28"/>
        </w:rPr>
        <w:t>названия</w:t>
      </w:r>
      <w:r>
        <w:rPr>
          <w:rFonts w:ascii="Times New Roman" w:hAnsi="Times New Roman" w:cs="Times New Roman"/>
          <w:sz w:val="28"/>
          <w:szCs w:val="28"/>
        </w:rPr>
        <w:t>ми</w:t>
      </w:r>
      <w:r w:rsidRPr="00B86DD8">
        <w:rPr>
          <w:rFonts w:ascii="Times New Roman" w:hAnsi="Times New Roman" w:cs="Times New Roman"/>
          <w:sz w:val="28"/>
          <w:szCs w:val="28"/>
        </w:rPr>
        <w:t xml:space="preserve"> цветов (</w:t>
      </w:r>
      <w:r>
        <w:rPr>
          <w:rFonts w:ascii="Times New Roman" w:hAnsi="Times New Roman" w:cs="Times New Roman"/>
          <w:sz w:val="28"/>
          <w:szCs w:val="28"/>
        </w:rPr>
        <w:t>красный, синий, зеленый, желтый</w:t>
      </w:r>
      <w:r w:rsidRPr="00B86DD8">
        <w:rPr>
          <w:rFonts w:ascii="Times New Roman" w:hAnsi="Times New Roman" w:cs="Times New Roman"/>
          <w:sz w:val="28"/>
          <w:szCs w:val="28"/>
        </w:rPr>
        <w:t>), характерных для  татарского орнамента.  Учить создавать изображения с использованием одного или двух цветов.</w:t>
      </w:r>
    </w:p>
    <w:p w:rsidR="00721EA8" w:rsidRDefault="00721EA8" w:rsidP="00721EA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Показать, как</w:t>
      </w:r>
      <w:r w:rsidRPr="00B86DD8">
        <w:rPr>
          <w:rFonts w:ascii="Times New Roman" w:hAnsi="Times New Roman" w:cs="Times New Roman"/>
          <w:sz w:val="28"/>
          <w:szCs w:val="28"/>
        </w:rPr>
        <w:t xml:space="preserve"> рисовать вертикальные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Pr="00B86DD8">
        <w:rPr>
          <w:rFonts w:ascii="Times New Roman" w:hAnsi="Times New Roman" w:cs="Times New Roman"/>
          <w:sz w:val="28"/>
          <w:szCs w:val="28"/>
        </w:rPr>
        <w:t xml:space="preserve"> горизонтальные линии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86DD8">
        <w:rPr>
          <w:rFonts w:ascii="Times New Roman" w:hAnsi="Times New Roman" w:cs="Times New Roman"/>
          <w:sz w:val="28"/>
          <w:szCs w:val="28"/>
        </w:rPr>
        <w:t xml:space="preserve"> Развивать умение создавать изображения</w:t>
      </w:r>
      <w:r>
        <w:rPr>
          <w:rFonts w:ascii="Times New Roman" w:hAnsi="Times New Roman" w:cs="Times New Roman"/>
          <w:sz w:val="28"/>
          <w:szCs w:val="28"/>
        </w:rPr>
        <w:t xml:space="preserve"> предметов быта татарского народа</w:t>
      </w:r>
      <w:r w:rsidRPr="00B86DD8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платок,</w:t>
      </w:r>
      <w:r w:rsidRPr="00B86DD8">
        <w:rPr>
          <w:rFonts w:ascii="Times New Roman" w:hAnsi="Times New Roman" w:cs="Times New Roman"/>
          <w:sz w:val="28"/>
          <w:szCs w:val="28"/>
        </w:rPr>
        <w:t xml:space="preserve"> полотенце, салфетка и т.д.).</w:t>
      </w:r>
    </w:p>
    <w:p w:rsidR="00721EA8" w:rsidRPr="00B86DD8" w:rsidRDefault="00721EA8" w:rsidP="00721EA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Поддерживать</w:t>
      </w:r>
      <w:r w:rsidRPr="00B86DD8">
        <w:rPr>
          <w:rFonts w:ascii="Times New Roman" w:hAnsi="Times New Roman" w:cs="Times New Roman"/>
          <w:sz w:val="28"/>
          <w:szCs w:val="28"/>
        </w:rPr>
        <w:t xml:space="preserve"> интерес детей к изобразительной деятельности, создавать условия для самостоятельного художественного творчества.</w:t>
      </w:r>
    </w:p>
    <w:p w:rsidR="00721EA8" w:rsidRPr="00B86DD8" w:rsidRDefault="00721EA8" w:rsidP="00721EA8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86DD8">
        <w:rPr>
          <w:rFonts w:ascii="Times New Roman" w:hAnsi="Times New Roman" w:cs="Times New Roman"/>
          <w:i/>
          <w:sz w:val="28"/>
          <w:szCs w:val="28"/>
        </w:rPr>
        <w:t>Лепка</w:t>
      </w:r>
    </w:p>
    <w:p w:rsidR="00721EA8" w:rsidRPr="00B86DD8" w:rsidRDefault="00721EA8" w:rsidP="00721EA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6DD8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Познакомить со свойствами</w:t>
      </w:r>
      <w:r w:rsidRPr="00B86DD8">
        <w:rPr>
          <w:rFonts w:ascii="Times New Roman" w:hAnsi="Times New Roman" w:cs="Times New Roman"/>
          <w:sz w:val="28"/>
          <w:szCs w:val="28"/>
        </w:rPr>
        <w:t xml:space="preserve"> пластилина, соленого теста</w:t>
      </w:r>
      <w:r>
        <w:rPr>
          <w:rFonts w:ascii="Times New Roman" w:hAnsi="Times New Roman" w:cs="Times New Roman"/>
          <w:sz w:val="28"/>
          <w:szCs w:val="28"/>
        </w:rPr>
        <w:t>, глины</w:t>
      </w:r>
      <w:r w:rsidRPr="00B86DD8">
        <w:rPr>
          <w:rFonts w:ascii="Times New Roman" w:hAnsi="Times New Roman" w:cs="Times New Roman"/>
          <w:sz w:val="28"/>
          <w:szCs w:val="28"/>
        </w:rPr>
        <w:t xml:space="preserve"> и способа</w:t>
      </w:r>
      <w:r>
        <w:rPr>
          <w:rFonts w:ascii="Times New Roman" w:hAnsi="Times New Roman" w:cs="Times New Roman"/>
          <w:sz w:val="28"/>
          <w:szCs w:val="28"/>
        </w:rPr>
        <w:t>ми</w:t>
      </w:r>
      <w:r w:rsidRPr="00B86DD8">
        <w:rPr>
          <w:rFonts w:ascii="Times New Roman" w:hAnsi="Times New Roman" w:cs="Times New Roman"/>
          <w:sz w:val="28"/>
          <w:szCs w:val="28"/>
        </w:rPr>
        <w:t xml:space="preserve"> лепки, поощрять выбор материала. </w:t>
      </w:r>
    </w:p>
    <w:p w:rsidR="00721EA8" w:rsidRPr="00B86DD8" w:rsidRDefault="00721EA8" w:rsidP="00721EA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6DD8">
        <w:rPr>
          <w:rFonts w:ascii="Times New Roman" w:hAnsi="Times New Roman" w:cs="Times New Roman"/>
          <w:sz w:val="28"/>
          <w:szCs w:val="28"/>
        </w:rPr>
        <w:tab/>
        <w:t xml:space="preserve">Развивать умение раскатывать пластические материалы прямыми и круговыми движениями, </w:t>
      </w:r>
      <w:r>
        <w:rPr>
          <w:rFonts w:ascii="Times New Roman" w:hAnsi="Times New Roman" w:cs="Times New Roman"/>
          <w:sz w:val="28"/>
          <w:szCs w:val="28"/>
        </w:rPr>
        <w:t xml:space="preserve">умение обрывать, видоизменять комок с помощью пальцев, соединять части. </w:t>
      </w:r>
      <w:r w:rsidRPr="00B86DD8">
        <w:rPr>
          <w:rFonts w:ascii="Times New Roman" w:hAnsi="Times New Roman" w:cs="Times New Roman"/>
          <w:sz w:val="28"/>
          <w:szCs w:val="28"/>
        </w:rPr>
        <w:t>Побуждать к  созданию простейших форм  для</w:t>
      </w:r>
      <w:r>
        <w:rPr>
          <w:rFonts w:ascii="Times New Roman" w:hAnsi="Times New Roman" w:cs="Times New Roman"/>
          <w:sz w:val="28"/>
          <w:szCs w:val="28"/>
        </w:rPr>
        <w:t xml:space="preserve"> обыгрывания (хлебные палочки, баурсак, чак-чак</w:t>
      </w:r>
      <w:r w:rsidRPr="00B86DD8">
        <w:rPr>
          <w:rFonts w:ascii="Times New Roman" w:hAnsi="Times New Roman" w:cs="Times New Roman"/>
          <w:sz w:val="28"/>
          <w:szCs w:val="28"/>
        </w:rPr>
        <w:t xml:space="preserve">). </w:t>
      </w:r>
      <w:r>
        <w:rPr>
          <w:rFonts w:ascii="Times New Roman" w:hAnsi="Times New Roman" w:cs="Times New Roman"/>
          <w:sz w:val="28"/>
          <w:szCs w:val="28"/>
        </w:rPr>
        <w:t>Развивать</w:t>
      </w:r>
      <w:r w:rsidRPr="00B86DD8">
        <w:rPr>
          <w:rFonts w:ascii="Times New Roman" w:hAnsi="Times New Roman" w:cs="Times New Roman"/>
          <w:sz w:val="28"/>
          <w:szCs w:val="28"/>
        </w:rPr>
        <w:t xml:space="preserve"> умение аккуратно пользоваться пластическими материалами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B86DD8">
        <w:rPr>
          <w:rFonts w:ascii="Times New Roman" w:hAnsi="Times New Roman" w:cs="Times New Roman"/>
          <w:sz w:val="28"/>
          <w:szCs w:val="28"/>
        </w:rPr>
        <w:t>комочки пластическ</w:t>
      </w:r>
      <w:r>
        <w:rPr>
          <w:rFonts w:ascii="Times New Roman" w:hAnsi="Times New Roman" w:cs="Times New Roman"/>
          <w:sz w:val="28"/>
          <w:szCs w:val="28"/>
        </w:rPr>
        <w:t xml:space="preserve">ого </w:t>
      </w:r>
      <w:r w:rsidRPr="00B86DD8">
        <w:rPr>
          <w:rFonts w:ascii="Times New Roman" w:hAnsi="Times New Roman" w:cs="Times New Roman"/>
          <w:sz w:val="28"/>
          <w:szCs w:val="28"/>
        </w:rPr>
        <w:t>материал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B86DD8">
        <w:rPr>
          <w:rFonts w:ascii="Times New Roman" w:hAnsi="Times New Roman" w:cs="Times New Roman"/>
          <w:sz w:val="28"/>
          <w:szCs w:val="28"/>
        </w:rPr>
        <w:t xml:space="preserve"> класть на дощечку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B86DD8">
        <w:rPr>
          <w:rFonts w:ascii="Times New Roman" w:hAnsi="Times New Roman" w:cs="Times New Roman"/>
          <w:sz w:val="28"/>
          <w:szCs w:val="28"/>
        </w:rPr>
        <w:t>.</w:t>
      </w:r>
    </w:p>
    <w:p w:rsidR="00721EA8" w:rsidRPr="00B86DD8" w:rsidRDefault="00721EA8" w:rsidP="00721EA8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86DD8">
        <w:rPr>
          <w:rFonts w:ascii="Times New Roman" w:hAnsi="Times New Roman" w:cs="Times New Roman"/>
          <w:sz w:val="28"/>
          <w:szCs w:val="28"/>
        </w:rPr>
        <w:tab/>
      </w:r>
      <w:r w:rsidRPr="00B86DD8">
        <w:rPr>
          <w:rFonts w:ascii="Times New Roman" w:hAnsi="Times New Roman" w:cs="Times New Roman"/>
          <w:i/>
          <w:sz w:val="28"/>
          <w:szCs w:val="28"/>
        </w:rPr>
        <w:t>Аппликация</w:t>
      </w:r>
    </w:p>
    <w:p w:rsidR="00721EA8" w:rsidRPr="00B86DD8" w:rsidRDefault="00721EA8" w:rsidP="00721EA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6DD8">
        <w:rPr>
          <w:rFonts w:ascii="Times New Roman" w:hAnsi="Times New Roman" w:cs="Times New Roman"/>
          <w:sz w:val="28"/>
          <w:szCs w:val="28"/>
        </w:rPr>
        <w:tab/>
        <w:t>Приобщать детей к искусству аппликации, формировать интерес к этому виду деятельности. Учить выкладывать на листе бумаги готовые детали цветочно-растительных мотивов татарского орнамента (тюльпан, колокольчик, ромашка, плоды шиповника, рябины и т.д.), составлять простейшие узоры в несложном ритмическом порядке на полоске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21EA8" w:rsidRPr="00B86DD8" w:rsidRDefault="00721EA8" w:rsidP="00721EA8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86DD8">
        <w:rPr>
          <w:rFonts w:ascii="Times New Roman" w:hAnsi="Times New Roman" w:cs="Times New Roman"/>
          <w:sz w:val="28"/>
          <w:szCs w:val="28"/>
        </w:rPr>
        <w:tab/>
        <w:t>Развивать умение создавать коллективные композиции по мотивам татарского прикладного искусства. Помочь в создании выразительных образов с помощью интеграции рисования, лепки, аппликации, используя приобретенные навыки и умения.</w:t>
      </w:r>
      <w:r w:rsidRPr="00B86DD8">
        <w:rPr>
          <w:rFonts w:ascii="Times New Roman" w:hAnsi="Times New Roman" w:cs="Times New Roman"/>
          <w:b/>
          <w:sz w:val="28"/>
          <w:szCs w:val="28"/>
        </w:rPr>
        <w:tab/>
      </w:r>
    </w:p>
    <w:p w:rsidR="00721EA8" w:rsidRPr="007D05D7" w:rsidRDefault="00721EA8" w:rsidP="00721EA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PSMT" w:hAnsi="Times New Roman" w:cs="Times New Roman"/>
          <w:b/>
          <w:i/>
          <w:iCs/>
          <w:color w:val="FF0000"/>
          <w:sz w:val="28"/>
          <w:szCs w:val="28"/>
        </w:rPr>
      </w:pPr>
      <w:r w:rsidRPr="0088371B">
        <w:rPr>
          <w:rFonts w:ascii="Times New Roman" w:eastAsia="TimesNewRomanPSMT" w:hAnsi="Times New Roman" w:cs="Times New Roman"/>
          <w:b/>
          <w:i/>
          <w:iCs/>
          <w:sz w:val="28"/>
          <w:szCs w:val="28"/>
        </w:rPr>
        <w:t>В сфере приобщения к музыкальной культуре</w:t>
      </w:r>
    </w:p>
    <w:p w:rsidR="00721EA8" w:rsidRPr="00B86DD8" w:rsidRDefault="00721EA8" w:rsidP="00721EA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  <w:highlight w:val="magenta"/>
        </w:rPr>
      </w:pPr>
      <w:r w:rsidRPr="00B86DD8">
        <w:rPr>
          <w:rFonts w:ascii="Times New Roman" w:hAnsi="Times New Roman" w:cs="Times New Roman"/>
          <w:b/>
          <w:sz w:val="28"/>
          <w:szCs w:val="28"/>
        </w:rPr>
        <w:t>Музыкальная деятельность</w:t>
      </w:r>
    </w:p>
    <w:p w:rsidR="00721EA8" w:rsidRPr="00B86DD8" w:rsidRDefault="00721EA8" w:rsidP="00721EA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86DD8">
        <w:rPr>
          <w:rFonts w:ascii="Times New Roman" w:eastAsia="Times New Roman" w:hAnsi="Times New Roman" w:cs="Times New Roman"/>
          <w:sz w:val="28"/>
          <w:szCs w:val="28"/>
        </w:rPr>
        <w:t>Формировать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умение вслушиваться в</w:t>
      </w:r>
      <w:r w:rsidRPr="00B86DD8">
        <w:rPr>
          <w:rFonts w:ascii="Times New Roman" w:eastAsia="Times New Roman" w:hAnsi="Times New Roman" w:cs="Times New Roman"/>
          <w:sz w:val="28"/>
          <w:szCs w:val="28"/>
        </w:rPr>
        <w:t xml:space="preserve"> татарскую народную музыку и музыку татарских композиторов, </w:t>
      </w:r>
      <w:r>
        <w:rPr>
          <w:rFonts w:ascii="Times New Roman" w:eastAsia="Times New Roman" w:hAnsi="Times New Roman" w:cs="Times New Roman"/>
          <w:sz w:val="28"/>
          <w:szCs w:val="28"/>
        </w:rPr>
        <w:t>понимать ее образное содержание</w:t>
      </w:r>
      <w:r w:rsidRPr="00B86DD8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8"/>
        </w:rPr>
        <w:t>Развивать</w:t>
      </w:r>
      <w:r w:rsidRPr="00B86DD8">
        <w:rPr>
          <w:rFonts w:ascii="Times New Roman" w:eastAsia="Times New Roman" w:hAnsi="Times New Roman" w:cs="Times New Roman"/>
          <w:sz w:val="28"/>
          <w:szCs w:val="28"/>
        </w:rPr>
        <w:t xml:space="preserve"> эмоциональный отклик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. Побуждать к выполнению под музыку игровых и плясовых движений. </w:t>
      </w:r>
    </w:p>
    <w:p w:rsidR="00721EA8" w:rsidRPr="00B86DD8" w:rsidRDefault="00721EA8" w:rsidP="00721EA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86DD8">
        <w:rPr>
          <w:rFonts w:ascii="Times New Roman" w:eastAsia="Times New Roman" w:hAnsi="Times New Roman" w:cs="Times New Roman"/>
          <w:sz w:val="28"/>
          <w:szCs w:val="28"/>
        </w:rPr>
        <w:t>Познакомить с простейшими движениями, характерными для татарского танца: «простые шаги», «притоп одной ногой», «притопы двумя ногами»</w:t>
      </w:r>
      <w:r>
        <w:rPr>
          <w:rFonts w:ascii="Times New Roman" w:eastAsia="Times New Roman" w:hAnsi="Times New Roman" w:cs="Times New Roman"/>
          <w:sz w:val="28"/>
          <w:szCs w:val="28"/>
        </w:rPr>
        <w:t>, «пружинка»</w:t>
      </w:r>
      <w:r w:rsidRPr="00B86DD8">
        <w:rPr>
          <w:rFonts w:ascii="Times New Roman" w:eastAsia="Times New Roman" w:hAnsi="Times New Roman" w:cs="Times New Roman"/>
          <w:sz w:val="28"/>
          <w:szCs w:val="28"/>
        </w:rPr>
        <w:t>. Вызвать желание танцевать.</w:t>
      </w:r>
    </w:p>
    <w:p w:rsidR="00721EA8" w:rsidRDefault="00721EA8" w:rsidP="00721EA8">
      <w:pPr>
        <w:spacing w:after="0" w:line="240" w:lineRule="auto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Вовлекать детей в свободную пляску, </w:t>
      </w:r>
      <w:r>
        <w:rPr>
          <w:rFonts w:ascii="Times New Roman" w:eastAsia="TimesNewRomanPSMT" w:hAnsi="Times New Roman" w:cs="Times New Roman"/>
          <w:sz w:val="28"/>
          <w:szCs w:val="28"/>
        </w:rPr>
        <w:t>пение и подпевание песенок татарских композиторов.</w:t>
      </w:r>
    </w:p>
    <w:p w:rsidR="00721EA8" w:rsidRPr="00943129" w:rsidRDefault="00721EA8" w:rsidP="00721EA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943129">
        <w:rPr>
          <w:rFonts w:ascii="Times New Roman" w:eastAsia="TimesNewRomanPSMT" w:hAnsi="Times New Roman" w:cs="Times New Roman"/>
          <w:sz w:val="28"/>
          <w:szCs w:val="28"/>
        </w:rPr>
        <w:t>Создавать в группов</w:t>
      </w:r>
      <w:r>
        <w:rPr>
          <w:rFonts w:ascii="Times New Roman" w:eastAsia="TimesNewRomanPSMT" w:hAnsi="Times New Roman" w:cs="Times New Roman"/>
          <w:sz w:val="28"/>
          <w:szCs w:val="28"/>
        </w:rPr>
        <w:t>ом</w:t>
      </w:r>
      <w:r w:rsidRPr="00943129">
        <w:rPr>
          <w:rFonts w:ascii="Times New Roman" w:eastAsia="TimesNewRomanPSMT" w:hAnsi="Times New Roman" w:cs="Times New Roman"/>
          <w:sz w:val="28"/>
          <w:szCs w:val="28"/>
        </w:rPr>
        <w:t xml:space="preserve"> помещени</w:t>
      </w:r>
      <w:r>
        <w:rPr>
          <w:rFonts w:ascii="Times New Roman" w:eastAsia="TimesNewRomanPSMT" w:hAnsi="Times New Roman" w:cs="Times New Roman"/>
          <w:sz w:val="28"/>
          <w:szCs w:val="28"/>
        </w:rPr>
        <w:t>и</w:t>
      </w:r>
      <w:r w:rsidRPr="00943129">
        <w:rPr>
          <w:rFonts w:ascii="Times New Roman" w:eastAsia="TimesNewRomanPSMT" w:hAnsi="Times New Roman" w:cs="Times New Roman"/>
          <w:sz w:val="28"/>
          <w:szCs w:val="28"/>
        </w:rPr>
        <w:t xml:space="preserve"> музыкальную среду, органично включая татарскую (русскую) музыку в повседневную жизнь детей. </w:t>
      </w:r>
    </w:p>
    <w:p w:rsidR="00000033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 xml:space="preserve">В области художественно-эстетического развития основными </w:t>
      </w:r>
      <w:r w:rsidRPr="004808ED">
        <w:rPr>
          <w:b/>
          <w:color w:val="000000"/>
          <w:sz w:val="28"/>
          <w:szCs w:val="28"/>
        </w:rPr>
        <w:t>задачами</w:t>
      </w:r>
    </w:p>
    <w:p w:rsidR="004808ED" w:rsidRPr="00000033" w:rsidRDefault="004808ED" w:rsidP="00000033">
      <w:pPr>
        <w:pStyle w:val="pboth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образовательной деятельности являются: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117" w:name="101098"/>
      <w:bookmarkEnd w:id="117"/>
      <w:r w:rsidRPr="004808ED">
        <w:rPr>
          <w:b/>
          <w:color w:val="000000"/>
          <w:sz w:val="28"/>
          <w:szCs w:val="28"/>
        </w:rPr>
        <w:t>приобщение к искусству: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18" w:name="101099"/>
      <w:bookmarkEnd w:id="118"/>
      <w:r w:rsidRPr="004808ED">
        <w:rPr>
          <w:color w:val="000000"/>
          <w:sz w:val="28"/>
          <w:szCs w:val="28"/>
        </w:rPr>
        <w:t>продолжать развивать эстетическое восприятие, эстетические чувства, эмоции, эстетический вкус, интерес к искусству; умение наблюдать и оценивать прекрасное в окружающей действительности, природе;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19" w:name="101100"/>
      <w:bookmarkEnd w:id="119"/>
      <w:r w:rsidRPr="004808ED">
        <w:rPr>
          <w:color w:val="000000"/>
          <w:sz w:val="28"/>
          <w:szCs w:val="28"/>
        </w:rPr>
        <w:t>развивать эмоциональный отклик на проявления красоты в окружающем мире, произведениях искусства и собственных творческих работах; способствовать освоению эстетических оценок, суждений;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20" w:name="101101"/>
      <w:bookmarkEnd w:id="120"/>
      <w:r w:rsidRPr="004808ED">
        <w:rPr>
          <w:color w:val="000000"/>
          <w:sz w:val="28"/>
          <w:szCs w:val="28"/>
        </w:rPr>
        <w:t>формировать духовно-нравственные качества, в процессе ознакомления с различными видами искусства духовно-нравственного содержания;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21" w:name="101102"/>
      <w:bookmarkEnd w:id="121"/>
      <w:r w:rsidRPr="004808ED">
        <w:rPr>
          <w:color w:val="000000"/>
          <w:sz w:val="28"/>
          <w:szCs w:val="28"/>
        </w:rPr>
        <w:t>формировать бережное отношение к произведениям искусства;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22" w:name="101103"/>
      <w:bookmarkEnd w:id="122"/>
      <w:r w:rsidRPr="004808ED">
        <w:rPr>
          <w:color w:val="000000"/>
          <w:sz w:val="28"/>
          <w:szCs w:val="28"/>
        </w:rPr>
        <w:lastRenderedPageBreak/>
        <w:t>активизировать проявление эстетического отношения к окружающему миру (искусству, природе, предметам быта, игрушкам, социальным явлениям);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23" w:name="101104"/>
      <w:bookmarkEnd w:id="123"/>
      <w:r w:rsidRPr="004808ED">
        <w:rPr>
          <w:color w:val="000000"/>
          <w:sz w:val="28"/>
          <w:szCs w:val="28"/>
        </w:rPr>
        <w:t>развивать эстетические интересы, эстетические предпочтения, желание познавать искусство и осваивать изобразительную и музыкальную деятельность;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24" w:name="101105"/>
      <w:bookmarkEnd w:id="124"/>
      <w:r w:rsidRPr="004808ED">
        <w:rPr>
          <w:color w:val="000000"/>
          <w:sz w:val="28"/>
          <w:szCs w:val="28"/>
        </w:rPr>
        <w:t>продолжать развивать у детей стремление к познанию культурных традиций своего народа через творческую деятельность;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25" w:name="101106"/>
      <w:bookmarkEnd w:id="125"/>
      <w:r w:rsidRPr="004808ED">
        <w:rPr>
          <w:color w:val="000000"/>
          <w:sz w:val="28"/>
          <w:szCs w:val="28"/>
        </w:rPr>
        <w:t>продолжать формировать умение выделять, называть, группировать произведения по видам искусства (литература, музыка, изобразительное искусство, архитектура, балет, театр, цирк, фотография);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26" w:name="101107"/>
      <w:bookmarkEnd w:id="126"/>
      <w:r w:rsidRPr="004808ED">
        <w:rPr>
          <w:color w:val="000000"/>
          <w:sz w:val="28"/>
          <w:szCs w:val="28"/>
        </w:rPr>
        <w:t>продолжать знакомить детей с жанрами изобразительного и музыкального искусства; продолжать знакомить детей с архитектурой;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27" w:name="101108"/>
      <w:bookmarkEnd w:id="127"/>
      <w:r w:rsidRPr="004808ED">
        <w:rPr>
          <w:color w:val="000000"/>
          <w:sz w:val="28"/>
          <w:szCs w:val="28"/>
        </w:rPr>
        <w:t>расширять представления детей о народном искусстве, музыкальном фольклоре, художественных промыслах; развивать интерес к участию в фольклорных праздниках;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28" w:name="101109"/>
      <w:bookmarkEnd w:id="128"/>
      <w:r w:rsidRPr="004808ED">
        <w:rPr>
          <w:color w:val="000000"/>
          <w:sz w:val="28"/>
          <w:szCs w:val="28"/>
        </w:rPr>
        <w:t>продолжать формировать умение выделять и использовать в своей изобразительной, музыкальной, театрализованной деятельности средства выразительности разных видов искусства, знать и называть материалы для разных видов художественной деятельности;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29" w:name="101110"/>
      <w:bookmarkEnd w:id="129"/>
      <w:r w:rsidRPr="004808ED">
        <w:rPr>
          <w:color w:val="000000"/>
          <w:sz w:val="28"/>
          <w:szCs w:val="28"/>
        </w:rPr>
        <w:t>уметь называть вид художественной деятельности, профессию и людей, которые работают в том или ином виде искусства;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30" w:name="101111"/>
      <w:bookmarkEnd w:id="130"/>
      <w:r w:rsidRPr="004808ED">
        <w:rPr>
          <w:color w:val="000000"/>
          <w:sz w:val="28"/>
          <w:szCs w:val="28"/>
        </w:rPr>
        <w:t>поддерживать личностные проявления детей в процессе освоения искусства и собственной творческой деятельности: самостоятельность, инициативность, индивидуальность, творчество.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31" w:name="101112"/>
      <w:bookmarkEnd w:id="131"/>
      <w:r w:rsidRPr="004808ED">
        <w:rPr>
          <w:color w:val="000000"/>
          <w:sz w:val="28"/>
          <w:szCs w:val="28"/>
        </w:rPr>
        <w:t>организовать посещение выставки, театра, музея, цирка;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132" w:name="101113"/>
      <w:bookmarkEnd w:id="132"/>
      <w:r w:rsidRPr="004808ED">
        <w:rPr>
          <w:b/>
          <w:color w:val="000000"/>
          <w:sz w:val="28"/>
          <w:szCs w:val="28"/>
        </w:rPr>
        <w:t>изобразительная деятельность: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33" w:name="101114"/>
      <w:bookmarkEnd w:id="133"/>
      <w:r w:rsidRPr="004808ED">
        <w:rPr>
          <w:color w:val="000000"/>
          <w:sz w:val="28"/>
          <w:szCs w:val="28"/>
        </w:rPr>
        <w:t>продолжать развивать интерес детей к изобразительной деятельности;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34" w:name="101115"/>
      <w:bookmarkEnd w:id="134"/>
      <w:r w:rsidRPr="004808ED">
        <w:rPr>
          <w:color w:val="000000"/>
          <w:sz w:val="28"/>
          <w:szCs w:val="28"/>
        </w:rPr>
        <w:t>развивать художественно-творческие способности в продуктивных видах детской деятельности;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35" w:name="101116"/>
      <w:bookmarkEnd w:id="135"/>
      <w:r w:rsidRPr="004808ED">
        <w:rPr>
          <w:color w:val="000000"/>
          <w:sz w:val="28"/>
          <w:szCs w:val="28"/>
        </w:rPr>
        <w:t>обогащать у детей сенсорный опыт, развивая органы восприятия: зрение, слух, обоняние, осязание, вкус;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36" w:name="101117"/>
      <w:bookmarkEnd w:id="136"/>
      <w:r w:rsidRPr="004808ED">
        <w:rPr>
          <w:color w:val="000000"/>
          <w:sz w:val="28"/>
          <w:szCs w:val="28"/>
        </w:rPr>
        <w:t>закреплять у детей знания об основных формах предметов и объектов природы;</w:t>
      </w:r>
    </w:p>
    <w:p w:rsidR="00000033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37" w:name="101118"/>
      <w:bookmarkEnd w:id="137"/>
      <w:r w:rsidRPr="004808ED">
        <w:rPr>
          <w:color w:val="000000"/>
          <w:sz w:val="28"/>
          <w:szCs w:val="28"/>
        </w:rPr>
        <w:t xml:space="preserve">развивать у детей эстетическое восприятие, желание созерцать красоту </w:t>
      </w:r>
    </w:p>
    <w:p w:rsid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окружающего мира;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38" w:name="101119"/>
      <w:bookmarkEnd w:id="138"/>
      <w:r w:rsidRPr="004808ED">
        <w:rPr>
          <w:color w:val="000000"/>
          <w:sz w:val="28"/>
          <w:szCs w:val="28"/>
        </w:rPr>
        <w:t>в процессе восприятия предметов и явлений развивать у детей мыслительные операции: анализ, сравнение, уподобление (на что похоже), установление сходства и различия предметов и их частей, выделение общего и единичного, характерных признаков, обобщение;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39" w:name="101120"/>
      <w:bookmarkEnd w:id="139"/>
      <w:r w:rsidRPr="004808ED">
        <w:rPr>
          <w:color w:val="000000"/>
          <w:sz w:val="28"/>
          <w:szCs w:val="28"/>
        </w:rPr>
        <w:t>формировать умение у детей передавать в изображении не только основные свойства предметов (форма, величина, цвет), но и характерные детали, соотношение предметов и их частей по величине, высоте, расположению относительно друг друга;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40" w:name="101121"/>
      <w:bookmarkEnd w:id="140"/>
      <w:r w:rsidRPr="004808ED">
        <w:rPr>
          <w:color w:val="000000"/>
          <w:sz w:val="28"/>
          <w:szCs w:val="28"/>
        </w:rPr>
        <w:t>совершенствовать у детей изобразительные навыки и умения, формировать художественно-творческие способности;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41" w:name="101122"/>
      <w:bookmarkEnd w:id="141"/>
      <w:r w:rsidRPr="004808ED">
        <w:rPr>
          <w:color w:val="000000"/>
          <w:sz w:val="28"/>
          <w:szCs w:val="28"/>
        </w:rPr>
        <w:t>развивать у детей чувство формы, цвета, пропорций;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42" w:name="101123"/>
      <w:bookmarkEnd w:id="142"/>
      <w:r w:rsidRPr="004808ED">
        <w:rPr>
          <w:color w:val="000000"/>
          <w:sz w:val="28"/>
          <w:szCs w:val="28"/>
        </w:rPr>
        <w:lastRenderedPageBreak/>
        <w:t>поддерживать у детей стремление самостоятельно сочетать знакомые техники, помогать осваивать новые, по собственной инициативе объединять разные способы изображения;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43" w:name="101124"/>
      <w:bookmarkEnd w:id="143"/>
      <w:r w:rsidRPr="004808ED">
        <w:rPr>
          <w:color w:val="000000"/>
          <w:sz w:val="28"/>
          <w:szCs w:val="28"/>
        </w:rPr>
        <w:t>обогащать содержание изобразительной деятельности в соответствии с задачами познавательного и социального развития детей;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44" w:name="101125"/>
      <w:bookmarkEnd w:id="144"/>
      <w:r w:rsidRPr="004808ED">
        <w:rPr>
          <w:color w:val="000000"/>
          <w:sz w:val="28"/>
          <w:szCs w:val="28"/>
        </w:rPr>
        <w:t>инициировать выбор сюжетов о семье, жизни в ДОО, а также о бытовых, общественных и природных явлениях (воскресный день в семье, группа на прогулке, профессии близких взрослых, любимые праздники, средства связи в их атрибутном воплощении, ферма, зоопарк, лес, луг, аквариум, герои и эпизоды из любимых сказок и мультфильмов);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45" w:name="101126"/>
      <w:bookmarkEnd w:id="145"/>
      <w:r w:rsidRPr="004808ED">
        <w:rPr>
          <w:color w:val="000000"/>
          <w:sz w:val="28"/>
          <w:szCs w:val="28"/>
        </w:rPr>
        <w:t>продолжать знакомить детей с народным декоративно-прикладным искусством (Городецкая роспись, Полховско-майданская роспись, Гжельская роспись), расширять представления о народных игрушках (городецкая игрушка, богородская игрушка, матрешка, бирюльки);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46" w:name="101127"/>
      <w:bookmarkEnd w:id="146"/>
      <w:r w:rsidRPr="004808ED">
        <w:rPr>
          <w:color w:val="000000"/>
          <w:sz w:val="28"/>
          <w:szCs w:val="28"/>
        </w:rPr>
        <w:t>развивать декоративное творчество детей (в том числе коллективное);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47" w:name="101128"/>
      <w:bookmarkEnd w:id="147"/>
      <w:r w:rsidRPr="004808ED">
        <w:rPr>
          <w:color w:val="000000"/>
          <w:sz w:val="28"/>
          <w:szCs w:val="28"/>
        </w:rPr>
        <w:t>поощрять детей воплощать в художественной форме свои представления, переживания, чувства, мысли; поддерживать личностное творческое начало;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48" w:name="101129"/>
      <w:bookmarkEnd w:id="148"/>
      <w:r w:rsidRPr="004808ED">
        <w:rPr>
          <w:color w:val="000000"/>
          <w:sz w:val="28"/>
          <w:szCs w:val="28"/>
        </w:rPr>
        <w:t>формировать у детей умение организовывать свое рабочее место, готовить все необходимое для занятий; работать аккуратно, экономно расходовать материалы, сохранять рабочее место в чистоте, по окончании работы приводить его в порядок;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149" w:name="101130"/>
      <w:bookmarkEnd w:id="149"/>
      <w:r w:rsidRPr="004808ED">
        <w:rPr>
          <w:b/>
          <w:color w:val="000000"/>
          <w:sz w:val="28"/>
          <w:szCs w:val="28"/>
        </w:rPr>
        <w:t>конструктивная деятельность: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50" w:name="101131"/>
      <w:bookmarkEnd w:id="150"/>
      <w:r w:rsidRPr="004808ED">
        <w:rPr>
          <w:color w:val="000000"/>
          <w:sz w:val="28"/>
          <w:szCs w:val="28"/>
        </w:rPr>
        <w:t>продолжать развивать умение детей устанавливать связь между создаваемыми постройками и тем, что они видят в окружающей жизни; создавать разнообразные постройки и конструкции;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51" w:name="101132"/>
      <w:bookmarkEnd w:id="151"/>
      <w:r w:rsidRPr="004808ED">
        <w:rPr>
          <w:color w:val="000000"/>
          <w:sz w:val="28"/>
          <w:szCs w:val="28"/>
        </w:rPr>
        <w:t>поощрять у детей самостоятельность, творчество, инициативу, дружелюбие;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152" w:name="101133"/>
      <w:bookmarkEnd w:id="152"/>
      <w:r w:rsidRPr="004808ED">
        <w:rPr>
          <w:b/>
          <w:color w:val="000000"/>
          <w:sz w:val="28"/>
          <w:szCs w:val="28"/>
        </w:rPr>
        <w:t>музыкальная деятельность: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53" w:name="101134"/>
      <w:bookmarkEnd w:id="153"/>
      <w:r w:rsidRPr="004808ED">
        <w:rPr>
          <w:color w:val="000000"/>
          <w:sz w:val="28"/>
          <w:szCs w:val="28"/>
        </w:rPr>
        <w:t>продолжать формировать у детей эстетическое восприятие музыки, умение различать жанры музыкальных произведений (песня, танец, марш);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54" w:name="101135"/>
      <w:bookmarkEnd w:id="154"/>
      <w:r w:rsidRPr="004808ED">
        <w:rPr>
          <w:color w:val="000000"/>
          <w:sz w:val="28"/>
          <w:szCs w:val="28"/>
        </w:rPr>
        <w:t>развивать у детей музыкальную память, умение различать на слух звуки по высоте, музыкальные инструменты;</w:t>
      </w:r>
    </w:p>
    <w:p w:rsidR="00000033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55" w:name="101136"/>
      <w:bookmarkEnd w:id="155"/>
      <w:r w:rsidRPr="004808ED">
        <w:rPr>
          <w:color w:val="000000"/>
          <w:sz w:val="28"/>
          <w:szCs w:val="28"/>
        </w:rPr>
        <w:t>формировать у детей музыкальную культуру на основе знакомства с классической, народной и современной музыкой; накапливать представления о</w:t>
      </w:r>
    </w:p>
    <w:p w:rsidR="004808ED" w:rsidRPr="004808ED" w:rsidRDefault="004808ED" w:rsidP="00000033">
      <w:pPr>
        <w:pStyle w:val="pboth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жизни и творчестве композиторов;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56" w:name="101137"/>
      <w:bookmarkEnd w:id="156"/>
      <w:r w:rsidRPr="004808ED">
        <w:rPr>
          <w:color w:val="000000"/>
          <w:sz w:val="28"/>
          <w:szCs w:val="28"/>
        </w:rPr>
        <w:t>продолжать развивать у детей интерес и любовь к музыке, музыкальную отзывчивость на нее;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57" w:name="101138"/>
      <w:bookmarkEnd w:id="157"/>
      <w:r w:rsidRPr="004808ED">
        <w:rPr>
          <w:color w:val="000000"/>
          <w:sz w:val="28"/>
          <w:szCs w:val="28"/>
        </w:rPr>
        <w:t>продолжать развивать у детей музыкальные способности детей: звуковысотный, ритмический, тембровый, динамический слух;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58" w:name="101139"/>
      <w:bookmarkEnd w:id="158"/>
      <w:r w:rsidRPr="004808ED">
        <w:rPr>
          <w:color w:val="000000"/>
          <w:sz w:val="28"/>
          <w:szCs w:val="28"/>
        </w:rPr>
        <w:t>развивать у детей умение творческой интерпретации музыки разными средствами художественной выразительности;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59" w:name="101140"/>
      <w:bookmarkEnd w:id="159"/>
      <w:r w:rsidRPr="004808ED">
        <w:rPr>
          <w:color w:val="000000"/>
          <w:sz w:val="28"/>
          <w:szCs w:val="28"/>
        </w:rPr>
        <w:t>способствовать дальнейшему развитию у детей навыков пения, движений под музыку, игры и импровизации мелодий на детских музыкальных инструментах; творческой активности детей;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60" w:name="101141"/>
      <w:bookmarkEnd w:id="160"/>
      <w:r w:rsidRPr="004808ED">
        <w:rPr>
          <w:color w:val="000000"/>
          <w:sz w:val="28"/>
          <w:szCs w:val="28"/>
        </w:rPr>
        <w:t>развивать у детей умение сотрудничества в коллективной музыкальной деятельности;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161" w:name="101142"/>
      <w:bookmarkEnd w:id="161"/>
      <w:r w:rsidRPr="004808ED">
        <w:rPr>
          <w:b/>
          <w:color w:val="000000"/>
          <w:sz w:val="28"/>
          <w:szCs w:val="28"/>
        </w:rPr>
        <w:t>театрализованная деятельность: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62" w:name="101143"/>
      <w:bookmarkEnd w:id="162"/>
      <w:r w:rsidRPr="004808ED">
        <w:rPr>
          <w:color w:val="000000"/>
          <w:sz w:val="28"/>
          <w:szCs w:val="28"/>
        </w:rPr>
        <w:lastRenderedPageBreak/>
        <w:t>знакомить детей с различными видами театрального искусства (кукольный театр, балет, опера и прочее);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63" w:name="101144"/>
      <w:bookmarkEnd w:id="163"/>
      <w:r w:rsidRPr="004808ED">
        <w:rPr>
          <w:color w:val="000000"/>
          <w:sz w:val="28"/>
          <w:szCs w:val="28"/>
        </w:rPr>
        <w:t>знакомить детей с театральной терминологией (акт, актер, антракт, кулисы и так далее);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64" w:name="101145"/>
      <w:bookmarkEnd w:id="164"/>
      <w:r w:rsidRPr="004808ED">
        <w:rPr>
          <w:color w:val="000000"/>
          <w:sz w:val="28"/>
          <w:szCs w:val="28"/>
        </w:rPr>
        <w:t>развивать интерес к сценическому искусству;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65" w:name="101146"/>
      <w:bookmarkEnd w:id="165"/>
      <w:r w:rsidRPr="004808ED">
        <w:rPr>
          <w:color w:val="000000"/>
          <w:sz w:val="28"/>
          <w:szCs w:val="28"/>
        </w:rPr>
        <w:t>создавать атмосферу творческого выбора и инициативы для каждого ребенка;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66" w:name="101147"/>
      <w:bookmarkEnd w:id="166"/>
      <w:r w:rsidRPr="004808ED">
        <w:rPr>
          <w:color w:val="000000"/>
          <w:sz w:val="28"/>
          <w:szCs w:val="28"/>
        </w:rPr>
        <w:t>развивать личностные качества (коммуникативные навыки, партнерские взаимоотношения);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67" w:name="101148"/>
      <w:bookmarkEnd w:id="167"/>
      <w:r w:rsidRPr="004808ED">
        <w:rPr>
          <w:color w:val="000000"/>
          <w:sz w:val="28"/>
          <w:szCs w:val="28"/>
        </w:rPr>
        <w:t>воспитывать доброжелательность и контактность в отношениях со сверстниками;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68" w:name="101149"/>
      <w:bookmarkEnd w:id="168"/>
      <w:r w:rsidRPr="004808ED">
        <w:rPr>
          <w:color w:val="000000"/>
          <w:sz w:val="28"/>
          <w:szCs w:val="28"/>
        </w:rPr>
        <w:t>развивать навыки действий с воображаемыми предметами;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69" w:name="101150"/>
      <w:bookmarkEnd w:id="169"/>
      <w:r w:rsidRPr="004808ED">
        <w:rPr>
          <w:color w:val="000000"/>
          <w:sz w:val="28"/>
          <w:szCs w:val="28"/>
        </w:rPr>
        <w:t>способствовать развитию навыков передачи образа различными способами (речь, мимика, жест, пантомима и прочее);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70" w:name="101151"/>
      <w:bookmarkEnd w:id="170"/>
      <w:r w:rsidRPr="004808ED">
        <w:rPr>
          <w:color w:val="000000"/>
          <w:sz w:val="28"/>
          <w:szCs w:val="28"/>
        </w:rPr>
        <w:t>создавать условия для показа результатов творческой деятельности, поддерживать инициативу изготовления декораций, элементов костюмов и атрибутов;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171" w:name="101152"/>
      <w:bookmarkEnd w:id="171"/>
      <w:r w:rsidRPr="004808ED">
        <w:rPr>
          <w:b/>
          <w:color w:val="000000"/>
          <w:sz w:val="28"/>
          <w:szCs w:val="28"/>
        </w:rPr>
        <w:t>культурно-досуговая деятельность: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72" w:name="101153"/>
      <w:bookmarkEnd w:id="172"/>
      <w:r w:rsidRPr="004808ED">
        <w:rPr>
          <w:color w:val="000000"/>
          <w:sz w:val="28"/>
          <w:szCs w:val="28"/>
        </w:rPr>
        <w:t>развивать желание организовывать свободное время с интересом и пользой. Формировать основы досуговой культуры во время игр, творчества, прогулки и прочее;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73" w:name="101154"/>
      <w:bookmarkEnd w:id="173"/>
      <w:r w:rsidRPr="004808ED">
        <w:rPr>
          <w:color w:val="000000"/>
          <w:sz w:val="28"/>
          <w:szCs w:val="28"/>
        </w:rPr>
        <w:t>создавать условия для проявления культурных потребностей и интересов, а также их использования в организации своего досуга;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74" w:name="101155"/>
      <w:bookmarkEnd w:id="174"/>
      <w:r w:rsidRPr="004808ED">
        <w:rPr>
          <w:color w:val="000000"/>
          <w:sz w:val="28"/>
          <w:szCs w:val="28"/>
        </w:rPr>
        <w:t>формировать понятия праздничный и будний день, понимать их различия;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75" w:name="101156"/>
      <w:bookmarkEnd w:id="175"/>
      <w:r w:rsidRPr="004808ED">
        <w:rPr>
          <w:color w:val="000000"/>
          <w:sz w:val="28"/>
          <w:szCs w:val="28"/>
        </w:rPr>
        <w:t>знакомить с историей возникновения праздников, воспитывать бережное отношение к народным праздничным традициям и обычаям;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76" w:name="101157"/>
      <w:bookmarkEnd w:id="176"/>
      <w:r w:rsidRPr="004808ED">
        <w:rPr>
          <w:color w:val="000000"/>
          <w:sz w:val="28"/>
          <w:szCs w:val="28"/>
        </w:rPr>
        <w:t>развивать интерес к участию в праздничных программах и вызывать желание принимать участие в подготовке помещений к ним (украшение флажками, гирляндами, цветами и прочее);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77" w:name="101158"/>
      <w:bookmarkEnd w:id="177"/>
      <w:r w:rsidRPr="004808ED">
        <w:rPr>
          <w:color w:val="000000"/>
          <w:sz w:val="28"/>
          <w:szCs w:val="28"/>
        </w:rPr>
        <w:t>формировать внимание и отзывчивость к окружающим людям во время праздничных мероприятий (поздравлять, приглашать на праздник, готовить подарки и прочее);</w:t>
      </w:r>
    </w:p>
    <w:p w:rsidR="00000033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78" w:name="101159"/>
      <w:bookmarkEnd w:id="178"/>
      <w:r w:rsidRPr="004808ED">
        <w:rPr>
          <w:color w:val="000000"/>
          <w:sz w:val="28"/>
          <w:szCs w:val="28"/>
        </w:rPr>
        <w:t>воспитывать интерес к народной культуре, продолжать знакомить с традициями народов страны; воспитывать интерес и желание участвовать в народных</w:t>
      </w:r>
    </w:p>
    <w:p w:rsidR="004808ED" w:rsidRPr="004808ED" w:rsidRDefault="004808ED" w:rsidP="00000033">
      <w:pPr>
        <w:pStyle w:val="pboth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праздниках и развлечениях;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79" w:name="101160"/>
      <w:bookmarkEnd w:id="179"/>
      <w:r w:rsidRPr="004808ED">
        <w:rPr>
          <w:color w:val="000000"/>
          <w:sz w:val="28"/>
          <w:szCs w:val="28"/>
        </w:rPr>
        <w:t>поддерживать интерес к участию в творческих объединениях дополнительного образования в ДОО и вне ее.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180" w:name="101161"/>
      <w:bookmarkEnd w:id="180"/>
      <w:r w:rsidRPr="004808ED">
        <w:rPr>
          <w:b/>
          <w:color w:val="000000"/>
          <w:sz w:val="28"/>
          <w:szCs w:val="28"/>
        </w:rPr>
        <w:t>Содержание образовательной деятельности.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181" w:name="101162"/>
      <w:bookmarkEnd w:id="181"/>
      <w:r w:rsidRPr="004808ED">
        <w:rPr>
          <w:b/>
          <w:color w:val="000000"/>
          <w:sz w:val="28"/>
          <w:szCs w:val="28"/>
        </w:rPr>
        <w:t>Приобщение к искусству.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82" w:name="101163"/>
      <w:bookmarkEnd w:id="182"/>
      <w:r w:rsidRPr="004808ED">
        <w:rPr>
          <w:color w:val="000000"/>
          <w:sz w:val="28"/>
          <w:szCs w:val="28"/>
        </w:rPr>
        <w:t>Педагог продолжает формировать у детей интерес к музыке, живописи, народному искусству, воспитывать бережное отношение к произведениям искусства. Развивает у детей эстетические чувства, эмоции, эстетический вкус, эстетическое восприятие произведений искусства, формирует умение выделять их выразительные средства. Учит соотносить художественный образ и средства выразительности, характеризующие его в разных видах искусства, подбирать материал и пособия для самостоятельной художественной деятельности. Формирует у детей умение выделять, называть, группировать произведения по видам искусства: литература, музыка, изобразительное искусство, архитектура, театр, цирк.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83" w:name="101164"/>
      <w:bookmarkEnd w:id="183"/>
      <w:r w:rsidRPr="004808ED">
        <w:rPr>
          <w:color w:val="000000"/>
          <w:sz w:val="28"/>
          <w:szCs w:val="28"/>
        </w:rPr>
        <w:lastRenderedPageBreak/>
        <w:t>Педагог продолжает развивать у детей стремление к познанию культурных традиций через творческую деятельность (изобразительную, музыкальную, театрализованную, культурно-досуговую).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84" w:name="101165"/>
      <w:bookmarkEnd w:id="184"/>
      <w:r w:rsidRPr="004808ED">
        <w:rPr>
          <w:color w:val="000000"/>
          <w:sz w:val="28"/>
          <w:szCs w:val="28"/>
        </w:rPr>
        <w:t>Педагог формирует духовно-нравственные качества в процессе ознакомления с различными видами искусства духовно-нравственного содержания;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85" w:name="101166"/>
      <w:bookmarkEnd w:id="185"/>
      <w:r w:rsidRPr="004808ED">
        <w:rPr>
          <w:color w:val="000000"/>
          <w:sz w:val="28"/>
          <w:szCs w:val="28"/>
        </w:rPr>
        <w:t>Педагог продолжает знакомить детей (без запоминания) с видами изобразительного искусства: графика, декоративно-прикладное искусство, живопись, скульптура, фотоискусство. Педагог продолжает знакомить детей с основными жанрами изобразительного искусства: натюрморт, пейзаж, портрет. Формирует у детей умение выделять и использовать в своей изобразительной, музыкальной, театрализованной деятельности средства выразительности разных видов искусства, называть материалы для разных видов художественной деятельности.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86" w:name="101167"/>
      <w:bookmarkEnd w:id="186"/>
      <w:r w:rsidRPr="004808ED">
        <w:rPr>
          <w:color w:val="000000"/>
          <w:sz w:val="28"/>
          <w:szCs w:val="28"/>
        </w:rPr>
        <w:t>Педагог знакомит детей с произведениями живописи (И.И. Шишкин, И.И. Левитан, В.А. Серов, И.Э. Грабарь, П.П. Кончаловский и другими), изображением родной природы в картинах художников. Расширяет представления о графике (ее выразительных средствах). Знакомить с творчеством художников-иллюстраторов детских книг (Ю.А. Васнецов, Е.М. Рачев, Е.И. Чарушин, И.Я. Билибин и другие). Знакомит с творчеством русских и зарубежных композиторов, а также детских композиторов-песенников (И.С. Бах, В.А. Моцарт, П.И. Чайковский, М.И. Глинка, С.С. Прокофьев, В.Я. Шаинский и другими).</w:t>
      </w:r>
    </w:p>
    <w:p w:rsidR="00000033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87" w:name="101168"/>
      <w:bookmarkEnd w:id="187"/>
      <w:r w:rsidRPr="004808ED">
        <w:rPr>
          <w:color w:val="000000"/>
          <w:sz w:val="28"/>
          <w:szCs w:val="28"/>
        </w:rPr>
        <w:t>Педагог продолжает знакомить детей с архитектурой. Закрепляет у детей знания о том, что существуют различные по назначению здания: жилые дома, магазины, театры, кинотеатры и другое. Обращает внимание детей на сходства и различия архитектурных сооружений одинакового назначения: форма, пропорции (высота, длина, украшения - декор и так далее). Подводит детей к пониманию зависимости конструкции здания от его назначения: жилой дом, театр, храм и так далее. Развивает у детей наблюдательность, учит внимательно рассматривать здания, замечать их характерные особенности, разнообразие пропорций, конструкций,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украшающих деталей. При чтении литературных произведений, сказок обращает внимание детей на описание сказочных домиков (теремок, рукавичка, избушка на курьих ножках), дворцов.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88" w:name="101169"/>
      <w:bookmarkEnd w:id="188"/>
      <w:r w:rsidRPr="004808ED">
        <w:rPr>
          <w:color w:val="000000"/>
          <w:sz w:val="28"/>
          <w:szCs w:val="28"/>
        </w:rPr>
        <w:t>Расширяет представления детей о народном искусстве, фольклоре, музыке и художественных промыслах. Педагог знакомит детей с видами и жанрами фольклора. Поощряет участие детей в фольклорных развлечениях и праздниках.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89" w:name="101170"/>
      <w:bookmarkEnd w:id="189"/>
      <w:r w:rsidRPr="004808ED">
        <w:rPr>
          <w:color w:val="000000"/>
          <w:sz w:val="28"/>
          <w:szCs w:val="28"/>
        </w:rPr>
        <w:t>Педагог поощряет активное участие детей в художественной деятельности как по собственному желанию, так и под руководством взрослых.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90" w:name="101171"/>
      <w:bookmarkEnd w:id="190"/>
      <w:r w:rsidRPr="004808ED">
        <w:rPr>
          <w:color w:val="000000"/>
          <w:sz w:val="28"/>
          <w:szCs w:val="28"/>
        </w:rPr>
        <w:t>Педагог расширяет представления детей о творческих профессиях, их значении, особенностях: художник, композитор, музыкант, актер, артист балета и другие. Педагог закрепляет и расширяет знания детей о телевидении, музеях, театре, цирке, кино, библиотеке; формирует желание посещать их.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191" w:name="101172"/>
      <w:bookmarkEnd w:id="191"/>
      <w:r w:rsidRPr="004808ED">
        <w:rPr>
          <w:b/>
          <w:color w:val="000000"/>
          <w:sz w:val="28"/>
          <w:szCs w:val="28"/>
        </w:rPr>
        <w:t>Изобразительная деятельность.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92" w:name="101173"/>
      <w:bookmarkEnd w:id="192"/>
      <w:r w:rsidRPr="004808ED">
        <w:rPr>
          <w:color w:val="000000"/>
          <w:sz w:val="28"/>
          <w:szCs w:val="28"/>
        </w:rPr>
        <w:t xml:space="preserve">Педагог продолжает развивать интерес детей к изобразительной деятельности. Выявляет задатки у детей и развивает на их основе художественно-творческие способности в продуктивных видах детской деятельности. Педагог обогащает сенсорный опыт детей; закрепляет знания об основных формах предметов и </w:t>
      </w:r>
      <w:r w:rsidRPr="004808ED">
        <w:rPr>
          <w:color w:val="000000"/>
          <w:sz w:val="28"/>
          <w:szCs w:val="28"/>
        </w:rPr>
        <w:lastRenderedPageBreak/>
        <w:t>объектов природы. Развивает у детей эстетическое восприятие, учит созерцать красоту окружающего мира. Развивает у детей способность наблюдать, всматриваться (вслушиваться) в явления и объекты природы, замечать их изменения (например, как изменяются форма и цвет медленно плывущих облаков, как постепенно раскрывается утром и закрывается вечером венчик цветка, как изменяется освещение предметов на солнце и в тени). В процессе восприятия предметов и явлений развивает у детей мыслительные операции: анализ, сравнение, уподобление (на что похоже), установление сходства и различия предметов и их частей, выделение общего и единичного, характерных признаков, обобщения. Развивает у детей чувство формы, цвета, пропорций, учит передавать в изображении основные свойства предметов (форма, величина, цвет), характерные детали, соотношение предметов и их частей по величине, высоте, расположению относительно друг друга. Педагог продолжает совершенствовать умение детей рассматривать работы (рисунки, лепку, аппликации), радоваться достигнутому результату, замечать и выделять выразительные решения изображений.</w:t>
      </w:r>
    </w:p>
    <w:p w:rsidR="00000033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93" w:name="101174"/>
      <w:bookmarkEnd w:id="193"/>
      <w:r w:rsidRPr="004808ED">
        <w:rPr>
          <w:color w:val="000000"/>
          <w:sz w:val="28"/>
          <w:szCs w:val="28"/>
        </w:rPr>
        <w:t xml:space="preserve">Предметное рисование: педагог продолжает совершенствовать у детей умение передавать в рисунке образы предметов, объектов, персонажей сказок, литературных произведений. Обращает внимание детей на отличия предметов по форме, величине, пропорциям частей; побуждает их передавать эти отличия в рисунках. Учит передавать положение предметов в пространстве на листе бумаги, обращает внимание детей на то, что предметы могут по-разному располагаться на плоскости (стоять, лежать, менять положение: живые существа могут двигаться, менять позы, дерево в ветреный день - наклоняться и так далее). Учит детей передавать движения фигур. Способствует у детей овладению композиционными умениями: учит располагать предмет на листе с учетом его пропорций (если предмет вытянут в высоту, располагать его на листе по вертикали; если он 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вытянут в ширину, например, не очень высокий, но длинный дом, располагать его по горизонтали). Закрепляет у детей способы и приемы рисования различными изобразительными материалами (цветные карандаши, гуашь, акварель, цветные мелки, пастель, сангина, угольный карандаш, фломастеры, разнообразные кисти и тому подобное). Вырабатывает у детей навыки рисования контура предмета простым карандашом с легким нажимом на него, чтобы при последующем закрашивании изображения не оставалось жестких, грубых линий, пачкающих рисунок.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94" w:name="101175"/>
      <w:bookmarkEnd w:id="194"/>
      <w:r w:rsidRPr="004808ED">
        <w:rPr>
          <w:color w:val="000000"/>
          <w:sz w:val="28"/>
          <w:szCs w:val="28"/>
        </w:rPr>
        <w:t xml:space="preserve">Педагог учит детей рисовать акварелью в соответствии с ее спецификой (прозрачностью и легкостью цвета, плавностью перехода одного цвета в другой). Учит рисовать кистью разными способами: широкие линии - всем ворсом, тонкие - концом кисти; наносить мазки, прикладывая кисть всем ворсом к бумаге, рисовать концом кисти мелкие пятнышки. Педагог закрепляет знания детей об уже известных цветах, знакомить с новыми цветами (фиолетовый) и оттенками (голубой, розовый, темно-зеленый, сиреневый), развивать чувство цвета. Учит детей смешивать краски для получения новых цветов и оттенков (при рисовании гуашью) и высветлять цвет, добавляя в краску воду (при рисовании акварелью). При рисовании карандашами учит передавать оттенки цвета, регулируя нажим на </w:t>
      </w:r>
      <w:r w:rsidRPr="004808ED">
        <w:rPr>
          <w:color w:val="000000"/>
          <w:sz w:val="28"/>
          <w:szCs w:val="28"/>
        </w:rPr>
        <w:lastRenderedPageBreak/>
        <w:t>карандаш. В карандашном исполнении дети могут, регулируя нажим, передать до трех оттенков цвета.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95" w:name="101176"/>
      <w:bookmarkEnd w:id="195"/>
      <w:r w:rsidRPr="004808ED">
        <w:rPr>
          <w:color w:val="000000"/>
          <w:sz w:val="28"/>
          <w:szCs w:val="28"/>
        </w:rPr>
        <w:t>Сюжетное рисование: педагог учит детей создавать сюжетные композиции на темы окружающей жизни и на темы литературных произведений ("Кого встретил Колобок", "Два жадных медвежонка", "Где обедал воробей?" и другие). Развивает у детей композиционные умения, учит располагать изображения на полосе внизу листа, по всему листу. Обращает внимание детей на соотношение по величине разных предметов в сюжете (дома большие, деревья высокие и низкие; люди меньше домов, но больше растущих на лугу цветов). Педагог учит располагать на рисунке предметы так, чтобы они загораживали друг друга (растущие перед домом деревья и частично его загораживающие и тому подобное).</w:t>
      </w:r>
    </w:p>
    <w:p w:rsidR="00000033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96" w:name="101177"/>
      <w:bookmarkEnd w:id="196"/>
      <w:r w:rsidRPr="004808ED">
        <w:rPr>
          <w:color w:val="000000"/>
          <w:sz w:val="28"/>
          <w:szCs w:val="28"/>
        </w:rPr>
        <w:t xml:space="preserve">Декоративное рисование: педагог продолжает знакомить детей с изделиями народных промыслов, закрепляет и углубляет знания о дымковской и филимоновской игрушках и их росписи; предлагает создавать изображения по мотивам народной декоративной росписи, знакомит с ее цветовым строем и элементами композиции, поощряет детей за разнообразие используемых элементов. Продолжает знакомить детей с Городецкой росписью, ее цветовым решением, спецификой создания декоративных цветов (как правило, не чистых тонов, а оттенков), учит использовать для украшения оживки. Продолжает знакомить детей с росписью Полхов-Майдана. Педагог включает городецкую и полхов-майданскую роспись в творческую работу детей, помогает осваивать специфику этих видов росписи. Знакомит детей с региональным (местным) декоративным искусством. Учит детей составлять узоры по мотивам городецкой, полхов-майданской, гжельской росписи: знакомит с характерными элементами (бутоны, цветы, листья, травка, усики, завитки, оживки). Педагог учит создавать узоры на листах в форме народного изделия (поднос, солонка, чашка, розетка и 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другое). Для развития творчества в декоративной деятельности педагог учит детей использовать декоративные ткани, предоставляя детям бумагу в форме одежды и головных уборов (кокошник, платок, свитер и другое), предметов быта (салфетка, полотенце), учит ритмично располагать узор. Педагог предлагает детям расписывать бумажные силуэты и объемные фигуры.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197" w:name="101178"/>
      <w:bookmarkEnd w:id="197"/>
      <w:r w:rsidRPr="004808ED">
        <w:rPr>
          <w:b/>
          <w:color w:val="000000"/>
          <w:sz w:val="28"/>
          <w:szCs w:val="28"/>
        </w:rPr>
        <w:t>Лепка: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98" w:name="101179"/>
      <w:bookmarkEnd w:id="198"/>
      <w:r w:rsidRPr="004808ED">
        <w:rPr>
          <w:color w:val="000000"/>
          <w:sz w:val="28"/>
          <w:szCs w:val="28"/>
        </w:rPr>
        <w:t xml:space="preserve">педагог продолжает знакомить детей с особенностями лепки из глины, пластилина и пластической массы. Развивает у детей умение лепить с натуры и по представлению знакомые предметы (овощи, фрукты, грибы, посуда, игрушки); передавать их характерные особенности. Педагог продолжает формировать умение у детей лепить посуду из целого куска глины и пластилина ленточным способом. Закрепляет у детей умение лепить предметы пластическим, конструктивным и комбинированным способами. Учит сглаживать поверхность формы, делать предметы устойчивыми. Учит детей передавать в лепке выразительность образа, лепить фигуры человека и животных в движении, объединять небольшие группы предметов в несложные сюжеты (в коллективных композициях): "Курица с цыплятами", "Два жадных медвежонка нашли сыр", "Дети на прогулке" и другие. Формировать у детей умения лепить по представлению героев литературных произведений (Медведь и Колобок, Лиса и Зайчик, Машенька и Медведь и тому подобное). Педагог развивает у детей </w:t>
      </w:r>
      <w:r w:rsidRPr="004808ED">
        <w:rPr>
          <w:color w:val="000000"/>
          <w:sz w:val="28"/>
          <w:szCs w:val="28"/>
        </w:rPr>
        <w:lastRenderedPageBreak/>
        <w:t>творчество, инициативу. Продолжает формировать у детей умение лепить мелкие детали; пользуясь стекой, наносить рисунок чешуек у рыбки, обозначать глаза, шерсть животного, перышки птицы, узор, складки на одежде людей и тому подобное. Продолжает формировать у детей технические умения и навыки работы с разнообразными материалами для лепки; побуждает использовать дополнительные материалы (косточки, зернышки, бусинки и так далее). Педагог закрепляет у детей навыки аккуратной лепки. Закрепляет у детей навык тщательно мыть руки по окончании лепки.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199" w:name="101180"/>
      <w:bookmarkEnd w:id="199"/>
      <w:r w:rsidRPr="004808ED">
        <w:rPr>
          <w:color w:val="000000"/>
          <w:sz w:val="28"/>
          <w:szCs w:val="28"/>
        </w:rPr>
        <w:t>Декоративная лепка: педагог продолжает знакомить детей с особенностями декоративной лепки. Формирует у детей интерес и эстетическое отношение к предметам народного декоративно-прикладного искусства. Учит детей лепить птиц, животных, людей по типу народных игрушек (дымковской, филимоновской, каргопольской и другие). Формирует у детей умение украшать узорами предметы декоративного искусства. Учит детей расписывать изделия гуашью, украшать их налепами и углубленным рельефом, использовать стеку. Педагог учит детей обмакивать пальцы в воду, чтобы сгладить неровности вылепленного изображения, когда это необходимо для передачи образа.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200" w:name="101181"/>
      <w:bookmarkEnd w:id="200"/>
      <w:r w:rsidRPr="004808ED">
        <w:rPr>
          <w:b/>
          <w:color w:val="000000"/>
          <w:sz w:val="28"/>
          <w:szCs w:val="28"/>
        </w:rPr>
        <w:t>Аппликация:</w:t>
      </w:r>
    </w:p>
    <w:p w:rsidR="00000033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01" w:name="101182"/>
      <w:bookmarkEnd w:id="201"/>
      <w:r w:rsidRPr="004808ED">
        <w:rPr>
          <w:color w:val="000000"/>
          <w:sz w:val="28"/>
          <w:szCs w:val="28"/>
        </w:rPr>
        <w:t xml:space="preserve">педагог закрепляет умение детей создавать изображения (разрезать бумагу на короткие и длинные полоски; вырезать круги из квадратов, овалы из прямоугольников, преобразовывать одни геометрические фигуры в другие: квадрат - в два - четыре треугольника, прямоугольник - в полоски, квадраты или маленькие прямоугольники), создавать из этих фигур изображения разных предметов или декоративные композиции. Учит детей вырезать одинаковые 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фигуры или их детали из бумаги, сложенной гармошкой, а симметричные изображения - из бумаги, сложенной пополам (стакан, ваза, цветок и другое). С целью создания выразительного образа педагог учит детей приему обрывания. Побуждает детей создавать предметные и сюжетные композиции, дополнять их деталями, обогащающими изображения. Педагог формирует у детей аккуратное и бережное отношение к материалам.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202" w:name="101183"/>
      <w:bookmarkEnd w:id="202"/>
      <w:r w:rsidRPr="004808ED">
        <w:rPr>
          <w:b/>
          <w:color w:val="000000"/>
          <w:sz w:val="28"/>
          <w:szCs w:val="28"/>
        </w:rPr>
        <w:t>Прикладное творчество: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03" w:name="101184"/>
      <w:bookmarkEnd w:id="203"/>
      <w:r w:rsidRPr="004808ED">
        <w:rPr>
          <w:color w:val="000000"/>
          <w:sz w:val="28"/>
          <w:szCs w:val="28"/>
        </w:rPr>
        <w:t>педагог совершенствует у детей умение работать с бумагой: сгибать лист вчетверо в разных направлениях; работать по готовой выкройке (шапочка, лодочка, домик, кошелек). Закрепляет у детей умение создавать из бумаги объемные фигуры: делить квадратный лист на несколько равных частей, сглаживать сгибы, надрезать по сгибам (домик, корзинка, кубик). Закрепляет умение детей делать игрушки, сувениры из природного материала (шишки, ветки, ягоды) и других материалов (катушки, проволока в цветной обмотке, пустые коробки и другое), прочно соединяя части. Формирует умение самостоятельно создавать игрушки для сюжетно-ролевых игр (флажки, сумочки, шапочки, салфетки и другое); сувениры для родителей (законных представителей), сотрудников ДОО, елочные украшения. Педагог привлекает детей к изготовлению пособий для занятий и самостоятельной деятельности (коробки, счетный материал), ремонту книг, настольно-печатных игр. Закрепляет умение детей экономно и рационально расходовать материалы.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204" w:name="101185"/>
      <w:bookmarkEnd w:id="204"/>
      <w:r w:rsidRPr="004808ED">
        <w:rPr>
          <w:b/>
          <w:color w:val="000000"/>
          <w:sz w:val="28"/>
          <w:szCs w:val="28"/>
        </w:rPr>
        <w:t>Конструктивная деятельность.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05" w:name="101186"/>
      <w:bookmarkEnd w:id="205"/>
      <w:r w:rsidRPr="004808ED">
        <w:rPr>
          <w:color w:val="000000"/>
          <w:sz w:val="28"/>
          <w:szCs w:val="28"/>
        </w:rPr>
        <w:lastRenderedPageBreak/>
        <w:t>Педагог учит детей выделять основные части и характерные детали конструкций. Помогает детям анализировать сделанные педагогом поделки и постройки; на основе анализа находить конструктивные решения и планировать создание собственной постройки. Знакомит детей с новыми деталями: разнообразными по форме и величине пластинами, брусками, цилиндрами, конусами и другое. Учит детей заменять одни детали другими. Педагог формирует у детей умение создавать различные по величине и конструкции постройки одного и того же объекта. Учит детей строить по рисунку, самостоятельно подбирать необходимый строительный материал. Продолжает развивать у детей умение работать коллективно, объединять свои поделки в соответствии с общим замыслом, договариваться, кто какую часть работы будет выполнять.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206" w:name="101187"/>
      <w:bookmarkEnd w:id="206"/>
      <w:r w:rsidRPr="004808ED">
        <w:rPr>
          <w:b/>
          <w:color w:val="000000"/>
          <w:sz w:val="28"/>
          <w:szCs w:val="28"/>
        </w:rPr>
        <w:t>Музыкальная деятельность.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07" w:name="101188"/>
      <w:bookmarkEnd w:id="207"/>
      <w:r w:rsidRPr="004808ED">
        <w:rPr>
          <w:color w:val="000000"/>
          <w:sz w:val="28"/>
          <w:szCs w:val="28"/>
        </w:rPr>
        <w:t>Слушание: педагог учит детей различать жанры музыкальных произведений (песня, танец, марш). Совершенствует у детей музыкальную память через узнавание мелодий по отдельным фрагментам произведения (вступление, заключение, музыкальная фраза). Развивает у детей навык различения звуков по высоте в пределах квинты, звучания музыкальных инструментов (клавишно-ударные и струнные: фортепиано, скрипка, виолончель, балалайка). Знакомит с творчеством некоторых композиторов.</w:t>
      </w:r>
    </w:p>
    <w:p w:rsidR="00000033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08" w:name="101189"/>
      <w:bookmarkEnd w:id="208"/>
      <w:r w:rsidRPr="004808ED">
        <w:rPr>
          <w:color w:val="000000"/>
          <w:sz w:val="28"/>
          <w:szCs w:val="28"/>
        </w:rPr>
        <w:t xml:space="preserve">Пение: педагог формирует у детей певческие навыки, умение петь легким звуком в диапазоне от "ре" первой октавы до "до" второй октавы, брать дыхание перед началом песни, между музыкальными фразами, произносить отчетливо слова, 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своевременно начинать и заканчивать песню, эмоционально передавать характер мелодии, петь умеренно, громко и тихо. Способствует развитию у детей навыков сольного пения, с музыкальным сопровождением и без него. Педагог содействует проявлению у детей самостоятельности и творческому исполнению песен разного характера. Развивает у детей песенный музыкальный вкус.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09" w:name="101190"/>
      <w:bookmarkEnd w:id="209"/>
      <w:r w:rsidRPr="004808ED">
        <w:rPr>
          <w:color w:val="000000"/>
          <w:sz w:val="28"/>
          <w:szCs w:val="28"/>
        </w:rPr>
        <w:t>Песенное творчество: педагог учит детей импровизировать мелодию на заданный текст. Учит детей сочинять мелодии различного характера: ласковую колыбельную, задорный или бодрый марш, плавный вальс, веселую плясовую.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10" w:name="101191"/>
      <w:bookmarkEnd w:id="210"/>
      <w:r w:rsidRPr="004808ED">
        <w:rPr>
          <w:color w:val="000000"/>
          <w:sz w:val="28"/>
          <w:szCs w:val="28"/>
        </w:rPr>
        <w:t>Музыкально-ритмические движения: педагог развивает у детей чувство ритма, умение передавать через движения характер музыки, ее эмоционально-образное содержание. Учит детей свободно ориентироваться в пространстве, выполнять простейшие перестроения, самостоятельно переходить от умеренного к быстрому или медленному темпу, менять движения в соответствии с музыкальными фразами. Педагог способствует у детей формированию навыков исполнения танцевальных движений (поочередное выбрасывание ног вперед в прыжке; приставной шаг с приседанием, с продвижением вперед, кружение; приседание с выставлением ноги вперед). Знакомит детей с русским хороводом, пляской, а также с танцами других народов. Продолжает развивать у детей навыки инсценирования песен; учит изображать сказочных животных и птиц (лошадка, коза, лиса, медведь, заяц, журавль, ворон и другие) в разных игровых ситуациях.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11" w:name="101192"/>
      <w:bookmarkEnd w:id="211"/>
      <w:r w:rsidRPr="004808ED">
        <w:rPr>
          <w:color w:val="000000"/>
          <w:sz w:val="28"/>
          <w:szCs w:val="28"/>
        </w:rPr>
        <w:t xml:space="preserve">Музыкально-игровое и танцевальное творчество: педагог развивает у детей танцевальное творчество; помогает придумывать движения к пляскам, танцам, составлять композицию танца, проявляя самостоятельность в творчестве. Учит </w:t>
      </w:r>
      <w:r w:rsidRPr="004808ED">
        <w:rPr>
          <w:color w:val="000000"/>
          <w:sz w:val="28"/>
          <w:szCs w:val="28"/>
        </w:rPr>
        <w:lastRenderedPageBreak/>
        <w:t>детей самостоятельно придумывать движения, отражающие содержание песни. Побуждает детей к инсценированию содержания песен, хороводов.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12" w:name="101193"/>
      <w:bookmarkEnd w:id="212"/>
      <w:r w:rsidRPr="004808ED">
        <w:rPr>
          <w:color w:val="000000"/>
          <w:sz w:val="28"/>
          <w:szCs w:val="28"/>
        </w:rPr>
        <w:t>Игра на детских музыкальных инструментах: педагог учит детей исполнять простейшие мелодии на детских музыкальных инструментах; знакомые песенки индивидуально и небольшими группами, соблюдая при этом общую динамику и темп. Развивает творчество детей, побуждает их к активным самостоятельным действиям.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13" w:name="101194"/>
      <w:bookmarkEnd w:id="213"/>
      <w:r w:rsidRPr="004808ED">
        <w:rPr>
          <w:color w:val="000000"/>
          <w:sz w:val="28"/>
          <w:szCs w:val="28"/>
        </w:rPr>
        <w:t>Педагог активизирует использование детьми различных видов музыки в повседневной жизни и различных видах досуговой деятельности для реализации музыкальных способностей ребенка.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214" w:name="101195"/>
      <w:bookmarkEnd w:id="214"/>
      <w:r w:rsidRPr="004808ED">
        <w:rPr>
          <w:b/>
          <w:color w:val="000000"/>
          <w:sz w:val="28"/>
          <w:szCs w:val="28"/>
        </w:rPr>
        <w:t>Театрализованная деятельность.</w:t>
      </w:r>
    </w:p>
    <w:p w:rsidR="00000033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15" w:name="101196"/>
      <w:bookmarkEnd w:id="215"/>
      <w:r w:rsidRPr="004808ED">
        <w:rPr>
          <w:color w:val="000000"/>
          <w:sz w:val="28"/>
          <w:szCs w:val="28"/>
        </w:rPr>
        <w:t xml:space="preserve">Педагог продолжает знакомить детей с различными видами театрального искусства (кукольный театр, балет, опера и прочее); расширяет представления детей в области театральной терминологии (акт, актер, антракт, кулисы и так далее). Способствует развитию интереса к сценическому искусству, создает атмосферу творческого выбора и инициативы для каждого ребенка, поддерживает различные творческие группы детей. Развивает личностные качества (коммуникативные навыки, партнерские взаимоотношения). Способствует развитию навыков передачи образа различными способами (речь, мимика, жест, пантомима и прочее). Создает условия для показа результатов творческой деятельности, поддерживает инициативу изготовления декораций, элементов </w:t>
      </w:r>
    </w:p>
    <w:p w:rsidR="004808ED" w:rsidRPr="004808ED" w:rsidRDefault="004808ED" w:rsidP="00000033">
      <w:pPr>
        <w:pStyle w:val="pboth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костюмов и атрибутов.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216" w:name="101197"/>
      <w:bookmarkEnd w:id="216"/>
      <w:r w:rsidRPr="004808ED">
        <w:rPr>
          <w:b/>
          <w:color w:val="000000"/>
          <w:sz w:val="28"/>
          <w:szCs w:val="28"/>
        </w:rPr>
        <w:t>Культурно-досуговая деятельность.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17" w:name="101198"/>
      <w:bookmarkEnd w:id="217"/>
      <w:r w:rsidRPr="004808ED">
        <w:rPr>
          <w:color w:val="000000"/>
          <w:sz w:val="28"/>
          <w:szCs w:val="28"/>
        </w:rPr>
        <w:t>Педагог развивает желание детей проводить свободное время с интересом и пользой, реализуя собственные творческие потребности (чтение книг, рисование, пение и так далее). Формирует у детей основы праздничной культуры. Знакомит с историей возникновения праздников, учит бережно относиться к народным праздничным традициям и обычаям. Поддерживает желание участвовать в оформлении помещений к празднику. Формирует внимание и отзывчивость ко всем участникам праздничного действия (сверстники, педагоги, гости). Педагог знакомит с русскими народными традициями, а также с обычаями других народов страны. Поощряет желание участвовать в народных праздниках и развлечениях.</w:t>
      </w:r>
    </w:p>
    <w:p w:rsidR="00721EA8" w:rsidRPr="0054140D" w:rsidRDefault="00721EA8" w:rsidP="00721EA8">
      <w:pPr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4140D">
        <w:rPr>
          <w:rFonts w:ascii="Times New Roman" w:hAnsi="Times New Roman" w:cs="Times New Roman"/>
          <w:b/>
          <w:i/>
          <w:sz w:val="28"/>
          <w:szCs w:val="28"/>
        </w:rPr>
        <w:t xml:space="preserve">Слушание музыки </w:t>
      </w:r>
    </w:p>
    <w:p w:rsidR="00721EA8" w:rsidRPr="0054140D" w:rsidRDefault="00721EA8" w:rsidP="00721EA8">
      <w:pPr>
        <w:ind w:firstLine="708"/>
        <w:jc w:val="both"/>
        <w:rPr>
          <w:rFonts w:ascii="Times New Roman" w:hAnsi="Times New Roman" w:cs="Times New Roman"/>
          <w:color w:val="00000A"/>
          <w:sz w:val="28"/>
          <w:szCs w:val="28"/>
          <w:lang w:val="tt-RU"/>
        </w:rPr>
      </w:pPr>
      <w:r w:rsidRPr="0054140D">
        <w:rPr>
          <w:rFonts w:ascii="Times New Roman" w:hAnsi="Times New Roman" w:cs="Times New Roman"/>
          <w:color w:val="000000"/>
          <w:sz w:val="28"/>
          <w:szCs w:val="28"/>
          <w:lang w:val="tt-RU"/>
        </w:rPr>
        <w:t xml:space="preserve">«Апипа», татарская народная мелодия, обр.Р.Еникеевой; </w:t>
      </w:r>
      <w:r w:rsidRPr="00B86DD8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0"/>
          <w:sz w:val="28"/>
          <w:szCs w:val="28"/>
          <w:lang w:val="tt-RU"/>
        </w:rPr>
        <w:t>Ива-ивушка</w:t>
      </w:r>
      <w:r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54140D">
        <w:rPr>
          <w:rFonts w:ascii="Times New Roman" w:hAnsi="Times New Roman" w:cs="Times New Roman"/>
          <w:i/>
          <w:color w:val="00000A"/>
          <w:sz w:val="28"/>
          <w:szCs w:val="28"/>
          <w:lang w:val="tt-RU"/>
        </w:rPr>
        <w:t>,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татарская народная мелодия,обр.Р.Сабитова;</w:t>
      </w:r>
      <w:r w:rsidRPr="00B86DD8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Спи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>,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 кукла</w:t>
      </w:r>
      <w:r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, муз.М.Музафарова, сл. М.Таһировой; </w:t>
      </w:r>
      <w:r w:rsidRPr="00B86DD8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Прыг 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>-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 скок</w:t>
      </w:r>
      <w:r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, муз.Р.Калимуллина; </w:t>
      </w:r>
      <w:r w:rsidRPr="00B86DD8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Зайчик танцует</w:t>
      </w:r>
      <w:r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, муз.Р.Еникеева;</w:t>
      </w:r>
      <w:r w:rsidRPr="0054140D">
        <w:rPr>
          <w:rFonts w:ascii="Times New Roman" w:hAnsi="Times New Roman" w:cs="Times New Roman"/>
          <w:color w:val="FFFFFF"/>
          <w:sz w:val="28"/>
          <w:szCs w:val="28"/>
          <w:lang w:val="tt-RU"/>
        </w:rPr>
        <w:t>.;</w:t>
      </w:r>
      <w:r w:rsidRPr="00B86DD8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Петушок</w:t>
      </w:r>
      <w:r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, муз. Д.Файзи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>,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 сл. М.Джалиль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>;</w:t>
      </w:r>
      <w:r w:rsidRPr="0054140D">
        <w:rPr>
          <w:rFonts w:ascii="Times New Roman" w:eastAsia="Times New Roman" w:hAnsi="Times New Roman" w:cs="Times New Roman"/>
          <w:sz w:val="28"/>
          <w:szCs w:val="28"/>
          <w:lang w:val="tt-RU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Цыплята</w:t>
      </w:r>
      <w:r w:rsidRPr="00842C99">
        <w:rPr>
          <w:rFonts w:ascii="Times New Roman" w:eastAsia="Times New Roman" w:hAnsi="Times New Roman" w:cs="Times New Roman"/>
          <w:sz w:val="28"/>
          <w:szCs w:val="28"/>
          <w:lang w:val="tt-RU"/>
        </w:rPr>
        <w:t>»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, муз. Л.Батыр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>-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Булгари, сл.М.Хусаина</w:t>
      </w:r>
      <w:r w:rsidRPr="0054140D">
        <w:rPr>
          <w:rFonts w:ascii="Times New Roman" w:hAnsi="Times New Roman" w:cs="Times New Roman"/>
          <w:i/>
          <w:color w:val="00000A"/>
          <w:sz w:val="28"/>
          <w:szCs w:val="28"/>
          <w:lang w:val="tt-RU"/>
        </w:rPr>
        <w:t>;</w:t>
      </w:r>
      <w:r w:rsidRPr="00842C99">
        <w:rPr>
          <w:rFonts w:ascii="Times New Roman" w:eastAsia="Times New Roman" w:hAnsi="Times New Roman" w:cs="Times New Roman"/>
          <w:sz w:val="28"/>
          <w:szCs w:val="28"/>
          <w:lang w:val="tt-RU"/>
        </w:rPr>
        <w:t xml:space="preserve"> 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На лошадке</w:t>
      </w:r>
      <w:r w:rsidRPr="00842C99">
        <w:rPr>
          <w:rFonts w:ascii="Times New Roman" w:eastAsia="Times New Roman" w:hAnsi="Times New Roman" w:cs="Times New Roman"/>
          <w:sz w:val="28"/>
          <w:szCs w:val="28"/>
          <w:lang w:val="tt-RU"/>
        </w:rPr>
        <w:t>»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, муз.Ф.Ахметова.</w:t>
      </w:r>
    </w:p>
    <w:p w:rsidR="00721EA8" w:rsidRPr="0054140D" w:rsidRDefault="00721EA8" w:rsidP="00721EA8">
      <w:pPr>
        <w:pStyle w:val="6"/>
        <w:spacing w:before="0"/>
        <w:ind w:firstLine="708"/>
        <w:jc w:val="both"/>
        <w:rPr>
          <w:rFonts w:ascii="Times New Roman" w:hAnsi="Times New Roman" w:cs="Times New Roman"/>
          <w:b/>
          <w:color w:val="00000A"/>
          <w:sz w:val="28"/>
          <w:szCs w:val="28"/>
          <w:lang w:val="tt-RU"/>
        </w:rPr>
      </w:pPr>
      <w:r w:rsidRPr="0054140D">
        <w:rPr>
          <w:rFonts w:ascii="Times New Roman" w:hAnsi="Times New Roman" w:cs="Times New Roman"/>
          <w:b/>
          <w:color w:val="00000A"/>
          <w:sz w:val="28"/>
          <w:szCs w:val="28"/>
          <w:lang w:val="tt-RU"/>
        </w:rPr>
        <w:lastRenderedPageBreak/>
        <w:t>Пение</w:t>
      </w:r>
    </w:p>
    <w:p w:rsidR="00721EA8" w:rsidRPr="0054140D" w:rsidRDefault="00721EA8" w:rsidP="008E4C78">
      <w:pPr>
        <w:pStyle w:val="6"/>
        <w:spacing w:before="0" w:line="240" w:lineRule="auto"/>
        <w:ind w:firstLine="708"/>
        <w:jc w:val="both"/>
        <w:rPr>
          <w:rFonts w:ascii="Times New Roman" w:hAnsi="Times New Roman" w:cs="Times New Roman"/>
          <w:i w:val="0"/>
          <w:sz w:val="28"/>
          <w:szCs w:val="28"/>
          <w:lang w:val="tt-RU"/>
        </w:rPr>
      </w:pPr>
      <w:r w:rsidRPr="0054140D">
        <w:rPr>
          <w:rFonts w:ascii="Times New Roman" w:eastAsia="Times New Roman" w:hAnsi="Times New Roman" w:cs="Times New Roman"/>
          <w:b/>
          <w:i w:val="0"/>
          <w:sz w:val="28"/>
          <w:szCs w:val="28"/>
        </w:rPr>
        <w:t>«</w:t>
      </w:r>
      <w:r w:rsidRPr="0054140D"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Ладушки - ладушки</w:t>
      </w:r>
      <w:r w:rsidRPr="00C11DC6">
        <w:rPr>
          <w:rFonts w:ascii="Times New Roman" w:eastAsia="Times New Roman" w:hAnsi="Times New Roman" w:cs="Times New Roman"/>
          <w:i w:val="0"/>
          <w:sz w:val="28"/>
          <w:szCs w:val="28"/>
        </w:rPr>
        <w:t>»</w:t>
      </w:r>
      <w:r w:rsidRPr="0054140D"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,муз.</w:t>
      </w:r>
      <w:r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и сл. Р. Гатиной, Ф. Батыршиной</w:t>
      </w:r>
      <w:r w:rsidRPr="0054140D"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;</w:t>
      </w:r>
      <w:r w:rsidRPr="0054140D">
        <w:rPr>
          <w:rFonts w:ascii="Times New Roman" w:eastAsia="Times New Roman" w:hAnsi="Times New Roman" w:cs="Times New Roman"/>
          <w:b/>
          <w:i w:val="0"/>
          <w:sz w:val="28"/>
          <w:szCs w:val="28"/>
          <w:lang w:val="tt-RU"/>
        </w:rPr>
        <w:t>«</w:t>
      </w:r>
      <w:r w:rsidRPr="0054140D">
        <w:rPr>
          <w:rFonts w:ascii="Times New Roman" w:eastAsia="Times New Roman" w:hAnsi="Times New Roman" w:cs="Times New Roman"/>
          <w:i w:val="0"/>
          <w:sz w:val="28"/>
          <w:szCs w:val="28"/>
          <w:lang w:val="tt-RU"/>
        </w:rPr>
        <w:t>В</w:t>
      </w:r>
      <w:r w:rsidRPr="0054140D"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одичка</w:t>
      </w:r>
      <w:r w:rsidRPr="00C11DC6">
        <w:rPr>
          <w:rFonts w:ascii="Times New Roman" w:eastAsia="Times New Roman" w:hAnsi="Times New Roman" w:cs="Times New Roman"/>
          <w:i w:val="0"/>
          <w:sz w:val="28"/>
          <w:szCs w:val="28"/>
        </w:rPr>
        <w:t>»</w:t>
      </w:r>
      <w:r w:rsidRPr="0054140D"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, муз.Ф.Залялютдин</w:t>
      </w:r>
      <w:r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овой, сл. Дж. Тарджеманова;</w:t>
      </w:r>
      <w:r w:rsidRPr="0054140D">
        <w:rPr>
          <w:rFonts w:ascii="Times New Roman" w:eastAsia="Times New Roman" w:hAnsi="Times New Roman" w:cs="Times New Roman"/>
          <w:b/>
          <w:i w:val="0"/>
          <w:sz w:val="28"/>
          <w:szCs w:val="28"/>
          <w:lang w:val="tt-RU"/>
        </w:rPr>
        <w:t xml:space="preserve"> «</w:t>
      </w:r>
      <w:r w:rsidRPr="0054140D"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Баю-баю</w:t>
      </w:r>
      <w:r w:rsidRPr="00C11DC6">
        <w:rPr>
          <w:rFonts w:ascii="Times New Roman" w:eastAsia="Times New Roman" w:hAnsi="Times New Roman" w:cs="Times New Roman"/>
          <w:i w:val="0"/>
          <w:sz w:val="28"/>
          <w:szCs w:val="28"/>
          <w:lang w:val="tt-RU"/>
        </w:rPr>
        <w:t>»</w:t>
      </w:r>
      <w:r w:rsidRPr="0054140D"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, муз.Л.Хисматулли</w:t>
      </w:r>
      <w:r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 xml:space="preserve">ной, сл. З. Ибрагимовой; </w:t>
      </w:r>
      <w:r w:rsidRPr="0054140D">
        <w:rPr>
          <w:rFonts w:ascii="Times New Roman" w:eastAsia="Times New Roman" w:hAnsi="Times New Roman" w:cs="Times New Roman"/>
          <w:b/>
          <w:i w:val="0"/>
          <w:sz w:val="28"/>
          <w:szCs w:val="28"/>
          <w:lang w:val="tt-RU"/>
        </w:rPr>
        <w:t>«</w:t>
      </w:r>
      <w:r w:rsidRPr="0054140D"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Наша маленькая Аниса</w:t>
      </w:r>
      <w:r w:rsidRPr="00C11DC6">
        <w:rPr>
          <w:rFonts w:ascii="Times New Roman" w:eastAsia="Times New Roman" w:hAnsi="Times New Roman" w:cs="Times New Roman"/>
          <w:i w:val="0"/>
          <w:sz w:val="28"/>
          <w:szCs w:val="28"/>
        </w:rPr>
        <w:t>»</w:t>
      </w:r>
      <w:r w:rsidRPr="0054140D"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, муз.исл</w:t>
      </w:r>
      <w:r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.</w:t>
      </w:r>
      <w:r w:rsidRPr="0054140D"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 xml:space="preserve"> Л.Хисматуллиной;</w:t>
      </w:r>
      <w:r w:rsidRPr="0054140D">
        <w:rPr>
          <w:rFonts w:ascii="Times New Roman" w:eastAsia="Times New Roman" w:hAnsi="Times New Roman" w:cs="Times New Roman"/>
          <w:b/>
          <w:i w:val="0"/>
          <w:sz w:val="28"/>
          <w:szCs w:val="28"/>
          <w:lang w:val="tt-RU"/>
        </w:rPr>
        <w:t>«</w:t>
      </w:r>
      <w:r w:rsidRPr="0054140D"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Петушок</w:t>
      </w:r>
      <w:r w:rsidRPr="00C11DC6">
        <w:rPr>
          <w:rFonts w:ascii="Times New Roman" w:eastAsia="Times New Roman" w:hAnsi="Times New Roman" w:cs="Times New Roman"/>
          <w:i w:val="0"/>
          <w:sz w:val="28"/>
          <w:szCs w:val="28"/>
        </w:rPr>
        <w:t>»</w:t>
      </w:r>
      <w:r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 xml:space="preserve">, муз. Д. Файзи, сл. М. Джалиль; </w:t>
      </w:r>
      <w:r w:rsidRPr="00C11DC6">
        <w:rPr>
          <w:rFonts w:ascii="Times New Roman" w:eastAsia="Times New Roman" w:hAnsi="Times New Roman" w:cs="Times New Roman"/>
          <w:b/>
          <w:i w:val="0"/>
          <w:sz w:val="28"/>
          <w:szCs w:val="28"/>
          <w:lang w:val="tt-RU"/>
        </w:rPr>
        <w:t>«</w:t>
      </w:r>
      <w:r w:rsidRPr="0054140D"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Акбай</w:t>
      </w:r>
      <w:r w:rsidRPr="00C11DC6">
        <w:rPr>
          <w:rFonts w:ascii="Times New Roman" w:eastAsia="Times New Roman" w:hAnsi="Times New Roman" w:cs="Times New Roman"/>
          <w:i w:val="0"/>
          <w:sz w:val="28"/>
          <w:szCs w:val="28"/>
        </w:rPr>
        <w:t>»</w:t>
      </w:r>
      <w:r w:rsidRPr="0054140D"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,муз.Т.Вафиной,сл.М.Шагизиганов</w:t>
      </w:r>
      <w:r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 xml:space="preserve">ой; </w:t>
      </w:r>
      <w:r w:rsidRPr="0054140D">
        <w:rPr>
          <w:rFonts w:ascii="Times New Roman" w:eastAsia="Times New Roman" w:hAnsi="Times New Roman" w:cs="Times New Roman"/>
          <w:b/>
          <w:i w:val="0"/>
          <w:sz w:val="28"/>
          <w:szCs w:val="28"/>
        </w:rPr>
        <w:t>«</w:t>
      </w:r>
      <w:r w:rsidRPr="0054140D"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>Спи,кошечка</w:t>
      </w:r>
      <w:r w:rsidRPr="00C11DC6">
        <w:rPr>
          <w:rFonts w:ascii="Times New Roman" w:eastAsia="Times New Roman" w:hAnsi="Times New Roman" w:cs="Times New Roman"/>
          <w:i w:val="0"/>
          <w:sz w:val="28"/>
          <w:szCs w:val="28"/>
        </w:rPr>
        <w:t>»</w:t>
      </w:r>
      <w:r w:rsidRPr="0054140D">
        <w:rPr>
          <w:rFonts w:ascii="Times New Roman" w:hAnsi="Times New Roman" w:cs="Times New Roman"/>
          <w:i w:val="0"/>
          <w:color w:val="00000A"/>
          <w:sz w:val="28"/>
          <w:szCs w:val="28"/>
          <w:lang w:val="tt-RU"/>
        </w:rPr>
        <w:t xml:space="preserve">, муз. Л.Хисматуллиной,сл. Э.Шарифуллиной. </w:t>
      </w:r>
    </w:p>
    <w:p w:rsidR="00721EA8" w:rsidRPr="0054140D" w:rsidRDefault="00721EA8" w:rsidP="00721EA8">
      <w:pPr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  <w:lang w:val="tt-RU"/>
        </w:rPr>
      </w:pPr>
      <w:r w:rsidRPr="0054140D">
        <w:rPr>
          <w:rFonts w:ascii="Times New Roman" w:hAnsi="Times New Roman" w:cs="Times New Roman"/>
          <w:b/>
          <w:i/>
          <w:sz w:val="28"/>
          <w:szCs w:val="28"/>
          <w:lang w:val="tt-RU"/>
        </w:rPr>
        <w:t xml:space="preserve">Музыкально-ритмические движения  </w:t>
      </w:r>
    </w:p>
    <w:p w:rsidR="00721EA8" w:rsidRPr="0054140D" w:rsidRDefault="00721EA8" w:rsidP="00721EA8">
      <w:pPr>
        <w:ind w:firstLine="708"/>
        <w:jc w:val="both"/>
      </w:pPr>
      <w:r w:rsidRPr="00C11DC6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Дружно шагаем</w:t>
      </w:r>
      <w:r w:rsidRPr="00C11DC6">
        <w:rPr>
          <w:rFonts w:ascii="Times New Roman" w:eastAsia="Times New Roman" w:hAnsi="Times New Roman" w:cs="Times New Roman"/>
          <w:b/>
          <w:sz w:val="28"/>
          <w:szCs w:val="28"/>
        </w:rPr>
        <w:t>»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, муз.и сл. Н.Бакиевой, З.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 Шайхутдиновой;</w:t>
      </w:r>
      <w:r w:rsidRPr="00C11DC6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Гуляем и пляшем</w:t>
      </w:r>
      <w:r w:rsidRPr="00C11DC6">
        <w:rPr>
          <w:rFonts w:ascii="Times New Roman" w:eastAsia="Times New Roman" w:hAnsi="Times New Roman" w:cs="Times New Roman"/>
          <w:b/>
          <w:sz w:val="28"/>
          <w:szCs w:val="28"/>
        </w:rPr>
        <w:t>»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, муз.Р.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 Еникеевой; </w:t>
      </w:r>
      <w:r w:rsidRPr="00C11DC6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Ай-да</w:t>
      </w:r>
      <w:r w:rsidRPr="00C11DC6">
        <w:rPr>
          <w:rFonts w:ascii="Times New Roman" w:eastAsia="Times New Roman" w:hAnsi="Times New Roman" w:cs="Times New Roman"/>
          <w:b/>
          <w:sz w:val="28"/>
          <w:szCs w:val="28"/>
        </w:rPr>
        <w:t>»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, муз.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 и 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сл.Г.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 Ильиной; </w:t>
      </w:r>
      <w:r w:rsidRPr="00C11DC6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Пт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>ички летают</w:t>
      </w:r>
      <w:r w:rsidRPr="00C11DC6">
        <w:rPr>
          <w:rFonts w:ascii="Times New Roman" w:eastAsia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, муз. М. Салихова; </w:t>
      </w:r>
      <w:r w:rsidRPr="00C11DC6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Танец с куклой</w:t>
      </w:r>
      <w:r w:rsidRPr="00C11DC6">
        <w:rPr>
          <w:rFonts w:ascii="Times New Roman" w:eastAsia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, муз. и сл. М. Андержановой; </w:t>
      </w:r>
      <w:r w:rsidRPr="00C11DC6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Потанцуем вмест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>е</w:t>
      </w:r>
      <w:r w:rsidRPr="00C11DC6">
        <w:rPr>
          <w:rFonts w:ascii="Times New Roman" w:eastAsia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, муз. и сл. Л. Хисматуллиной; </w:t>
      </w:r>
      <w:r w:rsidRPr="00C11DC6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Детский танец</w:t>
      </w:r>
      <w:r w:rsidRPr="00C11DC6">
        <w:rPr>
          <w:rFonts w:ascii="Times New Roman" w:eastAsia="Times New Roman" w:hAnsi="Times New Roman" w:cs="Times New Roman"/>
          <w:b/>
          <w:sz w:val="28"/>
          <w:szCs w:val="28"/>
        </w:rPr>
        <w:t>»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, муз. З.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 Гибадуллина; </w:t>
      </w:r>
      <w:r w:rsidRPr="00C11DC6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Вот как мы умеем</w:t>
      </w:r>
      <w:r w:rsidRPr="00C11DC6">
        <w:rPr>
          <w:rFonts w:ascii="Times New Roman" w:eastAsia="Times New Roman" w:hAnsi="Times New Roman" w:cs="Times New Roman"/>
          <w:b/>
          <w:sz w:val="28"/>
          <w:szCs w:val="28"/>
        </w:rPr>
        <w:t>»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, татарская народная песня, обр. Р.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 Еникеевой; </w:t>
      </w:r>
      <w:r w:rsidRPr="00C11DC6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Догони меня</w:t>
      </w:r>
      <w:r w:rsidRPr="00C11DC6">
        <w:rPr>
          <w:rFonts w:ascii="Times New Roman" w:eastAsia="Times New Roman" w:hAnsi="Times New Roman" w:cs="Times New Roman"/>
          <w:b/>
          <w:sz w:val="28"/>
          <w:szCs w:val="28"/>
        </w:rPr>
        <w:t>»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, муз.Ф.Шаймардановой, сл.К.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 Закировой; </w:t>
      </w:r>
      <w:r w:rsidRPr="00C11DC6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Воробей</w:t>
      </w:r>
      <w:r w:rsidRPr="00C11DC6">
        <w:rPr>
          <w:rFonts w:ascii="Times New Roman" w:eastAsia="Times New Roman" w:hAnsi="Times New Roman" w:cs="Times New Roman"/>
          <w:b/>
          <w:sz w:val="28"/>
          <w:szCs w:val="28"/>
        </w:rPr>
        <w:t>»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,муз.Л.Хисматуллиной,сл.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 народные; </w:t>
      </w:r>
      <w:r w:rsidRPr="00C11DC6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Цыплята</w:t>
      </w:r>
      <w:r w:rsidRPr="00C11DC6">
        <w:rPr>
          <w:rFonts w:ascii="Times New Roman" w:eastAsia="Times New Roman" w:hAnsi="Times New Roman" w:cs="Times New Roman"/>
          <w:b/>
          <w:sz w:val="28"/>
          <w:szCs w:val="28"/>
        </w:rPr>
        <w:t>»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, муз. Л.Батыр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>-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 Булгари,сл. М.</w:t>
      </w:r>
      <w:r>
        <w:rPr>
          <w:rFonts w:ascii="Times New Roman" w:hAnsi="Times New Roman" w:cs="Times New Roman"/>
          <w:color w:val="00000A"/>
          <w:sz w:val="28"/>
          <w:szCs w:val="28"/>
          <w:lang w:val="tt-RU"/>
        </w:rPr>
        <w:t xml:space="preserve"> Хусаина; </w:t>
      </w:r>
      <w:r w:rsidRPr="00C11DC6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Хоровод</w:t>
      </w:r>
      <w:r w:rsidRPr="00C11DC6">
        <w:rPr>
          <w:rFonts w:ascii="Times New Roman" w:eastAsia="Times New Roman" w:hAnsi="Times New Roman" w:cs="Times New Roman"/>
          <w:b/>
          <w:sz w:val="28"/>
          <w:szCs w:val="28"/>
        </w:rPr>
        <w:t>»</w:t>
      </w:r>
      <w:r w:rsidRPr="0054140D">
        <w:rPr>
          <w:rFonts w:ascii="Times New Roman" w:hAnsi="Times New Roman" w:cs="Times New Roman"/>
          <w:color w:val="00000A"/>
          <w:sz w:val="28"/>
          <w:szCs w:val="28"/>
          <w:lang w:val="tt-RU"/>
        </w:rPr>
        <w:t>, муз. Р.Салманова</w:t>
      </w:r>
      <w:r w:rsidRPr="0054140D">
        <w:rPr>
          <w:rFonts w:ascii="Times New Roman" w:hAnsi="Times New Roman" w:cs="Times New Roman"/>
          <w:sz w:val="28"/>
          <w:szCs w:val="28"/>
          <w:lang w:val="tt-RU"/>
        </w:rPr>
        <w:t xml:space="preserve">, </w:t>
      </w:r>
      <w:r w:rsidRPr="0054140D">
        <w:rPr>
          <w:rFonts w:ascii="Times New Roman" w:hAnsi="Times New Roman" w:cs="Times New Roman"/>
          <w:color w:val="000000"/>
          <w:sz w:val="28"/>
          <w:szCs w:val="28"/>
          <w:lang w:val="tt-RU"/>
        </w:rPr>
        <w:t>сл.М.Бикбовой.</w:t>
      </w:r>
    </w:p>
    <w:p w:rsidR="00000033" w:rsidRDefault="00721EA8" w:rsidP="00000033">
      <w:pPr>
        <w:ind w:firstLine="708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tt-RU"/>
        </w:rPr>
      </w:pPr>
      <w:r w:rsidRPr="0054140D">
        <w:rPr>
          <w:rFonts w:ascii="Times New Roman" w:eastAsia="Times New Roman" w:hAnsi="Times New Roman" w:cs="Times New Roman"/>
          <w:b/>
          <w:i/>
          <w:iCs/>
          <w:sz w:val="28"/>
          <w:szCs w:val="28"/>
          <w:lang w:val="tt-RU"/>
        </w:rPr>
        <w:t>Праздники</w:t>
      </w:r>
    </w:p>
    <w:p w:rsidR="00000033" w:rsidRDefault="00721EA8" w:rsidP="00000033">
      <w:pPr>
        <w:ind w:firstLine="708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tt-RU"/>
        </w:rPr>
      </w:pPr>
      <w:r w:rsidRPr="00D77033">
        <w:rPr>
          <w:rFonts w:ascii="Times New Roman" w:eastAsia="TimesNewRomanPSMT" w:hAnsi="Times New Roman" w:cs="Times New Roman"/>
          <w:b/>
          <w:i/>
          <w:iCs/>
          <w:sz w:val="28"/>
          <w:szCs w:val="28"/>
        </w:rPr>
        <w:t>В сфере приобщения детей к театрализованной деятельности</w:t>
      </w:r>
    </w:p>
    <w:p w:rsidR="00000033" w:rsidRDefault="00721EA8" w:rsidP="00000033">
      <w:pPr>
        <w:ind w:firstLine="708"/>
        <w:jc w:val="both"/>
        <w:rPr>
          <w:rFonts w:ascii="Times New Roman" w:eastAsia="TimesNewRomanPSMT" w:hAnsi="Times New Roman" w:cs="Times New Roman"/>
          <w:iCs/>
          <w:sz w:val="28"/>
          <w:szCs w:val="28"/>
        </w:rPr>
      </w:pPr>
      <w:r>
        <w:rPr>
          <w:rFonts w:ascii="Times New Roman" w:eastAsia="TimesNewRomanPSMT" w:hAnsi="Times New Roman" w:cs="Times New Roman"/>
          <w:iCs/>
          <w:sz w:val="28"/>
          <w:szCs w:val="28"/>
        </w:rPr>
        <w:t>Познакомить детей с понятием «театр», «кукольный театр». П</w:t>
      </w:r>
      <w:r w:rsidR="00000033">
        <w:rPr>
          <w:rFonts w:ascii="Times New Roman" w:eastAsia="TimesNewRomanPSMT" w:hAnsi="Times New Roman" w:cs="Times New Roman"/>
          <w:iCs/>
          <w:sz w:val="28"/>
          <w:szCs w:val="28"/>
        </w:rPr>
        <w:t>риобщать</w:t>
      </w:r>
    </w:p>
    <w:p w:rsidR="00721EA8" w:rsidRPr="00000033" w:rsidRDefault="00721EA8" w:rsidP="00000033">
      <w:pPr>
        <w:ind w:firstLine="708"/>
        <w:rPr>
          <w:rFonts w:ascii="Times New Roman" w:eastAsia="TimesNewRomanPSMT" w:hAnsi="Times New Roman" w:cs="Times New Roman"/>
          <w:iCs/>
          <w:sz w:val="28"/>
          <w:szCs w:val="28"/>
        </w:rPr>
      </w:pPr>
      <w:r w:rsidRPr="00F61C0B">
        <w:rPr>
          <w:rFonts w:ascii="Times New Roman" w:eastAsia="TimesNewRomanPSMT" w:hAnsi="Times New Roman" w:cs="Times New Roman"/>
          <w:iCs/>
          <w:sz w:val="28"/>
          <w:szCs w:val="28"/>
        </w:rPr>
        <w:t xml:space="preserve">детей к </w:t>
      </w:r>
      <w:r>
        <w:rPr>
          <w:rFonts w:ascii="Times New Roman" w:eastAsia="TimesNewRomanPSMT" w:hAnsi="Times New Roman" w:cs="Times New Roman"/>
          <w:iCs/>
          <w:sz w:val="28"/>
          <w:szCs w:val="28"/>
        </w:rPr>
        <w:t>восприятию театрализованного представления. Формирова</w:t>
      </w:r>
      <w:r w:rsidRPr="00F61C0B">
        <w:rPr>
          <w:rFonts w:ascii="Times New Roman" w:eastAsia="Times New Roman" w:hAnsi="Times New Roman" w:cs="Times New Roman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sz w:val="28"/>
          <w:szCs w:val="28"/>
        </w:rPr>
        <w:t>ь</w:t>
      </w:r>
      <w:r w:rsidR="00000033">
        <w:rPr>
          <w:rFonts w:ascii="Times New Roman" w:eastAsia="TimesNewRomanPSMT" w:hAnsi="Times New Roman" w:cs="Times New Roman"/>
          <w:iCs/>
          <w:sz w:val="28"/>
          <w:szCs w:val="28"/>
        </w:rPr>
        <w:t xml:space="preserve"> </w:t>
      </w:r>
      <w:r w:rsidRPr="00F61C0B">
        <w:rPr>
          <w:rFonts w:ascii="Times New Roman" w:eastAsia="Times New Roman" w:hAnsi="Times New Roman" w:cs="Times New Roman"/>
          <w:sz w:val="28"/>
          <w:szCs w:val="28"/>
        </w:rPr>
        <w:t>элементарны</w:t>
      </w:r>
      <w:r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F61C0B">
        <w:rPr>
          <w:rFonts w:ascii="Times New Roman" w:eastAsia="Times New Roman" w:hAnsi="Times New Roman" w:cs="Times New Roman"/>
          <w:sz w:val="28"/>
          <w:szCs w:val="28"/>
        </w:rPr>
        <w:t xml:space="preserve"> правила театрального этикета.</w:t>
      </w: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2.2.2.5. Физическое развитие</w:t>
      </w:r>
    </w:p>
    <w:p w:rsidR="00ED3382" w:rsidRPr="00ED3382" w:rsidRDefault="00ED3382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3382">
        <w:rPr>
          <w:rFonts w:ascii="Times New Roman" w:hAnsi="Times New Roman" w:cs="Times New Roman"/>
          <w:sz w:val="28"/>
          <w:szCs w:val="28"/>
        </w:rPr>
        <w:t xml:space="preserve">       Образовательная область «Физическое развитие» предусматривает:</w:t>
      </w:r>
    </w:p>
    <w:p w:rsidR="00ED3382" w:rsidRPr="00ED3382" w:rsidRDefault="00ED3382" w:rsidP="00C25AB2">
      <w:pPr>
        <w:tabs>
          <w:tab w:val="left" w:pos="226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3382">
        <w:rPr>
          <w:rFonts w:ascii="Times New Roman" w:hAnsi="Times New Roman" w:cs="Times New Roman"/>
          <w:sz w:val="28"/>
          <w:szCs w:val="28"/>
        </w:rPr>
        <w:t xml:space="preserve">приобретение ребенком двигательного опыта в различных видах деятельности, развитие психофизических качеств (быстрота, сила, ловкость, выносливость, гибкость), координационных способностей, крупных групп мышц и мелкой моторики; </w:t>
      </w:r>
    </w:p>
    <w:p w:rsidR="00ED3382" w:rsidRPr="00ED3382" w:rsidRDefault="00ED3382" w:rsidP="00C25AB2">
      <w:pPr>
        <w:tabs>
          <w:tab w:val="left" w:pos="226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3382">
        <w:rPr>
          <w:rFonts w:ascii="Times New Roman" w:hAnsi="Times New Roman" w:cs="Times New Roman"/>
          <w:sz w:val="28"/>
          <w:szCs w:val="28"/>
        </w:rPr>
        <w:t xml:space="preserve">формирование опорно-двигательного аппарата, развитие равновесия, глазомера, ориентировки в пространстве; </w:t>
      </w:r>
    </w:p>
    <w:p w:rsidR="00ED3382" w:rsidRPr="00ED3382" w:rsidRDefault="00ED3382" w:rsidP="00C25AB2">
      <w:pPr>
        <w:tabs>
          <w:tab w:val="left" w:pos="226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3382">
        <w:rPr>
          <w:rFonts w:ascii="Times New Roman" w:hAnsi="Times New Roman" w:cs="Times New Roman"/>
          <w:sz w:val="28"/>
          <w:szCs w:val="28"/>
        </w:rPr>
        <w:t>овладение основными движениями (бросание, метание, ползание, лазанье, ходьба, бег, прыжки);</w:t>
      </w:r>
    </w:p>
    <w:p w:rsidR="00ED3382" w:rsidRPr="00ED3382" w:rsidRDefault="00ED3382" w:rsidP="00C25AB2">
      <w:pPr>
        <w:tabs>
          <w:tab w:val="left" w:pos="226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3382">
        <w:rPr>
          <w:rFonts w:ascii="Times New Roman" w:hAnsi="Times New Roman" w:cs="Times New Roman"/>
          <w:sz w:val="28"/>
          <w:szCs w:val="28"/>
        </w:rPr>
        <w:t xml:space="preserve">обучение строевым, общеразвивающим упражнениям, музыкально-ритмическим движениям, подвижным играм, спортивным упражнениям и элементам спортивных игр (баскетбол, футбол, хоккей, бадминтон, настольный теннис, городки, кегли и др.); </w:t>
      </w:r>
    </w:p>
    <w:p w:rsidR="00ED3382" w:rsidRPr="00ED3382" w:rsidRDefault="00ED3382" w:rsidP="00C25AB2">
      <w:pPr>
        <w:tabs>
          <w:tab w:val="left" w:pos="226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3382">
        <w:rPr>
          <w:rFonts w:ascii="Times New Roman" w:hAnsi="Times New Roman" w:cs="Times New Roman"/>
          <w:sz w:val="28"/>
          <w:szCs w:val="28"/>
        </w:rPr>
        <w:t>воспитание патриотизма, гражданской идентичности и нравственно-волевых качеств (воля, смелость, выдержка и др.);</w:t>
      </w:r>
    </w:p>
    <w:p w:rsidR="00ED3382" w:rsidRPr="00ED3382" w:rsidRDefault="00ED3382" w:rsidP="00C25AB2">
      <w:pPr>
        <w:tabs>
          <w:tab w:val="left" w:pos="226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3382">
        <w:rPr>
          <w:rFonts w:ascii="Times New Roman" w:hAnsi="Times New Roman" w:cs="Times New Roman"/>
          <w:sz w:val="28"/>
          <w:szCs w:val="28"/>
        </w:rPr>
        <w:t>воспитание интереса к различным видам спорта и чувства гордости за выдающиеся достижения российских спортсменов;</w:t>
      </w:r>
    </w:p>
    <w:p w:rsidR="00ED3382" w:rsidRDefault="00ED3382" w:rsidP="00C25AB2">
      <w:pPr>
        <w:tabs>
          <w:tab w:val="left" w:pos="226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3382">
        <w:rPr>
          <w:rFonts w:ascii="Times New Roman" w:hAnsi="Times New Roman" w:cs="Times New Roman"/>
          <w:sz w:val="28"/>
          <w:szCs w:val="28"/>
        </w:rPr>
        <w:lastRenderedPageBreak/>
        <w:t>приобщение к здоровому образу жизни и активному отдыху, формирование представлений о здоровье, способах его сохранения и укрепления, правилах безопасного поведения в разных видах двигательной деятельности, воспитание бережного отношения к своему здоровью и здоровью окружающих</w:t>
      </w:r>
      <w:r w:rsidR="00C81BD4">
        <w:rPr>
          <w:rFonts w:ascii="Times New Roman" w:hAnsi="Times New Roman" w:cs="Times New Roman"/>
          <w:sz w:val="28"/>
          <w:szCs w:val="28"/>
        </w:rPr>
        <w:t>;</w:t>
      </w:r>
    </w:p>
    <w:p w:rsidR="004808ED" w:rsidRPr="008E4C78" w:rsidRDefault="004808ED" w:rsidP="008E4C78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E4C78">
        <w:rPr>
          <w:rFonts w:ascii="Times New Roman" w:hAnsi="Times New Roman" w:cs="Times New Roman"/>
          <w:color w:val="000000"/>
          <w:sz w:val="28"/>
          <w:szCs w:val="28"/>
        </w:rPr>
        <w:t xml:space="preserve">Основные </w:t>
      </w:r>
      <w:r w:rsidRPr="008E4C78">
        <w:rPr>
          <w:rFonts w:ascii="Times New Roman" w:hAnsi="Times New Roman" w:cs="Times New Roman"/>
          <w:b/>
          <w:color w:val="000000"/>
          <w:sz w:val="28"/>
          <w:szCs w:val="28"/>
        </w:rPr>
        <w:t>задачи</w:t>
      </w:r>
      <w:r w:rsidRPr="008E4C78">
        <w:rPr>
          <w:rFonts w:ascii="Times New Roman" w:hAnsi="Times New Roman" w:cs="Times New Roman"/>
          <w:color w:val="000000"/>
          <w:sz w:val="28"/>
          <w:szCs w:val="28"/>
        </w:rPr>
        <w:t xml:space="preserve"> образовательной деятельности в области физического развития: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18" w:name="101458"/>
      <w:bookmarkEnd w:id="218"/>
      <w:r w:rsidRPr="004808ED">
        <w:rPr>
          <w:color w:val="000000"/>
          <w:sz w:val="28"/>
          <w:szCs w:val="28"/>
        </w:rPr>
        <w:t>обогащать двигательный опыт, создавать условия для оптимальной двигательной деятельности, развивая умения осознанно, технично, точно, активно выполнять упражнения основной гимнастики, осваивать спортивные упражнения, элементы спортивных игр, элементарные туристские навыки;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19" w:name="101459"/>
      <w:bookmarkEnd w:id="219"/>
      <w:r w:rsidRPr="004808ED">
        <w:rPr>
          <w:color w:val="000000"/>
          <w:sz w:val="28"/>
          <w:szCs w:val="28"/>
        </w:rPr>
        <w:t>развивать психофизические качества, координацию, мелкую моторику, ориентировку в пространстве, равновесие, точность и меткость, воспитывать самоконтроль и самостоятельность, проявлять творчество при выполнении движений и в подвижных играх, соблюдать правила в подвижной игре, взаимодействовать в команде;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20" w:name="101460"/>
      <w:bookmarkEnd w:id="220"/>
      <w:r w:rsidRPr="004808ED">
        <w:rPr>
          <w:color w:val="000000"/>
          <w:sz w:val="28"/>
          <w:szCs w:val="28"/>
        </w:rPr>
        <w:t>воспитывать патриотические чувства и нравственно-волевые качества в подвижных и спортивных играх, формах активного отдыха;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21" w:name="101461"/>
      <w:bookmarkEnd w:id="221"/>
      <w:r w:rsidRPr="004808ED">
        <w:rPr>
          <w:color w:val="000000"/>
          <w:sz w:val="28"/>
          <w:szCs w:val="28"/>
        </w:rPr>
        <w:t>продолжать развивать интерес к физической культуре, формировать представления о разных видах спорта и достижениях российских спортсменов;</w:t>
      </w:r>
    </w:p>
    <w:p w:rsidR="004808ED" w:rsidRP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22" w:name="101462"/>
      <w:bookmarkEnd w:id="222"/>
      <w:r w:rsidRPr="004808ED">
        <w:rPr>
          <w:color w:val="000000"/>
          <w:sz w:val="28"/>
          <w:szCs w:val="28"/>
        </w:rPr>
        <w:t>укреплять здоровье ребенка, формировать правильную осанку, укреплять опорно-двигательный аппарат, повышать иммунитет средствами физического воспитания;</w:t>
      </w:r>
    </w:p>
    <w:p w:rsidR="00000033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23" w:name="101463"/>
      <w:bookmarkEnd w:id="223"/>
      <w:r w:rsidRPr="004808ED">
        <w:rPr>
          <w:color w:val="000000"/>
          <w:sz w:val="28"/>
          <w:szCs w:val="28"/>
        </w:rPr>
        <w:t xml:space="preserve">расширять представления о здоровье и его ценности, факторах на него влияющих, оздоровительном воздействии физических упражнений, туризме как форме </w:t>
      </w:r>
    </w:p>
    <w:p w:rsidR="004808ED" w:rsidRPr="004808ED" w:rsidRDefault="004808ED" w:rsidP="00000033">
      <w:pPr>
        <w:pStyle w:val="pboth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активного отдыха;</w:t>
      </w:r>
    </w:p>
    <w:p w:rsidR="004808ED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24" w:name="101464"/>
      <w:bookmarkEnd w:id="224"/>
      <w:r w:rsidRPr="004808ED">
        <w:rPr>
          <w:color w:val="000000"/>
          <w:sz w:val="28"/>
          <w:szCs w:val="28"/>
        </w:rPr>
        <w:t>воспитывать бережное и заботливое отношение к своему здоровью и здоровью окружающих, осознанно соблюдать правила здорового образа жизни и безопасности в двигательной деятельности и во время туристских прогулок и экскурсий.</w:t>
      </w:r>
    </w:p>
    <w:p w:rsidR="00A53BC5" w:rsidRDefault="00A53BC5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i/>
          <w:color w:val="000000"/>
          <w:sz w:val="28"/>
          <w:szCs w:val="28"/>
        </w:rPr>
      </w:pPr>
      <w:r w:rsidRPr="00A53BC5">
        <w:rPr>
          <w:i/>
          <w:color w:val="000000"/>
          <w:sz w:val="28"/>
          <w:szCs w:val="28"/>
        </w:rPr>
        <w:t>Региональный компонент:</w:t>
      </w:r>
    </w:p>
    <w:p w:rsidR="00A53BC5" w:rsidRPr="00A53BC5" w:rsidRDefault="00A53BC5" w:rsidP="00A53BC5">
      <w:pPr>
        <w:spacing w:after="0"/>
        <w:ind w:firstLine="708"/>
        <w:jc w:val="both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В области «Физическое развитие» основными задачами образовательной деятельности являются создание условий для становления у детей ценностей здорового образа жизни; развития представления о своем теле и своих физических возможностях; приобретения двигательного опыта и совершенствования двигательной активности; формирования начальных представлений о некоторых видах спорта, овладения подвижными играми с правилами.</w:t>
      </w:r>
    </w:p>
    <w:p w:rsidR="00A53BC5" w:rsidRPr="00A53BC5" w:rsidRDefault="00A53BC5" w:rsidP="00A53BC5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r w:rsidRPr="00A53BC5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ab/>
      </w:r>
    </w:p>
    <w:p w:rsidR="00A53BC5" w:rsidRPr="00A53BC5" w:rsidRDefault="00A53BC5" w:rsidP="00A53BC5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PSMT" w:hAnsi="Times New Roman" w:cs="Times New Roman"/>
          <w:b/>
          <w:i/>
          <w:iCs/>
          <w:sz w:val="28"/>
          <w:szCs w:val="28"/>
          <w:lang w:eastAsia="ru-RU"/>
        </w:rPr>
      </w:pPr>
    </w:p>
    <w:p w:rsidR="00A53BC5" w:rsidRPr="00A53BC5" w:rsidRDefault="00A53BC5" w:rsidP="00A53BC5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PSMT" w:hAnsi="Times New Roman" w:cs="Times New Roman"/>
          <w:b/>
          <w:i/>
          <w:iCs/>
          <w:sz w:val="28"/>
          <w:szCs w:val="28"/>
          <w:lang w:eastAsia="ru-RU"/>
        </w:rPr>
      </w:pPr>
      <w:r w:rsidRPr="00A53BC5">
        <w:rPr>
          <w:rFonts w:ascii="Times New Roman" w:eastAsia="TimesNewRomanPSMT" w:hAnsi="Times New Roman" w:cs="Times New Roman"/>
          <w:b/>
          <w:i/>
          <w:iCs/>
          <w:sz w:val="28"/>
          <w:szCs w:val="28"/>
          <w:lang w:eastAsia="ru-RU"/>
        </w:rPr>
        <w:t>В сфере становления у детей ценностей здорового образа жизни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Расширять представление детей о составляющих здорового образа жизни (двигательная активность, сон, отдых, правильное питание и др.) и факторах, разрушающих здоровье.</w:t>
      </w:r>
      <w:r w:rsidRPr="00A53BC5">
        <w:rPr>
          <w:rFonts w:ascii="Times New Roman" w:eastAsia="TimesNewRomanPSMT" w:hAnsi="Times New Roman" w:cs="Times New Roman"/>
          <w:iCs/>
          <w:sz w:val="28"/>
          <w:szCs w:val="28"/>
          <w:lang w:eastAsia="ru-RU"/>
        </w:rPr>
        <w:t xml:space="preserve"> Создавать возможности для активного участия детей в оздоровительных мероприятиях.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>Познакомить с понятием «режим питания», с национальными изделиями из теста: эчпочмак, бэлиш, бэккэн, кыстыбый, кабартма и др.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Познакомить с понятием «питьевой режим», с  целебными напитками: айран (напиток из катыка), сузьма (процеженный катык), кумыс и др. Развивать умение определять качество продуктов, основываясь на сенсорных ощущениях.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>Формировать элементарные представления о действии некоторых лечебно-профилактических процедур, причинах отдельных заболеваний и мерах профилактики наиболее распространенных из них. Научить простейшим приемам оказания первой помощи в экстремальных ситуациях (носовое кровотечение, тепловой или солнечный удар и др.).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ab/>
        <w:t xml:space="preserve">Учить характеризовать свое самочувствие. </w:t>
      </w:r>
    </w:p>
    <w:p w:rsidR="00000033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Вызывать сочувствие по отношению к больному человеку. Не оставлять без внимания посильные действия ребенка по уходу за больным человеком (подать </w:t>
      </w:r>
    </w:p>
    <w:p w:rsidR="00A53BC5" w:rsidRDefault="00A53BC5" w:rsidP="00000033">
      <w:pPr>
        <w:spacing w:after="0" w:line="36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лекарство, стакан с водой, укрыть одеялом, пообщаться и т.д.). </w:t>
      </w:r>
      <w:r w:rsidRPr="00A53BC5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ab/>
      </w:r>
    </w:p>
    <w:p w:rsidR="00000033" w:rsidRPr="00A53BC5" w:rsidRDefault="00000033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Cs w:val="28"/>
          <w:lang w:eastAsia="ru-RU"/>
        </w:rPr>
      </w:pPr>
    </w:p>
    <w:p w:rsidR="00A53BC5" w:rsidRPr="00A53BC5" w:rsidRDefault="00A53BC5" w:rsidP="00A53BC5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PSMT" w:hAnsi="Times New Roman" w:cs="Times New Roman"/>
          <w:b/>
          <w:i/>
          <w:iCs/>
          <w:sz w:val="28"/>
          <w:szCs w:val="28"/>
          <w:lang w:eastAsia="ru-RU"/>
        </w:rPr>
      </w:pPr>
      <w:r w:rsidRPr="00A53BC5">
        <w:rPr>
          <w:rFonts w:ascii="Times New Roman" w:eastAsia="TimesNewRomanPSMT" w:hAnsi="Times New Roman" w:cs="Times New Roman"/>
          <w:b/>
          <w:i/>
          <w:iCs/>
          <w:sz w:val="28"/>
          <w:szCs w:val="28"/>
          <w:lang w:eastAsia="ru-RU"/>
        </w:rPr>
        <w:t>В сфере совершенствования двигательной активности детей, развития представлений о своем теле и своих физических возможностях, формировании начальных представлений о спорте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Расширять представления детей о спортивных командах: по хоккею «Ак барс», по футболу «Рубин», по баскетболу «Уникс», по волейболу «Зенит», «Динамо» и т.д. Познакомить с разновидностью спортивных комплексов, построенных к </w:t>
      </w:r>
      <w:r w:rsidRPr="00A53BC5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 xml:space="preserve">XXVII Всемирной летней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Универсиаде 2013 года. Поддерживать детское олимпийское движение.</w:t>
      </w:r>
    </w:p>
    <w:p w:rsidR="00A53BC5" w:rsidRPr="00A53BC5" w:rsidRDefault="00A53BC5" w:rsidP="00A53BC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="TimesNewRomanPSMT" w:hAnsi="Times New Roman" w:cs="Times New Roman"/>
          <w:iCs/>
          <w:sz w:val="28"/>
          <w:szCs w:val="28"/>
          <w:lang w:eastAsia="ru-RU"/>
        </w:rPr>
        <w:t xml:space="preserve">Предоставлять детям возможность в холодный период года кататься на санках, лыжах, в теплый – на самокате, играть в футбол, бадминтон, детский теннис и т.д. </w:t>
      </w:r>
      <w:r w:rsidRPr="00A53BC5">
        <w:rPr>
          <w:rFonts w:ascii="Times New Roman" w:eastAsia="Calibri" w:hAnsi="Times New Roman" w:cs="Times New Roman"/>
          <w:sz w:val="28"/>
          <w:szCs w:val="28"/>
          <w:lang w:eastAsia="ru-RU"/>
        </w:rPr>
        <w:t>Р</w:t>
      </w:r>
      <w:r w:rsidRPr="00A53BC5">
        <w:rPr>
          <w:rFonts w:ascii="Times New Roman" w:eastAsia="TimesNewRomanPSMT" w:hAnsi="Times New Roman" w:cs="Times New Roman"/>
          <w:iCs/>
          <w:sz w:val="28"/>
          <w:szCs w:val="28"/>
          <w:lang w:eastAsia="ru-RU"/>
        </w:rPr>
        <w:t>азвивать представления детей о летних видах спорта и своих физических возможностях участия в них.</w:t>
      </w:r>
    </w:p>
    <w:p w:rsidR="00A53BC5" w:rsidRPr="00A53BC5" w:rsidRDefault="00A53BC5" w:rsidP="00A53BC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="TimesNewRomanPSMT" w:hAnsi="Times New Roman" w:cs="Times New Roman"/>
          <w:iCs/>
          <w:sz w:val="28"/>
          <w:szCs w:val="28"/>
          <w:lang w:eastAsia="ru-RU"/>
        </w:rPr>
        <w:t xml:space="preserve">Создать условия для катания на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двухколесном самокате, двух- или трехколесном велосипеде, делая повороты налево и направо, по кругу, змейкой. Развивать умение управлять своими движениями,</w:t>
      </w:r>
      <w:r w:rsidRPr="00A53BC5">
        <w:rPr>
          <w:rFonts w:ascii="Times New Roman" w:eastAsia="TimesNewRomanPSMT" w:hAnsi="Times New Roman" w:cs="Times New Roman"/>
          <w:iCs/>
          <w:sz w:val="28"/>
          <w:szCs w:val="28"/>
          <w:lang w:eastAsia="ru-RU"/>
        </w:rPr>
        <w:t xml:space="preserve"> удовлетворять естественную двигательную активность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</w:p>
    <w:p w:rsidR="00A53BC5" w:rsidRPr="00A53BC5" w:rsidRDefault="00A53BC5" w:rsidP="00A53BC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ab/>
        <w:t>Познакомить с национальными играми с элементами соревнования: «Бег в мешках», «Бег с коромыслом», «Бег с яйцом», «Катык», «Разбивание горшков» и др. С</w:t>
      </w:r>
      <w:r w:rsidRPr="00A53BC5">
        <w:rPr>
          <w:rFonts w:ascii="Times New Roman" w:eastAsia="TimesNewRomanPSMT" w:hAnsi="Times New Roman" w:cs="Times New Roman"/>
          <w:iCs/>
          <w:sz w:val="28"/>
          <w:szCs w:val="28"/>
          <w:lang w:eastAsia="ru-RU"/>
        </w:rPr>
        <w:t>пособствовать получению детьми положительных эмоций от участия в национальных играх-состязаниях.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Познакомить с играми народов Поволжья и их правилами. Поощрять самостоятельную организацию, участие в играх с элементами соревнования. Развивать культуру честного соперничества, умение соблюдать правила игры. </w:t>
      </w:r>
    </w:p>
    <w:p w:rsidR="00A53BC5" w:rsidRPr="00A53BC5" w:rsidRDefault="00A53BC5" w:rsidP="00A53BC5">
      <w:pPr>
        <w:keepNext/>
        <w:keepLines/>
        <w:spacing w:after="0" w:line="360" w:lineRule="auto"/>
        <w:ind w:firstLine="708"/>
        <w:jc w:val="center"/>
        <w:outlineLvl w:val="4"/>
        <w:rPr>
          <w:rFonts w:ascii="Times New Roman" w:eastAsiaTheme="majorEastAsia" w:hAnsi="Times New Roman" w:cs="Times New Roman"/>
          <w:sz w:val="24"/>
          <w:szCs w:val="24"/>
          <w:lang w:eastAsia="ru-RU"/>
        </w:rPr>
      </w:pPr>
    </w:p>
    <w:p w:rsidR="00A53BC5" w:rsidRPr="00A53BC5" w:rsidRDefault="00A53BC5" w:rsidP="00A53BC5">
      <w:pPr>
        <w:keepNext/>
        <w:keepLines/>
        <w:spacing w:after="0" w:line="360" w:lineRule="auto"/>
        <w:ind w:firstLine="708"/>
        <w:jc w:val="center"/>
        <w:outlineLvl w:val="4"/>
        <w:rPr>
          <w:rFonts w:ascii="Times New Roman" w:eastAsiaTheme="majorEastAsia" w:hAnsi="Times New Roman" w:cs="Times New Roman"/>
          <w:sz w:val="24"/>
          <w:szCs w:val="24"/>
          <w:lang w:eastAsia="ru-RU"/>
        </w:rPr>
      </w:pPr>
      <w:r w:rsidRPr="00A53BC5">
        <w:rPr>
          <w:rFonts w:ascii="Times New Roman" w:eastAsiaTheme="majorEastAsia" w:hAnsi="Times New Roman" w:cs="Times New Roman"/>
          <w:sz w:val="24"/>
          <w:szCs w:val="24"/>
          <w:lang w:eastAsia="ru-RU"/>
        </w:rPr>
        <w:t>РЕКОМЕДУЕМЫЙ СПИСОК ПОДВИЖНЫХ ИГР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000033" w:rsidRDefault="00A53BC5" w:rsidP="00A53BC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Игры с ходьбой и бегом: </w:t>
      </w:r>
      <w:r w:rsidRPr="00A53BC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Ловишки», «Карусель», «Уголки», «Найди», «Дети и петух», «Кошка и мыши», «Мы веселые ребята», «Лиса и куры», «Рыбы», </w:t>
      </w:r>
    </w:p>
    <w:p w:rsidR="00A53BC5" w:rsidRPr="00A53BC5" w:rsidRDefault="00250EF1" w:rsidP="0000003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53BC5" w:rsidRPr="00A53BC5">
        <w:rPr>
          <w:rFonts w:ascii="Times New Roman" w:eastAsia="Times New Roman" w:hAnsi="Times New Roman" w:cs="Times New Roman"/>
          <w:sz w:val="28"/>
          <w:szCs w:val="28"/>
          <w:lang w:eastAsia="ru-RU"/>
        </w:rPr>
        <w:t>«Зайцы и лиса», «Воробей», «Букет цветов», «Я прячусь», «Платок».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Игры с прыжками</w:t>
      </w:r>
      <w:r w:rsidRPr="00A53BC5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:</w:t>
      </w:r>
      <w:r w:rsidRPr="00A53BC5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 «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Удочка», «Кто лучше прыгнет?», «Волк и зайцы», «Не оставайся на полу», «С кочки на кочку», «Прыжки по следам».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Игры с ползанием и лазаньем</w:t>
      </w:r>
      <w:r w:rsidRPr="00A53BC5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:</w:t>
      </w:r>
      <w:r w:rsidRPr="00A53BC5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 «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Медведь и пчелы», «Пожарные», «Кто первый». 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Игры с метанием</w:t>
      </w:r>
      <w:r w:rsidRPr="00A53BC5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: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«Охотники и зайцы», «Попади в обруч», «Сбей мяч»,  «Сбей кеглю», «Школа мяча», «Серсо».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 xml:space="preserve">Эстафеты. Игры с элементами соревнования: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«Кто быстрее?», «К флажку!», «Кто выше?», «Эстафета парами», «Дорожка препятствий», «Кто первый».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Татарские народные игры</w:t>
      </w:r>
      <w:r w:rsidRPr="00A53BC5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 xml:space="preserve">: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«Сапожник», «Тимербай», «Спутанные кони», «Серый волк», «Скок-перескок», «Хлопушки», «Ловишки», «Кто первый», «Вороны – ласточки»,  «Колечко», «Так, да и нет…», «Маляр и краски», «Летели, летели…» и др.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Русские народные игры: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«Мы – веселые ребята», «Два мороза», «Гуси-лебеди», «Дедушка Мазай», «Заводила», «Охотники и утки» и др.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Башкирские народные игры: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«Жмурки в кругах», «Уральский мяч» и др.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Марийские народные игры: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«Биляша», «Катание мяча», «Катание мяча через лунки» и др.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lastRenderedPageBreak/>
        <w:t>Мордовские народные игры: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«Наша гора» и др. 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 xml:space="preserve">Удмуртские народные игры: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«Мяч и ямка», «Стой!» и др. </w:t>
      </w:r>
    </w:p>
    <w:p w:rsidR="00A53BC5" w:rsidRPr="00A53BC5" w:rsidRDefault="00A53BC5" w:rsidP="00A53BC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A53BC5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 xml:space="preserve">Чувашские народные игры: </w:t>
      </w:r>
      <w:r w:rsidRPr="00A53BC5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«В цветы», «Хищник в море» и др. </w:t>
      </w:r>
    </w:p>
    <w:p w:rsidR="00A53BC5" w:rsidRPr="004808ED" w:rsidRDefault="00A53BC5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4808ED" w:rsidRPr="00B27B3F" w:rsidRDefault="004808ED" w:rsidP="004808ED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225" w:name="101465"/>
      <w:bookmarkEnd w:id="225"/>
      <w:r w:rsidRPr="00B27B3F">
        <w:rPr>
          <w:b/>
          <w:color w:val="000000"/>
          <w:sz w:val="28"/>
          <w:szCs w:val="28"/>
        </w:rPr>
        <w:t>Содержание образовательной деятельности.</w:t>
      </w:r>
    </w:p>
    <w:p w:rsidR="00000033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26" w:name="101466"/>
      <w:bookmarkEnd w:id="226"/>
      <w:r w:rsidRPr="00F60E6C">
        <w:rPr>
          <w:color w:val="000000"/>
          <w:sz w:val="28"/>
          <w:szCs w:val="28"/>
        </w:rPr>
        <w:t xml:space="preserve">Педагог совершенствует двигательные умения и навыки, развивает психофизические качества, обогащает двигательный опыт детей разнообразными физическими упражнениями, поддерживает детскую инициативу. Закрепляет умение осуществлять самоконтроль и оценку качества выполнения упражнений другими детьми; создает условия для освоения элементов спортивных игр, использует игры-эстафеты; поощряет осознанное выполнение упражнений и соблюдение правил в подвижных играх; поддерживает предложенные детьми варианты их усложнения; поощряет проявление нравственно-волевых качеств, </w:t>
      </w:r>
    </w:p>
    <w:p w:rsid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60E6C">
        <w:rPr>
          <w:color w:val="000000"/>
          <w:sz w:val="28"/>
          <w:szCs w:val="28"/>
        </w:rPr>
        <w:t>дружеских взаимоотношения со сверстниками.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27" w:name="101467"/>
      <w:bookmarkEnd w:id="227"/>
      <w:r w:rsidRPr="00F60E6C">
        <w:rPr>
          <w:color w:val="000000"/>
          <w:sz w:val="28"/>
          <w:szCs w:val="28"/>
        </w:rPr>
        <w:t>Педагог уточняет, расширяет и закрепляет представления о здоровье и здоровом образе жизни, начинает формировать элементарные представления о разных формах активного отдыха, включая туризм, способствует формированию навыков безопасного поведения в двигательной деятельности. Организует для детей и родителей (законных представителей) туристские прогулки и экскурсии, физкультурные праздники и досуги с соответствующей тематикой.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28" w:name="101468"/>
      <w:bookmarkEnd w:id="228"/>
      <w:r w:rsidRPr="00F60E6C">
        <w:rPr>
          <w:color w:val="000000"/>
          <w:sz w:val="28"/>
          <w:szCs w:val="28"/>
        </w:rPr>
        <w:t>Основная гимнастика (основные движения, общеразвивающие упражнения, ритмическая гимнастика и строевые упражнения).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29" w:name="101469"/>
      <w:bookmarkEnd w:id="229"/>
      <w:r w:rsidRPr="00F60E6C">
        <w:rPr>
          <w:color w:val="000000"/>
          <w:sz w:val="28"/>
          <w:szCs w:val="28"/>
        </w:rPr>
        <w:t>Основные движения: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30" w:name="101470"/>
      <w:bookmarkEnd w:id="230"/>
      <w:r w:rsidRPr="00F60E6C">
        <w:rPr>
          <w:color w:val="000000"/>
          <w:sz w:val="28"/>
          <w:szCs w:val="28"/>
        </w:rPr>
        <w:t>бросание, катание, ловля, метание: прокатывание мяча по гимнастической скамейке, направляя его рукой (правой и левой); прокатывание обруча, бег за ним и ловля; прокатывание набивного мяча; передача мяча друг другу стоя и сидя, в разных построениях; перебрасывание мяча друг другу и ловля его разными способами стоя и сидя, в разных построениях; отбивание мяча об пол на месте 10 раз; ведение мяча 5 - 6 м; метание в цель одной и двумя руками снизу и из-за головы; метание вдаль предметов разной массы (мешочки, шишки, мячи и другие); перебрасывание мяча из одной руки в другую; подбрасывание и ловля мяча одной рукой 4 - 5 раз подряд; перебрасывание мяча через сетку, забрасывание его в баскетбольную корзину;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31" w:name="101471"/>
      <w:bookmarkEnd w:id="231"/>
      <w:r w:rsidRPr="00F60E6C">
        <w:rPr>
          <w:color w:val="000000"/>
          <w:sz w:val="28"/>
          <w:szCs w:val="28"/>
        </w:rPr>
        <w:t>ползание, лазанье: ползание на четвереньках, разными способами (с опорой на ладони и колени, на ступни и ладони, предплечья и колени), ползание на четвереньках по прямой, толкая головой мяч (3 - 4 м), "змейкой" между кеглями; переползание через несколько предметов подряд, под дугами, в туннеле; ползание на животе; ползание по скамейке с опорой на предплечья и колени; ползание на четвереньках по скамейке назад; проползание под скамейкой; лазанье по гимнастической стенке чередующимся шагом;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32" w:name="101472"/>
      <w:bookmarkEnd w:id="232"/>
      <w:r w:rsidRPr="00F60E6C">
        <w:rPr>
          <w:color w:val="000000"/>
          <w:sz w:val="28"/>
          <w:szCs w:val="28"/>
        </w:rPr>
        <w:t>ходьба: ходьба обычным шагом, на носках, на пятках, с высоким подниманием колен, приставным шагом в сторону (направо и налево), в полуприседе, мелким и широким шагом, перекатом с пятки на носок, гимнастическим шагом, с закрытыми глазами 3 - 4 м; ходьба "змейкой" без ориентиров; в колонне по одному и по два вдоль границ зала, обозначая повороты;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33" w:name="101473"/>
      <w:bookmarkEnd w:id="233"/>
      <w:r w:rsidRPr="00F60E6C">
        <w:rPr>
          <w:color w:val="000000"/>
          <w:sz w:val="28"/>
          <w:szCs w:val="28"/>
        </w:rPr>
        <w:lastRenderedPageBreak/>
        <w:t>бег: бег в колонне по одному, "змейкой", с перестроением на ходу в пары, звенья, со сменой ведущих; бег с пролезанием в обруч; с ловлей и увертыванием; высоко поднимая колени; между расставленными предметами; группами, догоняя убегающих и убегая от ловящих; в заданном темпе, обегая предметы; мелким и широким шагом; непрерывный бег 1,5 - 2 мин; медленный бег 250 - 300 м; быстрый бег 10 м 2 - 3 - 4 раза; челночный бег 2 x 10 м, 3 x 10 м; пробегание на скорость 20 м; бег под вращающейся скакалкой;</w:t>
      </w:r>
    </w:p>
    <w:p w:rsidR="00000033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34" w:name="101474"/>
      <w:bookmarkEnd w:id="234"/>
      <w:r w:rsidRPr="00F60E6C">
        <w:rPr>
          <w:color w:val="000000"/>
          <w:sz w:val="28"/>
          <w:szCs w:val="28"/>
        </w:rPr>
        <w:t xml:space="preserve">прыжки: подпрыгивание на месте одна нога вперед-другая назад, ноги скрестно-ноги врозь; на одной ноге; подпрыгивание с хлопками перед собой, над головой, за спиной; подпрыгивание с ноги на ногу, продвигаясь вперед через начерченные линии, из кружка в кружок; перепрыгивание с места предметов высотой 30 см; спрыгивание с высоты в обозначенное место; подпрыгивание на месте 30 - 40 раз подряд 2 раза; подпрыгивание на одной ноге 10 - 15 раз; прыжки на двух ногах с 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60E6C">
        <w:rPr>
          <w:color w:val="000000"/>
          <w:sz w:val="28"/>
          <w:szCs w:val="28"/>
        </w:rPr>
        <w:t>продвижением вперед на 3 - 4 м; на одной ноге (правой и левой) 2 - 2,5 м; перепрыгивание боком невысоких препятствий (шнур, канат, кубик); впрыгивание на возвышение 20 см двумя ногами; прыжки в длину с места; в высоту с разбега; в длину с разбега;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35" w:name="101475"/>
      <w:bookmarkEnd w:id="235"/>
      <w:r w:rsidRPr="00F60E6C">
        <w:rPr>
          <w:color w:val="000000"/>
          <w:sz w:val="28"/>
          <w:szCs w:val="28"/>
        </w:rPr>
        <w:t>прыжки со скакалкой: перешагивание и прыжки через неподвижную скакалку (высота 3 - 5 см); перепрыгивание через скакалку с одной ноги на другую с места, шагом и бегом; прыжки через скакалку на двух ногах, через вращающуюся скакалку;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36" w:name="101476"/>
      <w:bookmarkEnd w:id="236"/>
      <w:r w:rsidRPr="00F60E6C">
        <w:rPr>
          <w:color w:val="000000"/>
          <w:sz w:val="28"/>
          <w:szCs w:val="28"/>
        </w:rPr>
        <w:t>упражнения в равновесии: ходьба по шнуру прямо и зигзагообразно, приставляя пятку одной ноги к носку другой; стойка на гимнастической скамье на одной ноге; поднимание на носки и опускание на всю стопу, стоя на скамье; пробегание по скамье; ходьба навстречу и расхождение вдвоем на лежащей на полу доске; ходьба по узкой рейке гимнастической скамейки (с поддержкой); приседание после бега на носках, руки в стороны; кружение парами, держась за руки; "ласточка".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37" w:name="101477"/>
      <w:bookmarkEnd w:id="237"/>
      <w:r w:rsidRPr="00F60E6C">
        <w:rPr>
          <w:color w:val="000000"/>
          <w:sz w:val="28"/>
          <w:szCs w:val="28"/>
        </w:rPr>
        <w:t>Педагог продолжает обучать разнообразным физическим упражнениям, которые дети самостоятельно и творчески используют в игровой и повседневной деятельности.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38" w:name="101478"/>
      <w:bookmarkEnd w:id="238"/>
      <w:r w:rsidRPr="00F60E6C">
        <w:rPr>
          <w:color w:val="000000"/>
          <w:sz w:val="28"/>
          <w:szCs w:val="28"/>
        </w:rPr>
        <w:t>Общеразвивающие упражнения: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39" w:name="101479"/>
      <w:bookmarkEnd w:id="239"/>
      <w:r w:rsidRPr="00F60E6C">
        <w:rPr>
          <w:color w:val="000000"/>
          <w:sz w:val="28"/>
          <w:szCs w:val="28"/>
        </w:rPr>
        <w:t>упражнения для кистей рук, развития и укрепления мышц рук и плечевого пояса: поднимание рук вперед, в стороны, вверх, через стороны вверх (одновременно, поочередно, последовательно); махи руками вперед-назад с хлопком впереди и сзади себя; перекладывание предмета из одной руки в другую впереди и сзади себя; поднимание рук со сцепленными в замок пальцами (кисти повернуть тыльной стороной внутрь); сжимание и разжимание кистей;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40" w:name="101480"/>
      <w:bookmarkEnd w:id="240"/>
      <w:r w:rsidRPr="00F60E6C">
        <w:rPr>
          <w:color w:val="000000"/>
          <w:sz w:val="28"/>
          <w:szCs w:val="28"/>
        </w:rPr>
        <w:t>упражнения для развития и укрепления мышц спины и гибкости позвоночника: поднимание рук вверх и опускание вниз, стоя у стены, касаясь ее затылком, лопатками и ягодицами или лежа на спине; наклоны вперед, касаясь ладонями пола, наклоны вправо и влево; поднимание ног, сгибание и разгибание и скрещивание их из исходного положения лежа на спине;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41" w:name="101481"/>
      <w:bookmarkEnd w:id="241"/>
      <w:r w:rsidRPr="00F60E6C">
        <w:rPr>
          <w:color w:val="000000"/>
          <w:sz w:val="28"/>
          <w:szCs w:val="28"/>
        </w:rPr>
        <w:t xml:space="preserve">упражнения для развития и укрепления мышц ног и брюшного пресса: приседание, обхватывая колени руками; махи ногами; поочередное поднимание и </w:t>
      </w:r>
      <w:r w:rsidRPr="00F60E6C">
        <w:rPr>
          <w:color w:val="000000"/>
          <w:sz w:val="28"/>
          <w:szCs w:val="28"/>
        </w:rPr>
        <w:lastRenderedPageBreak/>
        <w:t>опускание ног из положения лежа на спине, руки в упоре; захватывание предметов ступнями и пальцами ног и перекладывание их с места на место.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42" w:name="101482"/>
      <w:bookmarkStart w:id="243" w:name="101483"/>
      <w:bookmarkEnd w:id="242"/>
      <w:bookmarkEnd w:id="243"/>
      <w:r w:rsidRPr="00F60E6C">
        <w:rPr>
          <w:color w:val="000000"/>
          <w:sz w:val="28"/>
          <w:szCs w:val="28"/>
        </w:rPr>
        <w:t>Педагог поддерживает стремление детей выполнять упражнения с разнообразными предметами (гимнастической палкой, обручем, мячом, скакалкой и другими). Подбирает упражнения из разнообразных исходных положений: сидя, лежа на спине, боку, животе, стоя на коленях, на четвереньках, с разным положением рук и ног (стоя ноги вместе, врозь; руки вниз, на поясе, перед грудью, за спиной). Педагог поддерживает инициативу, самостоятельность и поощряет комбинирование и придумывание детьми новых общеразвивающих упражнений. Разученные упражнения включаются в комплексы утренней гимнастики и другие формы физкультурно-оздоровительной работы.</w:t>
      </w:r>
    </w:p>
    <w:p w:rsid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44" w:name="101484"/>
      <w:bookmarkEnd w:id="244"/>
      <w:r w:rsidRPr="00F60E6C">
        <w:rPr>
          <w:color w:val="000000"/>
          <w:sz w:val="28"/>
          <w:szCs w:val="28"/>
        </w:rPr>
        <w:t>Ритмическая гимнастика: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45" w:name="101485"/>
      <w:bookmarkEnd w:id="245"/>
      <w:r w:rsidRPr="00F60E6C">
        <w:rPr>
          <w:color w:val="000000"/>
          <w:sz w:val="28"/>
          <w:szCs w:val="28"/>
        </w:rPr>
        <w:t>музыкально-ритмические упражнения и комплексы общеразвивающих упражнений (ритмической гимнастики) педагог включает в содержание физкультурных занятий, некоторые из упражнений в физкультминутки, утреннюю гимнастику, различные формы активного отдыха и подвижные игры. Рекомендуемые упражнения: ходьба и бег в соответствии с общим характером музыки, в разном темпе, на высоких полупальцах, на носках, пружинящим, топающим шагом, "с каблука", вперед и назад (спиной), с высоким подниманием колена (высокий шаг) с ускорением и замедлением темпа, легкий ритмичный бег на носках, различные виды галопа (прямой галоп, боковой галоп, кружение); подскоки на месте и с продвижением вперед, вокруг себя, в сочетании с хлопками и бегом, кружение по одному и в парах, комбинации из двух - трех освоенных движений.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46" w:name="101486"/>
      <w:bookmarkEnd w:id="246"/>
      <w:r w:rsidRPr="00F60E6C">
        <w:rPr>
          <w:color w:val="000000"/>
          <w:sz w:val="28"/>
          <w:szCs w:val="28"/>
        </w:rPr>
        <w:t>Строевые упражнения: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47" w:name="101487"/>
      <w:bookmarkEnd w:id="247"/>
      <w:r w:rsidRPr="00F60E6C">
        <w:rPr>
          <w:color w:val="000000"/>
          <w:sz w:val="28"/>
          <w:szCs w:val="28"/>
        </w:rPr>
        <w:t>педагог продолжает обучение детей строевым упражнениям: построение по росту, поддерживая равнение в колонне, шеренге; построение в колонну по одному, в шеренгу, в круг; перестроение в колонну по три, в две шеренги на месте и при передвижении; размыкание в колонне на вытянутые вперед руки, в шеренге на вытянутые руки в стороны; повороты налево, направо, кругом переступанием и прыжком; ходьба "змейкой", расхождение из колонны по одному в разные стороны с последующим слиянием в пары.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48" w:name="101488"/>
      <w:bookmarkEnd w:id="248"/>
      <w:r w:rsidRPr="00F60E6C">
        <w:rPr>
          <w:color w:val="000000"/>
          <w:sz w:val="28"/>
          <w:szCs w:val="28"/>
        </w:rPr>
        <w:t>Подвижные игры: педагог продолжает закреплять и совершенствовать основные движения детей в сюжетных и несюжетных подвижных играх, в играх с элементами соревнования, играх-эстафетах, оценивает качество движений и поощряет соблюдение правил, помогает быстро ориентироваться в пространстве, наращивать и удерживать скорость, проявлять находчивость, целеустремленность.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49" w:name="101489"/>
      <w:bookmarkEnd w:id="249"/>
      <w:r w:rsidRPr="00F60E6C">
        <w:rPr>
          <w:color w:val="000000"/>
          <w:sz w:val="28"/>
          <w:szCs w:val="28"/>
        </w:rPr>
        <w:t xml:space="preserve">Педагог обучает взаимодействию детей в команде, поощряет оказание помощи и взаимовыручки, инициативы при организации игр с небольшой группой сверстников, младшими детьми; воспитывает и поддерживает проявление нравственно-волевых качеств, самостоятельности и сплоченности, чувства ответственности за успехи команды, стремление к победе, стремление к преодолению трудностей; развивает творческие способности, поддерживает инициативу детей в играх (выбор игр, придумывание новых вариантов, </w:t>
      </w:r>
      <w:r w:rsidRPr="00F60E6C">
        <w:rPr>
          <w:color w:val="000000"/>
          <w:sz w:val="28"/>
          <w:szCs w:val="28"/>
        </w:rPr>
        <w:lastRenderedPageBreak/>
        <w:t>комбинирование движений). Способствует формированию духовно-нравственных качеств, основ патриотизма и гражданской идентичности в подвижных играх.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50" w:name="101490"/>
      <w:bookmarkEnd w:id="250"/>
      <w:r w:rsidRPr="00F60E6C">
        <w:rPr>
          <w:color w:val="000000"/>
          <w:sz w:val="28"/>
          <w:szCs w:val="28"/>
        </w:rPr>
        <w:t>Спортивные игры: педагог обучает детей элементам спортивных игр, которые проводятся в спортивном зале или на спортивной площадке в зависимости от имеющихся условий и оборудования, а также региональных и климатических особенностей.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51" w:name="101491"/>
      <w:bookmarkEnd w:id="251"/>
      <w:r w:rsidRPr="00F60E6C">
        <w:rPr>
          <w:color w:val="000000"/>
          <w:sz w:val="28"/>
          <w:szCs w:val="28"/>
        </w:rPr>
        <w:t>Городки: бросание биты сбоку, выбивание городка с кона (5 - 6 м) и полукона (2 - 3 м); знание 3 - 4 фигур.</w:t>
      </w:r>
    </w:p>
    <w:p w:rsid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52" w:name="101492"/>
      <w:bookmarkEnd w:id="252"/>
      <w:r w:rsidRPr="00F60E6C">
        <w:rPr>
          <w:color w:val="000000"/>
          <w:sz w:val="28"/>
          <w:szCs w:val="28"/>
        </w:rPr>
        <w:t>Элементы баскетбола: перебрасывание мяча друг другу от груди; ведение мяча правой и левой рукой; забрасывание мяча в корзину двумя руками от груди; игра по упрощенным правилам.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53" w:name="101493"/>
      <w:bookmarkEnd w:id="253"/>
      <w:r w:rsidRPr="00F60E6C">
        <w:rPr>
          <w:color w:val="000000"/>
          <w:sz w:val="28"/>
          <w:szCs w:val="28"/>
        </w:rPr>
        <w:t>Бадминтон: отбивание волана ракеткой в заданном направлении; игра с педагогом.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54" w:name="101494"/>
      <w:bookmarkEnd w:id="254"/>
      <w:r w:rsidRPr="00F60E6C">
        <w:rPr>
          <w:color w:val="000000"/>
          <w:sz w:val="28"/>
          <w:szCs w:val="28"/>
        </w:rPr>
        <w:t>Элементы футбола: отбивание мяча правой и левой ногой в заданном направлении; ведение мяча ногой между и вокруг предметов; отбивание мяча о стенку; передача мяча ногой друг другу (3 - 5 м); игра по упрощенным правилам.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55" w:name="101495"/>
      <w:bookmarkEnd w:id="255"/>
      <w:r w:rsidRPr="00F60E6C">
        <w:rPr>
          <w:color w:val="000000"/>
          <w:sz w:val="28"/>
          <w:szCs w:val="28"/>
        </w:rPr>
        <w:t>Спортивные упражнения: педагог обучает детей спортивным упражнениям на прогулке или во время физкультурных занятий на свежем воздухе в зависимости от условий: наличия оборудования и климатических условий региона.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56" w:name="101496"/>
      <w:bookmarkEnd w:id="256"/>
      <w:r w:rsidRPr="00F60E6C">
        <w:rPr>
          <w:color w:val="000000"/>
          <w:sz w:val="28"/>
          <w:szCs w:val="28"/>
        </w:rPr>
        <w:t>Катание на санках: по прямой, со скоростью, с горки, подъем с санками в гору, с торможением при спуске с горки.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57" w:name="101497"/>
      <w:bookmarkEnd w:id="257"/>
      <w:r w:rsidRPr="00F60E6C">
        <w:rPr>
          <w:color w:val="000000"/>
          <w:sz w:val="28"/>
          <w:szCs w:val="28"/>
        </w:rPr>
        <w:t>Ходьба на лыжах: по лыжне (на расстояние до 500 м); скользящим шагом; повороты на месте (направо и налево) с переступанием; подъем на склон прямо "ступающим шагом", "полуелочкой" (прямо и наискось), соблюдая правила безопасного передвижения.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58" w:name="101498"/>
      <w:bookmarkEnd w:id="258"/>
      <w:r w:rsidRPr="00F60E6C">
        <w:rPr>
          <w:color w:val="000000"/>
          <w:sz w:val="28"/>
          <w:szCs w:val="28"/>
        </w:rPr>
        <w:t>Катание на двухколесном велосипеде, самокате: по прямой, по кругу, с разворотом, с разной скоростью; с поворотами направо и налево, соблюдая правила безопасного передвижения.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59" w:name="101499"/>
      <w:bookmarkStart w:id="260" w:name="101500"/>
      <w:bookmarkEnd w:id="259"/>
      <w:bookmarkEnd w:id="260"/>
      <w:r w:rsidRPr="00F60E6C">
        <w:rPr>
          <w:color w:val="000000"/>
          <w:sz w:val="28"/>
          <w:szCs w:val="28"/>
        </w:rPr>
        <w:t>Формирование основ здорового образа жизни: педагог продолжает уточнять и расширять представления детей о факторах, положительно влияющих на здоровье (правильное питание, выбор полезных продуктов, занятия физкультурой, прогулки на свежем воздухе). Формировать представления о разных видах спорта (футбол, хоккей, баскетбол, бадминтон, плавание, фигурное катание, художественная и спортивная гимнастика, лыжный спорт и другие) и выдающихся достижениях российских спортсменов, роли физкультуры и спорта для укрепления здоровья. Уточняет и расширяет представления о правилах безопасного поведения в двигательной деятельности (при активном беге, прыжках, взаимодействии с партнером, в играх и упражнениях с мячом, гимнастической палкой, скакалкой, обручем, предметами, пользовании спортивным инвентарем и оборудованием) и учит их соблюдать в ходе туристских прогулок. Продолжает воспитывать заботливое отношение к здоровью своему и окружающих (соблюдать чистоту и правила гигиены, правильно питаться, выполнять профилактические упражнения для сохранения и укрепления здоровья).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61" w:name="101501"/>
      <w:bookmarkEnd w:id="261"/>
      <w:r w:rsidRPr="00F60E6C">
        <w:rPr>
          <w:color w:val="000000"/>
          <w:sz w:val="28"/>
          <w:szCs w:val="28"/>
        </w:rPr>
        <w:t>Активный отдых.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62" w:name="101502"/>
      <w:bookmarkEnd w:id="262"/>
      <w:r w:rsidRPr="00F60E6C">
        <w:rPr>
          <w:color w:val="000000"/>
          <w:sz w:val="28"/>
          <w:szCs w:val="28"/>
        </w:rPr>
        <w:lastRenderedPageBreak/>
        <w:t>Физкультурные праздники и досуги: педагоги организуют праздники (2 раза в год, продолжительностью не более 1,5 часов). Содержание праздников составляют ранее освоенные движения, в том числе, спортивные и гимнастические упражнения, подвижные и спортивные игры.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63" w:name="101503"/>
      <w:bookmarkEnd w:id="263"/>
      <w:r w:rsidRPr="00F60E6C">
        <w:rPr>
          <w:color w:val="000000"/>
          <w:sz w:val="28"/>
          <w:szCs w:val="28"/>
        </w:rPr>
        <w:t>Досуг организуется 1 - 2 раза в месяц во второй половине дня преимущественно на свежем воздухе, продолжительностью 30 - 40 минут. Содержание составляют: подвижные игры, игры-эстафеты, музыкально-ритмические упражнения, творческие задания.</w:t>
      </w:r>
    </w:p>
    <w:p w:rsidR="00000033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64" w:name="101504"/>
      <w:bookmarkEnd w:id="264"/>
      <w:r w:rsidRPr="00F60E6C">
        <w:rPr>
          <w:color w:val="000000"/>
          <w:sz w:val="28"/>
          <w:szCs w:val="28"/>
        </w:rPr>
        <w:t xml:space="preserve">Досуги и праздники могут быть направлены на решение задач приобщения к здоровому образу жизни, иметь социально-значимую и патриотическую тематику, 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60E6C">
        <w:rPr>
          <w:color w:val="000000"/>
          <w:sz w:val="28"/>
          <w:szCs w:val="28"/>
        </w:rPr>
        <w:t>посвящаться государственным праздникам, олимпиаде и другим спортивным событиям, включать подвижные игры народов России.</w:t>
      </w:r>
    </w:p>
    <w:p w:rsidR="00F60E6C" w:rsidRP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65" w:name="101505"/>
      <w:bookmarkEnd w:id="265"/>
      <w:r w:rsidRPr="00F60E6C">
        <w:rPr>
          <w:color w:val="000000"/>
          <w:sz w:val="28"/>
          <w:szCs w:val="28"/>
        </w:rPr>
        <w:t>Дни здоровья: педагог проводит 1 раз в квартал. В этот день проводятся оздоровительные мероприятия и туристские прогулки.</w:t>
      </w:r>
    </w:p>
    <w:p w:rsidR="00F60E6C" w:rsidRDefault="00F60E6C" w:rsidP="00F60E6C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66" w:name="101506"/>
      <w:bookmarkEnd w:id="266"/>
      <w:r w:rsidRPr="00F60E6C">
        <w:rPr>
          <w:color w:val="000000"/>
          <w:sz w:val="28"/>
          <w:szCs w:val="28"/>
        </w:rPr>
        <w:t>Туристские прогулки и экскурсии. Педагог организует для детей непродолжительные пешие прогулки и экскурсии с постепенно удлиняющимися переходами - в парк и другое. Время перехода в одну сторону составляет 30 - 40 минут, общая продолжительность не более 1,5 - 2 часов. Время непрерывного движения 20 минут, с перерывом между переходами не менее 10 минут. Педагог формирует представления о туризме как виде активного отдыха и способе ознакомления с природой и культурой родного края; оказывает помощь в подборе снаряжения (необходимых вещей и одежды) для туристской прогулки, организует наблюдение за природой, обучает ориентироваться на местности, соблюдать правила гигиены и безопасного поведения, осторожность в преодолении препятствий; организует с детьми разнообразные подвижные игры во время остановки.</w:t>
      </w:r>
    </w:p>
    <w:p w:rsidR="00F60E6C" w:rsidRPr="00F60E6C" w:rsidRDefault="00F60E6C" w:rsidP="00F60E6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bookmarkStart w:id="267" w:name="_Hlk116596543"/>
      <w:r w:rsidRPr="00F60E6C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t>В результате, к концу 6 года жизни,</w:t>
      </w:r>
      <w:r w:rsidRPr="00F60E6C">
        <w:rPr>
          <w:rFonts w:ascii="Times New Roman" w:hAnsi="Times New Roman" w:cs="Times New Roman"/>
          <w:sz w:val="28"/>
          <w:szCs w:val="28"/>
          <w:lang w:eastAsia="ru-RU"/>
        </w:rPr>
        <w:t xml:space="preserve"> ребенок проявляет в двигательной деятельности сформированные в соответствии с возрастом психофизические качества, проявляет творчество и интерес к новым и знакомым физическим упражнениям, пешим прогулкам, инициативу, самостоятельность, находчивость, волевые качества. Проявляет взаимопомощь, стремится к личной и командной победе, демонстрирует ответственность перед командой, преодолевает трудности.</w:t>
      </w:r>
    </w:p>
    <w:p w:rsidR="00F60E6C" w:rsidRPr="00F60E6C" w:rsidRDefault="00F60E6C" w:rsidP="00F60E6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F60E6C">
        <w:rPr>
          <w:rFonts w:ascii="Times New Roman" w:hAnsi="Times New Roman" w:cs="Times New Roman"/>
          <w:sz w:val="28"/>
          <w:szCs w:val="28"/>
          <w:lang w:eastAsia="ru-RU"/>
        </w:rPr>
        <w:t xml:space="preserve">Достаточно уверенно, в заданном темпе и ритме, выразительно выполняет упражнения, способен составить несложные комбинации из знакомых упражнений, демонстрировать сверстникам и взрослым. Стремится осуществлять самоконтроль и дает оценку двигательным действия других детей и своим. Способен самостоятельно привлечь внимание других детей и организовать знакомую подвижную игру. Знает способы укрепления здоровья и факторы, положительно и отрицательно влияющие на здоровье. Имеет представления о некоторых видах спорта, туризме, как форме активного отдыха, правилах гигиены, безопасного поведения в двигательной деятельности, стремиться их соблюдать, может оказать посильную помощь больным близким, стремиться заботиться о своем здоровье и здоровье других людей. </w:t>
      </w:r>
    </w:p>
    <w:bookmarkEnd w:id="267"/>
    <w:p w:rsidR="00261952" w:rsidRDefault="00261952" w:rsidP="00C25AB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highlight w:val="yellow"/>
        </w:rPr>
      </w:pPr>
    </w:p>
    <w:p w:rsidR="00773CA4" w:rsidRPr="00773CA4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3CA4">
        <w:rPr>
          <w:rFonts w:ascii="Times New Roman" w:hAnsi="Times New Roman" w:cs="Times New Roman"/>
          <w:b/>
          <w:sz w:val="28"/>
          <w:szCs w:val="28"/>
        </w:rPr>
        <w:t>2.2.2.6. Вариативные формы, способы, методы и средства реализации Программы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AB6C13">
        <w:rPr>
          <w:color w:val="000000"/>
          <w:sz w:val="28"/>
          <w:szCs w:val="28"/>
        </w:rPr>
        <w:lastRenderedPageBreak/>
        <w:t xml:space="preserve">При реализации </w:t>
      </w:r>
      <w:r w:rsidR="00B36A5A">
        <w:rPr>
          <w:color w:val="000000"/>
          <w:sz w:val="28"/>
          <w:szCs w:val="28"/>
        </w:rPr>
        <w:t>П</w:t>
      </w:r>
      <w:r w:rsidRPr="00AB6C13">
        <w:rPr>
          <w:color w:val="000000"/>
          <w:sz w:val="28"/>
          <w:szCs w:val="28"/>
        </w:rPr>
        <w:t>рограмм</w:t>
      </w:r>
      <w:r w:rsidR="00B36A5A">
        <w:rPr>
          <w:color w:val="000000"/>
          <w:sz w:val="28"/>
          <w:szCs w:val="28"/>
        </w:rPr>
        <w:t>ы</w:t>
      </w:r>
      <w:r w:rsidRPr="00AB6C13">
        <w:rPr>
          <w:color w:val="000000"/>
          <w:sz w:val="28"/>
          <w:szCs w:val="28"/>
        </w:rPr>
        <w:t xml:space="preserve"> использ</w:t>
      </w:r>
      <w:r w:rsidR="00B36A5A">
        <w:rPr>
          <w:color w:val="000000"/>
          <w:sz w:val="28"/>
          <w:szCs w:val="28"/>
        </w:rPr>
        <w:t>ую</w:t>
      </w:r>
      <w:r w:rsidRPr="00AB6C13">
        <w:rPr>
          <w:color w:val="000000"/>
          <w:sz w:val="28"/>
          <w:szCs w:val="28"/>
        </w:rPr>
        <w:t>тся различные образовательные технологии, в том числе дистанционные образовательные технологии, электронное обучение, исключая образовательные технологии, которые могут нанести вред здоровью детей. Применение электронного обучения, дистанционных образовательных технологий, а также работа с электронными средствами обучения при реализации программы должны осуществляться в соответствии с требовани</w:t>
      </w:r>
      <w:r w:rsidRPr="00DC7972">
        <w:rPr>
          <w:sz w:val="28"/>
          <w:szCs w:val="28"/>
        </w:rPr>
        <w:t>ями </w:t>
      </w:r>
      <w:hyperlink r:id="rId9" w:anchor="XCxkXs6eWQHm" w:history="1">
        <w:r w:rsidRPr="00DC7972">
          <w:rPr>
            <w:rStyle w:val="a7"/>
            <w:color w:val="auto"/>
            <w:sz w:val="28"/>
            <w:szCs w:val="28"/>
            <w:bdr w:val="none" w:sz="0" w:space="0" w:color="auto" w:frame="1"/>
          </w:rPr>
          <w:t>СП 2.4.3648-20</w:t>
        </w:r>
      </w:hyperlink>
      <w:r w:rsidRPr="00AB6C13">
        <w:rPr>
          <w:color w:val="000000"/>
          <w:sz w:val="28"/>
          <w:szCs w:val="28"/>
        </w:rPr>
        <w:t> и СанПиН 1.2.3685-21.</w:t>
      </w:r>
    </w:p>
    <w:p w:rsid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68" w:name="101579"/>
      <w:bookmarkStart w:id="269" w:name="101581"/>
      <w:bookmarkEnd w:id="268"/>
      <w:bookmarkEnd w:id="269"/>
      <w:r w:rsidRPr="00AB6C13">
        <w:rPr>
          <w:color w:val="000000"/>
          <w:sz w:val="28"/>
          <w:szCs w:val="28"/>
        </w:rPr>
        <w:t>Согласно </w:t>
      </w:r>
      <w:r w:rsidR="003E071F">
        <w:rPr>
          <w:color w:val="000000"/>
          <w:sz w:val="28"/>
          <w:szCs w:val="28"/>
        </w:rPr>
        <w:t xml:space="preserve">ФГОС ДО </w:t>
      </w:r>
      <w:r w:rsidRPr="00AB6C13">
        <w:rPr>
          <w:color w:val="000000"/>
          <w:sz w:val="28"/>
          <w:szCs w:val="28"/>
        </w:rPr>
        <w:t>использ</w:t>
      </w:r>
      <w:r w:rsidR="003E071F">
        <w:rPr>
          <w:color w:val="000000"/>
          <w:sz w:val="28"/>
          <w:szCs w:val="28"/>
        </w:rPr>
        <w:t>уются</w:t>
      </w:r>
      <w:r w:rsidRPr="00AB6C13">
        <w:rPr>
          <w:color w:val="000000"/>
          <w:sz w:val="28"/>
          <w:szCs w:val="28"/>
        </w:rPr>
        <w:t xml:space="preserve"> различные формы реализации </w:t>
      </w:r>
      <w:r w:rsidR="003E071F">
        <w:rPr>
          <w:color w:val="000000"/>
          <w:sz w:val="28"/>
          <w:szCs w:val="28"/>
        </w:rPr>
        <w:t>П</w:t>
      </w:r>
      <w:r w:rsidRPr="00AB6C13">
        <w:rPr>
          <w:color w:val="000000"/>
          <w:sz w:val="28"/>
          <w:szCs w:val="28"/>
        </w:rPr>
        <w:t>рограммы: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70" w:name="101583"/>
      <w:bookmarkStart w:id="271" w:name="101600"/>
      <w:bookmarkEnd w:id="270"/>
      <w:bookmarkEnd w:id="271"/>
      <w:r w:rsidRPr="00AB6C13">
        <w:rPr>
          <w:color w:val="000000"/>
          <w:sz w:val="28"/>
          <w:szCs w:val="28"/>
        </w:rPr>
        <w:t>игровая деятельность (сюжетно-ролевая, театрализованная, режиссерская, строительно-конструктивная, дидактическая, подвижная и другие);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72" w:name="101601"/>
      <w:bookmarkEnd w:id="272"/>
      <w:r w:rsidRPr="00AB6C13">
        <w:rPr>
          <w:color w:val="000000"/>
          <w:sz w:val="28"/>
          <w:szCs w:val="28"/>
        </w:rPr>
        <w:t>общение со взрослым (ситуативно-деловое, внеситуативно-познавательное, внеситуативно-личностное) и сверстниками (ситуативно-деловое, внеситуативно-деловое);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73" w:name="101602"/>
      <w:bookmarkEnd w:id="273"/>
      <w:r w:rsidRPr="00AB6C13">
        <w:rPr>
          <w:color w:val="000000"/>
          <w:sz w:val="28"/>
          <w:szCs w:val="28"/>
        </w:rPr>
        <w:t>речевая деятельность (слушание речи взрослого и сверстников, активная диалогическая и монологическая речь);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74" w:name="101603"/>
      <w:bookmarkEnd w:id="274"/>
      <w:r w:rsidRPr="00AB6C13">
        <w:rPr>
          <w:color w:val="000000"/>
          <w:sz w:val="28"/>
          <w:szCs w:val="28"/>
        </w:rPr>
        <w:t>познавательно-исследовательская деятельность и экспериментирование;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75" w:name="103061"/>
      <w:bookmarkEnd w:id="275"/>
      <w:r w:rsidRPr="00AB6C13">
        <w:rPr>
          <w:color w:val="000000"/>
          <w:sz w:val="28"/>
          <w:szCs w:val="28"/>
        </w:rPr>
        <w:t>изобразительная деятельность (рисование, лепка, аппликация) и конструирование из разных материалов по образцу, условию и замыслу ребенка;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76" w:name="101604"/>
      <w:bookmarkEnd w:id="276"/>
      <w:r w:rsidRPr="00AB6C13">
        <w:rPr>
          <w:color w:val="000000"/>
          <w:sz w:val="28"/>
          <w:szCs w:val="28"/>
        </w:rPr>
        <w:t>двигательная деятельность (основные виды движений, общеразвивающие и спортивные упражнения, подвижные и элементы спортивных игр и другие);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77" w:name="101605"/>
      <w:bookmarkEnd w:id="277"/>
      <w:r w:rsidRPr="00AB6C13">
        <w:rPr>
          <w:color w:val="000000"/>
          <w:sz w:val="28"/>
          <w:szCs w:val="28"/>
        </w:rPr>
        <w:t>элементарная трудовая деятельность (самообслуживание, хозяйственно-бытовой труд, труд в природе, ручной труд);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78" w:name="101606"/>
      <w:bookmarkEnd w:id="278"/>
      <w:r w:rsidRPr="00AB6C13">
        <w:rPr>
          <w:color w:val="000000"/>
          <w:sz w:val="28"/>
          <w:szCs w:val="28"/>
        </w:rPr>
        <w:t>музыкальная деятельность (слушание и понимание музыкальных произведений, пение, музыкально-ритмические движения, игра на детских музыкальных инструментах).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79" w:name="101607"/>
      <w:bookmarkEnd w:id="279"/>
      <w:r w:rsidRPr="00AB6C13">
        <w:rPr>
          <w:color w:val="000000"/>
          <w:sz w:val="28"/>
          <w:szCs w:val="28"/>
        </w:rPr>
        <w:t xml:space="preserve"> Для достижения задач воспитания в ходе реализации </w:t>
      </w:r>
      <w:r w:rsidR="003E071F">
        <w:rPr>
          <w:color w:val="000000"/>
          <w:sz w:val="28"/>
          <w:szCs w:val="28"/>
        </w:rPr>
        <w:t>П</w:t>
      </w:r>
      <w:r w:rsidRPr="00AB6C13">
        <w:rPr>
          <w:color w:val="000000"/>
          <w:sz w:val="28"/>
          <w:szCs w:val="28"/>
        </w:rPr>
        <w:t>рограммы использ</w:t>
      </w:r>
      <w:r w:rsidR="003E071F">
        <w:rPr>
          <w:color w:val="000000"/>
          <w:sz w:val="28"/>
          <w:szCs w:val="28"/>
        </w:rPr>
        <w:t>уются</w:t>
      </w:r>
      <w:r w:rsidRPr="00AB6C13">
        <w:rPr>
          <w:color w:val="000000"/>
          <w:sz w:val="28"/>
          <w:szCs w:val="28"/>
        </w:rPr>
        <w:t xml:space="preserve"> следующие методы: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80" w:name="101608"/>
      <w:bookmarkEnd w:id="280"/>
      <w:r w:rsidRPr="00AB6C13">
        <w:rPr>
          <w:color w:val="000000"/>
          <w:sz w:val="28"/>
          <w:szCs w:val="28"/>
        </w:rPr>
        <w:t>организации опыта поведения и деятельности (приучение к положительным формам общественного поведения, упражнение, воспитывающие ситуации, игровые методы);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81" w:name="101609"/>
      <w:bookmarkEnd w:id="281"/>
      <w:r w:rsidRPr="00AB6C13">
        <w:rPr>
          <w:color w:val="000000"/>
          <w:sz w:val="28"/>
          <w:szCs w:val="28"/>
        </w:rPr>
        <w:t>осознания детьми опыта поведения и деятельности (рассказ на моральные темы, разъяснение норм и правил поведения, чтение художественной литературы, этические беседы, обсуждение поступков и жизненных ситуаций, личный пример);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82" w:name="101610"/>
      <w:bookmarkEnd w:id="282"/>
      <w:r w:rsidRPr="00AB6C13">
        <w:rPr>
          <w:color w:val="000000"/>
          <w:sz w:val="28"/>
          <w:szCs w:val="28"/>
        </w:rPr>
        <w:t>мотивации опыта поведения и деятельности (поощрение, методы развития эмоций, игры, соревнования, проектные методы).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83" w:name="101611"/>
      <w:bookmarkEnd w:id="283"/>
      <w:r w:rsidRPr="00AB6C13">
        <w:rPr>
          <w:color w:val="000000"/>
          <w:sz w:val="28"/>
          <w:szCs w:val="28"/>
        </w:rPr>
        <w:t>При организации обучения дополн</w:t>
      </w:r>
      <w:r w:rsidR="003E071F">
        <w:rPr>
          <w:color w:val="000000"/>
          <w:sz w:val="28"/>
          <w:szCs w:val="28"/>
        </w:rPr>
        <w:t>яются</w:t>
      </w:r>
      <w:r w:rsidRPr="00AB6C13">
        <w:rPr>
          <w:color w:val="000000"/>
          <w:sz w:val="28"/>
          <w:szCs w:val="28"/>
        </w:rPr>
        <w:t xml:space="preserve"> традиционные методы (словесные, наглядные, практические), в основу которых положен характер познавательной деятельности детей: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84" w:name="101612"/>
      <w:bookmarkEnd w:id="284"/>
      <w:r w:rsidRPr="00AB6C13">
        <w:rPr>
          <w:color w:val="000000"/>
          <w:sz w:val="28"/>
          <w:szCs w:val="28"/>
        </w:rPr>
        <w:t>1) при использовании информационно-рецептивного метода предъявляется информация, организуются действия ребенка с объектом изучения (распознающее наблюдение, рассматривание картин, демонстрация кино- и диафильмов, просмотр компьютерных презентаций, рассказы педагога или детей, чтение);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85" w:name="101613"/>
      <w:bookmarkEnd w:id="285"/>
      <w:r w:rsidRPr="00AB6C13">
        <w:rPr>
          <w:color w:val="000000"/>
          <w:sz w:val="28"/>
          <w:szCs w:val="28"/>
        </w:rPr>
        <w:t xml:space="preserve">2) репродуктивный метод предполагает создание условий для воспроизведения представлений и способов деятельности, руководство их выполнением </w:t>
      </w:r>
      <w:r w:rsidRPr="00AB6C13">
        <w:rPr>
          <w:color w:val="000000"/>
          <w:sz w:val="28"/>
          <w:szCs w:val="28"/>
        </w:rPr>
        <w:lastRenderedPageBreak/>
        <w:t>(упражнения на основе образца педагога, беседа, составление рассказов с опорой на предметную или предметно-схематическую модель);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86" w:name="101614"/>
      <w:bookmarkEnd w:id="286"/>
      <w:r w:rsidRPr="00AB6C13">
        <w:rPr>
          <w:color w:val="000000"/>
          <w:sz w:val="28"/>
          <w:szCs w:val="28"/>
        </w:rPr>
        <w:t>3) метод проблемного изложения представляет собой постановку проблемы и раскрытие пути ее решения в процессе организации опытов, наблюдений;</w:t>
      </w:r>
    </w:p>
    <w:p w:rsid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87" w:name="101615"/>
      <w:bookmarkEnd w:id="287"/>
      <w:r w:rsidRPr="00AB6C13">
        <w:rPr>
          <w:color w:val="000000"/>
          <w:sz w:val="28"/>
          <w:szCs w:val="28"/>
        </w:rPr>
        <w:t>4) при применении эвристического метода (частично-поискового) проблемная задача делится на части - проблемы, в решении которых принимают участие дети (применение представлений в новых условиях);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88" w:name="101616"/>
      <w:bookmarkEnd w:id="288"/>
      <w:r w:rsidRPr="00AB6C13">
        <w:rPr>
          <w:color w:val="000000"/>
          <w:sz w:val="28"/>
          <w:szCs w:val="28"/>
        </w:rPr>
        <w:t>5) исследовательский метод включает составление и предъявление проблемных ситуаций, ситуаций для экспериментирования и опытов (творческие задания, опыты, экспериментирование). Для решения задач воспитания и обучения широко применяется метод проектов. Он способствует развитию у детей исследовательской активности, познавательных интересов, коммуникативных и творческих способностей, навыков сотрудничества и другое. Выполняя совместные проекты, дети получают представления о своих возможностях, умениях, потребностях.</w:t>
      </w:r>
    </w:p>
    <w:p w:rsidR="00AB6C13" w:rsidRPr="00AB6C13" w:rsidRDefault="003E071F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89" w:name="101617"/>
      <w:bookmarkEnd w:id="289"/>
      <w:r>
        <w:rPr>
          <w:color w:val="000000"/>
          <w:sz w:val="28"/>
          <w:szCs w:val="28"/>
        </w:rPr>
        <w:t xml:space="preserve">         При в</w:t>
      </w:r>
      <w:r w:rsidR="00AB6C13" w:rsidRPr="00AB6C13">
        <w:rPr>
          <w:color w:val="000000"/>
          <w:sz w:val="28"/>
          <w:szCs w:val="28"/>
        </w:rPr>
        <w:t>ыбор</w:t>
      </w:r>
      <w:r>
        <w:rPr>
          <w:color w:val="000000"/>
          <w:sz w:val="28"/>
          <w:szCs w:val="28"/>
        </w:rPr>
        <w:t>е</w:t>
      </w:r>
      <w:r w:rsidR="00AB6C13" w:rsidRPr="00AB6C13">
        <w:rPr>
          <w:color w:val="000000"/>
          <w:sz w:val="28"/>
          <w:szCs w:val="28"/>
        </w:rPr>
        <w:t xml:space="preserve"> методов воспитания и обучения, учитыва</w:t>
      </w:r>
      <w:r>
        <w:rPr>
          <w:color w:val="000000"/>
          <w:sz w:val="28"/>
          <w:szCs w:val="28"/>
        </w:rPr>
        <w:t xml:space="preserve">ются </w:t>
      </w:r>
      <w:r w:rsidR="00AB6C13" w:rsidRPr="00AB6C13">
        <w:rPr>
          <w:color w:val="000000"/>
          <w:sz w:val="28"/>
          <w:szCs w:val="28"/>
        </w:rPr>
        <w:t xml:space="preserve"> возрастные и личностные особенности детей, педагогический потенциал каждого метода, условия его применения, реализуемые цели и задачи, прогнозиру</w:t>
      </w:r>
      <w:r w:rsidR="002D099A">
        <w:rPr>
          <w:color w:val="000000"/>
          <w:sz w:val="28"/>
          <w:szCs w:val="28"/>
        </w:rPr>
        <w:t>ю</w:t>
      </w:r>
      <w:r w:rsidR="00AB6C13" w:rsidRPr="00AB6C13">
        <w:rPr>
          <w:color w:val="000000"/>
          <w:sz w:val="28"/>
          <w:szCs w:val="28"/>
        </w:rPr>
        <w:t>т</w:t>
      </w:r>
      <w:r>
        <w:rPr>
          <w:color w:val="000000"/>
          <w:sz w:val="28"/>
          <w:szCs w:val="28"/>
        </w:rPr>
        <w:t>ся</w:t>
      </w:r>
      <w:r w:rsidR="002D099A">
        <w:rPr>
          <w:color w:val="000000"/>
          <w:sz w:val="28"/>
          <w:szCs w:val="28"/>
        </w:rPr>
        <w:t xml:space="preserve"> возможные результаты</w:t>
      </w:r>
      <w:r w:rsidR="00AB6C13" w:rsidRPr="00AB6C13">
        <w:rPr>
          <w:color w:val="000000"/>
          <w:sz w:val="28"/>
          <w:szCs w:val="28"/>
        </w:rPr>
        <w:t>.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90" w:name="101618"/>
      <w:bookmarkEnd w:id="290"/>
      <w:r w:rsidRPr="00AB6C13">
        <w:rPr>
          <w:color w:val="000000"/>
          <w:sz w:val="28"/>
          <w:szCs w:val="28"/>
        </w:rPr>
        <w:t xml:space="preserve"> При реализации </w:t>
      </w:r>
      <w:r w:rsidR="002D099A">
        <w:rPr>
          <w:color w:val="000000"/>
          <w:sz w:val="28"/>
          <w:szCs w:val="28"/>
        </w:rPr>
        <w:t>П</w:t>
      </w:r>
      <w:r w:rsidRPr="00AB6C13">
        <w:rPr>
          <w:color w:val="000000"/>
          <w:sz w:val="28"/>
          <w:szCs w:val="28"/>
        </w:rPr>
        <w:t>рограммы использ</w:t>
      </w:r>
      <w:r w:rsidR="002D099A">
        <w:rPr>
          <w:color w:val="000000"/>
          <w:sz w:val="28"/>
          <w:szCs w:val="28"/>
        </w:rPr>
        <w:t>уются</w:t>
      </w:r>
      <w:r w:rsidRPr="00AB6C13">
        <w:rPr>
          <w:color w:val="000000"/>
          <w:sz w:val="28"/>
          <w:szCs w:val="28"/>
        </w:rPr>
        <w:t xml:space="preserve"> различные средства, представленные совокупностью материальных и идеальных объектов: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91" w:name="101619"/>
      <w:bookmarkEnd w:id="291"/>
      <w:r w:rsidRPr="00AB6C13">
        <w:rPr>
          <w:color w:val="000000"/>
          <w:sz w:val="28"/>
          <w:szCs w:val="28"/>
        </w:rPr>
        <w:t>демонстрационные и раздаточные;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92" w:name="101620"/>
      <w:bookmarkEnd w:id="292"/>
      <w:r w:rsidRPr="00AB6C13">
        <w:rPr>
          <w:color w:val="000000"/>
          <w:sz w:val="28"/>
          <w:szCs w:val="28"/>
        </w:rPr>
        <w:t>визуальные, аудийные, аудиовизуальные;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93" w:name="101621"/>
      <w:bookmarkEnd w:id="293"/>
      <w:r w:rsidRPr="00AB6C13">
        <w:rPr>
          <w:color w:val="000000"/>
          <w:sz w:val="28"/>
          <w:szCs w:val="28"/>
        </w:rPr>
        <w:t>естественные и искусственные;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94" w:name="101622"/>
      <w:bookmarkEnd w:id="294"/>
      <w:r w:rsidRPr="00AB6C13">
        <w:rPr>
          <w:color w:val="000000"/>
          <w:sz w:val="28"/>
          <w:szCs w:val="28"/>
        </w:rPr>
        <w:t>реальные и виртуальные.</w:t>
      </w:r>
    </w:p>
    <w:p w:rsidR="00AB6C13" w:rsidRPr="00AB6C13" w:rsidRDefault="002D099A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95" w:name="101623"/>
      <w:bookmarkEnd w:id="295"/>
      <w:r>
        <w:rPr>
          <w:color w:val="000000"/>
          <w:sz w:val="28"/>
          <w:szCs w:val="28"/>
        </w:rPr>
        <w:t>Д</w:t>
      </w:r>
      <w:r w:rsidR="00AB6C13" w:rsidRPr="00AB6C13">
        <w:rPr>
          <w:color w:val="000000"/>
          <w:sz w:val="28"/>
          <w:szCs w:val="28"/>
        </w:rPr>
        <w:t>ля развития следующих видов деятельности детей</w:t>
      </w:r>
      <w:r>
        <w:rPr>
          <w:color w:val="000000"/>
          <w:sz w:val="28"/>
          <w:szCs w:val="28"/>
        </w:rPr>
        <w:t xml:space="preserve"> используются средства</w:t>
      </w:r>
      <w:r w:rsidR="00AB6C13" w:rsidRPr="00AB6C13">
        <w:rPr>
          <w:color w:val="000000"/>
          <w:sz w:val="28"/>
          <w:szCs w:val="28"/>
        </w:rPr>
        <w:t>: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96" w:name="101624"/>
      <w:bookmarkEnd w:id="296"/>
      <w:r w:rsidRPr="00AB6C13">
        <w:rPr>
          <w:color w:val="000000"/>
          <w:sz w:val="28"/>
          <w:szCs w:val="28"/>
        </w:rPr>
        <w:t>двигательной (оборудование для ходьбы, бега, ползания, лазанья, прыгания, занятий с мячом и другое);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97" w:name="101625"/>
      <w:bookmarkEnd w:id="297"/>
      <w:r w:rsidRPr="00AB6C13">
        <w:rPr>
          <w:color w:val="000000"/>
          <w:sz w:val="28"/>
          <w:szCs w:val="28"/>
        </w:rPr>
        <w:t>предметной (образные и дидактические игрушки, реальные предметы и другое);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98" w:name="101626"/>
      <w:bookmarkEnd w:id="298"/>
      <w:r w:rsidRPr="00AB6C13">
        <w:rPr>
          <w:color w:val="000000"/>
          <w:sz w:val="28"/>
          <w:szCs w:val="28"/>
        </w:rPr>
        <w:t>игровой (игры, игрушки, игровое оборудование и другое);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299" w:name="101627"/>
      <w:bookmarkEnd w:id="299"/>
      <w:r w:rsidRPr="00AB6C13">
        <w:rPr>
          <w:color w:val="000000"/>
          <w:sz w:val="28"/>
          <w:szCs w:val="28"/>
        </w:rPr>
        <w:t>коммуникативной (дидактический материал, предметы, игрушки, видеофильмы и другое);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00" w:name="101628"/>
      <w:bookmarkEnd w:id="300"/>
      <w:r w:rsidRPr="00AB6C13">
        <w:rPr>
          <w:color w:val="000000"/>
          <w:sz w:val="28"/>
          <w:szCs w:val="28"/>
        </w:rPr>
        <w:t>познавательно-исследовательской и экспериментирования (натуральные предметы и оборудование для исследования и образно-символический материал, в том числе макеты, плакаты, модели, схемы и другое);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01" w:name="101629"/>
      <w:bookmarkEnd w:id="301"/>
      <w:r w:rsidRPr="00AB6C13">
        <w:rPr>
          <w:color w:val="000000"/>
          <w:sz w:val="28"/>
          <w:szCs w:val="28"/>
        </w:rPr>
        <w:t>чтения художественной литературы (книги для детского чтения, в том числе аудиокниги, иллюстративный материал);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02" w:name="101630"/>
      <w:bookmarkEnd w:id="302"/>
      <w:r w:rsidRPr="00AB6C13">
        <w:rPr>
          <w:color w:val="000000"/>
          <w:sz w:val="28"/>
          <w:szCs w:val="28"/>
        </w:rPr>
        <w:t>трудовой (оборудование и инвентарь для всех видов труда);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03" w:name="101631"/>
      <w:bookmarkEnd w:id="303"/>
      <w:r w:rsidRPr="00AB6C13">
        <w:rPr>
          <w:color w:val="000000"/>
          <w:sz w:val="28"/>
          <w:szCs w:val="28"/>
        </w:rPr>
        <w:t>продуктивной (оборудование и материалы для лепки, аппликации, рисования и конструирования);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04" w:name="101632"/>
      <w:bookmarkEnd w:id="304"/>
      <w:r w:rsidRPr="00AB6C13">
        <w:rPr>
          <w:color w:val="000000"/>
          <w:sz w:val="28"/>
          <w:szCs w:val="28"/>
        </w:rPr>
        <w:t>музыкальной (детские музыкальные инструменты, дидактический материал и другое).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05" w:name="101633"/>
      <w:bookmarkStart w:id="306" w:name="101634"/>
      <w:bookmarkEnd w:id="305"/>
      <w:bookmarkEnd w:id="306"/>
      <w:r w:rsidRPr="00AB6C13">
        <w:rPr>
          <w:color w:val="000000"/>
          <w:sz w:val="28"/>
          <w:szCs w:val="28"/>
        </w:rPr>
        <w:t xml:space="preserve"> Вариативность форм, методов и средств реализации </w:t>
      </w:r>
      <w:r w:rsidR="002D099A">
        <w:rPr>
          <w:color w:val="000000"/>
          <w:sz w:val="28"/>
          <w:szCs w:val="28"/>
        </w:rPr>
        <w:t>П</w:t>
      </w:r>
      <w:r w:rsidRPr="00AB6C13">
        <w:rPr>
          <w:color w:val="000000"/>
          <w:sz w:val="28"/>
          <w:szCs w:val="28"/>
        </w:rPr>
        <w:t xml:space="preserve">рограммы зависит не только от учета возрастных особенностей обучающихся, их индивидуальных и особых образовательных потребностей, но и от личных интересов, мотивов, </w:t>
      </w:r>
      <w:r w:rsidRPr="00AB6C13">
        <w:rPr>
          <w:color w:val="000000"/>
          <w:sz w:val="28"/>
          <w:szCs w:val="28"/>
        </w:rPr>
        <w:lastRenderedPageBreak/>
        <w:t>ожиданий, желаний детей. Важное значение имеет признание приоритетной субъективной позиции ребенка в образовательном процессе.</w:t>
      </w:r>
    </w:p>
    <w:p w:rsidR="0000003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07" w:name="101635"/>
      <w:bookmarkEnd w:id="307"/>
      <w:r w:rsidRPr="00AB6C13">
        <w:rPr>
          <w:color w:val="000000"/>
          <w:sz w:val="28"/>
          <w:szCs w:val="28"/>
        </w:rPr>
        <w:t xml:space="preserve">При выборе форм, методов, средств реализации </w:t>
      </w:r>
      <w:r w:rsidR="002D099A">
        <w:rPr>
          <w:color w:val="000000"/>
          <w:sz w:val="28"/>
          <w:szCs w:val="28"/>
        </w:rPr>
        <w:t>П</w:t>
      </w:r>
      <w:r w:rsidRPr="00AB6C13">
        <w:rPr>
          <w:color w:val="000000"/>
          <w:sz w:val="28"/>
          <w:szCs w:val="28"/>
        </w:rPr>
        <w:t>рограммы педагог</w:t>
      </w:r>
      <w:r w:rsidR="003C66C7">
        <w:rPr>
          <w:color w:val="000000"/>
          <w:sz w:val="28"/>
          <w:szCs w:val="28"/>
        </w:rPr>
        <w:t>ом</w:t>
      </w:r>
      <w:r w:rsidRPr="00AB6C13">
        <w:rPr>
          <w:color w:val="000000"/>
          <w:sz w:val="28"/>
          <w:szCs w:val="28"/>
        </w:rPr>
        <w:t xml:space="preserve"> учитыва</w:t>
      </w:r>
      <w:r w:rsidR="003C66C7">
        <w:rPr>
          <w:color w:val="000000"/>
          <w:sz w:val="28"/>
          <w:szCs w:val="28"/>
        </w:rPr>
        <w:t>ют</w:t>
      </w:r>
      <w:r w:rsidR="002D099A">
        <w:rPr>
          <w:color w:val="000000"/>
          <w:sz w:val="28"/>
          <w:szCs w:val="28"/>
        </w:rPr>
        <w:t xml:space="preserve">ся </w:t>
      </w:r>
      <w:r w:rsidRPr="00AB6C13">
        <w:rPr>
          <w:color w:val="000000"/>
          <w:sz w:val="28"/>
          <w:szCs w:val="28"/>
        </w:rPr>
        <w:t xml:space="preserve"> субъектные проявления ребенка в деятельности: интерес к миру и культуре; избирательное отношение к социокультурным объектам и разным видам деятельности; инициативность и желание заниматься той или иной </w:t>
      </w:r>
    </w:p>
    <w:p w:rsidR="00000033" w:rsidRDefault="00AB6C13" w:rsidP="007A4A43">
      <w:pPr>
        <w:pStyle w:val="pboth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AB6C13">
        <w:rPr>
          <w:color w:val="000000"/>
          <w:sz w:val="28"/>
          <w:szCs w:val="28"/>
        </w:rPr>
        <w:t xml:space="preserve">деятельностью; самостоятельность в выборе и осуществлении деятельности; 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AB6C13">
        <w:rPr>
          <w:color w:val="000000"/>
          <w:sz w:val="28"/>
          <w:szCs w:val="28"/>
        </w:rPr>
        <w:t>творчество в интерпретации объектов культуры и создании продуктов деятельности.</w:t>
      </w:r>
    </w:p>
    <w:p w:rsidR="00AB6C13" w:rsidRPr="00AB6C13" w:rsidRDefault="00AB6C1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08" w:name="101636"/>
      <w:bookmarkEnd w:id="308"/>
      <w:r w:rsidRPr="00AB6C13">
        <w:rPr>
          <w:color w:val="000000"/>
          <w:sz w:val="28"/>
          <w:szCs w:val="28"/>
        </w:rPr>
        <w:t xml:space="preserve"> Выбор педагогически обоснованных форм, методов, средств реализации </w:t>
      </w:r>
      <w:r w:rsidR="002D099A">
        <w:rPr>
          <w:color w:val="000000"/>
          <w:sz w:val="28"/>
          <w:szCs w:val="28"/>
        </w:rPr>
        <w:t>П</w:t>
      </w:r>
      <w:r w:rsidRPr="00AB6C13">
        <w:rPr>
          <w:color w:val="000000"/>
          <w:sz w:val="28"/>
          <w:szCs w:val="28"/>
        </w:rPr>
        <w:t>рограммы, адекватных образовательным потребностям и предпочтениям детей, их соотношение и интеграция при решении задач воспитания и обучения обеспечивает их вариативность.</w:t>
      </w:r>
    </w:p>
    <w:p w:rsidR="00D07E76" w:rsidRDefault="00D07E76" w:rsidP="00C25AB2">
      <w:pPr>
        <w:shd w:val="clear" w:color="auto" w:fill="FFFFFF"/>
        <w:spacing w:after="0" w:line="240" w:lineRule="auto"/>
        <w:ind w:firstLine="851"/>
        <w:jc w:val="center"/>
        <w:rPr>
          <w:rFonts w:ascii="Times New Roman" w:eastAsia="Calibri" w:hAnsi="Times New Roman" w:cs="Times New Roman"/>
          <w:b/>
          <w:spacing w:val="-2"/>
          <w:sz w:val="24"/>
          <w:szCs w:val="24"/>
        </w:rPr>
      </w:pPr>
    </w:p>
    <w:p w:rsidR="00D07E76" w:rsidRPr="00D07E76" w:rsidRDefault="00D07E76" w:rsidP="00C25AB2">
      <w:pPr>
        <w:shd w:val="clear" w:color="auto" w:fill="FFFFFF"/>
        <w:spacing w:after="0" w:line="240" w:lineRule="auto"/>
        <w:ind w:firstLine="851"/>
        <w:jc w:val="center"/>
        <w:rPr>
          <w:rFonts w:ascii="Times New Roman" w:eastAsia="Calibri" w:hAnsi="Times New Roman" w:cs="Times New Roman"/>
          <w:b/>
          <w:spacing w:val="-2"/>
          <w:sz w:val="28"/>
          <w:szCs w:val="28"/>
        </w:rPr>
      </w:pPr>
      <w:r w:rsidRPr="00D07E76">
        <w:rPr>
          <w:rFonts w:ascii="Times New Roman" w:eastAsia="Calibri" w:hAnsi="Times New Roman" w:cs="Times New Roman"/>
          <w:b/>
          <w:spacing w:val="-2"/>
          <w:sz w:val="28"/>
          <w:szCs w:val="28"/>
        </w:rPr>
        <w:t>Формы работы по образовательным областям</w:t>
      </w:r>
    </w:p>
    <w:p w:rsidR="00D07E76" w:rsidRPr="00D07E76" w:rsidRDefault="00D07E76" w:rsidP="00C25AB2">
      <w:pPr>
        <w:shd w:val="clear" w:color="auto" w:fill="FFFFFF"/>
        <w:spacing w:after="0" w:line="240" w:lineRule="auto"/>
        <w:ind w:firstLine="851"/>
        <w:jc w:val="center"/>
        <w:rPr>
          <w:rFonts w:ascii="Times New Roman" w:eastAsia="Calibri" w:hAnsi="Times New Roman" w:cs="Times New Roman"/>
          <w:b/>
          <w:spacing w:val="-2"/>
          <w:sz w:val="24"/>
          <w:szCs w:val="24"/>
        </w:rPr>
      </w:pPr>
    </w:p>
    <w:tbl>
      <w:tblPr>
        <w:tblW w:w="970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10"/>
        <w:gridCol w:w="6189"/>
        <w:gridCol w:w="10"/>
      </w:tblGrid>
      <w:tr w:rsidR="00D07E76" w:rsidRPr="00D07E76" w:rsidTr="00D07E76">
        <w:trPr>
          <w:gridAfter w:val="1"/>
          <w:wAfter w:w="10" w:type="dxa"/>
          <w:trHeight w:val="210"/>
        </w:trPr>
        <w:tc>
          <w:tcPr>
            <w:tcW w:w="3510" w:type="dxa"/>
            <w:vMerge w:val="restart"/>
            <w:shd w:val="clear" w:color="auto" w:fill="auto"/>
          </w:tcPr>
          <w:p w:rsidR="00D07E76" w:rsidRPr="00D07E76" w:rsidRDefault="00D07E76" w:rsidP="00C25AB2">
            <w:pPr>
              <w:shd w:val="clear" w:color="auto" w:fill="FFFFFF"/>
              <w:spacing w:after="0" w:line="240" w:lineRule="auto"/>
              <w:ind w:left="34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b/>
                <w:sz w:val="24"/>
                <w:szCs w:val="24"/>
              </w:rPr>
              <w:t>Н</w:t>
            </w:r>
            <w:r w:rsidRPr="00D07E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аправления развития и образования детей (далее - образовательные области)</w:t>
            </w:r>
          </w:p>
        </w:tc>
        <w:tc>
          <w:tcPr>
            <w:tcW w:w="6189" w:type="dxa"/>
            <w:tcBorders>
              <w:bottom w:val="nil"/>
            </w:tcBorders>
            <w:shd w:val="clear" w:color="auto" w:fill="auto"/>
          </w:tcPr>
          <w:p w:rsidR="00D07E76" w:rsidRPr="00D07E76" w:rsidRDefault="00D07E76" w:rsidP="00C25AB2">
            <w:pPr>
              <w:spacing w:after="0" w:line="240" w:lineRule="auto"/>
              <w:ind w:firstLine="851"/>
              <w:rPr>
                <w:rFonts w:ascii="Times New Roman" w:eastAsia="Calibri" w:hAnsi="Times New Roman" w:cs="Times New Roman"/>
                <w:b/>
                <w:bCs/>
                <w:spacing w:val="-7"/>
                <w:sz w:val="24"/>
                <w:szCs w:val="24"/>
              </w:rPr>
            </w:pPr>
            <w:r w:rsidRPr="00D07E76">
              <w:rPr>
                <w:rFonts w:ascii="Times New Roman" w:eastAsia="Calibri" w:hAnsi="Times New Roman" w:cs="Times New Roman"/>
                <w:b/>
                <w:bCs/>
                <w:spacing w:val="-7"/>
                <w:sz w:val="24"/>
                <w:szCs w:val="24"/>
              </w:rPr>
              <w:t>Формы работы</w:t>
            </w:r>
          </w:p>
        </w:tc>
      </w:tr>
      <w:tr w:rsidR="00D07E76" w:rsidRPr="00D07E76" w:rsidTr="00D07E76">
        <w:trPr>
          <w:trHeight w:val="107"/>
        </w:trPr>
        <w:tc>
          <w:tcPr>
            <w:tcW w:w="3510" w:type="dxa"/>
            <w:vMerge/>
            <w:shd w:val="clear" w:color="auto" w:fill="auto"/>
          </w:tcPr>
          <w:p w:rsidR="00D07E76" w:rsidRPr="00D07E76" w:rsidRDefault="00D07E76" w:rsidP="00C25AB2">
            <w:pPr>
              <w:spacing w:after="0" w:line="240" w:lineRule="auto"/>
              <w:ind w:left="34"/>
              <w:rPr>
                <w:rFonts w:ascii="Times New Roman" w:eastAsia="Calibri" w:hAnsi="Times New Roman" w:cs="Times New Roman"/>
                <w:b/>
                <w:bCs/>
                <w:i/>
                <w:spacing w:val="-7"/>
                <w:sz w:val="24"/>
                <w:szCs w:val="24"/>
              </w:rPr>
            </w:pPr>
          </w:p>
        </w:tc>
        <w:tc>
          <w:tcPr>
            <w:tcW w:w="6199" w:type="dxa"/>
            <w:gridSpan w:val="2"/>
            <w:tcBorders>
              <w:top w:val="nil"/>
            </w:tcBorders>
            <w:shd w:val="clear" w:color="auto" w:fill="auto"/>
          </w:tcPr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pacing w:val="-7"/>
                <w:sz w:val="24"/>
                <w:szCs w:val="24"/>
              </w:rPr>
            </w:pPr>
          </w:p>
        </w:tc>
      </w:tr>
      <w:tr w:rsidR="00D07E76" w:rsidRPr="00D07E76" w:rsidTr="00D07E76">
        <w:trPr>
          <w:trHeight w:val="210"/>
        </w:trPr>
        <w:tc>
          <w:tcPr>
            <w:tcW w:w="3510" w:type="dxa"/>
            <w:shd w:val="clear" w:color="auto" w:fill="auto"/>
          </w:tcPr>
          <w:p w:rsidR="00D07E76" w:rsidRPr="00D07E76" w:rsidRDefault="00D07E76" w:rsidP="00C25AB2">
            <w:pPr>
              <w:spacing w:after="0" w:line="240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Физическое</w:t>
            </w:r>
          </w:p>
          <w:p w:rsidR="00D07E76" w:rsidRPr="00D07E76" w:rsidRDefault="00D07E76" w:rsidP="00C25AB2">
            <w:pPr>
              <w:spacing w:after="0" w:line="240" w:lineRule="auto"/>
              <w:ind w:left="3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развитие</w:t>
            </w:r>
          </w:p>
        </w:tc>
        <w:tc>
          <w:tcPr>
            <w:tcW w:w="6199" w:type="dxa"/>
            <w:gridSpan w:val="2"/>
            <w:shd w:val="clear" w:color="auto" w:fill="auto"/>
          </w:tcPr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Физкультурное занятие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Утренняя гимнастика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Игра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Беседа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Рассказ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Чтение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Рассматривание.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Интегративная деятельность</w:t>
            </w:r>
          </w:p>
          <w:p w:rsidR="00D07E76" w:rsidRPr="00D07E76" w:rsidRDefault="00D07E76" w:rsidP="00C25AB2">
            <w:pPr>
              <w:tabs>
                <w:tab w:val="num" w:pos="252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Контрольно-диагностическая деятельность</w:t>
            </w:r>
          </w:p>
          <w:p w:rsidR="00D07E76" w:rsidRPr="00D07E76" w:rsidRDefault="00D07E76" w:rsidP="00C25AB2">
            <w:pPr>
              <w:tabs>
                <w:tab w:val="num" w:pos="252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Спортивные и физкультурные досуги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Спортивные состязания</w:t>
            </w:r>
          </w:p>
          <w:p w:rsidR="00D07E76" w:rsidRPr="00D07E76" w:rsidRDefault="00D07E76" w:rsidP="00C25AB2">
            <w:pPr>
              <w:tabs>
                <w:tab w:val="num" w:pos="252"/>
              </w:tabs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Совместная деятельность взрослого и детей тематического характера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Проектная деятельность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Проблемная ситуация</w:t>
            </w:r>
          </w:p>
        </w:tc>
      </w:tr>
      <w:tr w:rsidR="00D07E76" w:rsidRPr="00D07E76" w:rsidTr="00D07E76">
        <w:trPr>
          <w:trHeight w:val="210"/>
        </w:trPr>
        <w:tc>
          <w:tcPr>
            <w:tcW w:w="3510" w:type="dxa"/>
            <w:shd w:val="clear" w:color="auto" w:fill="auto"/>
          </w:tcPr>
          <w:p w:rsidR="00D07E76" w:rsidRPr="00D07E76" w:rsidRDefault="00D07E76" w:rsidP="00C25AB2">
            <w:pPr>
              <w:spacing w:after="0" w:line="240" w:lineRule="auto"/>
              <w:ind w:left="3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Социально-коммуникативное</w:t>
            </w:r>
          </w:p>
        </w:tc>
        <w:tc>
          <w:tcPr>
            <w:tcW w:w="6199" w:type="dxa"/>
            <w:gridSpan w:val="2"/>
            <w:shd w:val="clear" w:color="auto" w:fill="auto"/>
          </w:tcPr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Индивидуальная игра.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Совместная с воспитателем игра.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Совместная со сверстниками игра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Игра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Чтение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Беседа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Педагогическая ситуация.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Экскурсия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Ситуация морального выбора.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Проектная деятельность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Интегративная деятельность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Праздник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Совместные действия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Рассматривание.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Проектная деятельность</w:t>
            </w:r>
          </w:p>
          <w:p w:rsidR="00D07E76" w:rsidRPr="00D07E76" w:rsidRDefault="00D07E76" w:rsidP="00C25AB2">
            <w:pPr>
              <w:tabs>
                <w:tab w:val="num" w:pos="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Просмотр и анализ мультфильмов, видеофильмов, телепередач.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Экспериментирование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Поручение и задание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Дежурство.</w:t>
            </w:r>
          </w:p>
          <w:p w:rsidR="007A4A43" w:rsidRDefault="00D07E76" w:rsidP="00C25AB2">
            <w:pPr>
              <w:tabs>
                <w:tab w:val="num" w:pos="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Совместная деятельность взрослого и детей </w:t>
            </w:r>
          </w:p>
          <w:p w:rsidR="007A4A43" w:rsidRDefault="007A4A43" w:rsidP="007A4A43">
            <w:pPr>
              <w:tabs>
                <w:tab w:val="num" w:pos="0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7A4A43" w:rsidRPr="00D07E76" w:rsidRDefault="00D07E76" w:rsidP="00C25AB2">
            <w:pPr>
              <w:tabs>
                <w:tab w:val="num" w:pos="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тематического характера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Проектная деятельность</w:t>
            </w:r>
          </w:p>
        </w:tc>
      </w:tr>
      <w:tr w:rsidR="00D07E76" w:rsidRPr="00D07E76" w:rsidTr="00D07E76">
        <w:trPr>
          <w:trHeight w:val="210"/>
        </w:trPr>
        <w:tc>
          <w:tcPr>
            <w:tcW w:w="3510" w:type="dxa"/>
            <w:shd w:val="clear" w:color="auto" w:fill="auto"/>
          </w:tcPr>
          <w:p w:rsidR="00D07E76" w:rsidRPr="00D07E76" w:rsidRDefault="00D07E76" w:rsidP="00C25AB2">
            <w:pPr>
              <w:spacing w:after="0" w:line="240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Речевое</w:t>
            </w:r>
          </w:p>
          <w:p w:rsidR="00D07E76" w:rsidRPr="00D07E76" w:rsidRDefault="00D07E76" w:rsidP="00C25AB2">
            <w:pPr>
              <w:spacing w:after="0" w:line="240" w:lineRule="auto"/>
              <w:ind w:firstLine="3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развитие</w:t>
            </w:r>
          </w:p>
          <w:p w:rsidR="00D07E76" w:rsidRPr="00D07E76" w:rsidRDefault="00D07E76" w:rsidP="00C25AB2">
            <w:pPr>
              <w:spacing w:after="0" w:line="240" w:lineRule="auto"/>
              <w:ind w:firstLine="851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07E76" w:rsidRPr="00D07E76" w:rsidRDefault="00D07E76" w:rsidP="00C25AB2">
            <w:pPr>
              <w:spacing w:after="0" w:line="240" w:lineRule="auto"/>
              <w:ind w:firstLine="851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07E76" w:rsidRPr="00D07E76" w:rsidRDefault="00D07E76" w:rsidP="00C25AB2">
            <w:pPr>
              <w:spacing w:after="0" w:line="240" w:lineRule="auto"/>
              <w:ind w:firstLine="851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07E76" w:rsidRPr="00D07E76" w:rsidRDefault="00D07E76" w:rsidP="00C25AB2">
            <w:pPr>
              <w:spacing w:after="0" w:line="240" w:lineRule="auto"/>
              <w:ind w:firstLine="851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07E76" w:rsidRPr="00D07E76" w:rsidRDefault="00D07E76" w:rsidP="00C25AB2">
            <w:pPr>
              <w:spacing w:after="0" w:line="240" w:lineRule="auto"/>
              <w:ind w:firstLine="851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07E76" w:rsidRPr="00D07E76" w:rsidRDefault="00D07E76" w:rsidP="00C25AB2">
            <w:pPr>
              <w:spacing w:after="0" w:line="240" w:lineRule="auto"/>
              <w:ind w:firstLine="851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07E76" w:rsidRPr="00D07E76" w:rsidRDefault="00D07E76" w:rsidP="00C25AB2">
            <w:pPr>
              <w:spacing w:after="0" w:line="240" w:lineRule="auto"/>
              <w:ind w:firstLine="851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07E76" w:rsidRPr="00D07E76" w:rsidRDefault="00D07E76" w:rsidP="00C25AB2">
            <w:pPr>
              <w:spacing w:after="0" w:line="240" w:lineRule="auto"/>
              <w:ind w:firstLine="851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07E76" w:rsidRPr="00D07E76" w:rsidRDefault="00D07E76" w:rsidP="00C25AB2">
            <w:pPr>
              <w:spacing w:after="0" w:line="240" w:lineRule="auto"/>
              <w:ind w:firstLine="851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07E76" w:rsidRPr="00D07E76" w:rsidRDefault="00D07E76" w:rsidP="00C25AB2">
            <w:pPr>
              <w:spacing w:after="0" w:line="240" w:lineRule="auto"/>
              <w:ind w:firstLine="851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199" w:type="dxa"/>
            <w:gridSpan w:val="2"/>
            <w:shd w:val="clear" w:color="auto" w:fill="auto"/>
          </w:tcPr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Чтение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Беседа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Рассматривание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Решение проблемных ситуаций.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Разговор с детьми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Игра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Проектная деятельность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Создание коллекций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Интегративная деятельность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Обсуждение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Рассказ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Инсценирование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Ситуативный разговор с детьми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Сочинение загадок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Проблемная ситуация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-Использование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различных видов театра</w:t>
            </w:r>
          </w:p>
        </w:tc>
      </w:tr>
      <w:tr w:rsidR="00D07E76" w:rsidRPr="00D07E76" w:rsidTr="00D07E76">
        <w:trPr>
          <w:trHeight w:val="221"/>
        </w:trPr>
        <w:tc>
          <w:tcPr>
            <w:tcW w:w="3510" w:type="dxa"/>
            <w:shd w:val="clear" w:color="auto" w:fill="auto"/>
          </w:tcPr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Познавательное развитие</w:t>
            </w:r>
          </w:p>
        </w:tc>
        <w:tc>
          <w:tcPr>
            <w:tcW w:w="6199" w:type="dxa"/>
            <w:gridSpan w:val="2"/>
            <w:shd w:val="clear" w:color="auto" w:fill="auto"/>
          </w:tcPr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Создание коллекций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Проектная деятельность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Исследовательская деятельность.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Конструирование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Экспериментирование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Развивающая игра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Проблемная ситуация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Рассказ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Беседа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Интегративная деятельность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Экскурсии 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Коллекционирование 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Моделирование 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Реализация проекта 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Игры с правилами </w:t>
            </w:r>
          </w:p>
        </w:tc>
      </w:tr>
      <w:tr w:rsidR="00D07E76" w:rsidRPr="00D07E76" w:rsidTr="00D07E76">
        <w:trPr>
          <w:trHeight w:val="442"/>
        </w:trPr>
        <w:tc>
          <w:tcPr>
            <w:tcW w:w="3510" w:type="dxa"/>
            <w:shd w:val="clear" w:color="auto" w:fill="auto"/>
          </w:tcPr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Художественно- эстетическое</w:t>
            </w:r>
          </w:p>
          <w:p w:rsidR="00D07E76" w:rsidRPr="00D07E76" w:rsidRDefault="00D07E76" w:rsidP="00C25AB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развитие</w:t>
            </w:r>
          </w:p>
        </w:tc>
        <w:tc>
          <w:tcPr>
            <w:tcW w:w="6199" w:type="dxa"/>
            <w:gridSpan w:val="2"/>
            <w:shd w:val="clear" w:color="auto" w:fill="auto"/>
          </w:tcPr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Изготовление украшений для группового помещения к праздни</w:t>
            </w: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 xml:space="preserve">кам 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предметов для игры, сувениров, предметов для познавательно-исследовательской деятельности. 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Создание макетов, коллекций и их    оформление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Рассматривание эстетически     привлекательных предметов 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Игра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Организация выставок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Слушание соответствующей возрасту народной, классической, детской музыки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Музыкально- дидактическая игра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Беседа интегративного характера, элементарного музыковедческого содержания)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Интегративная деятельность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Совместное и индивидуальное                 музыкальное 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исполнение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Музыкальное упражнение.</w:t>
            </w:r>
          </w:p>
          <w:p w:rsidR="007A4A43" w:rsidRDefault="007A4A43" w:rsidP="007A4A43">
            <w:pPr>
              <w:spacing w:after="0" w:line="240" w:lineRule="auto"/>
              <w:ind w:hanging="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Попевка, распевка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Двигательный, пластический танцевальный этюд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Танец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Концерт- импровизация</w:t>
            </w:r>
          </w:p>
          <w:p w:rsidR="00D07E76" w:rsidRPr="00D07E76" w:rsidRDefault="00D07E76" w:rsidP="00C25AB2">
            <w:pPr>
              <w:spacing w:after="0" w:line="240" w:lineRule="auto"/>
              <w:ind w:hanging="3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07E7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07E76">
              <w:rPr>
                <w:rFonts w:ascii="Times New Roman" w:eastAsia="Calibri" w:hAnsi="Times New Roman" w:cs="Times New Roman"/>
                <w:sz w:val="24"/>
                <w:szCs w:val="24"/>
              </w:rPr>
              <w:t>Музыкальная сюжетная игра</w:t>
            </w:r>
          </w:p>
        </w:tc>
      </w:tr>
    </w:tbl>
    <w:p w:rsidR="00D07E76" w:rsidRDefault="00D07E76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CA4" w:rsidRPr="00773CA4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3CA4">
        <w:rPr>
          <w:rFonts w:ascii="Times New Roman" w:hAnsi="Times New Roman" w:cs="Times New Roman"/>
          <w:b/>
          <w:sz w:val="28"/>
          <w:szCs w:val="28"/>
        </w:rPr>
        <w:t>2.2.2.7. Особенности образовательной деятельности разных видов и культурных практик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07E76">
        <w:rPr>
          <w:color w:val="000000"/>
          <w:sz w:val="28"/>
          <w:szCs w:val="28"/>
        </w:rPr>
        <w:t>Образовательная деятельность включает: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09" w:name="101639"/>
      <w:bookmarkEnd w:id="309"/>
      <w:r w:rsidRPr="00D07E76">
        <w:rPr>
          <w:color w:val="000000"/>
          <w:sz w:val="28"/>
          <w:szCs w:val="28"/>
        </w:rPr>
        <w:t>образовательную деятельность, осуществляемую в процессе организации различных видов детской деятельности;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10" w:name="101640"/>
      <w:bookmarkEnd w:id="310"/>
      <w:r w:rsidRPr="00D07E76">
        <w:rPr>
          <w:color w:val="000000"/>
          <w:sz w:val="28"/>
          <w:szCs w:val="28"/>
        </w:rPr>
        <w:t>образовательную деятельность, осуществляемую в ходе режимных процессов;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11" w:name="101641"/>
      <w:bookmarkEnd w:id="311"/>
      <w:r w:rsidRPr="00D07E76">
        <w:rPr>
          <w:color w:val="000000"/>
          <w:sz w:val="28"/>
          <w:szCs w:val="28"/>
        </w:rPr>
        <w:t>самостоятельную деятельность детей;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12" w:name="101642"/>
      <w:bookmarkEnd w:id="312"/>
      <w:r w:rsidRPr="00D07E76">
        <w:rPr>
          <w:color w:val="000000"/>
          <w:sz w:val="28"/>
          <w:szCs w:val="28"/>
        </w:rPr>
        <w:t>взаимодействие с семьями детей по реализации образовательной программы.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13" w:name="101643"/>
      <w:bookmarkEnd w:id="313"/>
      <w:r w:rsidRPr="00D07E76">
        <w:rPr>
          <w:color w:val="000000"/>
          <w:sz w:val="28"/>
          <w:szCs w:val="28"/>
        </w:rPr>
        <w:t xml:space="preserve"> Образовательная деятельность организуется как совместная деятельность педагога и детей, самостоятельная деятельность детей. В зависимости от решаемых образовательных задач, желаний детей, их образовательных потребностей, выб</w:t>
      </w:r>
      <w:r w:rsidR="003C66C7">
        <w:rPr>
          <w:color w:val="000000"/>
          <w:sz w:val="28"/>
          <w:szCs w:val="28"/>
        </w:rPr>
        <w:t>и</w:t>
      </w:r>
      <w:r w:rsidRPr="00D07E76">
        <w:rPr>
          <w:color w:val="000000"/>
          <w:sz w:val="28"/>
          <w:szCs w:val="28"/>
        </w:rPr>
        <w:t>ра</w:t>
      </w:r>
      <w:r w:rsidR="00DE3567">
        <w:rPr>
          <w:color w:val="000000"/>
          <w:sz w:val="28"/>
          <w:szCs w:val="28"/>
        </w:rPr>
        <w:t>ются</w:t>
      </w:r>
      <w:r w:rsidRPr="00D07E76">
        <w:rPr>
          <w:color w:val="000000"/>
          <w:sz w:val="28"/>
          <w:szCs w:val="28"/>
        </w:rPr>
        <w:t xml:space="preserve"> один или несколько вариантов совместной деятельности: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14" w:name="101644"/>
      <w:bookmarkEnd w:id="314"/>
      <w:r w:rsidRPr="00D07E76">
        <w:rPr>
          <w:color w:val="000000"/>
          <w:sz w:val="28"/>
          <w:szCs w:val="28"/>
        </w:rPr>
        <w:t>1) совместная деятельность педагога с ребенком, где, взаимодействуя с ребенком, он выполняет функции педагога: обучает ребенка чему-то новому;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15" w:name="101645"/>
      <w:bookmarkEnd w:id="315"/>
      <w:r w:rsidRPr="00D07E76">
        <w:rPr>
          <w:color w:val="000000"/>
          <w:sz w:val="28"/>
          <w:szCs w:val="28"/>
        </w:rPr>
        <w:t>2) совместная деятельность ребенка с педагогом, при которой ребенок и педагог - равноправные партнеры;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16" w:name="101646"/>
      <w:bookmarkEnd w:id="316"/>
      <w:r w:rsidRPr="00D07E76">
        <w:rPr>
          <w:color w:val="000000"/>
          <w:sz w:val="28"/>
          <w:szCs w:val="28"/>
        </w:rPr>
        <w:t>3) совместная деятельность группы детей под руководством педагога, который на правах участника деятельности на всех этапах ее выполнения (от планирования до завершения) направляет совместную деятельность группы детей;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17" w:name="101647"/>
      <w:bookmarkEnd w:id="317"/>
      <w:r w:rsidRPr="00D07E76">
        <w:rPr>
          <w:color w:val="000000"/>
          <w:sz w:val="28"/>
          <w:szCs w:val="28"/>
        </w:rPr>
        <w:t>4) совместная деятельность детей со сверстниками без участия педагога, но по его заданию. Педагог в этой ситуации не является участником деятельности, но выступает в роли ее организатора, ставящего задачу группе детей, тем самым актуализируя лидерские ресурсы самих детей;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18" w:name="101648"/>
      <w:bookmarkEnd w:id="318"/>
      <w:r w:rsidRPr="00D07E76">
        <w:rPr>
          <w:color w:val="000000"/>
          <w:sz w:val="28"/>
          <w:szCs w:val="28"/>
        </w:rPr>
        <w:t>5) самостоятельная, спонтанно возникающая, совместная деятельность детей без всякого участия педагога. Это могут быть самостоятельные игры детей (сюжетно-ролевые, режиссерские, театрализованные, игры с правилами, музыкальные и другое), самостоятельная изобразительная деятельность по выбору детей, самостоятельная познавательно-исследовательская деятельность (опыты, эксперименты и другое).</w:t>
      </w:r>
    </w:p>
    <w:p w:rsidR="00D07E76" w:rsidRDefault="00DE356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19" w:name="101649"/>
      <w:bookmarkEnd w:id="319"/>
      <w:r>
        <w:rPr>
          <w:color w:val="000000"/>
          <w:sz w:val="28"/>
          <w:szCs w:val="28"/>
        </w:rPr>
        <w:t xml:space="preserve">        При о</w:t>
      </w:r>
      <w:r w:rsidR="00D07E76" w:rsidRPr="00D07E76">
        <w:rPr>
          <w:color w:val="000000"/>
          <w:sz w:val="28"/>
          <w:szCs w:val="28"/>
        </w:rPr>
        <w:t>рганиз</w:t>
      </w:r>
      <w:r w:rsidR="007B3A40">
        <w:rPr>
          <w:color w:val="000000"/>
          <w:sz w:val="28"/>
          <w:szCs w:val="28"/>
        </w:rPr>
        <w:t>ации</w:t>
      </w:r>
      <w:r w:rsidR="00D07E76" w:rsidRPr="00D07E76">
        <w:rPr>
          <w:color w:val="000000"/>
          <w:sz w:val="28"/>
          <w:szCs w:val="28"/>
        </w:rPr>
        <w:t xml:space="preserve"> различны</w:t>
      </w:r>
      <w:r>
        <w:rPr>
          <w:color w:val="000000"/>
          <w:sz w:val="28"/>
          <w:szCs w:val="28"/>
        </w:rPr>
        <w:t>х</w:t>
      </w:r>
      <w:r w:rsidR="00D07E76" w:rsidRPr="00D07E76">
        <w:rPr>
          <w:color w:val="000000"/>
          <w:sz w:val="28"/>
          <w:szCs w:val="28"/>
        </w:rPr>
        <w:t xml:space="preserve"> вид</w:t>
      </w:r>
      <w:r>
        <w:rPr>
          <w:color w:val="000000"/>
          <w:sz w:val="28"/>
          <w:szCs w:val="28"/>
        </w:rPr>
        <w:t>ов</w:t>
      </w:r>
      <w:r w:rsidR="00D07E76" w:rsidRPr="00D07E76">
        <w:rPr>
          <w:color w:val="000000"/>
          <w:sz w:val="28"/>
          <w:szCs w:val="28"/>
        </w:rPr>
        <w:t xml:space="preserve"> деятельности, учитывает</w:t>
      </w:r>
      <w:r>
        <w:rPr>
          <w:color w:val="000000"/>
          <w:sz w:val="28"/>
          <w:szCs w:val="28"/>
        </w:rPr>
        <w:t>ся</w:t>
      </w:r>
      <w:r w:rsidR="00D07E76" w:rsidRPr="00D07E76">
        <w:rPr>
          <w:color w:val="000000"/>
          <w:sz w:val="28"/>
          <w:szCs w:val="28"/>
        </w:rPr>
        <w:t xml:space="preserve"> опыт ребенка, его субъектные проявления (самостоятельность, творчество при выборе содержания деятельности и способов его реализации, стремление к сотрудничеству с детьми, инициативность и желание заниматься определенным видом деятельности). Все виды деятельности взаимосвязаны между собой, часть из них органично включается в другие виды деятельности (например, коммуникативная, познавательно-исследовательская). Это обеспечивает возможность их интеграции в процессе образовательной деятельности.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07E76">
        <w:rPr>
          <w:color w:val="000000"/>
          <w:sz w:val="28"/>
          <w:szCs w:val="28"/>
        </w:rPr>
        <w:lastRenderedPageBreak/>
        <w:t>Игра занимает центральное место в жизни ребенка, являясь преобладающим видом его самостоятельной деятельности. В игре закладываются основы личности ребенка, развиваются психические процессы, формируется ориентация в отношениях между людьми, первоначальные навыки кооперации. Играя вместе, дети строят свои взаимоотношения, учатся общению, проявляют активность и инициативу и другое. Детство без игры и вне игры не представляется возможным.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20" w:name="101652"/>
      <w:bookmarkEnd w:id="320"/>
      <w:r w:rsidRPr="00D07E76">
        <w:rPr>
          <w:color w:val="000000"/>
          <w:sz w:val="28"/>
          <w:szCs w:val="28"/>
        </w:rPr>
        <w:t xml:space="preserve"> Игра в педагогическом процессе выполняет различные функции: обучающую, познавательную, развивающую, воспитательную, социокультурную, коммуникативную, эмоциогенную, развлекательную, диагностическую, психотерапевтическую и другие.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21" w:name="101653"/>
      <w:bookmarkEnd w:id="321"/>
      <w:r w:rsidRPr="00D07E76">
        <w:rPr>
          <w:color w:val="000000"/>
          <w:sz w:val="28"/>
          <w:szCs w:val="28"/>
        </w:rPr>
        <w:t>В образовательном процессе игра занимает особое место, выступая как форма организации жизни и деятельности детей, средство разностороннего развития личности; метод или прием обучения; средство саморазвития, самовоспитания, самообучения, саморегуляции. Отсутствие или недостаток игры в жизни ребенка приводит к серьезным проблемам, прежде всего, в социальном развитии детей.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22" w:name="101654"/>
      <w:bookmarkEnd w:id="322"/>
      <w:r w:rsidRPr="00D07E76">
        <w:rPr>
          <w:color w:val="000000"/>
          <w:sz w:val="28"/>
          <w:szCs w:val="28"/>
        </w:rPr>
        <w:t xml:space="preserve"> Учитывая потенциал игры для разностороннего развития ребенка и становления его личности, педагог максимально использует все варианты ее применения в ДО.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23" w:name="101655"/>
      <w:bookmarkEnd w:id="323"/>
      <w:r w:rsidRPr="00D07E76">
        <w:rPr>
          <w:color w:val="000000"/>
          <w:sz w:val="28"/>
          <w:szCs w:val="28"/>
        </w:rPr>
        <w:t xml:space="preserve"> Образовательная деятельность в режимных процессах предполагает использование особых форм работы в соответствии с реализуемыми задачами воспитания, обучения и развития ребенка. Основная задача в утренний отрезок времени состоит в том, чтобы включить детей в общий ритм жизни ДО</w:t>
      </w:r>
      <w:r w:rsidR="001E29A2">
        <w:rPr>
          <w:color w:val="000000"/>
          <w:sz w:val="28"/>
          <w:szCs w:val="28"/>
        </w:rPr>
        <w:t>У</w:t>
      </w:r>
      <w:r w:rsidRPr="00D07E76">
        <w:rPr>
          <w:color w:val="000000"/>
          <w:sz w:val="28"/>
          <w:szCs w:val="28"/>
        </w:rPr>
        <w:t>, создать у них бодрое, жизнерадостное настроение.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24" w:name="101656"/>
      <w:bookmarkEnd w:id="324"/>
      <w:r w:rsidRPr="00D07E76">
        <w:rPr>
          <w:color w:val="000000"/>
          <w:sz w:val="28"/>
          <w:szCs w:val="28"/>
        </w:rPr>
        <w:t xml:space="preserve"> Образовательная деятельность, осуществляемая в утренний отрезок временивключа</w:t>
      </w:r>
      <w:r w:rsidR="001E29A2">
        <w:rPr>
          <w:color w:val="000000"/>
          <w:sz w:val="28"/>
          <w:szCs w:val="28"/>
        </w:rPr>
        <w:t>ет</w:t>
      </w:r>
      <w:r w:rsidRPr="00D07E76">
        <w:rPr>
          <w:color w:val="000000"/>
          <w:sz w:val="28"/>
          <w:szCs w:val="28"/>
        </w:rPr>
        <w:t>: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25" w:name="101657"/>
      <w:bookmarkEnd w:id="325"/>
      <w:r w:rsidRPr="00D07E76">
        <w:rPr>
          <w:color w:val="000000"/>
          <w:sz w:val="28"/>
          <w:szCs w:val="28"/>
        </w:rPr>
        <w:t>игровые ситуации, индивидуальные игры и игры небольшими подгруппами (сюжетно-ролевые, режиссерские, дидактические, подвижные, музыкальные и другие);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26" w:name="101658"/>
      <w:bookmarkEnd w:id="326"/>
      <w:r w:rsidRPr="00D07E76">
        <w:rPr>
          <w:color w:val="000000"/>
          <w:sz w:val="28"/>
          <w:szCs w:val="28"/>
        </w:rPr>
        <w:t>беседы с детьми по их интересам, развивающее общение педагога с детьми (в том числе в форме утреннего и вечернего круга), рассматривание картин, иллюстраций;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27" w:name="101659"/>
      <w:bookmarkEnd w:id="327"/>
      <w:r w:rsidRPr="00D07E76">
        <w:rPr>
          <w:color w:val="000000"/>
          <w:sz w:val="28"/>
          <w:szCs w:val="28"/>
        </w:rPr>
        <w:t>практические, проблемные ситуации, упражнения (по освоению культурно-гигиенических навыков и культуры здоровья, правил и норм поведения и другие);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28" w:name="101660"/>
      <w:bookmarkEnd w:id="328"/>
      <w:r w:rsidRPr="00D07E76">
        <w:rPr>
          <w:color w:val="000000"/>
          <w:sz w:val="28"/>
          <w:szCs w:val="28"/>
        </w:rPr>
        <w:t>наблюдения за объектами и явлениями природы, трудом взрослых;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29" w:name="101661"/>
      <w:bookmarkEnd w:id="329"/>
      <w:r w:rsidRPr="00D07E76">
        <w:rPr>
          <w:color w:val="000000"/>
          <w:sz w:val="28"/>
          <w:szCs w:val="28"/>
        </w:rPr>
        <w:t>трудовые поручения и дежурства (сервировка стола к приему пищи, уход за комнатными растениями и другое);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30" w:name="101662"/>
      <w:bookmarkEnd w:id="330"/>
      <w:r w:rsidRPr="00D07E76">
        <w:rPr>
          <w:color w:val="000000"/>
          <w:sz w:val="28"/>
          <w:szCs w:val="28"/>
        </w:rPr>
        <w:t>индивидуальную работу с детьми в соответствии с задачами разных образовательных областей;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31" w:name="101663"/>
      <w:bookmarkEnd w:id="331"/>
      <w:r w:rsidRPr="00D07E76">
        <w:rPr>
          <w:color w:val="000000"/>
          <w:sz w:val="28"/>
          <w:szCs w:val="28"/>
        </w:rPr>
        <w:t>продуктивную деятельность детей по интересам детей (рисование, конструирование, лепка и другое);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32" w:name="101664"/>
      <w:bookmarkEnd w:id="332"/>
      <w:r w:rsidRPr="00D07E76">
        <w:rPr>
          <w:color w:val="000000"/>
          <w:sz w:val="28"/>
          <w:szCs w:val="28"/>
        </w:rPr>
        <w:t>оздоровительные и закаливающие процедуры, здоровьесберегающие мероприятия, двигательную деятельность (подвижные игры, гимнастика и другое).</w:t>
      </w:r>
    </w:p>
    <w:p w:rsid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33" w:name="101665"/>
      <w:bookmarkEnd w:id="333"/>
      <w:r w:rsidRPr="00D07E76">
        <w:rPr>
          <w:color w:val="000000"/>
          <w:sz w:val="28"/>
          <w:szCs w:val="28"/>
        </w:rPr>
        <w:t xml:space="preserve"> Согласно требованиям СанПиН 1.2.3685-21 в режиме дня предусмотрено время для проведения занятий.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07E76">
        <w:rPr>
          <w:color w:val="000000"/>
          <w:sz w:val="28"/>
          <w:szCs w:val="28"/>
        </w:rPr>
        <w:t xml:space="preserve">Занятие рассматривается как дело, занимательное и интересное детям, развивающее их; как деятельность, направленная на освоение детьми одной или </w:t>
      </w:r>
      <w:r w:rsidRPr="00D07E76">
        <w:rPr>
          <w:color w:val="000000"/>
          <w:sz w:val="28"/>
          <w:szCs w:val="28"/>
        </w:rPr>
        <w:lastRenderedPageBreak/>
        <w:t>нескольких образовательных областей, или их интеграцию с использованием разнообразных форм и методов работы, выбор которых осуществляется педагогам самостоятельно. Занятие является формой организации обучения, наряду с экскурсиями, дидактическими играми, играми-путешествиями и другими. Оно может проводиться в виде образовательных ситуаций, тематических событий, проектной деятельности, проблемно-обучающих ситуаций, интегрирующих содержание образовательных областей, творческих и исследовательских проектов и так далее. В рамках отведенного времени педагог может организовывать образовательную деятельность с учетом интересов, желаний детей, их образовательных потребностей, включая детей дошкольного возраста в процесс сотворчества, содействия, сопереживания.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34" w:name="101667"/>
      <w:bookmarkEnd w:id="334"/>
      <w:r w:rsidRPr="00D07E76">
        <w:rPr>
          <w:color w:val="000000"/>
          <w:sz w:val="28"/>
          <w:szCs w:val="28"/>
        </w:rPr>
        <w:t xml:space="preserve"> Время проведения занятий, их продолжительность, длительность перерывов, суммарная образовательная нагрузка для детей дошкольного возраста определяются СанПиН 1.2.3685-21.</w:t>
      </w:r>
    </w:p>
    <w:p w:rsidR="001E29A2" w:rsidRPr="001E29A2" w:rsidRDefault="001E29A2" w:rsidP="00C25AB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bookmarkStart w:id="335" w:name="101668"/>
      <w:bookmarkStart w:id="336" w:name="101669"/>
      <w:bookmarkEnd w:id="335"/>
      <w:bookmarkEnd w:id="336"/>
      <w:r w:rsidRPr="001E29A2">
        <w:rPr>
          <w:rFonts w:ascii="Times New Roman" w:eastAsia="Calibri" w:hAnsi="Times New Roman" w:cs="Times New Roman"/>
          <w:sz w:val="28"/>
          <w:szCs w:val="28"/>
        </w:rPr>
        <w:t xml:space="preserve">Максимально допустимый объем недельной образовательной нагрузки, включая реализацию дополнительных образовательных программ, для детей дошкольного возраста составляет: в </w:t>
      </w:r>
      <w:r w:rsidR="001A7023">
        <w:rPr>
          <w:rFonts w:ascii="Times New Roman" w:eastAsia="Calibri" w:hAnsi="Times New Roman" w:cs="Times New Roman"/>
          <w:sz w:val="28"/>
          <w:szCs w:val="28"/>
        </w:rPr>
        <w:t>старшей группе</w:t>
      </w:r>
      <w:r w:rsidRPr="001E29A2">
        <w:rPr>
          <w:rFonts w:ascii="Times New Roman" w:eastAsia="Calibri" w:hAnsi="Times New Roman" w:cs="Times New Roman"/>
          <w:sz w:val="28"/>
          <w:szCs w:val="28"/>
        </w:rPr>
        <w:t xml:space="preserve"> - </w:t>
      </w:r>
      <w:r w:rsidR="00982EFF">
        <w:rPr>
          <w:rFonts w:ascii="Times New Roman" w:eastAsia="Calibri" w:hAnsi="Times New Roman" w:cs="Times New Roman"/>
          <w:sz w:val="28"/>
          <w:szCs w:val="28"/>
        </w:rPr>
        <w:t>6</w:t>
      </w:r>
      <w:r w:rsidRPr="001E29A2">
        <w:rPr>
          <w:rFonts w:ascii="Times New Roman" w:eastAsia="Calibri" w:hAnsi="Times New Roman" w:cs="Times New Roman"/>
          <w:sz w:val="28"/>
          <w:szCs w:val="28"/>
        </w:rPr>
        <w:t xml:space="preserve"> часов </w:t>
      </w:r>
      <w:r w:rsidR="00982EFF">
        <w:rPr>
          <w:rFonts w:ascii="Times New Roman" w:eastAsia="Calibri" w:hAnsi="Times New Roman" w:cs="Times New Roman"/>
          <w:sz w:val="28"/>
          <w:szCs w:val="28"/>
        </w:rPr>
        <w:t>15</w:t>
      </w:r>
      <w:r w:rsidRPr="001E29A2">
        <w:rPr>
          <w:rFonts w:ascii="Times New Roman" w:eastAsia="Calibri" w:hAnsi="Times New Roman" w:cs="Times New Roman"/>
          <w:sz w:val="28"/>
          <w:szCs w:val="28"/>
        </w:rPr>
        <w:t xml:space="preserve"> минут</w:t>
      </w:r>
    </w:p>
    <w:p w:rsidR="001E29A2" w:rsidRPr="001E29A2" w:rsidRDefault="001E29A2" w:rsidP="00C25AB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E29A2">
        <w:rPr>
          <w:rFonts w:ascii="Times New Roman" w:eastAsia="Calibri" w:hAnsi="Times New Roman" w:cs="Times New Roman"/>
          <w:sz w:val="28"/>
          <w:szCs w:val="28"/>
        </w:rPr>
        <w:t xml:space="preserve">Продолжительность </w:t>
      </w:r>
      <w:r>
        <w:rPr>
          <w:rFonts w:ascii="Times New Roman" w:eastAsia="Calibri" w:hAnsi="Times New Roman" w:cs="Times New Roman"/>
          <w:sz w:val="28"/>
          <w:szCs w:val="28"/>
        </w:rPr>
        <w:t>занятий</w:t>
      </w:r>
      <w:r w:rsidRPr="001E29A2">
        <w:rPr>
          <w:rFonts w:ascii="Times New Roman" w:eastAsia="Calibri" w:hAnsi="Times New Roman" w:cs="Times New Roman"/>
          <w:sz w:val="28"/>
          <w:szCs w:val="28"/>
        </w:rPr>
        <w:t xml:space="preserve">для детей </w:t>
      </w:r>
      <w:r w:rsidR="008B3F1D">
        <w:rPr>
          <w:rFonts w:ascii="Times New Roman" w:eastAsia="Calibri" w:hAnsi="Times New Roman" w:cs="Times New Roman"/>
          <w:sz w:val="28"/>
          <w:szCs w:val="28"/>
        </w:rPr>
        <w:t>5</w:t>
      </w:r>
      <w:r w:rsidRPr="001E29A2">
        <w:rPr>
          <w:rFonts w:ascii="Times New Roman" w:eastAsia="Calibri" w:hAnsi="Times New Roman" w:cs="Times New Roman"/>
          <w:sz w:val="28"/>
          <w:szCs w:val="28"/>
        </w:rPr>
        <w:t>-</w:t>
      </w:r>
      <w:r w:rsidR="008B3F1D">
        <w:rPr>
          <w:rFonts w:ascii="Times New Roman" w:eastAsia="Calibri" w:hAnsi="Times New Roman" w:cs="Times New Roman"/>
          <w:sz w:val="28"/>
          <w:szCs w:val="28"/>
        </w:rPr>
        <w:t>6</w:t>
      </w:r>
      <w:r w:rsidRPr="001E29A2">
        <w:rPr>
          <w:rFonts w:ascii="Times New Roman" w:eastAsia="Calibri" w:hAnsi="Times New Roman" w:cs="Times New Roman"/>
          <w:sz w:val="28"/>
          <w:szCs w:val="28"/>
        </w:rPr>
        <w:t xml:space="preserve">-го года жизни - не более </w:t>
      </w:r>
      <w:r w:rsidR="008B3F1D">
        <w:rPr>
          <w:rFonts w:ascii="Times New Roman" w:eastAsia="Calibri" w:hAnsi="Times New Roman" w:cs="Times New Roman"/>
          <w:sz w:val="28"/>
          <w:szCs w:val="28"/>
        </w:rPr>
        <w:t>25</w:t>
      </w:r>
      <w:r w:rsidRPr="001E29A2">
        <w:rPr>
          <w:rFonts w:ascii="Times New Roman" w:eastAsia="Calibri" w:hAnsi="Times New Roman" w:cs="Times New Roman"/>
          <w:sz w:val="28"/>
          <w:szCs w:val="28"/>
        </w:rPr>
        <w:t xml:space="preserve"> минут. </w:t>
      </w:r>
    </w:p>
    <w:p w:rsidR="001E29A2" w:rsidRPr="001E29A2" w:rsidRDefault="001E29A2" w:rsidP="00C25AB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E29A2">
        <w:rPr>
          <w:rFonts w:ascii="Times New Roman" w:eastAsia="Calibri" w:hAnsi="Times New Roman" w:cs="Times New Roman"/>
          <w:sz w:val="28"/>
          <w:szCs w:val="28"/>
        </w:rPr>
        <w:t xml:space="preserve">Максимально допустимый объем образовательной нагрузки в первой половине дняв </w:t>
      </w:r>
      <w:r w:rsidR="00AC3B07">
        <w:rPr>
          <w:rFonts w:ascii="Times New Roman" w:eastAsia="Calibri" w:hAnsi="Times New Roman" w:cs="Times New Roman"/>
          <w:sz w:val="28"/>
          <w:szCs w:val="28"/>
        </w:rPr>
        <w:t>старшей</w:t>
      </w:r>
      <w:r w:rsidRPr="001E29A2">
        <w:rPr>
          <w:rFonts w:ascii="Times New Roman" w:eastAsia="Calibri" w:hAnsi="Times New Roman" w:cs="Times New Roman"/>
          <w:sz w:val="28"/>
          <w:szCs w:val="28"/>
        </w:rPr>
        <w:t xml:space="preserve"> групп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 w:rsidR="00E73830">
        <w:rPr>
          <w:rFonts w:ascii="Times New Roman" w:eastAsia="Calibri" w:hAnsi="Times New Roman" w:cs="Times New Roman"/>
          <w:sz w:val="28"/>
          <w:szCs w:val="28"/>
        </w:rPr>
        <w:t>75 мин.</w:t>
      </w:r>
    </w:p>
    <w:p w:rsidR="001E29A2" w:rsidRPr="001E29A2" w:rsidRDefault="001E29A2" w:rsidP="00C25AB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E29A2">
        <w:rPr>
          <w:rFonts w:ascii="Times New Roman" w:eastAsia="Calibri" w:hAnsi="Times New Roman" w:cs="Times New Roman"/>
          <w:sz w:val="28"/>
          <w:szCs w:val="28"/>
        </w:rPr>
        <w:t xml:space="preserve">В середине времени, отведенного на </w:t>
      </w:r>
      <w:r>
        <w:rPr>
          <w:rFonts w:ascii="Times New Roman" w:eastAsia="Calibri" w:hAnsi="Times New Roman" w:cs="Times New Roman"/>
          <w:sz w:val="28"/>
          <w:szCs w:val="28"/>
        </w:rPr>
        <w:t>занятия</w:t>
      </w:r>
      <w:r w:rsidRPr="001E29A2">
        <w:rPr>
          <w:rFonts w:ascii="Times New Roman" w:eastAsia="Calibri" w:hAnsi="Times New Roman" w:cs="Times New Roman"/>
          <w:sz w:val="28"/>
          <w:szCs w:val="28"/>
        </w:rPr>
        <w:t>, провод</w:t>
      </w:r>
      <w:r>
        <w:rPr>
          <w:rFonts w:ascii="Times New Roman" w:eastAsia="Calibri" w:hAnsi="Times New Roman" w:cs="Times New Roman"/>
          <w:sz w:val="28"/>
          <w:szCs w:val="28"/>
        </w:rPr>
        <w:t>ится</w:t>
      </w:r>
      <w:r w:rsidRPr="001E29A2">
        <w:rPr>
          <w:rFonts w:ascii="Times New Roman" w:eastAsia="Calibri" w:hAnsi="Times New Roman" w:cs="Times New Roman"/>
          <w:sz w:val="28"/>
          <w:szCs w:val="28"/>
        </w:rPr>
        <w:t xml:space="preserve"> физкультминутк</w:t>
      </w:r>
      <w:r>
        <w:rPr>
          <w:rFonts w:ascii="Times New Roman" w:eastAsia="Calibri" w:hAnsi="Times New Roman" w:cs="Times New Roman"/>
          <w:sz w:val="28"/>
          <w:szCs w:val="28"/>
        </w:rPr>
        <w:t>а</w:t>
      </w:r>
      <w:r w:rsidRPr="001E29A2">
        <w:rPr>
          <w:rFonts w:ascii="Times New Roman" w:eastAsia="Calibri" w:hAnsi="Times New Roman" w:cs="Times New Roman"/>
          <w:sz w:val="28"/>
          <w:szCs w:val="28"/>
        </w:rPr>
        <w:t xml:space="preserve">. Перерывы между </w:t>
      </w:r>
      <w:r>
        <w:rPr>
          <w:rFonts w:ascii="Times New Roman" w:eastAsia="Calibri" w:hAnsi="Times New Roman" w:cs="Times New Roman"/>
          <w:sz w:val="28"/>
          <w:szCs w:val="28"/>
        </w:rPr>
        <w:t>занятиями</w:t>
      </w:r>
      <w:r w:rsidRPr="001E29A2">
        <w:rPr>
          <w:rFonts w:ascii="Times New Roman" w:eastAsia="Calibri" w:hAnsi="Times New Roman" w:cs="Times New Roman"/>
          <w:sz w:val="28"/>
          <w:szCs w:val="28"/>
        </w:rPr>
        <w:t>- не менее 10 минут.</w:t>
      </w:r>
    </w:p>
    <w:p w:rsidR="001E29A2" w:rsidRPr="001E29A2" w:rsidRDefault="001E29A2" w:rsidP="00C25AB2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Занятия</w:t>
      </w:r>
      <w:r w:rsidRPr="001E29A2">
        <w:rPr>
          <w:rFonts w:ascii="Times New Roman" w:eastAsia="Calibri" w:hAnsi="Times New Roman" w:cs="Times New Roman"/>
          <w:sz w:val="28"/>
          <w:szCs w:val="28"/>
        </w:rPr>
        <w:t>, требующ</w:t>
      </w:r>
      <w:r>
        <w:rPr>
          <w:rFonts w:ascii="Times New Roman" w:eastAsia="Calibri" w:hAnsi="Times New Roman" w:cs="Times New Roman"/>
          <w:sz w:val="28"/>
          <w:szCs w:val="28"/>
        </w:rPr>
        <w:t>ие</w:t>
      </w:r>
      <w:r w:rsidRPr="001E29A2">
        <w:rPr>
          <w:rFonts w:ascii="Times New Roman" w:eastAsia="Calibri" w:hAnsi="Times New Roman" w:cs="Times New Roman"/>
          <w:sz w:val="28"/>
          <w:szCs w:val="28"/>
        </w:rPr>
        <w:t xml:space="preserve"> повышенной познавательной активности и умственного напряжения детей, провод</w:t>
      </w:r>
      <w:r>
        <w:rPr>
          <w:rFonts w:ascii="Times New Roman" w:eastAsia="Calibri" w:hAnsi="Times New Roman" w:cs="Times New Roman"/>
          <w:sz w:val="28"/>
          <w:szCs w:val="28"/>
        </w:rPr>
        <w:t>я</w:t>
      </w:r>
      <w:r w:rsidRPr="001E29A2">
        <w:rPr>
          <w:rFonts w:ascii="Times New Roman" w:eastAsia="Calibri" w:hAnsi="Times New Roman" w:cs="Times New Roman"/>
          <w:sz w:val="28"/>
          <w:szCs w:val="28"/>
        </w:rPr>
        <w:t>тся в первую половину дня и в дни наиболее высокой работоспособности (вторник, среда), сочетается с физкультурными и музыкальными занятиями.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07E76">
        <w:rPr>
          <w:color w:val="000000"/>
          <w:sz w:val="28"/>
          <w:szCs w:val="28"/>
        </w:rPr>
        <w:t>Образовательная деятельность, осуществляемая во время прогулки, включает: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37" w:name="101670"/>
      <w:bookmarkEnd w:id="337"/>
      <w:r w:rsidRPr="00D07E76">
        <w:rPr>
          <w:color w:val="000000"/>
          <w:sz w:val="28"/>
          <w:szCs w:val="28"/>
        </w:rPr>
        <w:t>наблюдения за объектами и явлениями природы, направленные на установление разнообразных связей и зависимостей в природе, воспитание отношения к ней;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38" w:name="101671"/>
      <w:bookmarkEnd w:id="338"/>
      <w:r w:rsidRPr="00D07E76">
        <w:rPr>
          <w:color w:val="000000"/>
          <w:sz w:val="28"/>
          <w:szCs w:val="28"/>
        </w:rPr>
        <w:t>подвижные игры и спортивные упражнения, направленные на оптимизацию режима двигательной активности и укрепление здоровья детей;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39" w:name="101672"/>
      <w:bookmarkEnd w:id="339"/>
      <w:r w:rsidRPr="00D07E76">
        <w:rPr>
          <w:color w:val="000000"/>
          <w:sz w:val="28"/>
          <w:szCs w:val="28"/>
        </w:rPr>
        <w:t>экспериментирование с объектами неживой природы;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40" w:name="101673"/>
      <w:bookmarkEnd w:id="340"/>
      <w:r w:rsidRPr="00D07E76">
        <w:rPr>
          <w:color w:val="000000"/>
          <w:sz w:val="28"/>
          <w:szCs w:val="28"/>
        </w:rPr>
        <w:t>сюжетно-ролевые и конструктивные игры (с песком, со снегом, с природным материалом);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41" w:name="101674"/>
      <w:bookmarkEnd w:id="341"/>
      <w:r w:rsidRPr="00D07E76">
        <w:rPr>
          <w:color w:val="000000"/>
          <w:sz w:val="28"/>
          <w:szCs w:val="28"/>
        </w:rPr>
        <w:t>элементарную трудовую деятельность детей на участке ДО;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42" w:name="101675"/>
      <w:bookmarkEnd w:id="342"/>
      <w:r w:rsidRPr="00D07E76">
        <w:rPr>
          <w:color w:val="000000"/>
          <w:sz w:val="28"/>
          <w:szCs w:val="28"/>
        </w:rPr>
        <w:t>свободное общение педагога с детьми, индивидуальную работу;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43" w:name="101676"/>
      <w:bookmarkEnd w:id="343"/>
      <w:r w:rsidRPr="00D07E76">
        <w:rPr>
          <w:color w:val="000000"/>
          <w:sz w:val="28"/>
          <w:szCs w:val="28"/>
        </w:rPr>
        <w:t>проведение спортивных праздников (при необходимости).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44" w:name="101677"/>
      <w:bookmarkEnd w:id="344"/>
      <w:r w:rsidRPr="00D07E76">
        <w:rPr>
          <w:color w:val="000000"/>
          <w:sz w:val="28"/>
          <w:szCs w:val="28"/>
        </w:rPr>
        <w:t>Образовательная деятельность, осуществ</w:t>
      </w:r>
      <w:r w:rsidR="001E29A2">
        <w:rPr>
          <w:color w:val="000000"/>
          <w:sz w:val="28"/>
          <w:szCs w:val="28"/>
        </w:rPr>
        <w:t>ляемая во вторую половину дня</w:t>
      </w:r>
      <w:r w:rsidRPr="00D07E76">
        <w:rPr>
          <w:color w:val="000000"/>
          <w:sz w:val="28"/>
          <w:szCs w:val="28"/>
        </w:rPr>
        <w:t xml:space="preserve"> включа</w:t>
      </w:r>
      <w:r w:rsidR="001E29A2">
        <w:rPr>
          <w:color w:val="000000"/>
          <w:sz w:val="28"/>
          <w:szCs w:val="28"/>
        </w:rPr>
        <w:t>ет</w:t>
      </w:r>
      <w:r w:rsidRPr="00D07E76">
        <w:rPr>
          <w:color w:val="000000"/>
          <w:sz w:val="28"/>
          <w:szCs w:val="28"/>
        </w:rPr>
        <w:t>:</w:t>
      </w:r>
    </w:p>
    <w:p w:rsid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45" w:name="101678"/>
      <w:bookmarkEnd w:id="345"/>
      <w:r w:rsidRPr="00D07E76">
        <w:rPr>
          <w:color w:val="000000"/>
          <w:sz w:val="28"/>
          <w:szCs w:val="28"/>
        </w:rPr>
        <w:t>элементарную трудовую деятельность детей (уборка групповой комнаты; ремонт книг, настольно-печатных игр; стирка кукольного белья; изготовление игрушек-самоделок для игр малышей);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46" w:name="101679"/>
      <w:bookmarkEnd w:id="346"/>
      <w:r w:rsidRPr="00D07E76">
        <w:rPr>
          <w:color w:val="000000"/>
          <w:sz w:val="28"/>
          <w:szCs w:val="28"/>
        </w:rPr>
        <w:t>проведение зрелищных мероприятий, развлечений, праздников (кукольный, настольный, теневой театры, игры-драматизации; концерты; спортивные, музыкальные и литературные досуги и другое);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47" w:name="101680"/>
      <w:bookmarkEnd w:id="347"/>
      <w:r w:rsidRPr="00D07E76">
        <w:rPr>
          <w:color w:val="000000"/>
          <w:sz w:val="28"/>
          <w:szCs w:val="28"/>
        </w:rPr>
        <w:lastRenderedPageBreak/>
        <w:t>игровые ситуации, индивидуальные игры и игры небольшими подгруппами (сюжетно-ролевые, режиссерские, дидактические, подвижные, музыкальные и другие);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48" w:name="101681"/>
      <w:bookmarkEnd w:id="348"/>
      <w:r w:rsidRPr="00D07E76">
        <w:rPr>
          <w:color w:val="000000"/>
          <w:sz w:val="28"/>
          <w:szCs w:val="28"/>
        </w:rPr>
        <w:t>опыты и эксперименты, практико-ориентированные проекты, коллекционирование и другое;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49" w:name="101682"/>
      <w:bookmarkEnd w:id="349"/>
      <w:r w:rsidRPr="00D07E76">
        <w:rPr>
          <w:color w:val="000000"/>
          <w:sz w:val="28"/>
          <w:szCs w:val="28"/>
        </w:rPr>
        <w:t>чтение художественной литературы, прослушивание аудиозаписей лучших образов чтения, рассматривание иллюстраций, просмотр мультфильмов и так далее;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50" w:name="101683"/>
      <w:bookmarkEnd w:id="350"/>
      <w:r w:rsidRPr="00D07E76">
        <w:rPr>
          <w:color w:val="000000"/>
          <w:sz w:val="28"/>
          <w:szCs w:val="28"/>
        </w:rPr>
        <w:t>слушание и исполнение музыкальных произведений, музыкально-ритмические движения, музыкальные игры и импровизации;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51" w:name="101684"/>
      <w:bookmarkEnd w:id="351"/>
      <w:r w:rsidRPr="00D07E76">
        <w:rPr>
          <w:color w:val="000000"/>
          <w:sz w:val="28"/>
          <w:szCs w:val="28"/>
        </w:rPr>
        <w:t>организация и (или) посещение выставок детского творчества, изобразительного искусства, мастерских; просмотр репродукций картин классиков и современных художников и другого;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52" w:name="101685"/>
      <w:bookmarkEnd w:id="352"/>
      <w:r w:rsidRPr="00D07E76">
        <w:rPr>
          <w:color w:val="000000"/>
          <w:sz w:val="28"/>
          <w:szCs w:val="28"/>
        </w:rPr>
        <w:t>индивидуальную работу по всем видам деятельности и образовательным областям;</w:t>
      </w:r>
    </w:p>
    <w:p w:rsidR="00D07E76" w:rsidRPr="00D07E76" w:rsidRDefault="0090451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53" w:name="101686"/>
      <w:bookmarkEnd w:id="353"/>
      <w:r>
        <w:rPr>
          <w:color w:val="000000"/>
          <w:sz w:val="28"/>
          <w:szCs w:val="28"/>
        </w:rPr>
        <w:t xml:space="preserve">взаимодействие </w:t>
      </w:r>
      <w:r w:rsidR="00D07E76" w:rsidRPr="00D07E76">
        <w:rPr>
          <w:color w:val="000000"/>
          <w:sz w:val="28"/>
          <w:szCs w:val="28"/>
        </w:rPr>
        <w:t xml:space="preserve"> с родителями (законными представителями).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54" w:name="101687"/>
      <w:bookmarkEnd w:id="354"/>
      <w:r w:rsidRPr="00D07E76">
        <w:rPr>
          <w:color w:val="000000"/>
          <w:sz w:val="28"/>
          <w:szCs w:val="28"/>
        </w:rPr>
        <w:t>Для организации самостоятельной деятельности детей в группе создаются различные центры активности (игровой, литературный, спортивный, творчества, познания и другое). Самостоятельная деятельность предполагает самостоятельный выбор ребенком ее содержания, времени, партнеров. Педагог может направлять и поддерживать свободную самостоятельную деятельность детей (создавать проблемно-игровые ситуации, ситуации общения, поддерживать познавательные интересы детей, изменять предметно-развивающую среду и другое).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55" w:name="101688"/>
      <w:bookmarkEnd w:id="355"/>
      <w:r w:rsidRPr="00D07E76">
        <w:rPr>
          <w:color w:val="000000"/>
          <w:sz w:val="28"/>
          <w:szCs w:val="28"/>
        </w:rPr>
        <w:t xml:space="preserve"> Во вторую половину дня мо</w:t>
      </w:r>
      <w:r w:rsidR="001E29A2">
        <w:rPr>
          <w:color w:val="000000"/>
          <w:sz w:val="28"/>
          <w:szCs w:val="28"/>
        </w:rPr>
        <w:t>гут</w:t>
      </w:r>
      <w:r w:rsidRPr="00D07E76">
        <w:rPr>
          <w:color w:val="000000"/>
          <w:sz w:val="28"/>
          <w:szCs w:val="28"/>
        </w:rPr>
        <w:t xml:space="preserve"> организовывать</w:t>
      </w:r>
      <w:r w:rsidR="001E29A2">
        <w:rPr>
          <w:color w:val="000000"/>
          <w:sz w:val="28"/>
          <w:szCs w:val="28"/>
        </w:rPr>
        <w:t>ся</w:t>
      </w:r>
      <w:r w:rsidRPr="00D07E76">
        <w:rPr>
          <w:color w:val="000000"/>
          <w:sz w:val="28"/>
          <w:szCs w:val="28"/>
        </w:rPr>
        <w:t xml:space="preserve"> культурные практики. Они расширяют социальные и практические компоненты содержания образования, способствуют формированию у детей культурных умений при взаимодействии со взрослым и самостоятельной деятельности. Ценность культурных практик состоит в том, что они ориентированы на проявление детьми самостоятельности и творчества, активности и инициативности в разных видах деятельности, обеспечивают их продуктивность.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56" w:name="101689"/>
      <w:bookmarkEnd w:id="356"/>
      <w:r w:rsidRPr="00D07E76">
        <w:rPr>
          <w:color w:val="000000"/>
          <w:sz w:val="28"/>
          <w:szCs w:val="28"/>
        </w:rPr>
        <w:t xml:space="preserve"> К культурным практикам относят игровую, продуктивную, познавательно-исследовательскую, коммуникативную практики, чтение художественной литературы.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57" w:name="101690"/>
      <w:bookmarkEnd w:id="357"/>
      <w:r w:rsidRPr="00D07E76">
        <w:rPr>
          <w:color w:val="000000"/>
          <w:sz w:val="28"/>
          <w:szCs w:val="28"/>
        </w:rPr>
        <w:t xml:space="preserve"> Культурные практики предоставляют ребенку возможность проявить свою субъектность с разных сторон, что, в свою очередь, способствует становлению разных видов детских инициатив: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58" w:name="101691"/>
      <w:bookmarkEnd w:id="358"/>
      <w:r w:rsidRPr="00D07E76">
        <w:rPr>
          <w:color w:val="000000"/>
          <w:sz w:val="28"/>
          <w:szCs w:val="28"/>
        </w:rPr>
        <w:t>в игровой практике ребенок проявляет себя как творческий субъект (творческая инициатива);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59" w:name="101692"/>
      <w:bookmarkEnd w:id="359"/>
      <w:r w:rsidRPr="00D07E76">
        <w:rPr>
          <w:color w:val="000000"/>
          <w:sz w:val="28"/>
          <w:szCs w:val="28"/>
        </w:rPr>
        <w:t>в продуктивной - созидающий и волевой субъект (инициатива целеполагания);</w:t>
      </w:r>
    </w:p>
    <w:p w:rsidR="007A4A43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60" w:name="101693"/>
      <w:bookmarkEnd w:id="360"/>
      <w:r w:rsidRPr="00D07E76">
        <w:rPr>
          <w:color w:val="000000"/>
          <w:sz w:val="28"/>
          <w:szCs w:val="28"/>
        </w:rPr>
        <w:t xml:space="preserve">в познавательно-исследовательской практике - как субъект исследования </w:t>
      </w:r>
    </w:p>
    <w:p w:rsidR="00D07E76" w:rsidRDefault="00250EF1" w:rsidP="007A4A43">
      <w:pPr>
        <w:pStyle w:val="pboth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D07E76">
        <w:rPr>
          <w:color w:val="000000"/>
          <w:sz w:val="28"/>
          <w:szCs w:val="28"/>
        </w:rPr>
        <w:t xml:space="preserve"> </w:t>
      </w:r>
      <w:r w:rsidR="00D07E76" w:rsidRPr="00D07E76">
        <w:rPr>
          <w:color w:val="000000"/>
          <w:sz w:val="28"/>
          <w:szCs w:val="28"/>
        </w:rPr>
        <w:t>(познавательная инициатива);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61" w:name="101694"/>
      <w:bookmarkEnd w:id="361"/>
      <w:r w:rsidRPr="00D07E76">
        <w:rPr>
          <w:color w:val="000000"/>
          <w:sz w:val="28"/>
          <w:szCs w:val="28"/>
        </w:rPr>
        <w:t>коммуникативной практике - как партнер по взаимодействию и собеседник (коммуникативная инициатива);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62" w:name="101695"/>
      <w:bookmarkEnd w:id="362"/>
      <w:r w:rsidRPr="00D07E76">
        <w:rPr>
          <w:color w:val="000000"/>
          <w:sz w:val="28"/>
          <w:szCs w:val="28"/>
        </w:rPr>
        <w:lastRenderedPageBreak/>
        <w:t>чтение художественной литературы дополняет развивающие возможности других культурных практик детей дошкольного возраста (игровой, познавательно-исследовательской, продуктивной деятельности).</w:t>
      </w:r>
    </w:p>
    <w:p w:rsidR="00D07E76" w:rsidRPr="00D07E76" w:rsidRDefault="00D07E76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63" w:name="101696"/>
      <w:bookmarkEnd w:id="363"/>
      <w:r w:rsidRPr="00D07E76">
        <w:rPr>
          <w:color w:val="000000"/>
          <w:sz w:val="28"/>
          <w:szCs w:val="28"/>
        </w:rPr>
        <w:t xml:space="preserve"> Тематику культурных практик предел</w:t>
      </w:r>
      <w:r w:rsidR="001E29A2">
        <w:rPr>
          <w:color w:val="000000"/>
          <w:sz w:val="28"/>
          <w:szCs w:val="28"/>
        </w:rPr>
        <w:t>яют</w:t>
      </w:r>
      <w:r w:rsidRPr="00D07E76">
        <w:rPr>
          <w:color w:val="000000"/>
          <w:sz w:val="28"/>
          <w:szCs w:val="28"/>
        </w:rPr>
        <w:t xml:space="preserve"> детские вопросы, проявленный интерес к явлениям окружающей действительности или предметам, значимые события, неожиданные явления, художественная литература и другое.</w:t>
      </w:r>
      <w:bookmarkStart w:id="364" w:name="101697"/>
      <w:bookmarkEnd w:id="364"/>
      <w:r w:rsidRPr="00D07E76">
        <w:rPr>
          <w:color w:val="000000"/>
          <w:sz w:val="28"/>
          <w:szCs w:val="28"/>
        </w:rPr>
        <w:t>Организация культурных практик предполагает подгрупповой способ объединения детей.</w:t>
      </w:r>
    </w:p>
    <w:p w:rsidR="00D07E76" w:rsidRDefault="00D07E76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CA4" w:rsidRPr="00773CA4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3CA4">
        <w:rPr>
          <w:rFonts w:ascii="Times New Roman" w:hAnsi="Times New Roman" w:cs="Times New Roman"/>
          <w:b/>
          <w:sz w:val="28"/>
          <w:szCs w:val="28"/>
        </w:rPr>
        <w:t>2.2.2.8.Способы и направления поддержки детской инициативы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573F7">
        <w:rPr>
          <w:color w:val="000000"/>
          <w:sz w:val="28"/>
          <w:szCs w:val="28"/>
        </w:rPr>
        <w:t xml:space="preserve">Для поддержки детской инициативы </w:t>
      </w:r>
      <w:r>
        <w:rPr>
          <w:color w:val="000000"/>
          <w:sz w:val="28"/>
          <w:szCs w:val="28"/>
        </w:rPr>
        <w:t>п</w:t>
      </w:r>
      <w:r w:rsidRPr="005573F7">
        <w:rPr>
          <w:color w:val="000000"/>
          <w:sz w:val="28"/>
          <w:szCs w:val="28"/>
        </w:rPr>
        <w:t>оощряет</w:t>
      </w:r>
      <w:r>
        <w:rPr>
          <w:color w:val="000000"/>
          <w:sz w:val="28"/>
          <w:szCs w:val="28"/>
        </w:rPr>
        <w:t>ся</w:t>
      </w:r>
      <w:r w:rsidRPr="005573F7">
        <w:rPr>
          <w:color w:val="000000"/>
          <w:sz w:val="28"/>
          <w:szCs w:val="28"/>
        </w:rPr>
        <w:t xml:space="preserve"> свободн</w:t>
      </w:r>
      <w:r>
        <w:rPr>
          <w:color w:val="000000"/>
          <w:sz w:val="28"/>
          <w:szCs w:val="28"/>
        </w:rPr>
        <w:t>ая</w:t>
      </w:r>
      <w:r w:rsidRPr="005573F7">
        <w:rPr>
          <w:color w:val="000000"/>
          <w:sz w:val="28"/>
          <w:szCs w:val="28"/>
        </w:rPr>
        <w:t xml:space="preserve"> самостоятельн</w:t>
      </w:r>
      <w:r>
        <w:rPr>
          <w:color w:val="000000"/>
          <w:sz w:val="28"/>
          <w:szCs w:val="28"/>
        </w:rPr>
        <w:t>ая</w:t>
      </w:r>
      <w:r w:rsidRPr="005573F7">
        <w:rPr>
          <w:color w:val="000000"/>
          <w:sz w:val="28"/>
          <w:szCs w:val="28"/>
        </w:rPr>
        <w:t xml:space="preserve"> деятельность детей, основанн</w:t>
      </w:r>
      <w:r>
        <w:rPr>
          <w:color w:val="000000"/>
          <w:sz w:val="28"/>
          <w:szCs w:val="28"/>
        </w:rPr>
        <w:t>ая</w:t>
      </w:r>
      <w:r w:rsidRPr="005573F7">
        <w:rPr>
          <w:color w:val="000000"/>
          <w:sz w:val="28"/>
          <w:szCs w:val="28"/>
        </w:rPr>
        <w:t xml:space="preserve"> на детских интересах и предпочтениях. Появление возможности у ребенка исследовать, играть, лепить, рисовать, сочинять, петь, танцевать, конструировать, ориентируясь на собственные интересы, позволяет обеспечить такие важные составляющие эмоционального благополучия ребенка, как уверенность в себе, чувство защищенности, комфорта, положительного самоощущения.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65" w:name="101700"/>
      <w:bookmarkEnd w:id="365"/>
      <w:r>
        <w:rPr>
          <w:color w:val="000000"/>
          <w:sz w:val="28"/>
          <w:szCs w:val="28"/>
        </w:rPr>
        <w:t xml:space="preserve">          Ф</w:t>
      </w:r>
      <w:r w:rsidRPr="005573F7">
        <w:rPr>
          <w:color w:val="000000"/>
          <w:sz w:val="28"/>
          <w:szCs w:val="28"/>
        </w:rPr>
        <w:t>орм</w:t>
      </w:r>
      <w:r>
        <w:rPr>
          <w:color w:val="000000"/>
          <w:sz w:val="28"/>
          <w:szCs w:val="28"/>
        </w:rPr>
        <w:t>ы</w:t>
      </w:r>
      <w:r w:rsidRPr="005573F7">
        <w:rPr>
          <w:color w:val="000000"/>
          <w:sz w:val="28"/>
          <w:szCs w:val="28"/>
        </w:rPr>
        <w:t xml:space="preserve"> самостоятельной инициативной деятельности: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66" w:name="101702"/>
      <w:bookmarkEnd w:id="366"/>
      <w:r w:rsidRPr="005573F7">
        <w:rPr>
          <w:color w:val="000000"/>
          <w:sz w:val="28"/>
          <w:szCs w:val="28"/>
        </w:rPr>
        <w:t>самостоятельная исследовательская деятельность и экспериментирование;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67" w:name="101703"/>
      <w:bookmarkEnd w:id="367"/>
      <w:r w:rsidRPr="005573F7">
        <w:rPr>
          <w:color w:val="000000"/>
          <w:sz w:val="28"/>
          <w:szCs w:val="28"/>
        </w:rPr>
        <w:t>свободные сюжетно-ролевые, театрализованные, режиссерские игры;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68" w:name="101704"/>
      <w:bookmarkEnd w:id="368"/>
      <w:r w:rsidRPr="005573F7">
        <w:rPr>
          <w:color w:val="000000"/>
          <w:sz w:val="28"/>
          <w:szCs w:val="28"/>
        </w:rPr>
        <w:t>игры-импровизации и музыкальные игры;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69" w:name="101705"/>
      <w:bookmarkEnd w:id="369"/>
      <w:r w:rsidRPr="005573F7">
        <w:rPr>
          <w:color w:val="000000"/>
          <w:sz w:val="28"/>
          <w:szCs w:val="28"/>
        </w:rPr>
        <w:t>речевые и словесные игры, игры с буквами, слогами, звуками;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70" w:name="101706"/>
      <w:bookmarkEnd w:id="370"/>
      <w:r w:rsidRPr="005573F7">
        <w:rPr>
          <w:color w:val="000000"/>
          <w:sz w:val="28"/>
          <w:szCs w:val="28"/>
        </w:rPr>
        <w:t>логические игры, развивающие игры математического содержания;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71" w:name="101707"/>
      <w:bookmarkEnd w:id="371"/>
      <w:r w:rsidRPr="005573F7">
        <w:rPr>
          <w:color w:val="000000"/>
          <w:sz w:val="28"/>
          <w:szCs w:val="28"/>
        </w:rPr>
        <w:t>самостоятельная деятельность в книжном уголке;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72" w:name="101708"/>
      <w:bookmarkEnd w:id="372"/>
      <w:r w:rsidRPr="005573F7">
        <w:rPr>
          <w:color w:val="000000"/>
          <w:sz w:val="28"/>
          <w:szCs w:val="28"/>
        </w:rPr>
        <w:t>самостоятельная изобразительная деятельность, конструирование;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73" w:name="101709"/>
      <w:bookmarkEnd w:id="373"/>
      <w:r w:rsidRPr="005573F7">
        <w:rPr>
          <w:color w:val="000000"/>
          <w:sz w:val="28"/>
          <w:szCs w:val="28"/>
        </w:rPr>
        <w:t>самостоятельная двигательная деятельность, подвижные игры, выполнение ритмических и танцевальных движений.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74" w:name="101710"/>
      <w:bookmarkEnd w:id="374"/>
      <w:r w:rsidRPr="005573F7">
        <w:rPr>
          <w:color w:val="000000"/>
          <w:sz w:val="28"/>
          <w:szCs w:val="28"/>
        </w:rPr>
        <w:t xml:space="preserve"> Для поддержки детской инициативы учитыва</w:t>
      </w:r>
      <w:r>
        <w:rPr>
          <w:color w:val="000000"/>
          <w:sz w:val="28"/>
          <w:szCs w:val="28"/>
        </w:rPr>
        <w:t>ются</w:t>
      </w:r>
      <w:r w:rsidRPr="005573F7">
        <w:rPr>
          <w:color w:val="000000"/>
          <w:sz w:val="28"/>
          <w:szCs w:val="28"/>
        </w:rPr>
        <w:t xml:space="preserve"> следующие условия: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75" w:name="101711"/>
      <w:bookmarkEnd w:id="375"/>
      <w:r w:rsidRPr="005573F7">
        <w:rPr>
          <w:color w:val="000000"/>
          <w:sz w:val="28"/>
          <w:szCs w:val="28"/>
        </w:rPr>
        <w:t>1) уделять внимание развитию детского интереса к окружающему миру, поощрять желание ребенка получать новые знания и умения, осуществлять деятельностные пробы в соответствии со своими интересами, задавать познавательные вопросы;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76" w:name="101712"/>
      <w:bookmarkEnd w:id="376"/>
      <w:r w:rsidRPr="005573F7">
        <w:rPr>
          <w:color w:val="000000"/>
          <w:sz w:val="28"/>
          <w:szCs w:val="28"/>
        </w:rPr>
        <w:t>2) организовывать ситуации, способствующие активизации личного опыта ребенка в деятельности, побуждающие детей к применению знаний, умений при выборе способов деятельности;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77" w:name="101713"/>
      <w:bookmarkEnd w:id="377"/>
      <w:r w:rsidRPr="005573F7">
        <w:rPr>
          <w:color w:val="000000"/>
          <w:sz w:val="28"/>
          <w:szCs w:val="28"/>
        </w:rPr>
        <w:t>3) расширять и усложнять в соответствии с возможностями и особенностями развития детей область задач, которые ребенок способен и желает решить самостоятельно, уделять внимание таким задачам, которые способствуют активизации у ребенка творчества, сообразительности, поиска новых подходов;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78" w:name="101714"/>
      <w:bookmarkEnd w:id="378"/>
      <w:r w:rsidRPr="005573F7">
        <w:rPr>
          <w:color w:val="000000"/>
          <w:sz w:val="28"/>
          <w:szCs w:val="28"/>
        </w:rPr>
        <w:t>4) поощрять проявление детской инициативы в течение всего дня пребывания ребенка в ДОО, используя приемы поддержки, одобрения, похвалы;</w:t>
      </w:r>
    </w:p>
    <w:p w:rsidR="007A4A43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79" w:name="101715"/>
      <w:bookmarkEnd w:id="379"/>
      <w:r w:rsidRPr="005573F7">
        <w:rPr>
          <w:color w:val="000000"/>
          <w:sz w:val="28"/>
          <w:szCs w:val="28"/>
        </w:rPr>
        <w:t>5) создавать условия для развития произвольности в деятельности, использовать игры и упражнения, направленные на тренировку волевых усилий, поддержку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573F7">
        <w:rPr>
          <w:color w:val="000000"/>
          <w:sz w:val="28"/>
          <w:szCs w:val="28"/>
        </w:rPr>
        <w:t>готовности и желания ребенка преодолевать трудности, доводить деятельность до результата;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80" w:name="101716"/>
      <w:bookmarkEnd w:id="380"/>
      <w:r w:rsidRPr="005573F7">
        <w:rPr>
          <w:color w:val="000000"/>
          <w:sz w:val="28"/>
          <w:szCs w:val="28"/>
        </w:rPr>
        <w:t xml:space="preserve">6) поощрять и поддерживать желание детей получить результат деятельности, обращать внимание на важность стремления к качественному результату, подсказывать ребенку, проявляющему небрежность и равнодушие к результату, </w:t>
      </w:r>
      <w:r w:rsidRPr="005573F7">
        <w:rPr>
          <w:color w:val="000000"/>
          <w:sz w:val="28"/>
          <w:szCs w:val="28"/>
        </w:rPr>
        <w:lastRenderedPageBreak/>
        <w:t>как можно довести дело до конца, какие приемы можно использовать, чтобы проверить качество своего результата;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81" w:name="101717"/>
      <w:bookmarkEnd w:id="381"/>
      <w:r w:rsidRPr="005573F7">
        <w:rPr>
          <w:color w:val="000000"/>
          <w:sz w:val="28"/>
          <w:szCs w:val="28"/>
        </w:rPr>
        <w:t>7) внимательно наблюдать за процессом самостоятельной деятельности детей, в случае необходимости оказывать детям помощь, но стремиться к ее дозированию. Если ребенок испытывает сложности при решении уже знакомой ему задачи, когда изменилась обстановка или иные условия деятельности, то целесообразно и достаточно использовать приемы наводящих вопросов, активизировать собственную активность и смекалку ребенка, намекнуть, посоветовать вспомнить, как он действовал в аналогичном случае;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82" w:name="101718"/>
      <w:bookmarkEnd w:id="382"/>
      <w:r w:rsidRPr="005573F7">
        <w:rPr>
          <w:color w:val="000000"/>
          <w:sz w:val="28"/>
          <w:szCs w:val="28"/>
        </w:rPr>
        <w:t>8) поддерживать у детей чувство гордости и радости от успешных самостоятельных действий, подчеркивать рост возможностей и достижений каждого ребенка, побуждать к проявлению инициативы и творчества через использование приемов похвалы, одобрения, восхищения.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83" w:name="101719"/>
      <w:bookmarkStart w:id="384" w:name="101720"/>
      <w:bookmarkEnd w:id="383"/>
      <w:bookmarkEnd w:id="384"/>
      <w:r w:rsidRPr="005573F7">
        <w:rPr>
          <w:color w:val="000000"/>
          <w:sz w:val="28"/>
          <w:szCs w:val="28"/>
        </w:rPr>
        <w:t>Дети пяти - семи лет имеют яркую потребность в самоутверждении и признании со стороны взрослых. Поэтому педагогу важно обратить внимание на те педагогические условия, которые развивают детскую самостоятельность, инициативу и творчество. Для этого созда</w:t>
      </w:r>
      <w:r w:rsidR="005B2CF9">
        <w:rPr>
          <w:color w:val="000000"/>
          <w:sz w:val="28"/>
          <w:szCs w:val="28"/>
        </w:rPr>
        <w:t>ются</w:t>
      </w:r>
      <w:r w:rsidRPr="005573F7">
        <w:rPr>
          <w:color w:val="000000"/>
          <w:sz w:val="28"/>
          <w:szCs w:val="28"/>
        </w:rPr>
        <w:t xml:space="preserve"> ситуации, активизирующие желание детей применять свои знания и умения, имеющийся опыт для самостоятельного решения задач. </w:t>
      </w:r>
      <w:r w:rsidR="005B2CF9">
        <w:rPr>
          <w:color w:val="000000"/>
          <w:sz w:val="28"/>
          <w:szCs w:val="28"/>
        </w:rPr>
        <w:t>Р</w:t>
      </w:r>
      <w:r w:rsidRPr="005573F7">
        <w:rPr>
          <w:color w:val="000000"/>
          <w:sz w:val="28"/>
          <w:szCs w:val="28"/>
        </w:rPr>
        <w:t>егулярно поощряет</w:t>
      </w:r>
      <w:r w:rsidR="005B2CF9">
        <w:rPr>
          <w:color w:val="000000"/>
          <w:sz w:val="28"/>
          <w:szCs w:val="28"/>
        </w:rPr>
        <w:t>ся</w:t>
      </w:r>
      <w:r w:rsidRPr="005573F7">
        <w:rPr>
          <w:color w:val="000000"/>
          <w:sz w:val="28"/>
          <w:szCs w:val="28"/>
        </w:rPr>
        <w:t xml:space="preserve"> стремление к самостоятельности, определя</w:t>
      </w:r>
      <w:r w:rsidR="005B2CF9">
        <w:rPr>
          <w:color w:val="000000"/>
          <w:sz w:val="28"/>
          <w:szCs w:val="28"/>
        </w:rPr>
        <w:t>ются</w:t>
      </w:r>
      <w:r w:rsidRPr="005573F7">
        <w:rPr>
          <w:color w:val="000000"/>
          <w:sz w:val="28"/>
          <w:szCs w:val="28"/>
        </w:rPr>
        <w:t xml:space="preserve"> для детей все более сложные задачи, активизируя их усилия, развивая произвольные умения и волю, постоянно поддерживает желание преодолевать трудности и поощряет ребенка за стремление к таким действиям, нацеливает на поиск новых, творческих решений возникших затруднений.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85" w:name="101723"/>
      <w:bookmarkEnd w:id="385"/>
      <w:r w:rsidRPr="005573F7">
        <w:rPr>
          <w:color w:val="000000"/>
          <w:sz w:val="28"/>
          <w:szCs w:val="28"/>
        </w:rPr>
        <w:t xml:space="preserve"> Для поддержки детской инициативы использ</w:t>
      </w:r>
      <w:r w:rsidR="005B2CF9">
        <w:rPr>
          <w:color w:val="000000"/>
          <w:sz w:val="28"/>
          <w:szCs w:val="28"/>
        </w:rPr>
        <w:t>уется</w:t>
      </w:r>
      <w:r w:rsidRPr="005573F7">
        <w:rPr>
          <w:color w:val="000000"/>
          <w:sz w:val="28"/>
          <w:szCs w:val="28"/>
        </w:rPr>
        <w:t xml:space="preserve"> ряд способов и приемов.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86" w:name="101724"/>
      <w:bookmarkEnd w:id="386"/>
      <w:r w:rsidRPr="005573F7">
        <w:rPr>
          <w:color w:val="000000"/>
          <w:sz w:val="28"/>
          <w:szCs w:val="28"/>
        </w:rPr>
        <w:t>1) Не следует сразу помогать ребенку, если он испытывает затруднения решения задачи, важно побуждать его к самостоятельному решению, подбадривать и поощрять попытки найти решение. В случае необходимости оказания помощи ребенку, педагог сначала стремится к ее минимизации: лучше дать совет, задать наводящие вопросы, активизировать имеющийся у ребенка прошлый опыт.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87" w:name="101725"/>
      <w:bookmarkEnd w:id="387"/>
      <w:r w:rsidRPr="005573F7">
        <w:rPr>
          <w:color w:val="000000"/>
          <w:sz w:val="28"/>
          <w:szCs w:val="28"/>
        </w:rPr>
        <w:t>2) У ребенка всегда должна быть возможность самостоятельного решения поставленных задач. При этом педагог помогает детям искать разные варианты решения одной задачи, поощряет активность детей в поиске, принимает любые предположения детей, связанные с решением задачи, поддерживает инициативу и творческие решения, а также обязательно акцентирует внимание детей на качестве результата, их достижениях, одобряет и хвалит за результат, вызывает у них чувство радости и гордости от успешных самостоятельных, инициативных действий.</w:t>
      </w:r>
    </w:p>
    <w:p w:rsidR="007A4A43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88" w:name="101726"/>
      <w:bookmarkEnd w:id="388"/>
      <w:r w:rsidRPr="005573F7">
        <w:rPr>
          <w:color w:val="000000"/>
          <w:sz w:val="28"/>
          <w:szCs w:val="28"/>
        </w:rPr>
        <w:t>3) Особое внимание педагог уделяет общению с ребенком в период проявления</w:t>
      </w:r>
    </w:p>
    <w:p w:rsidR="007A4A43" w:rsidRDefault="005573F7" w:rsidP="007A4A43">
      <w:pPr>
        <w:pStyle w:val="pboth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5573F7">
        <w:rPr>
          <w:color w:val="000000"/>
          <w:sz w:val="28"/>
          <w:szCs w:val="28"/>
        </w:rPr>
        <w:t>кризиса семи лет: характерные для ребенка изменения в поведении и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573F7">
        <w:rPr>
          <w:color w:val="000000"/>
          <w:sz w:val="28"/>
          <w:szCs w:val="28"/>
        </w:rPr>
        <w:t xml:space="preserve"> деятельности становятся поводом для смены стиля общения с ребенком. Важно уделять внимание ребенку, уважать его интересы, стремления, инициативы в познании, активно поддерживать стремление к самостоятельности. Дети седьмого года жизни очень чувствительны к мнению взрослых. Необходимо поддерживать у них ощущение своего взросления, вселять уверенность в своих силах.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89" w:name="101727"/>
      <w:bookmarkEnd w:id="389"/>
      <w:r w:rsidRPr="005573F7">
        <w:rPr>
          <w:color w:val="000000"/>
          <w:sz w:val="28"/>
          <w:szCs w:val="28"/>
        </w:rPr>
        <w:lastRenderedPageBreak/>
        <w:t>4) Педагог может акцентировать внимание на освоении ребенком универсальных умений организации своей деятельности и формировании у него основ целеполагания: поставить цель (или принять ее от педагога), обдумать способы ее достижения, осуществить свой замысел, оценить полученный результат с позиции цели. Задача развития данных умений ставится педагогом в разных видах деятельности. Педагог использует средства, помогающие детям планомерно и самостоятельно осуществлять свой замысел: опорные схемы, наглядные модели, пооперационные карты.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90" w:name="101728"/>
      <w:bookmarkEnd w:id="390"/>
      <w:r w:rsidRPr="005573F7">
        <w:rPr>
          <w:color w:val="000000"/>
          <w:sz w:val="28"/>
          <w:szCs w:val="28"/>
        </w:rPr>
        <w:t>5) Создание творческих ситуаций в игровой, музыкальной, изобразительной деятельности и театрализации, в ручном труде также способствует развитию самостоятельности у детей. Сочетание увлекательной творческой деятельности и необходимости решения задачи и проблемы привлекает ребенка, активизирует его желание самостоятельно определить замысел, способы и формы его воплощения.</w:t>
      </w:r>
    </w:p>
    <w:p w:rsidR="005573F7" w:rsidRPr="005573F7" w:rsidRDefault="005573F7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91" w:name="101729"/>
      <w:bookmarkEnd w:id="391"/>
      <w:r w:rsidRPr="005573F7">
        <w:rPr>
          <w:color w:val="000000"/>
          <w:sz w:val="28"/>
          <w:szCs w:val="28"/>
        </w:rPr>
        <w:t>6) Педагог уделяет особое внимание обогащению РППС, обеспечивающей поддержку инициативности ребенка. В пространстве группы появляются предметы, побуждающие детей к проявлению интеллектуальной активности. Это могут быть новые игры и материалы, детали незнакомых устройств, сломанные игрушки, нуждающиеся в починке, зашифрованные записи, посылки, письма-схемы, новые таинственные книги и прочее. Разгадывая загадки, заключенные в таких предметах, дети учатся рассуждать, анализировать, отстаивать свою точку зрения, строить предположения, испытывают радость открытия и познания.</w:t>
      </w:r>
    </w:p>
    <w:p w:rsidR="00773CA4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CA4" w:rsidRPr="00773CA4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3CA4">
        <w:rPr>
          <w:rFonts w:ascii="Times New Roman" w:hAnsi="Times New Roman" w:cs="Times New Roman"/>
          <w:b/>
          <w:sz w:val="28"/>
          <w:szCs w:val="28"/>
        </w:rPr>
        <w:t>2.2.2.9.Особенности взаимодействия с семьями обучающихся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Главными целями взаимодействия </w:t>
      </w:r>
      <w:r w:rsidRPr="00CA36C9">
        <w:rPr>
          <w:color w:val="000000"/>
          <w:sz w:val="28"/>
          <w:szCs w:val="28"/>
        </w:rPr>
        <w:t>с семьями обучающихся являются: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92" w:name="101732"/>
      <w:bookmarkEnd w:id="392"/>
      <w:r w:rsidRPr="00CA36C9">
        <w:rPr>
          <w:color w:val="000000"/>
          <w:sz w:val="28"/>
          <w:szCs w:val="28"/>
        </w:rPr>
        <w:t>обеспечение психолого-педагогической поддержки семьи и повышение компетентности родителей (законных представителей) в вопросах образования, охраны и укрепления здоровья детей;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93" w:name="101733"/>
      <w:bookmarkEnd w:id="393"/>
      <w:r w:rsidRPr="00CA36C9">
        <w:rPr>
          <w:color w:val="000000"/>
          <w:sz w:val="28"/>
          <w:szCs w:val="28"/>
        </w:rPr>
        <w:t>обеспечение единства подходов к воспитанию и обучению детей в условиях ДО</w:t>
      </w:r>
      <w:r>
        <w:rPr>
          <w:color w:val="000000"/>
          <w:sz w:val="28"/>
          <w:szCs w:val="28"/>
        </w:rPr>
        <w:t>У</w:t>
      </w:r>
      <w:r w:rsidRPr="00CA36C9">
        <w:rPr>
          <w:color w:val="000000"/>
          <w:sz w:val="28"/>
          <w:szCs w:val="28"/>
        </w:rPr>
        <w:t xml:space="preserve"> и семьи; повышение воспитательного потенциала семьи.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94" w:name="101734"/>
      <w:bookmarkEnd w:id="394"/>
      <w:r w:rsidRPr="00CA36C9">
        <w:rPr>
          <w:color w:val="000000"/>
          <w:sz w:val="28"/>
          <w:szCs w:val="28"/>
        </w:rPr>
        <w:t>Достижение этих целей осуществля</w:t>
      </w:r>
      <w:r w:rsidR="00A96889">
        <w:rPr>
          <w:color w:val="000000"/>
          <w:sz w:val="28"/>
          <w:szCs w:val="28"/>
        </w:rPr>
        <w:t>ет</w:t>
      </w:r>
      <w:r w:rsidRPr="00CA36C9">
        <w:rPr>
          <w:color w:val="000000"/>
          <w:sz w:val="28"/>
          <w:szCs w:val="28"/>
        </w:rPr>
        <w:t>ся через решение основных задач: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95" w:name="101736"/>
      <w:bookmarkEnd w:id="395"/>
      <w:r w:rsidRPr="00CA36C9">
        <w:rPr>
          <w:color w:val="000000"/>
          <w:sz w:val="28"/>
          <w:szCs w:val="28"/>
        </w:rPr>
        <w:t>1) информирование родителей (законных представителей) и общественности относительно целей ДО, общих для всего образовательного пространства Российской Федерации, о мерах господдержки семьям, имеющим детей дошкольного возраста, а также об образовательной программе, реализуемой в ДО;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96" w:name="101737"/>
      <w:bookmarkEnd w:id="396"/>
      <w:r w:rsidRPr="00CA36C9">
        <w:rPr>
          <w:color w:val="000000"/>
          <w:sz w:val="28"/>
          <w:szCs w:val="28"/>
        </w:rPr>
        <w:t>2) просвещение родителей (законных представителей), повышение их правовой, психолого-педагогической компетентности в вопросах охраны и укрепления здоровья, развития и образования детей;</w:t>
      </w:r>
    </w:p>
    <w:p w:rsidR="007A4A43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97" w:name="101738"/>
      <w:bookmarkEnd w:id="397"/>
      <w:r w:rsidRPr="00CA36C9">
        <w:rPr>
          <w:color w:val="000000"/>
          <w:sz w:val="28"/>
          <w:szCs w:val="28"/>
        </w:rPr>
        <w:t xml:space="preserve">3) способствование развитию ответственного и осознанного родительства как </w:t>
      </w:r>
    </w:p>
    <w:p w:rsidR="00CA36C9" w:rsidRDefault="00CA36C9" w:rsidP="007A4A43">
      <w:pPr>
        <w:pStyle w:val="pboth"/>
        <w:spacing w:before="0" w:beforeAutospacing="0" w:after="0" w:afterAutospacing="0"/>
        <w:rPr>
          <w:color w:val="000000"/>
          <w:sz w:val="28"/>
          <w:szCs w:val="28"/>
        </w:rPr>
      </w:pPr>
      <w:r w:rsidRPr="00CA36C9">
        <w:rPr>
          <w:color w:val="000000"/>
          <w:sz w:val="28"/>
          <w:szCs w:val="28"/>
        </w:rPr>
        <w:t>базовой основы благополучия семьи;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98" w:name="101739"/>
      <w:bookmarkEnd w:id="398"/>
      <w:r w:rsidRPr="00CA36C9">
        <w:rPr>
          <w:color w:val="000000"/>
          <w:sz w:val="28"/>
          <w:szCs w:val="28"/>
        </w:rPr>
        <w:t>4) построение взаимодействия в форме сотрудничества и установления партнерских отношений с родителями (законными представителями) детей младенческого, раннего и дошкольного возраста для решения образовательных задач;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399" w:name="101740"/>
      <w:bookmarkEnd w:id="399"/>
      <w:r w:rsidRPr="00CA36C9">
        <w:rPr>
          <w:color w:val="000000"/>
          <w:sz w:val="28"/>
          <w:szCs w:val="28"/>
        </w:rPr>
        <w:t>5) вовлечение родителей (законных представителей) в образовательный процесс.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00" w:name="101741"/>
      <w:bookmarkEnd w:id="400"/>
      <w:r w:rsidRPr="00CA36C9">
        <w:rPr>
          <w:color w:val="000000"/>
          <w:sz w:val="28"/>
          <w:szCs w:val="28"/>
        </w:rPr>
        <w:t xml:space="preserve"> Построение взаимодействия с родителями (законными представителями) придержива</w:t>
      </w:r>
      <w:r w:rsidR="00A96889">
        <w:rPr>
          <w:color w:val="000000"/>
          <w:sz w:val="28"/>
          <w:szCs w:val="28"/>
        </w:rPr>
        <w:t>ет</w:t>
      </w:r>
      <w:r w:rsidRPr="00CA36C9">
        <w:rPr>
          <w:color w:val="000000"/>
          <w:sz w:val="28"/>
          <w:szCs w:val="28"/>
        </w:rPr>
        <w:t>ся следующих принципов: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01" w:name="101742"/>
      <w:bookmarkEnd w:id="401"/>
      <w:r w:rsidRPr="00CA36C9">
        <w:rPr>
          <w:color w:val="000000"/>
          <w:sz w:val="28"/>
          <w:szCs w:val="28"/>
        </w:rPr>
        <w:lastRenderedPageBreak/>
        <w:t>1) приоритет семьи в воспитании, обучении и развитии ребенка: в соответствии с Законом об образовании у родителей (законных представителей) обучающихся не только есть преимущественное право на обучение и воспитание детей, но именно они обязаны заложить основы физического, нравственного и интеллектуального развития личности ребенка;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02" w:name="101743"/>
      <w:bookmarkEnd w:id="402"/>
      <w:r w:rsidRPr="00CA36C9">
        <w:rPr>
          <w:color w:val="000000"/>
          <w:sz w:val="28"/>
          <w:szCs w:val="28"/>
        </w:rPr>
        <w:t xml:space="preserve">2) открытость: для родителей (законных представителей) доступна актуальная информация об особенностях пребывания ребенка в группе; каждому из родителей (законных представителей) предоставлен свободный доступ в ДО; между педагогами и родителями (законными представителями) </w:t>
      </w:r>
      <w:r w:rsidR="00A96889">
        <w:rPr>
          <w:color w:val="000000"/>
          <w:sz w:val="28"/>
          <w:szCs w:val="28"/>
        </w:rPr>
        <w:t>налажен</w:t>
      </w:r>
      <w:r w:rsidRPr="00CA36C9">
        <w:rPr>
          <w:color w:val="000000"/>
          <w:sz w:val="28"/>
          <w:szCs w:val="28"/>
        </w:rPr>
        <w:t xml:space="preserve"> обмен информацией об особенностях развития ребенка в ДО и семье;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03" w:name="101744"/>
      <w:bookmarkEnd w:id="403"/>
      <w:r w:rsidRPr="00CA36C9">
        <w:rPr>
          <w:color w:val="000000"/>
          <w:sz w:val="28"/>
          <w:szCs w:val="28"/>
        </w:rPr>
        <w:t>3) взаимное доверие, уважение и доброжелательность во взаимоотношениях педагогов и родителей (законных представителей): при взаимодействии педагогу необходимо придерживаться этики и культурных правил общения, проявлять позитивный настрой на общение и сотрудничество с родителями (законными представителями); важно этично и разумно использовать полученную информацию как со стороны педагогов, так и со стороны родителей (законных представителей) в интересах детей;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04" w:name="101745"/>
      <w:bookmarkEnd w:id="404"/>
      <w:r w:rsidRPr="00CA36C9">
        <w:rPr>
          <w:color w:val="000000"/>
          <w:sz w:val="28"/>
          <w:szCs w:val="28"/>
        </w:rPr>
        <w:t>4) индивидуально-дифференцированный подход к каждой семье: при взаимодействии учитыва</w:t>
      </w:r>
      <w:r w:rsidR="00A96889">
        <w:rPr>
          <w:color w:val="000000"/>
          <w:sz w:val="28"/>
          <w:szCs w:val="28"/>
        </w:rPr>
        <w:t>ются</w:t>
      </w:r>
      <w:r w:rsidRPr="00CA36C9">
        <w:rPr>
          <w:color w:val="000000"/>
          <w:sz w:val="28"/>
          <w:szCs w:val="28"/>
        </w:rPr>
        <w:t xml:space="preserve"> особенности семейного воспитания, потребности родителей (законных представителей) в отношении образования ребенка, отношение к педагогу и ДО, проводимым мероприятиям; включени</w:t>
      </w:r>
      <w:r w:rsidR="00A96889">
        <w:rPr>
          <w:color w:val="000000"/>
          <w:sz w:val="28"/>
          <w:szCs w:val="28"/>
        </w:rPr>
        <w:t>е</w:t>
      </w:r>
      <w:r w:rsidRPr="00CA36C9">
        <w:rPr>
          <w:color w:val="000000"/>
          <w:sz w:val="28"/>
          <w:szCs w:val="28"/>
        </w:rPr>
        <w:t xml:space="preserve"> родителей (законных представителей) в совместное решение образовательных задач;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05" w:name="101746"/>
      <w:bookmarkEnd w:id="405"/>
      <w:r w:rsidRPr="00CA36C9">
        <w:rPr>
          <w:color w:val="000000"/>
          <w:sz w:val="28"/>
          <w:szCs w:val="28"/>
        </w:rPr>
        <w:t>5) возрастосообразность: при планировании и осуществлении взаимодействия учитыва</w:t>
      </w:r>
      <w:r w:rsidR="00A96889">
        <w:rPr>
          <w:color w:val="000000"/>
          <w:sz w:val="28"/>
          <w:szCs w:val="28"/>
        </w:rPr>
        <w:t>ется</w:t>
      </w:r>
      <w:r w:rsidRPr="00CA36C9">
        <w:rPr>
          <w:color w:val="000000"/>
          <w:sz w:val="28"/>
          <w:szCs w:val="28"/>
        </w:rPr>
        <w:t xml:space="preserve"> особенности и характер отношений ребенка с родителями (законными представителями</w:t>
      </w:r>
      <w:r w:rsidR="00A96889">
        <w:rPr>
          <w:color w:val="000000"/>
          <w:sz w:val="28"/>
          <w:szCs w:val="28"/>
        </w:rPr>
        <w:t>)</w:t>
      </w:r>
      <w:r w:rsidRPr="00CA36C9">
        <w:rPr>
          <w:color w:val="000000"/>
          <w:sz w:val="28"/>
          <w:szCs w:val="28"/>
        </w:rPr>
        <w:t>.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06" w:name="101747"/>
      <w:bookmarkEnd w:id="406"/>
      <w:r w:rsidRPr="00CA36C9">
        <w:rPr>
          <w:color w:val="000000"/>
          <w:sz w:val="28"/>
          <w:szCs w:val="28"/>
        </w:rPr>
        <w:t>Деятельность по построению взаимодействия с родителями (законными представителями) обучающихся осуществляется по нескольким направлениям: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07" w:name="101748"/>
      <w:bookmarkEnd w:id="407"/>
      <w:r w:rsidRPr="00CA36C9">
        <w:rPr>
          <w:color w:val="000000"/>
          <w:sz w:val="28"/>
          <w:szCs w:val="28"/>
        </w:rPr>
        <w:t>1) диагностико-аналитическое направление включает получение и анализ данных о семье каждого обучающегося, ее запросах в отношении охраны здоровья и развития ребенка; об уровне психолого-педагогической компетентности родителей (законных представителей); а также планирование работы с семьей с учетом результатов проведенного анализа; согласование воспитательных задач;</w:t>
      </w:r>
    </w:p>
    <w:p w:rsidR="007A4A43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08" w:name="101749"/>
      <w:bookmarkEnd w:id="408"/>
      <w:r w:rsidRPr="00CA36C9">
        <w:rPr>
          <w:color w:val="000000"/>
          <w:sz w:val="28"/>
          <w:szCs w:val="28"/>
        </w:rPr>
        <w:t>2) просветительское направление предполагает просвещение родителей (законных представителей) по вопросам особенностей психофизиологического и психического развития детей дошкольного возраст</w:t>
      </w:r>
      <w:r w:rsidR="00A96889">
        <w:rPr>
          <w:color w:val="000000"/>
          <w:sz w:val="28"/>
          <w:szCs w:val="28"/>
        </w:rPr>
        <w:t>а</w:t>
      </w:r>
      <w:r w:rsidRPr="00CA36C9">
        <w:rPr>
          <w:color w:val="000000"/>
          <w:sz w:val="28"/>
          <w:szCs w:val="28"/>
        </w:rPr>
        <w:t>; выбора эффективных методов обучения и воспитания детей; ознакомление с актуальной информацией о</w:t>
      </w:r>
    </w:p>
    <w:p w:rsidR="007A4A43" w:rsidRDefault="00CA36C9" w:rsidP="007A4A43">
      <w:pPr>
        <w:pStyle w:val="pboth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CA36C9">
        <w:rPr>
          <w:color w:val="000000"/>
          <w:sz w:val="28"/>
          <w:szCs w:val="28"/>
        </w:rPr>
        <w:t>государственной политике в области ДО, включая информирование о мерах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CA36C9">
        <w:rPr>
          <w:color w:val="000000"/>
          <w:sz w:val="28"/>
          <w:szCs w:val="28"/>
        </w:rPr>
        <w:t xml:space="preserve"> господдержки семьям с детьми дошкольного возраста; информирование об особенностях реализуемой в ДО образовательной программы; условиях пребывания ребенка в группе ДО; содержании и методах образовательной работы с детьми;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09" w:name="101750"/>
      <w:bookmarkEnd w:id="409"/>
      <w:r w:rsidRPr="00CA36C9">
        <w:rPr>
          <w:color w:val="000000"/>
          <w:sz w:val="28"/>
          <w:szCs w:val="28"/>
        </w:rPr>
        <w:t xml:space="preserve">3) консультационное направление объединяет в себе консультирование родителей (законных представителей) по вопросам их взаимодействия с ребенком, преодоления возникающих проблем воспитания и обучения детей, в том числе с ООП в условиях семьи; особенностей поведения и взаимодействия ребенка со сверстниками и педагогом; возникающих проблемных ситуациях; способам </w:t>
      </w:r>
      <w:r w:rsidRPr="00CA36C9">
        <w:rPr>
          <w:color w:val="000000"/>
          <w:sz w:val="28"/>
          <w:szCs w:val="28"/>
        </w:rPr>
        <w:lastRenderedPageBreak/>
        <w:t>воспитания и построения продуктивного взаимодействия с детьми младенческого, раннего и дошкольного возрастов; способам организации и участия в детских деятельностях, образовательном процессе и другому.</w:t>
      </w:r>
    </w:p>
    <w:p w:rsidR="001C1400" w:rsidRPr="00CA36C9" w:rsidRDefault="001C1400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10" w:name="101751"/>
      <w:bookmarkEnd w:id="410"/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CA36C9">
        <w:rPr>
          <w:color w:val="000000"/>
          <w:sz w:val="28"/>
          <w:szCs w:val="28"/>
        </w:rPr>
        <w:t>Особое внимание в просветительской деятельности уделя</w:t>
      </w:r>
      <w:r w:rsidR="001C1400">
        <w:rPr>
          <w:color w:val="000000"/>
          <w:sz w:val="28"/>
          <w:szCs w:val="28"/>
        </w:rPr>
        <w:t>ет</w:t>
      </w:r>
      <w:r w:rsidRPr="00CA36C9">
        <w:rPr>
          <w:color w:val="000000"/>
          <w:sz w:val="28"/>
          <w:szCs w:val="28"/>
        </w:rPr>
        <w:t>ся повышению уровня компетентности родителей (законных представителей) в вопросах здоровьесбережения ребенка.</w:t>
      </w:r>
    </w:p>
    <w:p w:rsidR="00CA36C9" w:rsidRPr="00CA36C9" w:rsidRDefault="001C1400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11" w:name="101753"/>
      <w:bookmarkEnd w:id="411"/>
      <w:r>
        <w:rPr>
          <w:color w:val="000000"/>
          <w:sz w:val="28"/>
          <w:szCs w:val="28"/>
        </w:rPr>
        <w:t xml:space="preserve">        Н</w:t>
      </w:r>
      <w:r w:rsidR="00CA36C9" w:rsidRPr="00CA36C9">
        <w:rPr>
          <w:color w:val="000000"/>
          <w:sz w:val="28"/>
          <w:szCs w:val="28"/>
        </w:rPr>
        <w:t>аправлени</w:t>
      </w:r>
      <w:r>
        <w:rPr>
          <w:color w:val="000000"/>
          <w:sz w:val="28"/>
          <w:szCs w:val="28"/>
        </w:rPr>
        <w:t>я</w:t>
      </w:r>
      <w:r w:rsidR="00CA36C9" w:rsidRPr="00CA36C9">
        <w:rPr>
          <w:color w:val="000000"/>
          <w:sz w:val="28"/>
          <w:szCs w:val="28"/>
        </w:rPr>
        <w:t xml:space="preserve"> просветительской деятельности: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12" w:name="101754"/>
      <w:bookmarkEnd w:id="412"/>
      <w:r w:rsidRPr="00CA36C9">
        <w:rPr>
          <w:color w:val="000000"/>
          <w:sz w:val="28"/>
          <w:szCs w:val="28"/>
        </w:rPr>
        <w:t>1) информирование о факторах, положительно влияющих на физическое и психическое здоровье ребенка (рациональная организация режима дня ребенка, правильное питание в семье, закаливание, организация двигательной активности, благоприятный психологический микроклимат в семье и спокойное общение с ребенком и другое), о действии негативных факторов (переохлаждение, перегревание, перекармливание и другое), наносящих непоправимый вред здоровью ребенка;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13" w:name="101755"/>
      <w:bookmarkEnd w:id="413"/>
      <w:r w:rsidRPr="00CA36C9">
        <w:rPr>
          <w:color w:val="000000"/>
          <w:sz w:val="28"/>
          <w:szCs w:val="28"/>
        </w:rPr>
        <w:t>2) своевременное информирование о важности вакцинирования в соответствии с рекомендациями Национального календаря профилактических прививок и по эпидемическим показаниям;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14" w:name="101756"/>
      <w:bookmarkEnd w:id="414"/>
      <w:r w:rsidRPr="00CA36C9">
        <w:rPr>
          <w:color w:val="000000"/>
          <w:sz w:val="28"/>
          <w:szCs w:val="28"/>
        </w:rPr>
        <w:t>3) информирование родителей (законных представителей) об актуальных задачах физического воспитания детей на разных возрастных этапах их развития, а также о возможностях ДО</w:t>
      </w:r>
      <w:r w:rsidR="00941D07">
        <w:rPr>
          <w:color w:val="000000"/>
          <w:sz w:val="28"/>
          <w:szCs w:val="28"/>
        </w:rPr>
        <w:t>О</w:t>
      </w:r>
      <w:r w:rsidRPr="00CA36C9">
        <w:rPr>
          <w:color w:val="000000"/>
          <w:sz w:val="28"/>
          <w:szCs w:val="28"/>
        </w:rPr>
        <w:t xml:space="preserve"> и семьи в решении данных задач;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15" w:name="101757"/>
      <w:bookmarkEnd w:id="415"/>
      <w:r w:rsidRPr="00CA36C9">
        <w:rPr>
          <w:color w:val="000000"/>
          <w:sz w:val="28"/>
          <w:szCs w:val="28"/>
        </w:rPr>
        <w:t>4) знакомство родителей (законных представителей) с оздоровительными мероприятиями, проводимыми в ДО;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16" w:name="101758"/>
      <w:bookmarkEnd w:id="416"/>
      <w:r w:rsidRPr="00CA36C9">
        <w:rPr>
          <w:color w:val="000000"/>
          <w:sz w:val="28"/>
          <w:szCs w:val="28"/>
        </w:rPr>
        <w:t>5) информирование родителей (законных представителей) о негативном влиянии на развитие детей систематического и бесконтрольного использования IT-технологий (нарушение сна, возбудимость, изменения качества памяти, внимания, мышления; проблемы социализации и общения и другое).</w:t>
      </w:r>
    </w:p>
    <w:p w:rsidR="00CA36C9" w:rsidRPr="00CA36C9" w:rsidRDefault="001C1400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17" w:name="101759"/>
      <w:bookmarkEnd w:id="417"/>
      <w:r>
        <w:rPr>
          <w:color w:val="000000"/>
          <w:sz w:val="28"/>
          <w:szCs w:val="28"/>
        </w:rPr>
        <w:t xml:space="preserve">          Ф</w:t>
      </w:r>
      <w:r w:rsidR="00CA36C9" w:rsidRPr="00CA36C9">
        <w:rPr>
          <w:color w:val="000000"/>
          <w:sz w:val="28"/>
          <w:szCs w:val="28"/>
        </w:rPr>
        <w:t>орм</w:t>
      </w:r>
      <w:r>
        <w:rPr>
          <w:color w:val="000000"/>
          <w:sz w:val="28"/>
          <w:szCs w:val="28"/>
        </w:rPr>
        <w:t>ы</w:t>
      </w:r>
      <w:r w:rsidR="00CA36C9" w:rsidRPr="00CA36C9">
        <w:rPr>
          <w:color w:val="000000"/>
          <w:sz w:val="28"/>
          <w:szCs w:val="28"/>
        </w:rPr>
        <w:t xml:space="preserve"> (групповы</w:t>
      </w:r>
      <w:r>
        <w:rPr>
          <w:color w:val="000000"/>
          <w:sz w:val="28"/>
          <w:szCs w:val="28"/>
        </w:rPr>
        <w:t>е</w:t>
      </w:r>
      <w:r w:rsidR="00941D07">
        <w:rPr>
          <w:color w:val="000000"/>
          <w:sz w:val="28"/>
          <w:szCs w:val="28"/>
        </w:rPr>
        <w:t xml:space="preserve"> и </w:t>
      </w:r>
      <w:r w:rsidR="00CA36C9" w:rsidRPr="00CA36C9">
        <w:rPr>
          <w:color w:val="000000"/>
          <w:sz w:val="28"/>
          <w:szCs w:val="28"/>
        </w:rPr>
        <w:t xml:space="preserve"> индивидуальны</w:t>
      </w:r>
      <w:r>
        <w:rPr>
          <w:color w:val="000000"/>
          <w:sz w:val="28"/>
          <w:szCs w:val="28"/>
        </w:rPr>
        <w:t>е),</w:t>
      </w:r>
      <w:r w:rsidR="00CA36C9" w:rsidRPr="00CA36C9">
        <w:rPr>
          <w:color w:val="000000"/>
          <w:sz w:val="28"/>
          <w:szCs w:val="28"/>
        </w:rPr>
        <w:t>метод</w:t>
      </w:r>
      <w:r>
        <w:rPr>
          <w:color w:val="000000"/>
          <w:sz w:val="28"/>
          <w:szCs w:val="28"/>
        </w:rPr>
        <w:t>ы</w:t>
      </w:r>
      <w:r w:rsidR="00CA36C9" w:rsidRPr="00CA36C9">
        <w:rPr>
          <w:color w:val="000000"/>
          <w:sz w:val="28"/>
          <w:szCs w:val="28"/>
        </w:rPr>
        <w:t>, прием</w:t>
      </w:r>
      <w:r>
        <w:rPr>
          <w:color w:val="000000"/>
          <w:sz w:val="28"/>
          <w:szCs w:val="28"/>
        </w:rPr>
        <w:t>ы</w:t>
      </w:r>
      <w:r w:rsidR="00CA36C9" w:rsidRPr="00CA36C9">
        <w:rPr>
          <w:color w:val="000000"/>
          <w:sz w:val="28"/>
          <w:szCs w:val="28"/>
        </w:rPr>
        <w:t xml:space="preserve"> и способ</w:t>
      </w:r>
      <w:r>
        <w:rPr>
          <w:color w:val="000000"/>
          <w:sz w:val="28"/>
          <w:szCs w:val="28"/>
        </w:rPr>
        <w:t>ы</w:t>
      </w:r>
      <w:r w:rsidR="00CA36C9" w:rsidRPr="00CA36C9">
        <w:rPr>
          <w:color w:val="000000"/>
          <w:sz w:val="28"/>
          <w:szCs w:val="28"/>
        </w:rPr>
        <w:t xml:space="preserve"> взаимодействия с родителями (законными представителями):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18" w:name="101761"/>
      <w:bookmarkEnd w:id="418"/>
      <w:r w:rsidRPr="00CA36C9">
        <w:rPr>
          <w:color w:val="000000"/>
          <w:sz w:val="28"/>
          <w:szCs w:val="28"/>
        </w:rPr>
        <w:t xml:space="preserve">1) диагностико-аналитическое направление реализуется через опросы, социологические срезы, </w:t>
      </w:r>
      <w:r w:rsidR="001C1400">
        <w:rPr>
          <w:color w:val="000000"/>
          <w:sz w:val="28"/>
          <w:szCs w:val="28"/>
        </w:rPr>
        <w:t>«</w:t>
      </w:r>
      <w:r w:rsidRPr="00CA36C9">
        <w:rPr>
          <w:color w:val="000000"/>
          <w:sz w:val="28"/>
          <w:szCs w:val="28"/>
        </w:rPr>
        <w:t>почтовый ящик</w:t>
      </w:r>
      <w:r w:rsidR="001C1400">
        <w:rPr>
          <w:color w:val="000000"/>
          <w:sz w:val="28"/>
          <w:szCs w:val="28"/>
        </w:rPr>
        <w:t>»</w:t>
      </w:r>
      <w:r w:rsidRPr="00CA36C9">
        <w:rPr>
          <w:color w:val="000000"/>
          <w:sz w:val="28"/>
          <w:szCs w:val="28"/>
        </w:rPr>
        <w:t>, педагогические беседы с родителями (законными представителями); дни открытых дверей, открытые просмотры занятий и других видов деятельности детей и так далее;</w:t>
      </w:r>
    </w:p>
    <w:p w:rsidR="007A4A43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19" w:name="101762"/>
      <w:bookmarkEnd w:id="419"/>
      <w:r w:rsidRPr="00CA36C9">
        <w:rPr>
          <w:color w:val="000000"/>
          <w:sz w:val="28"/>
          <w:szCs w:val="28"/>
        </w:rPr>
        <w:t>2) просветительское и консультационное направления реализуются через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CA36C9">
        <w:rPr>
          <w:color w:val="000000"/>
          <w:sz w:val="28"/>
          <w:szCs w:val="28"/>
        </w:rPr>
        <w:t>групповые родительские собрания, круглые столы, семинары-практикумы, тренинги и ролевые игры, консультации, и другое; информационные проспекты, стенды, ширмы, папки-передвижки для родит</w:t>
      </w:r>
      <w:r w:rsidR="00ED08CB">
        <w:rPr>
          <w:color w:val="000000"/>
          <w:sz w:val="28"/>
          <w:szCs w:val="28"/>
        </w:rPr>
        <w:t xml:space="preserve">елей (законных представителей); </w:t>
      </w:r>
      <w:r w:rsidRPr="00CA36C9">
        <w:rPr>
          <w:color w:val="000000"/>
          <w:sz w:val="28"/>
          <w:szCs w:val="28"/>
        </w:rPr>
        <w:t>педагогические библиотеки для родителей (законных представителей); сайты ДО и социальные группы в сети Интернет; фотографии, выставки детских работ, совместных работ родителей (законных представителей) и детей. Включают также и досуговую форму - совместные праздники и вечера, семейные спортивные и тематические мероприятия, тематические досуги, знакомство с семейными традициями и другое.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20" w:name="101763"/>
      <w:bookmarkEnd w:id="420"/>
      <w:r w:rsidRPr="00CA36C9">
        <w:rPr>
          <w:color w:val="000000"/>
          <w:sz w:val="28"/>
          <w:szCs w:val="28"/>
        </w:rPr>
        <w:t xml:space="preserve"> Для вовлечения родителей (законных представителей) в образовательную деятельность использ</w:t>
      </w:r>
      <w:r w:rsidR="007A6BF7">
        <w:rPr>
          <w:color w:val="000000"/>
          <w:sz w:val="28"/>
          <w:szCs w:val="28"/>
        </w:rPr>
        <w:t>уются</w:t>
      </w:r>
      <w:r w:rsidRPr="00CA36C9">
        <w:rPr>
          <w:color w:val="000000"/>
          <w:sz w:val="28"/>
          <w:szCs w:val="28"/>
        </w:rPr>
        <w:t xml:space="preserve"> специально </w:t>
      </w:r>
      <w:r w:rsidR="00ED08CB">
        <w:rPr>
          <w:color w:val="000000"/>
          <w:sz w:val="28"/>
          <w:szCs w:val="28"/>
        </w:rPr>
        <w:t xml:space="preserve">подобранные </w:t>
      </w:r>
      <w:r w:rsidRPr="00CA36C9">
        <w:rPr>
          <w:color w:val="000000"/>
          <w:sz w:val="28"/>
          <w:szCs w:val="28"/>
        </w:rPr>
        <w:t xml:space="preserve">дидактические материалы для организации совместной деятельности родителей (законных представителей) </w:t>
      </w:r>
      <w:r w:rsidRPr="00CA36C9">
        <w:rPr>
          <w:color w:val="000000"/>
          <w:sz w:val="28"/>
          <w:szCs w:val="28"/>
        </w:rPr>
        <w:lastRenderedPageBreak/>
        <w:t>с детьми в семейных условиях в соответствии с образовательными задачами, реализуемыми в ДО. Эти материалы сопровожда</w:t>
      </w:r>
      <w:r w:rsidR="007A6BF7">
        <w:rPr>
          <w:color w:val="000000"/>
          <w:sz w:val="28"/>
          <w:szCs w:val="28"/>
        </w:rPr>
        <w:t>ют</w:t>
      </w:r>
      <w:r w:rsidRPr="00CA36C9">
        <w:rPr>
          <w:color w:val="000000"/>
          <w:sz w:val="28"/>
          <w:szCs w:val="28"/>
        </w:rPr>
        <w:t>ся подробными инструкциями по их использованию и рекомендациями по построению взаимодействия с ребенком (с учетом возрастных особенностей). Кроме того, использ</w:t>
      </w:r>
      <w:r w:rsidR="007A6BF7">
        <w:rPr>
          <w:color w:val="000000"/>
          <w:sz w:val="28"/>
          <w:szCs w:val="28"/>
        </w:rPr>
        <w:t>уется</w:t>
      </w:r>
      <w:r w:rsidRPr="00CA36C9">
        <w:rPr>
          <w:color w:val="000000"/>
          <w:sz w:val="28"/>
          <w:szCs w:val="28"/>
        </w:rPr>
        <w:t xml:space="preserve"> воспитательный потенциал семьи для решения образовательных задач, привлекая родителей (законных представителей) к участию в образовательных мероприятиях, направленных на решение познавательных и воспитательных задач.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21" w:name="101764"/>
      <w:bookmarkEnd w:id="421"/>
      <w:r w:rsidRPr="00CA36C9">
        <w:rPr>
          <w:color w:val="000000"/>
          <w:sz w:val="28"/>
          <w:szCs w:val="28"/>
        </w:rPr>
        <w:t xml:space="preserve"> Незаменимой формой установления доверительного делового контакта между семьей и ДО является диалог педагога и родителей (законных представителей). Диалог позволяет совместно анализировать поведение или проблемы ребенка, выяснять причины проблем и искать подходящие возможности, ресурсы семьи и пути их решения. В диалоге проходит просвещение родителей (законных представителей), их консультирование по вопросам выбора оптимального образовательного маршрута для конкретного ребенка, а также согласование совместных действий, которые могут быть предприняты со стороны ДО</w:t>
      </w:r>
      <w:r w:rsidR="00941D07">
        <w:rPr>
          <w:color w:val="000000"/>
          <w:sz w:val="28"/>
          <w:szCs w:val="28"/>
        </w:rPr>
        <w:t>О</w:t>
      </w:r>
      <w:r w:rsidRPr="00CA36C9">
        <w:rPr>
          <w:color w:val="000000"/>
          <w:sz w:val="28"/>
          <w:szCs w:val="28"/>
        </w:rPr>
        <w:t xml:space="preserve"> и семьи для разрешения возможных проблем и трудностей ребенка в освоении образовательной программы.</w:t>
      </w:r>
    </w:p>
    <w:p w:rsidR="00CA36C9" w:rsidRPr="00CA36C9" w:rsidRDefault="00CA36C9" w:rsidP="00C25AB2">
      <w:pPr>
        <w:pStyle w:val="pboth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22" w:name="101765"/>
      <w:bookmarkEnd w:id="422"/>
      <w:r w:rsidRPr="00CA36C9">
        <w:rPr>
          <w:color w:val="000000"/>
          <w:sz w:val="28"/>
          <w:szCs w:val="28"/>
        </w:rPr>
        <w:t>Сочетание традиционных и инновационных технологий сотрудничества позвол</w:t>
      </w:r>
      <w:r w:rsidR="007A6BF7">
        <w:rPr>
          <w:color w:val="000000"/>
          <w:sz w:val="28"/>
          <w:szCs w:val="28"/>
        </w:rPr>
        <w:t>яет</w:t>
      </w:r>
      <w:r w:rsidRPr="00CA36C9">
        <w:rPr>
          <w:color w:val="000000"/>
          <w:sz w:val="28"/>
          <w:szCs w:val="28"/>
        </w:rPr>
        <w:t xml:space="preserve"> устанавливать доверительные и партнерские отношения с родителями (законными представителями), эффективно осуществлять просветительскую деятельность и достигать основные цели взаимодействия с родителями (законными представителями) детей дошкольного возраста.</w:t>
      </w:r>
    </w:p>
    <w:p w:rsidR="00773CA4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ED3382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08CB">
        <w:rPr>
          <w:rFonts w:ascii="Times New Roman" w:hAnsi="Times New Roman" w:cs="Times New Roman"/>
          <w:b/>
          <w:sz w:val="28"/>
          <w:szCs w:val="28"/>
        </w:rPr>
        <w:t>2.2.2.10.Направления и задачи коррекционно-развивающей работы</w:t>
      </w:r>
    </w:p>
    <w:p w:rsidR="00773CA4" w:rsidRPr="00ED08CB" w:rsidRDefault="00773CA4" w:rsidP="00C25AB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Коррекционно-развивающая работа представляет собой комплекс мер по психолого-педагогическому сопровождению, включающий психолого-педагогическое обследование воспитанников, проведение индивидуальных и групповых коррекционно-развивающих занятий, а также мониторинг динамики их развития.</w:t>
      </w:r>
    </w:p>
    <w:p w:rsidR="00773CA4" w:rsidRPr="00ED08CB" w:rsidRDefault="00773CA4" w:rsidP="00C25AB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b/>
          <w:sz w:val="28"/>
          <w:szCs w:val="28"/>
        </w:rPr>
        <w:t>Цель программы</w:t>
      </w:r>
      <w:r w:rsidRPr="00ED08CB">
        <w:rPr>
          <w:rFonts w:ascii="Times New Roman" w:hAnsi="Times New Roman" w:cs="Times New Roman"/>
          <w:sz w:val="28"/>
          <w:szCs w:val="28"/>
        </w:rPr>
        <w:t>:</w:t>
      </w:r>
    </w:p>
    <w:p w:rsidR="007A4A43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Программа коррекционно-развивающей работы (далее – Программа КРР) в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соответствии с требованиями ФГОС ДО направлена на выявление и удовлетворение особых (индивидуальных) образовательных потребностей воспитанников дошкольного возраста.</w:t>
      </w:r>
    </w:p>
    <w:p w:rsidR="00773CA4" w:rsidRPr="00ED08CB" w:rsidRDefault="00773CA4" w:rsidP="00C25AB2">
      <w:pPr>
        <w:pStyle w:val="ab"/>
        <w:spacing w:line="240" w:lineRule="auto"/>
        <w:ind w:firstLine="567"/>
        <w:rPr>
          <w:rFonts w:ascii="Times New Roman" w:hAnsi="Times New Roman" w:cs="Times New Roman"/>
          <w:color w:val="auto"/>
          <w:sz w:val="28"/>
          <w:szCs w:val="28"/>
        </w:rPr>
      </w:pPr>
      <w:r w:rsidRPr="00ED08CB">
        <w:rPr>
          <w:rFonts w:ascii="Times New Roman" w:hAnsi="Times New Roman" w:cs="Times New Roman"/>
          <w:b/>
          <w:bCs/>
          <w:color w:val="auto"/>
          <w:sz w:val="28"/>
          <w:szCs w:val="28"/>
        </w:rPr>
        <w:t>Задачи программы: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определение особых (индивидуальных) образовательных потребностей воспитанников, в том числе с трудностями освоения федеральной образовательной программы и социализации в ДО;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своевременное выявление детей с трудностями адаптации, обусловленными различными причинами;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осуществление индивидуально ориентированной психолого-педагогической помощи воспитанникам с учетом особенностей психического и (или) физического развития, индивидуальных возможностей и потребностей в соответствии с рекомендациями психолого-педагогического консилиума ДО (ПП</w:t>
      </w:r>
      <w:r w:rsidR="00D95868">
        <w:rPr>
          <w:rFonts w:ascii="Times New Roman" w:hAnsi="Times New Roman" w:cs="Times New Roman"/>
          <w:sz w:val="28"/>
          <w:szCs w:val="28"/>
        </w:rPr>
        <w:t>К</w:t>
      </w:r>
      <w:r w:rsidRPr="00ED08CB">
        <w:rPr>
          <w:rFonts w:ascii="Times New Roman" w:hAnsi="Times New Roman" w:cs="Times New Roman"/>
          <w:sz w:val="28"/>
          <w:szCs w:val="28"/>
        </w:rPr>
        <w:t>);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lastRenderedPageBreak/>
        <w:t>оказание родителям (законным представителям) обучающихся консультативной психолого-педагогической помощи по вопросам развития и воспитания детей дошкольного возраста;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реализация комплекса индивидуально ориентированных мер по ослаблению, снижению или устранению отклонений в развитии и проблем поведения.</w:t>
      </w:r>
    </w:p>
    <w:p w:rsidR="00773CA4" w:rsidRPr="00ED08CB" w:rsidRDefault="00773CA4" w:rsidP="00C25AB2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08CB">
        <w:rPr>
          <w:rFonts w:ascii="Times New Roman" w:hAnsi="Times New Roman" w:cs="Times New Roman"/>
          <w:b/>
          <w:sz w:val="28"/>
          <w:szCs w:val="28"/>
        </w:rPr>
        <w:t>Форма реализации программы КРР</w:t>
      </w:r>
    </w:p>
    <w:p w:rsidR="00773CA4" w:rsidRPr="00ED08CB" w:rsidRDefault="00773CA4" w:rsidP="00C25AB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Коррекционно-развивающая работа реализуется в форме фронтальных, подгрупповых или индивидуальных коррекционно-развивающих занятий. Выбор конкретной программы коррекционно-развивающих занятий, их количественное соотношение определяется самостоятельно, исходя из психофизических особенностей и особых образовательных потребностей обучающихся.</w:t>
      </w:r>
    </w:p>
    <w:p w:rsidR="00773CA4" w:rsidRPr="00ED08CB" w:rsidRDefault="00773CA4" w:rsidP="00C25AB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 xml:space="preserve">Содержание коррекционно-развивающей работы для каждого обучающегося определяется с учетом его особых образовательных потребностей на основе рекомендаций психолого-педагогического консилиума образовательной организации.  </w:t>
      </w:r>
    </w:p>
    <w:p w:rsidR="00773CA4" w:rsidRPr="00ED08CB" w:rsidRDefault="00773CA4" w:rsidP="00C25AB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b/>
          <w:sz w:val="28"/>
          <w:szCs w:val="28"/>
        </w:rPr>
        <w:t>Программа КРР Организации включает</w:t>
      </w:r>
      <w:r w:rsidRPr="00ED08CB">
        <w:rPr>
          <w:rFonts w:ascii="Times New Roman" w:hAnsi="Times New Roman" w:cs="Times New Roman"/>
          <w:sz w:val="28"/>
          <w:szCs w:val="28"/>
        </w:rPr>
        <w:t>: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 xml:space="preserve">план диагностических и коррекционно-развивающих мероприятий; 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 xml:space="preserve">рабочие программы коррекционно /развивающей работы с детьми с разными образовательными потребностями и разными стартовыми условиями освоения образовательной программы (уточнить в соответствии с целевыми группами); 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методический инструментарий для реализации диагностических, коррекционно-развивающих и просветительских задач программы КРР.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73CA4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08CB">
        <w:rPr>
          <w:rFonts w:ascii="Times New Roman" w:hAnsi="Times New Roman" w:cs="Times New Roman"/>
          <w:b/>
          <w:sz w:val="28"/>
          <w:szCs w:val="28"/>
        </w:rPr>
        <w:t>Содержание коррекционно-развивающей работы</w:t>
      </w:r>
    </w:p>
    <w:p w:rsidR="00773CA4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CA4" w:rsidRPr="00ED08CB" w:rsidRDefault="00773CA4" w:rsidP="00C25AB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 xml:space="preserve">Диагностическая работа включает: 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своевременное выявление детей, нуждающихся в специализированной помощи и психолого-педагогическом сопровождении;</w:t>
      </w:r>
    </w:p>
    <w:p w:rsidR="00773CA4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раннюю (с первых дней пребывания обучающегося в образовательной организации) диагностику отклонений в развитии и анализ причин трудностей адаптации;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комплексный сбор сведений об обучающемся на основании диагностической информации от специалистов разного профиля;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определение уровня актуального и зоны ближайшего развития обучающегося с ОВЗ, с трудностями в обучении и социализации, выявление его резервных возможностей;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изучение уровня общего и речевого развития обучающихся (с учетом особенностей нозологической группы), возможностей вербальной и невербальной коммуникации со сверстниками и взрослыми;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изучение развития эмоционально-волевой сферы и личностных особенностей обучающихся;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изучение индивидуальных образовательных и социально-коммуникативных потребностей обучающихся;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изучение социальной ситуации развития и условий семейного воспитания ребенка;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изучение адаптивных возможностей и уровня адаптации обучающегося;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lastRenderedPageBreak/>
        <w:t>по одаренности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по билингвизму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по девиации</w:t>
      </w:r>
    </w:p>
    <w:p w:rsidR="00773CA4" w:rsidRPr="00ED08CB" w:rsidRDefault="00773CA4" w:rsidP="00C25AB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Коррекционно-развивающая работа включает: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выбор оптимальных для развития обучающегося коррекционно-развивающих программ/методик психолого-педагогического сопровождения в соответствии с его особыми (индивидуальными) образовательными потребностями;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организацию и проведение специалистами индивидуальных и групповых коррекционно-развивающих занятий, необходимых для преодоления нарушений поведения и развития,  трудностей в освоении образовательной программы и социализации;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коррекцию и развитие высших психических функций;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развитие эмоционально-волевой и личностной сферы обучающегося и психокоррекцию его поведения;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развитие коммуникативной компетентности обучающихся, их социального и эмоционального интеллекта;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коррекцию и развитие психомоторной сферы, координации и регуляции движений;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по одаренности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по билингвизму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по девиациям</w:t>
      </w:r>
    </w:p>
    <w:p w:rsidR="00773CA4" w:rsidRPr="00ED08CB" w:rsidRDefault="00773CA4" w:rsidP="00C25AB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Консультативная работа включает: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разработку совместных рекомендаций по основным направлениям работы с обучающимся с трудностями в обучении и социализации, единых для всех участников образовательных отношений;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консультирование специалистами педагогов по выбору индивидуально ориентированных методов и приемов работы с обучающимся;</w:t>
      </w:r>
    </w:p>
    <w:p w:rsidR="00773CA4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консультативную помощь семье в вопросах выбора стратегии воспитания и приемов коррекционно-развивающей работы с ребенком.</w:t>
      </w:r>
    </w:p>
    <w:p w:rsidR="00773CA4" w:rsidRDefault="00773CA4" w:rsidP="007A4A43">
      <w:pPr>
        <w:tabs>
          <w:tab w:val="left" w:pos="851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Информационно-просветительская работа предусматривает:</w:t>
      </w:r>
    </w:p>
    <w:p w:rsidR="00773CA4" w:rsidRPr="00ED08CB" w:rsidRDefault="00773CA4" w:rsidP="007A4A43">
      <w:pPr>
        <w:tabs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 xml:space="preserve">различные формы просветительской деятельности (лекции, беседы, информационные стенды, печатные материалы, электронные ресурсы), направленные на разъяснение участникам образовательных отношений — обучающимся (как имеющим, так и не имеющим недостатки </w:t>
      </w:r>
      <w:r w:rsidRPr="00ED08CB">
        <w:rPr>
          <w:rFonts w:ascii="Times New Roman" w:hAnsi="Times New Roman" w:cs="Times New Roman"/>
          <w:sz w:val="28"/>
          <w:szCs w:val="28"/>
        </w:rPr>
        <w:br/>
        <w:t>в развитии), их родителям (законным представителям), педагогическим работникам — вопросов, связанных с особенностями образовательного процесса и психолого-педагогического сопровождения обучающихся, в том числе с ОВЗ, трудностями в обучении и социализации;</w:t>
      </w:r>
    </w:p>
    <w:p w:rsidR="00773CA4" w:rsidRPr="00ED08CB" w:rsidRDefault="00773CA4" w:rsidP="00C25AB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</w:rPr>
        <w:t>проведение тематических выступлений, онлайн-консультаций для педагогов и родителей по разъяснению индивидуально-типологических особенностей различных категорий обучающихся, в том числе с ОВЗ, трудностями в обучении и социализации.</w:t>
      </w:r>
    </w:p>
    <w:p w:rsidR="00773CA4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CA4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08CB">
        <w:rPr>
          <w:rFonts w:ascii="Times New Roman" w:hAnsi="Times New Roman" w:cs="Times New Roman"/>
          <w:b/>
          <w:sz w:val="28"/>
          <w:szCs w:val="28"/>
        </w:rPr>
        <w:t>Особенности реализации Программы КРР с воспитанниками  с ОВЗ</w:t>
      </w:r>
    </w:p>
    <w:p w:rsidR="00773CA4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08C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Реализация КРР с обучающимися с ОВЗ и детьми-инвалидами согласно нозологическим группам осуществляется в соответствии с </w:t>
      </w:r>
      <w:r w:rsidRPr="00ED08C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Федеральной </w:t>
      </w:r>
      <w:r w:rsidRPr="00ED08C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lastRenderedPageBreak/>
        <w:t>адаптированной образовательной программой дошкольного образования.</w:t>
      </w:r>
      <w:r w:rsidRPr="00ED08C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КРР с обучающимися с ОВЗ и детьми-инвалидами должна предусматривать предупреждение вторичных биологических и социальных отклонений в развитии, затрудняющих образование и социализацию обучающихся, коррекцию нарушений психического и физического развития средствами коррекционной педагогики, специальной психологии и медицины; формирование у обучающихся механизмов компенсации дефицитарных функций, не поддающихся коррекции, в том числе с использованием ассистивных технологий.</w:t>
      </w:r>
    </w:p>
    <w:p w:rsidR="00773CA4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CA4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08CB">
        <w:rPr>
          <w:rFonts w:ascii="Times New Roman" w:hAnsi="Times New Roman" w:cs="Times New Roman"/>
          <w:b/>
          <w:sz w:val="28"/>
          <w:szCs w:val="28"/>
        </w:rPr>
        <w:t>Особенности и задачи реализации Программы КРР с воспитанниками  целевых групп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r w:rsidRPr="00ED08CB">
        <w:rPr>
          <w:sz w:val="28"/>
          <w:szCs w:val="28"/>
        </w:rPr>
        <w:t xml:space="preserve">         КРР в ДО направлено на обеспечение коррекции нарушений развития у различных категорий детей (целевые группы), включая детей с ООП, в том числе детей с ОВЗ и детей-инвалидов; оказание им квалифицированной помощи в освоении Программы, их разностороннее развитие с учетом возрастных и индивидуальных особенностей, социальной адаптации.</w:t>
      </w:r>
      <w:bookmarkStart w:id="423" w:name="101768"/>
      <w:bookmarkEnd w:id="423"/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r w:rsidRPr="00ED08CB">
        <w:rPr>
          <w:sz w:val="28"/>
          <w:szCs w:val="28"/>
        </w:rPr>
        <w:t xml:space="preserve">          КРР объединяет комплекс мер по психолого-педагогическому сопровождению обучающихся, включающий психолого-педагогическое обследование, проведение индивидуальных и групповых коррекционно-развивающих занятий, а также мониторинг динамики их развития. КРР в ДОУ осуществляют педагоги, педагоги-психологи, учителя-дефектологи, учителя-логопеды и другие квалифицированные специалисты.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24" w:name="101769"/>
      <w:bookmarkEnd w:id="424"/>
      <w:r w:rsidRPr="00ED08CB">
        <w:rPr>
          <w:sz w:val="28"/>
          <w:szCs w:val="28"/>
        </w:rPr>
        <w:t xml:space="preserve">       ДО имеет право и возможность разработать программу КРР в соответствии с ФГОС ДО, которая может включать: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25" w:name="101770"/>
      <w:bookmarkEnd w:id="425"/>
      <w:r w:rsidRPr="00ED08CB">
        <w:rPr>
          <w:sz w:val="28"/>
          <w:szCs w:val="28"/>
        </w:rPr>
        <w:t>план диагностических и коррекционно-развивающих мероприятий;</w:t>
      </w:r>
    </w:p>
    <w:p w:rsidR="00773CA4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26" w:name="101771"/>
      <w:bookmarkEnd w:id="426"/>
      <w:r w:rsidRPr="00ED08CB">
        <w:rPr>
          <w:sz w:val="28"/>
          <w:szCs w:val="28"/>
        </w:rPr>
        <w:t>рабочие программы КРР с обучающимися различных целевых групп, имеющих различные ООП и стартовые условия освоения Программы;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27" w:name="101772"/>
      <w:bookmarkEnd w:id="427"/>
      <w:r w:rsidRPr="00ED08CB">
        <w:rPr>
          <w:sz w:val="28"/>
          <w:szCs w:val="28"/>
        </w:rPr>
        <w:t>методический инструментарий для реализации диагностических, коррекционно-развивающих и просветительских задач программы КРР.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28" w:name="101773"/>
      <w:bookmarkEnd w:id="428"/>
      <w:r w:rsidRPr="00ED08CB">
        <w:rPr>
          <w:sz w:val="28"/>
          <w:szCs w:val="28"/>
        </w:rPr>
        <w:t xml:space="preserve">       Задачи КРР на уровне ДО: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29" w:name="101774"/>
      <w:bookmarkEnd w:id="429"/>
      <w:r w:rsidRPr="00ED08CB">
        <w:rPr>
          <w:sz w:val="28"/>
          <w:szCs w:val="28"/>
        </w:rPr>
        <w:t>определение ООП обучающихся, в том числе с трудностями освоени</w:t>
      </w:r>
      <w:r w:rsidR="00ED08CB">
        <w:rPr>
          <w:sz w:val="28"/>
          <w:szCs w:val="28"/>
        </w:rPr>
        <w:t>я программы и социализации в ДО</w:t>
      </w:r>
      <w:r w:rsidRPr="00ED08CB">
        <w:rPr>
          <w:sz w:val="28"/>
          <w:szCs w:val="28"/>
        </w:rPr>
        <w:t>;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30" w:name="101775"/>
      <w:bookmarkEnd w:id="430"/>
      <w:r w:rsidRPr="00ED08CB">
        <w:rPr>
          <w:sz w:val="28"/>
          <w:szCs w:val="28"/>
        </w:rPr>
        <w:t>своевременное выявление обучающихся с трудностями социальной адаптации, обусловленными различными причинами;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31" w:name="101776"/>
      <w:bookmarkEnd w:id="431"/>
      <w:r w:rsidRPr="00ED08CB">
        <w:rPr>
          <w:sz w:val="28"/>
          <w:szCs w:val="28"/>
        </w:rPr>
        <w:t>осуществление индивидуально ориентированной психолого-педагогической помощи обучающимся с учетом особенностей их психического и (или) физического развития, индивидуальных возможностей и потребностей (в соответствии с рекомендациями психолого-медико-педагогической комиссии или психолого-педагогического консилиума образовательной организации (далее - ППК);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32" w:name="101777"/>
      <w:bookmarkEnd w:id="432"/>
      <w:r w:rsidRPr="00ED08CB">
        <w:rPr>
          <w:sz w:val="28"/>
          <w:szCs w:val="28"/>
        </w:rPr>
        <w:t>оказание родителям (законным представителям) обучающихся консультативной психолого-педагогической помощи по вопросам развития и воспитания детей дошкольного возраста;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33" w:name="101778"/>
      <w:bookmarkEnd w:id="433"/>
      <w:r w:rsidRPr="00ED08CB">
        <w:rPr>
          <w:sz w:val="28"/>
          <w:szCs w:val="28"/>
        </w:rPr>
        <w:t>содействие поиску и отбору одаренных обучающихся, их творческому развитию;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34" w:name="101779"/>
      <w:bookmarkEnd w:id="434"/>
      <w:r w:rsidRPr="00ED08CB">
        <w:rPr>
          <w:sz w:val="28"/>
          <w:szCs w:val="28"/>
        </w:rPr>
        <w:t>выявление детей с проблемами развития эмоциональной и интеллектуальной сферы;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35" w:name="101780"/>
      <w:bookmarkEnd w:id="435"/>
      <w:r w:rsidRPr="00ED08CB">
        <w:rPr>
          <w:sz w:val="28"/>
          <w:szCs w:val="28"/>
        </w:rPr>
        <w:lastRenderedPageBreak/>
        <w:t>реализация комплекса индивидуально ориентированных мер по ослаблению, снижению или устранению отклонений в развитии и проблем поведения.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36" w:name="101781"/>
      <w:bookmarkEnd w:id="436"/>
      <w:r w:rsidRPr="00ED08CB">
        <w:rPr>
          <w:sz w:val="28"/>
          <w:szCs w:val="28"/>
        </w:rPr>
        <w:t xml:space="preserve">         КРР организуется: по обоснованному запросу педагогов и родителей (законных представителей); на основании результатов психологической диагностики; на основании рекомендаций ППК.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37" w:name="101782"/>
      <w:bookmarkEnd w:id="437"/>
      <w:r w:rsidRPr="00ED08CB">
        <w:rPr>
          <w:sz w:val="28"/>
          <w:szCs w:val="28"/>
        </w:rPr>
        <w:t xml:space="preserve">          КРР в ДО реализуется в форме групповых и (или) индивидуальных коррекционно-развивающих занятий. Выбор конкретной программы коррекционно-развивающих мероприятий, их количестве, форме организации, методов и техноло</w:t>
      </w:r>
      <w:r w:rsidR="00ED08CB">
        <w:rPr>
          <w:sz w:val="28"/>
          <w:szCs w:val="28"/>
        </w:rPr>
        <w:t xml:space="preserve">гий реализации определяется ДО </w:t>
      </w:r>
      <w:r w:rsidRPr="00ED08CB">
        <w:rPr>
          <w:sz w:val="28"/>
          <w:szCs w:val="28"/>
        </w:rPr>
        <w:t>самостоятельно, исходя из возрастных особенностей и ООП обучающихся.</w:t>
      </w:r>
    </w:p>
    <w:p w:rsidR="005D00AB" w:rsidRPr="00ED08CB" w:rsidRDefault="005D00AB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38" w:name="101783"/>
      <w:bookmarkEnd w:id="438"/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r w:rsidRPr="00ED08CB">
        <w:rPr>
          <w:sz w:val="28"/>
          <w:szCs w:val="28"/>
        </w:rPr>
        <w:t>Содержание КРР для каждого обучающегося определяется с учетом его ООП на основе рекомендаций П</w:t>
      </w:r>
      <w:r w:rsidR="005D00AB" w:rsidRPr="00ED08CB">
        <w:rPr>
          <w:sz w:val="28"/>
          <w:szCs w:val="28"/>
        </w:rPr>
        <w:t>П</w:t>
      </w:r>
      <w:r w:rsidRPr="00ED08CB">
        <w:rPr>
          <w:sz w:val="28"/>
          <w:szCs w:val="28"/>
        </w:rPr>
        <w:t>К ДО.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39" w:name="101784"/>
      <w:bookmarkEnd w:id="439"/>
      <w:r w:rsidRPr="00ED08CB">
        <w:rPr>
          <w:sz w:val="28"/>
          <w:szCs w:val="28"/>
        </w:rPr>
        <w:t>В образовательной практике определяются нижеследующие категории целевых групп обучающихся для оказания им адресной психологической помощи и включения их в программы психолого-педагогического сопровождения: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40" w:name="101785"/>
      <w:bookmarkEnd w:id="440"/>
      <w:r w:rsidRPr="00ED08CB">
        <w:rPr>
          <w:sz w:val="28"/>
          <w:szCs w:val="28"/>
        </w:rPr>
        <w:t>1) нормотипичные дети с нормативным кризисом развития;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41" w:name="101786"/>
      <w:bookmarkEnd w:id="441"/>
      <w:r w:rsidRPr="00ED08CB">
        <w:rPr>
          <w:sz w:val="28"/>
          <w:szCs w:val="28"/>
        </w:rPr>
        <w:t>2) обучающиеся с ООП: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42" w:name="101787"/>
      <w:bookmarkEnd w:id="442"/>
      <w:r w:rsidRPr="00ED08CB">
        <w:rPr>
          <w:sz w:val="28"/>
          <w:szCs w:val="28"/>
        </w:rPr>
        <w:t>с ОВЗ и (или) инвалидностью, получившие статус в порядке, установленном законодательством Российской Федерации;</w:t>
      </w:r>
    </w:p>
    <w:p w:rsidR="007A4A43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43" w:name="101788"/>
      <w:bookmarkEnd w:id="443"/>
      <w:r w:rsidRPr="00ED08CB">
        <w:rPr>
          <w:sz w:val="28"/>
          <w:szCs w:val="28"/>
        </w:rPr>
        <w:t xml:space="preserve">обучающиеся по индивидуальному учебному плану (учебному расписанию) на основании медицинского заключения (дети, находящиеся под диспансерным наблюдением, в том числе часто болеющие дети); часто болеющие дети характеризуются повышенной заболеваемостью острыми респираторными инфекциями, которые не связаны с врожденными и наследственными </w:t>
      </w:r>
    </w:p>
    <w:p w:rsidR="00773CA4" w:rsidRPr="00ED08CB" w:rsidRDefault="00773CA4" w:rsidP="007A4A43">
      <w:pPr>
        <w:pStyle w:val="pboth"/>
        <w:spacing w:before="0" w:beforeAutospacing="0" w:after="0" w:afterAutospacing="0"/>
        <w:rPr>
          <w:sz w:val="28"/>
          <w:szCs w:val="28"/>
        </w:rPr>
      </w:pPr>
      <w:r w:rsidRPr="00ED08CB">
        <w:rPr>
          <w:sz w:val="28"/>
          <w:szCs w:val="28"/>
        </w:rPr>
        <w:t>состояниями, приводящими к большому количеству пропусков ре</w:t>
      </w:r>
      <w:r w:rsidR="007A4A43">
        <w:rPr>
          <w:sz w:val="28"/>
          <w:szCs w:val="28"/>
        </w:rPr>
        <w:t xml:space="preserve">бенком в </w:t>
      </w:r>
      <w:r w:rsidRPr="00ED08CB">
        <w:rPr>
          <w:sz w:val="28"/>
          <w:szCs w:val="28"/>
        </w:rPr>
        <w:t>посещении ДО;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44" w:name="101789"/>
      <w:bookmarkEnd w:id="444"/>
      <w:r w:rsidRPr="00ED08CB">
        <w:rPr>
          <w:sz w:val="28"/>
          <w:szCs w:val="28"/>
        </w:rPr>
        <w:t>обучающиеся, испытывающие трудности в освоении образовательных программ, развитии, социальной адаптации;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45" w:name="101790"/>
      <w:bookmarkEnd w:id="445"/>
      <w:r w:rsidRPr="00ED08CB">
        <w:rPr>
          <w:sz w:val="28"/>
          <w:szCs w:val="28"/>
        </w:rPr>
        <w:t>одаренные обучающиеся;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46" w:name="101791"/>
      <w:bookmarkEnd w:id="446"/>
      <w:r w:rsidRPr="00ED08CB">
        <w:rPr>
          <w:sz w:val="28"/>
          <w:szCs w:val="28"/>
        </w:rPr>
        <w:t>3) дети и семьи, находящиеся в трудной жизненной ситуации, признанные таковыми в нормативно установленном порядке;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47" w:name="101792"/>
      <w:bookmarkEnd w:id="447"/>
      <w:r w:rsidRPr="00ED08CB">
        <w:rPr>
          <w:sz w:val="28"/>
          <w:szCs w:val="28"/>
        </w:rPr>
        <w:t>4) дети и семьи, находящиеся в социально опасном положении (безнадзорные, беспризорные, склонные к бродяжничеству), признанные таковыми в нормативно установленном порядке;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48" w:name="101793"/>
      <w:bookmarkEnd w:id="448"/>
      <w:r w:rsidRPr="00ED08CB">
        <w:rPr>
          <w:sz w:val="28"/>
          <w:szCs w:val="28"/>
        </w:rPr>
        <w:t>5) обучающиеся "группы риска": проявляющие комплекс выраженных факторов риска негативных проявлений (импульсивность, агрессивность, неустойчивая или крайне низкая (завышенная) самооценка, завышенный уровень притязаний).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49" w:name="101794"/>
      <w:bookmarkEnd w:id="449"/>
      <w:r w:rsidRPr="00ED08CB">
        <w:rPr>
          <w:sz w:val="28"/>
          <w:szCs w:val="28"/>
        </w:rPr>
        <w:t>КРР с обучающимися целевых групп в ДО осуществляется в ходе всего образовательного процесса, во всех видах и формах деятельности, как в совместной деятельности детей в условиях дошкольной группы, так и в форме коррекционно-развивающих групповых (индивидуальных) занятий.</w:t>
      </w:r>
    </w:p>
    <w:p w:rsidR="00773CA4" w:rsidRPr="00ED08CB" w:rsidRDefault="00773CA4" w:rsidP="00C25AB2">
      <w:pPr>
        <w:pStyle w:val="pboth"/>
        <w:spacing w:before="0" w:beforeAutospacing="0" w:after="0" w:afterAutospacing="0"/>
        <w:jc w:val="both"/>
        <w:rPr>
          <w:sz w:val="28"/>
          <w:szCs w:val="28"/>
        </w:rPr>
      </w:pPr>
      <w:bookmarkStart w:id="450" w:name="101795"/>
      <w:bookmarkEnd w:id="450"/>
      <w:r w:rsidRPr="00ED08CB">
        <w:rPr>
          <w:sz w:val="28"/>
          <w:szCs w:val="28"/>
        </w:rPr>
        <w:t>КРР строится дифференцированно в зависимости от имеющихся у обучающихся дисфункций и особенностей развития (в познавательной, речевой, эмоциональной, коммуникативной, регулятивной сферах) и должна предусматривать индивидуализацию психолого-педагогического сопровождения.</w:t>
      </w:r>
    </w:p>
    <w:p w:rsidR="00773CA4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CA4" w:rsidRPr="00ED08CB" w:rsidRDefault="00773CA4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D08CB">
        <w:rPr>
          <w:rFonts w:ascii="Times New Roman" w:hAnsi="Times New Roman" w:cs="Times New Roman"/>
          <w:b/>
          <w:sz w:val="28"/>
          <w:szCs w:val="28"/>
        </w:rPr>
        <w:t>Особенности и задачи реализации Программы КРР с одаренными воспитанниками</w:t>
      </w:r>
    </w:p>
    <w:p w:rsidR="00773CA4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D08CB">
        <w:rPr>
          <w:sz w:val="28"/>
          <w:szCs w:val="28"/>
        </w:rPr>
        <w:t>Направленность КРР с одаренными обучающимися на дошкольном уровне образования: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51" w:name="101842"/>
      <w:bookmarkStart w:id="452" w:name="101843"/>
      <w:bookmarkEnd w:id="451"/>
      <w:bookmarkEnd w:id="452"/>
      <w:r w:rsidRPr="00ED08CB">
        <w:rPr>
          <w:sz w:val="28"/>
          <w:szCs w:val="28"/>
        </w:rPr>
        <w:t>определение вида одаренности, интеллектуальных и личностных особенностей детей, прогноз возможных проблем и потенциала развития;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53" w:name="101844"/>
      <w:bookmarkEnd w:id="453"/>
      <w:r w:rsidRPr="00ED08CB">
        <w:rPr>
          <w:sz w:val="28"/>
          <w:szCs w:val="28"/>
        </w:rPr>
        <w:t>вовлечение родителей (законных представителей) в образовательный процесс и установление с ними отношений сотрудничества как обязательного условия поддержки и развития одаренного ребенка, как в ДО, так и в условиях семенного воспитания;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54" w:name="101845"/>
      <w:bookmarkEnd w:id="454"/>
      <w:r w:rsidRPr="00ED08CB">
        <w:rPr>
          <w:sz w:val="28"/>
          <w:szCs w:val="28"/>
        </w:rPr>
        <w:t>создание атмосферы доброжелательности, заботы и уважения по отношению к ребенку, обстановки, формирующей у ребенка чувство собственной значимости, поощряющей проявление его индивидуальности;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55" w:name="101846"/>
      <w:bookmarkEnd w:id="455"/>
      <w:r w:rsidRPr="00ED08CB">
        <w:rPr>
          <w:sz w:val="28"/>
          <w:szCs w:val="28"/>
        </w:rPr>
        <w:t>сохранение и поддержка индивидуальности ребенка, развитие его индивидуальных способностей и творческого потенциала как субъекта отношений с людьми, миром и самим собой;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56" w:name="101847"/>
      <w:bookmarkEnd w:id="456"/>
      <w:r w:rsidRPr="00ED08CB">
        <w:rPr>
          <w:sz w:val="28"/>
          <w:szCs w:val="28"/>
        </w:rPr>
        <w:t>формирование коммуникативных навыков и развитие эмоциональной устойчивости;</w:t>
      </w:r>
    </w:p>
    <w:p w:rsidR="00773CA4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57" w:name="101848"/>
      <w:bookmarkEnd w:id="457"/>
      <w:r w:rsidRPr="00ED08CB">
        <w:rPr>
          <w:sz w:val="28"/>
          <w:szCs w:val="28"/>
        </w:rPr>
        <w:t>организация предметно-развивающей, обогащенной образовательной среды в условиях ДО, благоприятную для развития различных видов способностей и одаренности.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58" w:name="101849"/>
      <w:bookmarkEnd w:id="458"/>
      <w:r w:rsidRPr="00ED08CB">
        <w:rPr>
          <w:sz w:val="28"/>
          <w:szCs w:val="28"/>
        </w:rPr>
        <w:t>Включение ребенка в программу КРР, определение индивидуального маршрута психолого-педагогического сопровождения осуществляется на основе заключения ППК по результатам психологической и педагогической диагностики.</w:t>
      </w:r>
    </w:p>
    <w:p w:rsidR="00773CA4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CA4" w:rsidRPr="00ED08CB" w:rsidRDefault="00773CA4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D08CB">
        <w:rPr>
          <w:rFonts w:ascii="Times New Roman" w:hAnsi="Times New Roman" w:cs="Times New Roman"/>
          <w:b/>
          <w:sz w:val="28"/>
          <w:szCs w:val="28"/>
        </w:rPr>
        <w:t>Особенности и задачи реализации Программы КРР с билингвальными воспитанниками, детьми мигрантов, испытывающими трудности с пониманием государственного языка Российской Федерации</w:t>
      </w:r>
    </w:p>
    <w:p w:rsidR="00773CA4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D08CB">
        <w:rPr>
          <w:sz w:val="28"/>
          <w:szCs w:val="28"/>
        </w:rPr>
        <w:t>Направленность КРР с билингвальными обучающимися, детьми мигрантов, испытывающими трудности с пониманием государственного языка Российской Федерации на дошкольном уровне образования: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59" w:name="101851"/>
      <w:bookmarkEnd w:id="459"/>
      <w:r w:rsidRPr="00ED08CB">
        <w:rPr>
          <w:sz w:val="28"/>
          <w:szCs w:val="28"/>
        </w:rPr>
        <w:t>развитие коммуникативных навыков, формирование чувствительности к сверстнику, его эмоциональному состоянию, намерениям и желаниям;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60" w:name="101852"/>
      <w:bookmarkEnd w:id="460"/>
      <w:r w:rsidRPr="00ED08CB">
        <w:rPr>
          <w:sz w:val="28"/>
          <w:szCs w:val="28"/>
        </w:rPr>
        <w:t>формирование уверенного поведения и социальной успешности;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61" w:name="101853"/>
      <w:bookmarkEnd w:id="461"/>
      <w:r w:rsidRPr="00ED08CB">
        <w:rPr>
          <w:sz w:val="28"/>
          <w:szCs w:val="28"/>
        </w:rPr>
        <w:t>коррекцию деструктивных эмоциональных состояний, возникающих вследствие попадания в новую языковую и культурную среду (тревога, неуверенность, агрессия);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62" w:name="101854"/>
      <w:bookmarkEnd w:id="462"/>
      <w:r w:rsidRPr="00ED08CB">
        <w:rPr>
          <w:sz w:val="28"/>
          <w:szCs w:val="28"/>
        </w:rPr>
        <w:t>создание атмосферы доброжелательности, заботы и уважения по отношению к ребенку.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63" w:name="101855"/>
      <w:bookmarkEnd w:id="463"/>
      <w:r w:rsidRPr="00ED08CB">
        <w:rPr>
          <w:sz w:val="28"/>
          <w:szCs w:val="28"/>
        </w:rPr>
        <w:t xml:space="preserve"> Работу по социализации и языковой адаптации детей иностранных граждан, обучающихся в организациях, реализующих программы ДО в Российской Федерации, рекомендуется организовывать с учетом особенностей социальной ситуации каждого ребенка персонально.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64" w:name="101856"/>
      <w:bookmarkEnd w:id="464"/>
      <w:r w:rsidRPr="00ED08CB">
        <w:rPr>
          <w:sz w:val="28"/>
          <w:szCs w:val="28"/>
        </w:rPr>
        <w:lastRenderedPageBreak/>
        <w:t xml:space="preserve"> Психолого-педагогическое сопровождение детей данной целевой группы может осуществляться в контексте общей программы адаптации ребенка к ДО. В случаях выраженных проблем социализации, личностного развития и общей дезадаптации ребенка, его включение в программу КРР может быть осуществлено на основе заключения ППК по результатам психологической диагностики или по запросу родителей (законных представителей) ребенка.</w:t>
      </w:r>
    </w:p>
    <w:p w:rsidR="00773CA4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CA4" w:rsidRPr="00ED08CB" w:rsidRDefault="00773CA4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D08CB">
        <w:rPr>
          <w:rFonts w:ascii="Times New Roman" w:hAnsi="Times New Roman" w:cs="Times New Roman"/>
          <w:b/>
          <w:sz w:val="28"/>
          <w:szCs w:val="28"/>
        </w:rPr>
        <w:t>Особенности и задачи реализации Программы КРР с обучающимися, имеющими девиации развития и поведения</w:t>
      </w:r>
    </w:p>
    <w:p w:rsidR="00773CA4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D08CB">
        <w:rPr>
          <w:sz w:val="28"/>
          <w:szCs w:val="28"/>
        </w:rPr>
        <w:t>К целевой группе обучающихся «группы риска» могут быть отнесены дети, имеющие проблемы с психологическим здоровьем; эмоциональные проблемы (повышенная возбудимость, апатия, раздражительность, тревога, появление фобий); поведенческие проблемы (грубость, агрессия, обман); проблемы неврологического характера (потеря аппетита); проблемы общения (стеснительность, замкнутость, излишняя чувствительность, выраженная нереализованная потребность в лидерстве); проблемы регуляторного характера (расстройство сна, быстрая утомляемость, навязчивые движения, двигательная расторможенность, снижение произвольности внимания).</w:t>
      </w:r>
    </w:p>
    <w:p w:rsidR="00773CA4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65" w:name="101858"/>
      <w:bookmarkEnd w:id="465"/>
      <w:r w:rsidRPr="00ED08CB">
        <w:rPr>
          <w:sz w:val="28"/>
          <w:szCs w:val="28"/>
        </w:rPr>
        <w:t>Направленность КРР с обучающимися, имеющими девиации развития и поведения на дошкольном уровне образования: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66" w:name="101859"/>
      <w:bookmarkEnd w:id="466"/>
      <w:r w:rsidRPr="00ED08CB">
        <w:rPr>
          <w:sz w:val="28"/>
          <w:szCs w:val="28"/>
        </w:rPr>
        <w:t>коррекция (развитие) социально-коммуникативной, личностной, эмоционально-волевой сферы;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67" w:name="101860"/>
      <w:bookmarkEnd w:id="467"/>
      <w:r w:rsidRPr="00ED08CB">
        <w:rPr>
          <w:sz w:val="28"/>
          <w:szCs w:val="28"/>
        </w:rPr>
        <w:t>помощь в решении поведенческих проблем;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68" w:name="101861"/>
      <w:bookmarkEnd w:id="468"/>
      <w:r w:rsidRPr="00ED08CB">
        <w:rPr>
          <w:sz w:val="28"/>
          <w:szCs w:val="28"/>
        </w:rPr>
        <w:t>формирование адекватных, социально-приемлемых способов поведения;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69" w:name="101862"/>
      <w:bookmarkEnd w:id="469"/>
      <w:r w:rsidRPr="00ED08CB">
        <w:rPr>
          <w:sz w:val="28"/>
          <w:szCs w:val="28"/>
        </w:rPr>
        <w:t>развитие рефлексивных способностей;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70" w:name="101863"/>
      <w:bookmarkEnd w:id="470"/>
      <w:r w:rsidRPr="00ED08CB">
        <w:rPr>
          <w:sz w:val="28"/>
          <w:szCs w:val="28"/>
        </w:rPr>
        <w:t>совершенствование способов саморегуляции.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71" w:name="101864"/>
      <w:bookmarkEnd w:id="471"/>
      <w:r w:rsidRPr="00ED08CB">
        <w:rPr>
          <w:sz w:val="28"/>
          <w:szCs w:val="28"/>
        </w:rPr>
        <w:t>Включение ребенка из «группы риска» в программу КРР, определение индивидуального маршрута психолого-педагогического сопровождения осуществляется на основе заключения ППК по результатам психологической диагностики или по обоснованному запросу педагога и (или) родителей (законных представителей).</w:t>
      </w:r>
    </w:p>
    <w:p w:rsidR="00773CA4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CA4" w:rsidRPr="00ED08CB" w:rsidRDefault="00773CA4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D08CB">
        <w:rPr>
          <w:rFonts w:ascii="Times New Roman" w:hAnsi="Times New Roman" w:cs="Times New Roman"/>
          <w:b/>
          <w:sz w:val="28"/>
          <w:szCs w:val="28"/>
        </w:rPr>
        <w:t>Особенности и задачи реализации Программы КРР с часто болеющими воспитанниками</w:t>
      </w:r>
    </w:p>
    <w:p w:rsidR="00773CA4" w:rsidRPr="00ED08CB" w:rsidRDefault="00773CA4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D08CB">
        <w:rPr>
          <w:sz w:val="28"/>
          <w:szCs w:val="28"/>
        </w:rPr>
        <w:t xml:space="preserve">КРР с детьми, находящимися под диспансерным наблюдением, в том числе часто болеющие дети, имеет выраженную специфику. Детям, находящимся под диспансерным наблюдением, в том числе часто болеющим детям, свойственны: быстрая утомляемость, длительный период восстановления после заболевания и (или) его обострения (не менее 4-х недель), специфические особенности межличностного взаимодействия и деятельности (ограниченность круга общения больного ребенка, объективная зависимость от взрослых (родителей (законных представителей), педагогов), стремление постоянно получать от них помощь). Для детей, находящихся под диспансерным наблюдением, в том числе часто болеющих детей, старшего дошкольного возраста характерны изменения в </w:t>
      </w:r>
      <w:r w:rsidRPr="00ED08CB">
        <w:rPr>
          <w:sz w:val="28"/>
          <w:szCs w:val="28"/>
        </w:rPr>
        <w:lastRenderedPageBreak/>
        <w:t>отношении ведущего вида деятельности - сюжетно-ролевой игры, что оказывает негативное влияние на развитие его личности и эмоциональное благополучие. В итоге у ребенка появляются сложности в освоении программы и социальной адаптации.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72" w:name="101835"/>
      <w:bookmarkEnd w:id="472"/>
      <w:r w:rsidRPr="00ED08CB">
        <w:rPr>
          <w:sz w:val="28"/>
          <w:szCs w:val="28"/>
        </w:rPr>
        <w:t>Направленность КРР с детьми, находящимися под диспансерным наблюдением, в том числе часто болеющими детьми на дошкольном уровне образования: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73" w:name="101836"/>
      <w:bookmarkEnd w:id="473"/>
      <w:r w:rsidRPr="00ED08CB">
        <w:rPr>
          <w:sz w:val="28"/>
          <w:szCs w:val="28"/>
        </w:rPr>
        <w:t>коррекция (развитие) коммуникативной, личностной, эмоционально-волевой сфер, познавательных процессов;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74" w:name="101837"/>
      <w:bookmarkEnd w:id="474"/>
      <w:r w:rsidRPr="00ED08CB">
        <w:rPr>
          <w:sz w:val="28"/>
          <w:szCs w:val="28"/>
        </w:rPr>
        <w:t>снижение тревожности;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75" w:name="101838"/>
      <w:bookmarkEnd w:id="475"/>
      <w:r w:rsidRPr="00ED08CB">
        <w:rPr>
          <w:sz w:val="28"/>
          <w:szCs w:val="28"/>
        </w:rPr>
        <w:t>помощь в разрешении поведенческих проблем;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76" w:name="101839"/>
      <w:bookmarkEnd w:id="476"/>
      <w:r w:rsidRPr="00ED08CB">
        <w:rPr>
          <w:sz w:val="28"/>
          <w:szCs w:val="28"/>
        </w:rPr>
        <w:t>создание условий для успешной социализации, оптимизация межличностного взаимодействия со взрослыми и сверстниками.</w:t>
      </w:r>
    </w:p>
    <w:p w:rsidR="00773CA4" w:rsidRPr="00ED08CB" w:rsidRDefault="00773CA4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477" w:name="101840"/>
      <w:bookmarkEnd w:id="477"/>
      <w:r w:rsidRPr="00ED08CB">
        <w:rPr>
          <w:sz w:val="28"/>
          <w:szCs w:val="28"/>
        </w:rPr>
        <w:t xml:space="preserve"> Включение часто болеющих детей в программу КРР, определение индивидуального маршрута психолого-педагогического сопровождения осуществляется на основании медицинского заключения и рекомендаций ППК по результатам психологической и педагогической диагностики.</w:t>
      </w:r>
    </w:p>
    <w:p w:rsidR="00ED3382" w:rsidRDefault="00ED3382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2.3. Программа воспитания</w:t>
      </w:r>
    </w:p>
    <w:p w:rsid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2.3.1. Пояснительная записка</w:t>
      </w:r>
    </w:p>
    <w:p w:rsidR="007A4A43" w:rsidRPr="00D14D19" w:rsidRDefault="007A4A43" w:rsidP="007A4A4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12BD9" w:rsidRPr="00212BD9" w:rsidRDefault="00212B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2BD9">
        <w:rPr>
          <w:rFonts w:ascii="Times New Roman" w:hAnsi="Times New Roman" w:cs="Times New Roman"/>
          <w:bCs/>
          <w:sz w:val="28"/>
          <w:szCs w:val="28"/>
        </w:rPr>
        <w:t xml:space="preserve">Программа воспитания основана на воплощении национального воспитательного идеала, который понимается как </w:t>
      </w:r>
      <w:r w:rsidRPr="00212BD9">
        <w:rPr>
          <w:rFonts w:ascii="Times New Roman" w:hAnsi="Times New Roman" w:cs="Times New Roman"/>
          <w:sz w:val="28"/>
          <w:szCs w:val="28"/>
        </w:rPr>
        <w:t>высшая цель образования, нравственное (идеальное) представление о человеке.</w:t>
      </w:r>
    </w:p>
    <w:p w:rsidR="00212BD9" w:rsidRPr="00212BD9" w:rsidRDefault="00212B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2BD9">
        <w:rPr>
          <w:rFonts w:ascii="Times New Roman" w:hAnsi="Times New Roman" w:cs="Times New Roman"/>
          <w:sz w:val="28"/>
          <w:szCs w:val="28"/>
        </w:rPr>
        <w:t xml:space="preserve">В основе процесса воспитания детей в ДО лежат конституционные </w:t>
      </w:r>
      <w:r w:rsidRPr="00212BD9">
        <w:rPr>
          <w:rFonts w:ascii="Times New Roman" w:hAnsi="Times New Roman" w:cs="Times New Roman"/>
          <w:sz w:val="28"/>
          <w:szCs w:val="28"/>
        </w:rPr>
        <w:br/>
        <w:t>и национальные ценности российского общества.</w:t>
      </w:r>
    </w:p>
    <w:p w:rsidR="00212BD9" w:rsidRPr="00212BD9" w:rsidRDefault="00212B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2BD9">
        <w:rPr>
          <w:rFonts w:ascii="Times New Roman" w:hAnsi="Times New Roman" w:cs="Times New Roman"/>
          <w:sz w:val="28"/>
          <w:szCs w:val="28"/>
        </w:rPr>
        <w:t xml:space="preserve">Целевые ориентиры следует рассматривать как возрастные характеристики возможных достижений ребенка, которые коррелируют с портретом выпускника ДОУ  и с базовыми духовно-нравственными ценностями. </w:t>
      </w:r>
    </w:p>
    <w:p w:rsidR="00212BD9" w:rsidRPr="00212BD9" w:rsidRDefault="00212B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2BD9">
        <w:rPr>
          <w:rFonts w:ascii="Times New Roman" w:hAnsi="Times New Roman" w:cs="Times New Roman"/>
          <w:sz w:val="28"/>
          <w:szCs w:val="28"/>
        </w:rPr>
        <w:t xml:space="preserve">С учетом особенностей социокультурной среды, в которой воспитывается ребенок,  в  программе воспитания отражено взаимодействие участников образовательных отношений (далее – </w:t>
      </w:r>
      <w:r w:rsidR="00E465ED">
        <w:rPr>
          <w:rFonts w:ascii="Times New Roman" w:hAnsi="Times New Roman" w:cs="Times New Roman"/>
          <w:sz w:val="28"/>
          <w:szCs w:val="28"/>
        </w:rPr>
        <w:t>ОО</w:t>
      </w:r>
      <w:r w:rsidRPr="00212BD9">
        <w:rPr>
          <w:rFonts w:ascii="Times New Roman" w:hAnsi="Times New Roman" w:cs="Times New Roman"/>
          <w:sz w:val="28"/>
          <w:szCs w:val="28"/>
        </w:rPr>
        <w:t>) со всеми субъектами образовательных отношений.  При подобном подходе возможно воспитать гражданина и патриота, раскрыть способности и таланты детей, подготовить их к жизни в высокотехнологичном, конкурентном обществе.</w:t>
      </w:r>
    </w:p>
    <w:p w:rsidR="00212BD9" w:rsidRPr="00212BD9" w:rsidRDefault="00212B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2BD9">
        <w:rPr>
          <w:rFonts w:ascii="Times New Roman" w:hAnsi="Times New Roman" w:cs="Times New Roman"/>
          <w:sz w:val="28"/>
          <w:szCs w:val="28"/>
        </w:rPr>
        <w:t>Основные направления воспитательной работы.</w:t>
      </w:r>
    </w:p>
    <w:p w:rsidR="00212BD9" w:rsidRPr="00212BD9" w:rsidRDefault="00212B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2BD9">
        <w:rPr>
          <w:rFonts w:ascii="Times New Roman" w:hAnsi="Times New Roman" w:cs="Times New Roman"/>
          <w:sz w:val="28"/>
          <w:szCs w:val="28"/>
        </w:rPr>
        <w:t xml:space="preserve">Ценности </w:t>
      </w:r>
      <w:r w:rsidRPr="00212BD9">
        <w:rPr>
          <w:rFonts w:ascii="Times New Roman" w:hAnsi="Times New Roman" w:cs="Times New Roman"/>
          <w:b/>
          <w:sz w:val="28"/>
          <w:szCs w:val="28"/>
        </w:rPr>
        <w:t>Родины и природы</w:t>
      </w:r>
      <w:r w:rsidRPr="00212BD9">
        <w:rPr>
          <w:rFonts w:ascii="Times New Roman" w:hAnsi="Times New Roman" w:cs="Times New Roman"/>
          <w:sz w:val="28"/>
          <w:szCs w:val="28"/>
        </w:rPr>
        <w:t xml:space="preserve"> лежат в основе патриотического направления воспитания.</w:t>
      </w:r>
    </w:p>
    <w:p w:rsidR="00212BD9" w:rsidRPr="00212BD9" w:rsidRDefault="00212B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2BD9">
        <w:rPr>
          <w:rFonts w:ascii="Times New Roman" w:hAnsi="Times New Roman" w:cs="Times New Roman"/>
          <w:sz w:val="28"/>
          <w:szCs w:val="28"/>
        </w:rPr>
        <w:t xml:space="preserve">Ценности </w:t>
      </w:r>
      <w:r w:rsidRPr="00212BD9">
        <w:rPr>
          <w:rFonts w:ascii="Times New Roman" w:hAnsi="Times New Roman" w:cs="Times New Roman"/>
          <w:b/>
          <w:sz w:val="28"/>
          <w:szCs w:val="28"/>
        </w:rPr>
        <w:t>человека, семьи, дружбы</w:t>
      </w:r>
      <w:r w:rsidRPr="00212BD9">
        <w:rPr>
          <w:rFonts w:ascii="Times New Roman" w:hAnsi="Times New Roman" w:cs="Times New Roman"/>
          <w:sz w:val="28"/>
          <w:szCs w:val="28"/>
        </w:rPr>
        <w:t>, сотрудничества лежат в основе социального направления воспитания.</w:t>
      </w:r>
    </w:p>
    <w:p w:rsidR="00212BD9" w:rsidRPr="00212BD9" w:rsidRDefault="00212B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2BD9">
        <w:rPr>
          <w:rFonts w:ascii="Times New Roman" w:hAnsi="Times New Roman" w:cs="Times New Roman"/>
          <w:sz w:val="28"/>
          <w:szCs w:val="28"/>
        </w:rPr>
        <w:t xml:space="preserve">Ценность </w:t>
      </w:r>
      <w:r w:rsidRPr="00212BD9">
        <w:rPr>
          <w:rFonts w:ascii="Times New Roman" w:hAnsi="Times New Roman" w:cs="Times New Roman"/>
          <w:b/>
          <w:sz w:val="28"/>
          <w:szCs w:val="28"/>
        </w:rPr>
        <w:t>знания</w:t>
      </w:r>
      <w:r w:rsidRPr="00212BD9">
        <w:rPr>
          <w:rFonts w:ascii="Times New Roman" w:hAnsi="Times New Roman" w:cs="Times New Roman"/>
          <w:sz w:val="28"/>
          <w:szCs w:val="28"/>
        </w:rPr>
        <w:t>лежит в основе познавательного направления воспитания.</w:t>
      </w:r>
    </w:p>
    <w:p w:rsidR="00212BD9" w:rsidRPr="00212BD9" w:rsidRDefault="00212B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2BD9">
        <w:rPr>
          <w:rFonts w:ascii="Times New Roman" w:hAnsi="Times New Roman" w:cs="Times New Roman"/>
          <w:sz w:val="28"/>
          <w:szCs w:val="28"/>
        </w:rPr>
        <w:t xml:space="preserve">Ценность </w:t>
      </w:r>
      <w:r w:rsidRPr="00212BD9">
        <w:rPr>
          <w:rFonts w:ascii="Times New Roman" w:hAnsi="Times New Roman" w:cs="Times New Roman"/>
          <w:b/>
          <w:sz w:val="28"/>
          <w:szCs w:val="28"/>
        </w:rPr>
        <w:t>здоровья</w:t>
      </w:r>
      <w:r w:rsidRPr="00212BD9">
        <w:rPr>
          <w:rFonts w:ascii="Times New Roman" w:hAnsi="Times New Roman" w:cs="Times New Roman"/>
          <w:sz w:val="28"/>
          <w:szCs w:val="28"/>
        </w:rPr>
        <w:t xml:space="preserve"> лежит в основе физического и оздоровительного направления воспитания.</w:t>
      </w:r>
    </w:p>
    <w:p w:rsidR="00212BD9" w:rsidRPr="00212BD9" w:rsidRDefault="00212B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2BD9">
        <w:rPr>
          <w:rFonts w:ascii="Times New Roman" w:hAnsi="Times New Roman" w:cs="Times New Roman"/>
          <w:sz w:val="28"/>
          <w:szCs w:val="28"/>
        </w:rPr>
        <w:t xml:space="preserve">Ценность </w:t>
      </w:r>
      <w:r w:rsidRPr="00212BD9">
        <w:rPr>
          <w:rFonts w:ascii="Times New Roman" w:hAnsi="Times New Roman" w:cs="Times New Roman"/>
          <w:b/>
          <w:sz w:val="28"/>
          <w:szCs w:val="28"/>
        </w:rPr>
        <w:t>труда</w:t>
      </w:r>
      <w:r w:rsidRPr="00212BD9">
        <w:rPr>
          <w:rFonts w:ascii="Times New Roman" w:hAnsi="Times New Roman" w:cs="Times New Roman"/>
          <w:sz w:val="28"/>
          <w:szCs w:val="28"/>
        </w:rPr>
        <w:t xml:space="preserve"> лежит в основе трудового направления воспитания.</w:t>
      </w:r>
    </w:p>
    <w:p w:rsidR="00212BD9" w:rsidRPr="00212BD9" w:rsidRDefault="00212B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2BD9">
        <w:rPr>
          <w:rFonts w:ascii="Times New Roman" w:hAnsi="Times New Roman" w:cs="Times New Roman"/>
          <w:sz w:val="28"/>
          <w:szCs w:val="28"/>
        </w:rPr>
        <w:t xml:space="preserve">Ценности </w:t>
      </w:r>
      <w:r w:rsidRPr="00212BD9">
        <w:rPr>
          <w:rFonts w:ascii="Times New Roman" w:hAnsi="Times New Roman" w:cs="Times New Roman"/>
          <w:b/>
          <w:sz w:val="28"/>
          <w:szCs w:val="28"/>
        </w:rPr>
        <w:t>культуры</w:t>
      </w:r>
      <w:r w:rsidRPr="00212BD9">
        <w:rPr>
          <w:rFonts w:ascii="Times New Roman" w:hAnsi="Times New Roman" w:cs="Times New Roman"/>
          <w:sz w:val="28"/>
          <w:szCs w:val="28"/>
        </w:rPr>
        <w:t xml:space="preserve"> и </w:t>
      </w:r>
      <w:r w:rsidRPr="00212BD9">
        <w:rPr>
          <w:rFonts w:ascii="Times New Roman" w:hAnsi="Times New Roman" w:cs="Times New Roman"/>
          <w:b/>
          <w:sz w:val="28"/>
          <w:szCs w:val="28"/>
        </w:rPr>
        <w:t>красоты</w:t>
      </w:r>
      <w:r w:rsidRPr="00212BD9">
        <w:rPr>
          <w:rFonts w:ascii="Times New Roman" w:hAnsi="Times New Roman" w:cs="Times New Roman"/>
          <w:sz w:val="28"/>
          <w:szCs w:val="28"/>
        </w:rPr>
        <w:t xml:space="preserve"> лежат в основе этико-эстетического направления воспитания.</w:t>
      </w:r>
    </w:p>
    <w:p w:rsidR="005B3FF0" w:rsidRDefault="005B3FF0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lastRenderedPageBreak/>
        <w:t>2.3.2. Целевой раздел</w:t>
      </w:r>
    </w:p>
    <w:p w:rsidR="005B3FF0" w:rsidRPr="00D6095E" w:rsidRDefault="005B3FF0" w:rsidP="00C25AB2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E465ED" w:rsidRPr="00E465ED" w:rsidRDefault="00E465ED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bCs/>
          <w:sz w:val="28"/>
          <w:szCs w:val="28"/>
        </w:rPr>
        <w:t>Общая цель воспитания – личностное развитие дошкольников и создание условий для их позитивной социализации на основе базовых ценностей российского общества через:</w:t>
      </w:r>
    </w:p>
    <w:p w:rsidR="00E465ED" w:rsidRPr="00E465ED" w:rsidRDefault="00E465ED" w:rsidP="00C25AB2">
      <w:pPr>
        <w:numPr>
          <w:ilvl w:val="0"/>
          <w:numId w:val="2"/>
        </w:numPr>
        <w:tabs>
          <w:tab w:val="left" w:pos="1134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bCs/>
          <w:sz w:val="28"/>
          <w:szCs w:val="28"/>
        </w:rPr>
        <w:t>формирование ценностного отношения к окружающему миру, другим людям, себе;</w:t>
      </w:r>
    </w:p>
    <w:p w:rsidR="00E465ED" w:rsidRPr="00E465ED" w:rsidRDefault="00E465ED" w:rsidP="00C25AB2">
      <w:pPr>
        <w:numPr>
          <w:ilvl w:val="0"/>
          <w:numId w:val="2"/>
        </w:numPr>
        <w:tabs>
          <w:tab w:val="left" w:pos="1134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bCs/>
          <w:sz w:val="28"/>
          <w:szCs w:val="28"/>
        </w:rPr>
        <w:t>овладение первичными представлениями о базовых ценностях, а также выработанных обществом нормах и правилах поведения;</w:t>
      </w:r>
    </w:p>
    <w:p w:rsidR="00E465ED" w:rsidRPr="00E465ED" w:rsidRDefault="00E465ED" w:rsidP="00C25AB2">
      <w:pPr>
        <w:numPr>
          <w:ilvl w:val="0"/>
          <w:numId w:val="2"/>
        </w:numPr>
        <w:tabs>
          <w:tab w:val="left" w:pos="1134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bCs/>
          <w:sz w:val="28"/>
          <w:szCs w:val="28"/>
        </w:rPr>
        <w:t>приобретение первичного опыта деятельности и поведения в соотве</w:t>
      </w:r>
      <w:r w:rsidR="00D6095E">
        <w:rPr>
          <w:rFonts w:ascii="Times New Roman" w:hAnsi="Times New Roman" w:cs="Times New Roman"/>
          <w:bCs/>
          <w:sz w:val="28"/>
          <w:szCs w:val="28"/>
        </w:rPr>
        <w:t xml:space="preserve">тствии </w:t>
      </w:r>
      <w:r w:rsidRPr="00E465ED">
        <w:rPr>
          <w:rFonts w:ascii="Times New Roman" w:hAnsi="Times New Roman" w:cs="Times New Roman"/>
          <w:bCs/>
          <w:sz w:val="28"/>
          <w:szCs w:val="28"/>
        </w:rPr>
        <w:t xml:space="preserve">с базовыми национальными ценностями, </w:t>
      </w:r>
      <w:r w:rsidR="00D6095E">
        <w:rPr>
          <w:rFonts w:ascii="Times New Roman" w:hAnsi="Times New Roman" w:cs="Times New Roman"/>
          <w:bCs/>
          <w:sz w:val="28"/>
          <w:szCs w:val="28"/>
        </w:rPr>
        <w:t xml:space="preserve">нормами и правилами, принятыми </w:t>
      </w:r>
      <w:r w:rsidRPr="00E465ED">
        <w:rPr>
          <w:rFonts w:ascii="Times New Roman" w:hAnsi="Times New Roman" w:cs="Times New Roman"/>
          <w:bCs/>
          <w:sz w:val="28"/>
          <w:szCs w:val="28"/>
        </w:rPr>
        <w:t>в обществе.</w:t>
      </w:r>
    </w:p>
    <w:p w:rsidR="00D6095E" w:rsidRPr="00D6095E" w:rsidRDefault="00D6095E" w:rsidP="00C25AB2">
      <w:pPr>
        <w:pStyle w:val="11"/>
        <w:shd w:val="clear" w:color="auto" w:fill="FFFFFF"/>
        <w:spacing w:before="0" w:after="0"/>
        <w:ind w:firstLine="709"/>
        <w:jc w:val="both"/>
        <w:rPr>
          <w:bCs/>
          <w:sz w:val="28"/>
          <w:szCs w:val="28"/>
        </w:rPr>
      </w:pPr>
    </w:p>
    <w:p w:rsidR="00CF5C69" w:rsidRDefault="00CF5C6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2.3.2.1.</w:t>
      </w:r>
      <w:r>
        <w:rPr>
          <w:rFonts w:ascii="Times New Roman" w:hAnsi="Times New Roman" w:cs="Times New Roman"/>
          <w:b/>
          <w:sz w:val="28"/>
          <w:szCs w:val="28"/>
        </w:rPr>
        <w:t>Задачи воспитания</w:t>
      </w:r>
    </w:p>
    <w:p w:rsidR="007A4A43" w:rsidRDefault="00CF5C69" w:rsidP="00C25AB2">
      <w:pPr>
        <w:pStyle w:val="11"/>
        <w:shd w:val="clear" w:color="auto" w:fill="FFFFFF"/>
        <w:spacing w:before="0" w:after="0"/>
        <w:ind w:firstLine="709"/>
        <w:jc w:val="both"/>
        <w:rPr>
          <w:bCs/>
          <w:sz w:val="28"/>
          <w:szCs w:val="28"/>
        </w:rPr>
      </w:pPr>
      <w:r w:rsidRPr="00E465ED">
        <w:rPr>
          <w:bCs/>
          <w:sz w:val="28"/>
          <w:szCs w:val="28"/>
        </w:rPr>
        <w:t xml:space="preserve">Задачи воспитания формируются на основе планируемых результатов достижения цели воспитания и реализуются в единстве с развивающими задачами, определенными действующими нормативными правовыми документами в сфере ДО. Задачи воспитания соответствуют основным </w:t>
      </w:r>
    </w:p>
    <w:p w:rsidR="007A4A43" w:rsidRDefault="007A4A43" w:rsidP="007A4A43">
      <w:pPr>
        <w:pStyle w:val="11"/>
        <w:shd w:val="clear" w:color="auto" w:fill="FFFFFF"/>
        <w:spacing w:before="0" w:after="0"/>
        <w:ind w:firstLine="709"/>
        <w:jc w:val="center"/>
        <w:rPr>
          <w:bCs/>
          <w:sz w:val="28"/>
          <w:szCs w:val="28"/>
        </w:rPr>
      </w:pPr>
    </w:p>
    <w:p w:rsidR="00CF5C69" w:rsidRDefault="00CF5C69" w:rsidP="007A4A43">
      <w:pPr>
        <w:pStyle w:val="11"/>
        <w:shd w:val="clear" w:color="auto" w:fill="FFFFFF"/>
        <w:spacing w:before="0" w:after="0"/>
        <w:rPr>
          <w:bCs/>
          <w:sz w:val="28"/>
          <w:szCs w:val="28"/>
        </w:rPr>
      </w:pPr>
      <w:r w:rsidRPr="00E465ED">
        <w:rPr>
          <w:bCs/>
          <w:sz w:val="28"/>
          <w:szCs w:val="28"/>
        </w:rPr>
        <w:t>направлениям воспитательной работы</w:t>
      </w:r>
      <w:r>
        <w:rPr>
          <w:bCs/>
          <w:sz w:val="28"/>
          <w:szCs w:val="28"/>
        </w:rPr>
        <w:t>:</w:t>
      </w:r>
    </w:p>
    <w:p w:rsidR="007A4A43" w:rsidRDefault="007A4A43" w:rsidP="00C25AB2">
      <w:pPr>
        <w:pStyle w:val="11"/>
        <w:shd w:val="clear" w:color="auto" w:fill="FFFFFF"/>
        <w:spacing w:before="0" w:after="0"/>
        <w:ind w:firstLine="709"/>
        <w:jc w:val="both"/>
        <w:rPr>
          <w:bCs/>
          <w:sz w:val="28"/>
          <w:szCs w:val="28"/>
        </w:rPr>
      </w:pPr>
    </w:p>
    <w:p w:rsidR="00CF5C69" w:rsidRPr="00CF5C69" w:rsidRDefault="00CF5C6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CF5C69">
        <w:rPr>
          <w:color w:val="000000"/>
          <w:sz w:val="28"/>
          <w:szCs w:val="28"/>
        </w:rPr>
        <w:t>1) содействовать развитию личности, основанному на принятых в обществе представлениях о добре и зле, должном и недопустимом;</w:t>
      </w:r>
    </w:p>
    <w:p w:rsidR="00CF5C69" w:rsidRPr="00CF5C69" w:rsidRDefault="00CF5C6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78" w:name="101897"/>
      <w:bookmarkEnd w:id="478"/>
      <w:r w:rsidRPr="00CF5C69">
        <w:rPr>
          <w:color w:val="000000"/>
          <w:sz w:val="28"/>
          <w:szCs w:val="28"/>
        </w:rPr>
        <w:t>2) способствовать становлению нравственности, основанной на духовных отечественных традициях, внутренней установке личности поступать согласно своей совести;</w:t>
      </w:r>
    </w:p>
    <w:p w:rsidR="00CF5C69" w:rsidRPr="00CF5C69" w:rsidRDefault="00CF5C6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79" w:name="101898"/>
      <w:bookmarkEnd w:id="479"/>
      <w:r w:rsidRPr="00CF5C69">
        <w:rPr>
          <w:color w:val="000000"/>
          <w:sz w:val="28"/>
          <w:szCs w:val="28"/>
        </w:rPr>
        <w:t>3) создавать условия для развития и реализации личностного потенциала ребенка, его готовности к творческому самовыражению и саморазвитию, самовоспитанию;</w:t>
      </w:r>
    </w:p>
    <w:p w:rsidR="00CF5C69" w:rsidRPr="00CF5C69" w:rsidRDefault="00CF5C6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480" w:name="101899"/>
      <w:bookmarkEnd w:id="480"/>
      <w:r w:rsidRPr="00CF5C69">
        <w:rPr>
          <w:color w:val="000000"/>
          <w:sz w:val="28"/>
          <w:szCs w:val="28"/>
        </w:rPr>
        <w:t>4) осуществлять поддержку позитивной социализации ребенка посредством проектирования и принятия уклада, воспитывающей среды, создания воспитывающих общностей.</w:t>
      </w:r>
    </w:p>
    <w:p w:rsidR="00CF5C69" w:rsidRDefault="00CF5C6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F5C69" w:rsidRDefault="00CF5C6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2.3.2.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D14D19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Направления  воспитания</w:t>
      </w: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Содержание воспитательной работы по направлениям воспитания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>Содержание Программы воспитания реализуется в ходе освоения детьми всех образовательных областей, обозначенных во ФГОС ДО, одной из задач которого является объединение воспитания и обучения в целостный образовательный процесс на основе духовнонравственных и социокультурных ценностей, принятых в обществе правил и норм поведения в интересах человека, семьи, общества и обеспечивает развитие личности, мотивации и способностей детей в различных видах деятельности: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 -игровая;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 -коммуникативная;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 -познавательно-исследовательская;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>- восприятие художественной литературы и фольклора;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>- самообслуживание и элементарный бытовой труд;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lastRenderedPageBreak/>
        <w:t>- конструирование из разного материала;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 -изобразительная;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>- музыкальная;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- двигательная. 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>Охватывает следующие образовательные области: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 1. Социально-коммуникативное развитие; 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2. Познавательное развитие; 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3. Речевое развитие; 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4. Художественно-эстетическое развитие; 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5. Физическое развитие. </w:t>
      </w:r>
    </w:p>
    <w:p w:rsid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  Дошкольное образование - процесс непрерывный (ежеминутный) и реализуемый во всех режимных моментах (повседневная бытовая деятельность, игры, занятия, прогулки и т.д.). В соответствии со спецификой работы ДО, воспитанники пребывают в учреждении на протяжении 12 часов. Именно поэтому воспитательный процесс должен осуществляться постоянно, выполняя поставленные задачи Программы воспитания. </w:t>
      </w:r>
    </w:p>
    <w:p w:rsidR="007A4A43" w:rsidRPr="00CF70BB" w:rsidRDefault="007A4A43" w:rsidP="007A4A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   Процесс воспитания - это процесс формирования морального сознания, нравственных чувств и привычек, нравственного поведения с первых лет жизни ребенка. 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   Реализация цели и задач данной Программы осуществляется в рамках нескольких направлений воспитательной работы ДО, формирование которых в совокупности обеспечит полноценное и гармоничное развитие личности детей: 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1. Патриотическое направление воспитания 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2. Социальное направление воспитания 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3. Познавательное направление воспитания 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4. Физическое и оздоровительное направление воспитания 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5. Трудовое направление воспитания </w:t>
      </w:r>
    </w:p>
    <w:p w:rsid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>6. Этико-эстетическое направление воспитания.</w:t>
      </w:r>
    </w:p>
    <w:p w:rsidR="005477C7" w:rsidRPr="00CF70BB" w:rsidRDefault="005477C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7.Духовно – нравственное направление воспитания. </w:t>
      </w:r>
    </w:p>
    <w:p w:rsidR="00CF70BB" w:rsidRP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70BB">
        <w:rPr>
          <w:rFonts w:ascii="Times New Roman" w:hAnsi="Times New Roman" w:cs="Times New Roman"/>
          <w:sz w:val="28"/>
          <w:szCs w:val="28"/>
        </w:rPr>
        <w:t xml:space="preserve">       В каждом из перечисленных направлений воспитания существуют свои подразделы, которые тесно взаимосвязаны между собой и обеспечивают интеграцию воспитательной деятельности во все образовательные области и во все виды детской деятельности в образовательном процессе.</w:t>
      </w:r>
    </w:p>
    <w:p w:rsidR="00CF5C69" w:rsidRDefault="00CF5C6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Патриотическое направление воспитания</w:t>
      </w:r>
    </w:p>
    <w:p w:rsidR="00756021" w:rsidRPr="00756021" w:rsidRDefault="00756021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6021">
        <w:rPr>
          <w:rFonts w:ascii="Times New Roman" w:hAnsi="Times New Roman" w:cs="Times New Roman"/>
          <w:sz w:val="28"/>
          <w:szCs w:val="28"/>
        </w:rPr>
        <w:t xml:space="preserve">Ценности </w:t>
      </w:r>
      <w:r w:rsidRPr="00756021">
        <w:rPr>
          <w:rFonts w:ascii="Times New Roman" w:hAnsi="Times New Roman" w:cs="Times New Roman"/>
          <w:b/>
          <w:bCs/>
          <w:sz w:val="28"/>
          <w:szCs w:val="28"/>
        </w:rPr>
        <w:t xml:space="preserve">Родина </w:t>
      </w:r>
      <w:r w:rsidRPr="00756021">
        <w:rPr>
          <w:rFonts w:ascii="Times New Roman" w:hAnsi="Times New Roman" w:cs="Times New Roman"/>
          <w:sz w:val="28"/>
          <w:szCs w:val="28"/>
        </w:rPr>
        <w:t xml:space="preserve">и </w:t>
      </w:r>
      <w:r w:rsidRPr="00756021">
        <w:rPr>
          <w:rFonts w:ascii="Times New Roman" w:hAnsi="Times New Roman" w:cs="Times New Roman"/>
          <w:b/>
          <w:bCs/>
          <w:sz w:val="28"/>
          <w:szCs w:val="28"/>
        </w:rPr>
        <w:t>природа</w:t>
      </w:r>
      <w:r w:rsidRPr="00756021">
        <w:rPr>
          <w:rFonts w:ascii="Times New Roman" w:hAnsi="Times New Roman" w:cs="Times New Roman"/>
          <w:sz w:val="28"/>
          <w:szCs w:val="28"/>
        </w:rPr>
        <w:t xml:space="preserve"> лежат в основе патриотического направления воспитания. Патриотизм – это воспитание в ребенке нравственных качеств, чувства любви, интереса к своей стране – России, своему краю, малой родине, своему народу и народу России в целом (гражданский патриотизм), ответственности, трудолюбия; ощущения принадлежности к своему народу. </w:t>
      </w:r>
    </w:p>
    <w:p w:rsidR="00756021" w:rsidRPr="00756021" w:rsidRDefault="00756021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6021">
        <w:rPr>
          <w:rFonts w:ascii="Times New Roman" w:hAnsi="Times New Roman" w:cs="Times New Roman"/>
          <w:sz w:val="28"/>
          <w:szCs w:val="28"/>
        </w:rPr>
        <w:t>Патриотическое направление воспитания строится на идее патриотизма как нравственного чувства, которое вырастает из культуры человеческого бытия, особенностей образа жизни и ее уклада, народных и семейных традиций.</w:t>
      </w:r>
    </w:p>
    <w:p w:rsidR="00756021" w:rsidRPr="00756021" w:rsidRDefault="00756021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6021">
        <w:rPr>
          <w:rFonts w:ascii="Times New Roman" w:hAnsi="Times New Roman" w:cs="Times New Roman"/>
          <w:sz w:val="28"/>
          <w:szCs w:val="28"/>
        </w:rPr>
        <w:lastRenderedPageBreak/>
        <w:t>Воспитательная работа в данном направлении связана со структурой самого понятия «патриотизм» и определяется через следующие взаимосвязанные компоненты:</w:t>
      </w:r>
    </w:p>
    <w:p w:rsidR="00756021" w:rsidRPr="00756021" w:rsidRDefault="00756021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6021">
        <w:rPr>
          <w:rFonts w:ascii="Times New Roman" w:hAnsi="Times New Roman" w:cs="Times New Roman"/>
          <w:sz w:val="28"/>
          <w:szCs w:val="28"/>
        </w:rPr>
        <w:t>когнитивно-смысловой, связанный со знаниями об истории России, своего края, духовных и культурных традиций и достижений многонационального народа России;</w:t>
      </w:r>
    </w:p>
    <w:p w:rsidR="00756021" w:rsidRPr="00756021" w:rsidRDefault="00756021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6021">
        <w:rPr>
          <w:rFonts w:ascii="Times New Roman" w:hAnsi="Times New Roman" w:cs="Times New Roman"/>
          <w:sz w:val="28"/>
          <w:szCs w:val="28"/>
        </w:rPr>
        <w:t>эмоционально-ценностный, характеризующийся любовью к Родине – России, уважением к своему народу, народу России в целом;</w:t>
      </w:r>
    </w:p>
    <w:p w:rsidR="00756021" w:rsidRPr="00756021" w:rsidRDefault="00756021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6021">
        <w:rPr>
          <w:rFonts w:ascii="Times New Roman" w:hAnsi="Times New Roman" w:cs="Times New Roman"/>
          <w:sz w:val="28"/>
          <w:szCs w:val="28"/>
        </w:rPr>
        <w:t>регуляторно-волевой, обеспечивающий укоренение знаний в духовных и культурных традициях своего народа, деятельность на основе понимания ответственности за настоящее и будущее своего народа, России.</w:t>
      </w:r>
    </w:p>
    <w:p w:rsidR="00756021" w:rsidRPr="00756021" w:rsidRDefault="00756021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6021">
        <w:rPr>
          <w:rFonts w:ascii="Times New Roman" w:hAnsi="Times New Roman" w:cs="Times New Roman"/>
          <w:sz w:val="28"/>
          <w:szCs w:val="28"/>
        </w:rPr>
        <w:t>Задачи патриотического воспитания:</w:t>
      </w:r>
    </w:p>
    <w:p w:rsidR="00756021" w:rsidRPr="00756021" w:rsidRDefault="00756021" w:rsidP="00C25AB2">
      <w:pPr>
        <w:numPr>
          <w:ilvl w:val="0"/>
          <w:numId w:val="4"/>
        </w:numPr>
        <w:tabs>
          <w:tab w:val="left" w:pos="1134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56021">
        <w:rPr>
          <w:rFonts w:ascii="Times New Roman" w:hAnsi="Times New Roman" w:cs="Times New Roman"/>
          <w:sz w:val="28"/>
          <w:szCs w:val="28"/>
        </w:rPr>
        <w:t>формирование любви к родному краю, родной природе, родному языку, культурному наследию своего народа;</w:t>
      </w:r>
    </w:p>
    <w:p w:rsidR="00756021" w:rsidRPr="00756021" w:rsidRDefault="00756021" w:rsidP="00C25AB2">
      <w:pPr>
        <w:numPr>
          <w:ilvl w:val="0"/>
          <w:numId w:val="4"/>
        </w:numPr>
        <w:tabs>
          <w:tab w:val="left" w:pos="1134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56021">
        <w:rPr>
          <w:rFonts w:ascii="Times New Roman" w:hAnsi="Times New Roman" w:cs="Times New Roman"/>
          <w:sz w:val="28"/>
          <w:szCs w:val="28"/>
        </w:rPr>
        <w:t>воспитание любви, уважения к своим национальным особенностям и чувства собственного достоинства как представителя своего народа;</w:t>
      </w:r>
    </w:p>
    <w:p w:rsidR="001A0C3D" w:rsidRDefault="00756021" w:rsidP="00C25AB2">
      <w:pPr>
        <w:numPr>
          <w:ilvl w:val="0"/>
          <w:numId w:val="4"/>
        </w:numPr>
        <w:tabs>
          <w:tab w:val="left" w:pos="1134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56021">
        <w:rPr>
          <w:rFonts w:ascii="Times New Roman" w:hAnsi="Times New Roman" w:cs="Times New Roman"/>
          <w:sz w:val="28"/>
          <w:szCs w:val="28"/>
        </w:rPr>
        <w:t xml:space="preserve">воспитание уважительного отношения к гражданам России в целом, </w:t>
      </w:r>
    </w:p>
    <w:p w:rsidR="001A0C3D" w:rsidRDefault="001A0C3D" w:rsidP="001A0C3D">
      <w:pPr>
        <w:tabs>
          <w:tab w:val="left" w:pos="1134"/>
        </w:tabs>
        <w:suppressAutoHyphens/>
        <w:spacing w:after="0" w:line="24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</w:p>
    <w:p w:rsidR="00756021" w:rsidRPr="00756021" w:rsidRDefault="00756021" w:rsidP="001A0C3D">
      <w:pPr>
        <w:tabs>
          <w:tab w:val="left" w:pos="1134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56021">
        <w:rPr>
          <w:rFonts w:ascii="Times New Roman" w:hAnsi="Times New Roman" w:cs="Times New Roman"/>
          <w:sz w:val="28"/>
          <w:szCs w:val="28"/>
        </w:rPr>
        <w:t>своим соотечественникам и согражданам, представителям всех народов России, к ровесникам, родителям, соседям, старшим, другим людям вне зависимости от их этнической принадлежности;</w:t>
      </w:r>
    </w:p>
    <w:p w:rsidR="00756021" w:rsidRPr="00756021" w:rsidRDefault="00756021" w:rsidP="00C25AB2">
      <w:pPr>
        <w:numPr>
          <w:ilvl w:val="0"/>
          <w:numId w:val="4"/>
        </w:numPr>
        <w:tabs>
          <w:tab w:val="left" w:pos="1134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56021">
        <w:rPr>
          <w:rFonts w:ascii="Times New Roman" w:hAnsi="Times New Roman" w:cs="Times New Roman"/>
          <w:sz w:val="28"/>
          <w:szCs w:val="28"/>
        </w:rPr>
        <w:t>воспитание любви к родной природе, природе своего края, России, понимания единства природы и людей и бережного ответственного отношения к природе.</w:t>
      </w:r>
    </w:p>
    <w:p w:rsidR="00756021" w:rsidRPr="00756021" w:rsidRDefault="00756021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6021">
        <w:rPr>
          <w:rFonts w:ascii="Times New Roman" w:hAnsi="Times New Roman" w:cs="Times New Roman"/>
          <w:sz w:val="28"/>
          <w:szCs w:val="28"/>
        </w:rPr>
        <w:t>При реализации указанных задач воспитатель ДОО должен сосредоточить свое внимание на нескольких основных направлениях воспитательной работы:</w:t>
      </w:r>
    </w:p>
    <w:p w:rsidR="00756021" w:rsidRPr="0094185B" w:rsidRDefault="00756021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6021">
        <w:rPr>
          <w:rFonts w:ascii="Times New Roman" w:hAnsi="Times New Roman" w:cs="Times New Roman"/>
          <w:sz w:val="28"/>
          <w:szCs w:val="28"/>
        </w:rPr>
        <w:t>ознакомлении детей с историей, героями, культурой, традициями России и своего народа;</w:t>
      </w:r>
    </w:p>
    <w:p w:rsidR="00FE6A24" w:rsidRPr="000A39A4" w:rsidRDefault="00FE6A24" w:rsidP="000A39A4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</w:pPr>
      <w:r w:rsidRPr="000A39A4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Концепция патриотического воспитания детей Республики Татарстан (далее - Концепция) отражает совокупность официально принятых взглядов на государственную политику и основных направлений деятельности в сфере патриотического воспитания молодежи Республики Татарстан.</w:t>
      </w:r>
    </w:p>
    <w:p w:rsidR="00FE6A24" w:rsidRPr="000A39A4" w:rsidRDefault="00FE6A24" w:rsidP="000A39A4">
      <w:pPr>
        <w:pStyle w:val="formattext"/>
        <w:shd w:val="clear" w:color="auto" w:fill="FFFFFF"/>
        <w:spacing w:before="0" w:beforeAutospacing="0" w:after="0" w:afterAutospacing="0"/>
        <w:ind w:firstLine="480"/>
        <w:jc w:val="both"/>
        <w:textAlignment w:val="baseline"/>
        <w:rPr>
          <w:color w:val="444444"/>
          <w:sz w:val="28"/>
          <w:szCs w:val="28"/>
        </w:rPr>
      </w:pPr>
      <w:r w:rsidRPr="000A39A4">
        <w:rPr>
          <w:color w:val="444444"/>
          <w:sz w:val="28"/>
          <w:szCs w:val="28"/>
        </w:rPr>
        <w:t>При разработке Концепции был использован опыт, накопленный в системе патриотического воспитания Республики Татарстан и других субъектов Российской Федерации. Концепция имеет открытый характер, основывается на демократических началах и доступна для участия в ее совершенствовании и развитии.Теоретические положения и практические рекомендации, изложенные в Концепции, являются основой для решения важнейших задач патриотического воспитания, выполнения молодежью Республики Татарстан социально значимых функций в различных сферах жизни общества.По мере дальнейшего развития государства и общества отдельные положения Концепции могут уточняться и конкретизироваться в соответствии с законодательствами Российской Федерации и Республики Татарстан.</w:t>
      </w:r>
    </w:p>
    <w:p w:rsidR="00FE6A24" w:rsidRPr="00FE6A24" w:rsidRDefault="00FE6A24" w:rsidP="00FE6A24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56021" w:rsidRPr="00756021" w:rsidRDefault="00756021" w:rsidP="000A39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6021">
        <w:rPr>
          <w:rFonts w:ascii="Times New Roman" w:hAnsi="Times New Roman" w:cs="Times New Roman"/>
          <w:b/>
          <w:sz w:val="28"/>
          <w:szCs w:val="28"/>
        </w:rPr>
        <w:t>Содержание воспитательной деятельности</w:t>
      </w:r>
    </w:p>
    <w:p w:rsidR="00756021" w:rsidRPr="00756021" w:rsidRDefault="00756021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6021">
        <w:rPr>
          <w:rFonts w:ascii="Times New Roman" w:hAnsi="Times New Roman" w:cs="Times New Roman"/>
          <w:b/>
          <w:sz w:val="28"/>
          <w:szCs w:val="28"/>
        </w:rPr>
        <w:t>по  патриотическому направлению в интеграции</w:t>
      </w:r>
    </w:p>
    <w:p w:rsidR="00756021" w:rsidRPr="00756021" w:rsidRDefault="00756021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6021">
        <w:rPr>
          <w:rFonts w:ascii="Times New Roman" w:hAnsi="Times New Roman" w:cs="Times New Roman"/>
          <w:b/>
          <w:sz w:val="28"/>
          <w:szCs w:val="28"/>
        </w:rPr>
        <w:lastRenderedPageBreak/>
        <w:t>с содержанием образовательных областей</w:t>
      </w:r>
    </w:p>
    <w:p w:rsidR="00756021" w:rsidRDefault="00756021" w:rsidP="00C25AB2">
      <w:pPr>
        <w:spacing w:after="0" w:line="240" w:lineRule="auto"/>
        <w:rPr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287"/>
        <w:gridCol w:w="153"/>
        <w:gridCol w:w="142"/>
        <w:gridCol w:w="484"/>
        <w:gridCol w:w="1522"/>
        <w:gridCol w:w="270"/>
        <w:gridCol w:w="5060"/>
      </w:tblGrid>
      <w:tr w:rsidR="00756021" w:rsidTr="00756021">
        <w:trPr>
          <w:trHeight w:val="142"/>
        </w:trPr>
        <w:tc>
          <w:tcPr>
            <w:tcW w:w="2719" w:type="dxa"/>
            <w:gridSpan w:val="4"/>
          </w:tcPr>
          <w:p w:rsidR="00756021" w:rsidRPr="00F418E9" w:rsidRDefault="00756021" w:rsidP="00C25AB2">
            <w:pPr>
              <w:jc w:val="center"/>
              <w:rPr>
                <w:b/>
              </w:rPr>
            </w:pPr>
            <w:r w:rsidRPr="00F418E9">
              <w:rPr>
                <w:b/>
              </w:rPr>
              <w:t>Направление</w:t>
            </w:r>
          </w:p>
        </w:tc>
        <w:tc>
          <w:tcPr>
            <w:tcW w:w="6852" w:type="dxa"/>
            <w:gridSpan w:val="3"/>
          </w:tcPr>
          <w:p w:rsidR="00756021" w:rsidRPr="00F418E9" w:rsidRDefault="00756021" w:rsidP="00C25AB2">
            <w:pPr>
              <w:jc w:val="center"/>
              <w:rPr>
                <w:b/>
              </w:rPr>
            </w:pPr>
            <w:r w:rsidRPr="00F418E9">
              <w:rPr>
                <w:b/>
              </w:rPr>
              <w:t>Патриотическое направление воспитания</w:t>
            </w:r>
          </w:p>
          <w:p w:rsidR="00756021" w:rsidRPr="00F418E9" w:rsidRDefault="00756021" w:rsidP="00C25AB2">
            <w:pPr>
              <w:jc w:val="center"/>
              <w:rPr>
                <w:b/>
              </w:rPr>
            </w:pPr>
            <w:r w:rsidRPr="00F418E9">
              <w:rPr>
                <w:b/>
              </w:rPr>
              <w:t>Формирование уважительного отношения к истории своей страны и любви к Родине</w:t>
            </w:r>
          </w:p>
        </w:tc>
      </w:tr>
      <w:tr w:rsidR="00756021" w:rsidTr="00756021">
        <w:trPr>
          <w:trHeight w:val="142"/>
        </w:trPr>
        <w:tc>
          <w:tcPr>
            <w:tcW w:w="2719" w:type="dxa"/>
            <w:gridSpan w:val="4"/>
          </w:tcPr>
          <w:p w:rsidR="00756021" w:rsidRPr="00F418E9" w:rsidRDefault="00756021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6852" w:type="dxa"/>
            <w:gridSpan w:val="3"/>
          </w:tcPr>
          <w:p w:rsidR="00756021" w:rsidRPr="00F418E9" w:rsidRDefault="00756021" w:rsidP="00C25AB2">
            <w:pPr>
              <w:rPr>
                <w:b/>
              </w:rPr>
            </w:pPr>
            <w:r w:rsidRPr="00F418E9">
              <w:rPr>
                <w:b/>
              </w:rPr>
              <w:t>Родная страна</w:t>
            </w:r>
          </w:p>
        </w:tc>
      </w:tr>
      <w:tr w:rsidR="00756021" w:rsidTr="00756021">
        <w:trPr>
          <w:trHeight w:val="142"/>
        </w:trPr>
        <w:tc>
          <w:tcPr>
            <w:tcW w:w="2719" w:type="dxa"/>
            <w:gridSpan w:val="4"/>
          </w:tcPr>
          <w:p w:rsidR="00756021" w:rsidRPr="00F418E9" w:rsidRDefault="00756021" w:rsidP="00C25AB2">
            <w:pPr>
              <w:ind w:firstLine="0"/>
              <w:jc w:val="center"/>
              <w:rPr>
                <w:b/>
              </w:rPr>
            </w:pPr>
            <w:r w:rsidRPr="00F418E9">
              <w:rPr>
                <w:b/>
              </w:rPr>
              <w:t>Интеграция в образовательныеобласти</w:t>
            </w:r>
          </w:p>
        </w:tc>
        <w:tc>
          <w:tcPr>
            <w:tcW w:w="6852" w:type="dxa"/>
            <w:gridSpan w:val="3"/>
          </w:tcPr>
          <w:p w:rsidR="00756021" w:rsidRPr="001F6725" w:rsidRDefault="00756021" w:rsidP="00C25AB2">
            <w:r w:rsidRPr="001F6725">
              <w:t>Соци</w:t>
            </w:r>
            <w:r>
              <w:t xml:space="preserve">ально-коммуникативное развитие, познавательное </w:t>
            </w:r>
            <w:r w:rsidRPr="001F6725">
              <w:t>развитие, речевое разви</w:t>
            </w:r>
            <w:r>
              <w:t xml:space="preserve">тие, художественно-эстетическое </w:t>
            </w:r>
            <w:r w:rsidRPr="001F6725">
              <w:t>развитие,</w:t>
            </w:r>
          </w:p>
          <w:p w:rsidR="00756021" w:rsidRPr="001F6725" w:rsidRDefault="00756021" w:rsidP="00C25AB2">
            <w:r w:rsidRPr="001F6725">
              <w:t>физическое развитие.</w:t>
            </w:r>
          </w:p>
        </w:tc>
      </w:tr>
      <w:tr w:rsidR="00756021" w:rsidTr="00756021">
        <w:trPr>
          <w:trHeight w:val="142"/>
        </w:trPr>
        <w:tc>
          <w:tcPr>
            <w:tcW w:w="2719" w:type="dxa"/>
            <w:gridSpan w:val="4"/>
          </w:tcPr>
          <w:p w:rsidR="00756021" w:rsidRPr="00F418E9" w:rsidRDefault="00756021" w:rsidP="00C25AB2">
            <w:pPr>
              <w:ind w:firstLine="0"/>
              <w:jc w:val="center"/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756021" w:rsidRPr="00F418E9" w:rsidRDefault="00756021" w:rsidP="00C25AB2">
            <w:pPr>
              <w:jc w:val="center"/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6852" w:type="dxa"/>
            <w:gridSpan w:val="3"/>
          </w:tcPr>
          <w:p w:rsidR="00756021" w:rsidRPr="005024B2" w:rsidRDefault="00756021" w:rsidP="00C25AB2">
            <w:r w:rsidRPr="005024B2">
              <w:t>Игровая, коммуникативная, по</w:t>
            </w:r>
            <w:r>
              <w:t xml:space="preserve">знавательно-исследовательская, </w:t>
            </w:r>
            <w:r w:rsidRPr="005024B2">
              <w:t>восприятие художес</w:t>
            </w:r>
            <w:r>
              <w:t xml:space="preserve">твенной литературы и фольклора, </w:t>
            </w:r>
            <w:r w:rsidRPr="005024B2">
              <w:t>самообслуживание и эле</w:t>
            </w:r>
            <w:r>
              <w:t xml:space="preserve">ментарный бытовой труд, </w:t>
            </w:r>
            <w:r w:rsidRPr="005024B2">
              <w:t>конструирование из различного материала, изобразительная,</w:t>
            </w:r>
          </w:p>
          <w:p w:rsidR="00756021" w:rsidRPr="001F6725" w:rsidRDefault="00756021" w:rsidP="00C25AB2">
            <w:r w:rsidRPr="005024B2">
              <w:t>музыкальная, двигательная</w:t>
            </w:r>
            <w:r>
              <w:t>.</w:t>
            </w:r>
          </w:p>
        </w:tc>
      </w:tr>
      <w:tr w:rsidR="00756021" w:rsidTr="00756021">
        <w:trPr>
          <w:trHeight w:val="142"/>
        </w:trPr>
        <w:tc>
          <w:tcPr>
            <w:tcW w:w="9571" w:type="dxa"/>
            <w:gridSpan w:val="7"/>
          </w:tcPr>
          <w:p w:rsidR="00756021" w:rsidRPr="00F418E9" w:rsidRDefault="00756021" w:rsidP="00C25AB2">
            <w:pPr>
              <w:jc w:val="center"/>
              <w:rPr>
                <w:b/>
              </w:rPr>
            </w:pPr>
            <w:r w:rsidRPr="00F418E9">
              <w:rPr>
                <w:b/>
              </w:rPr>
              <w:t>Возрастная специфика</w:t>
            </w:r>
          </w:p>
        </w:tc>
      </w:tr>
      <w:tr w:rsidR="00BF1870" w:rsidTr="00BF1870">
        <w:trPr>
          <w:trHeight w:val="142"/>
        </w:trPr>
        <w:tc>
          <w:tcPr>
            <w:tcW w:w="2235" w:type="dxa"/>
            <w:gridSpan w:val="3"/>
          </w:tcPr>
          <w:p w:rsidR="00BF1870" w:rsidRPr="002F747B" w:rsidRDefault="00BF1870" w:rsidP="001A269A">
            <w:pPr>
              <w:rPr>
                <w:b/>
              </w:rPr>
            </w:pPr>
            <w:r w:rsidRPr="002F747B">
              <w:rPr>
                <w:b/>
              </w:rPr>
              <w:t>5-6 лет.</w:t>
            </w:r>
          </w:p>
          <w:p w:rsidR="00BF1870" w:rsidRPr="001F6725" w:rsidRDefault="00BF1870" w:rsidP="001A269A"/>
        </w:tc>
        <w:tc>
          <w:tcPr>
            <w:tcW w:w="7336" w:type="dxa"/>
            <w:gridSpan w:val="4"/>
          </w:tcPr>
          <w:p w:rsidR="001A0C3D" w:rsidRDefault="00BF1870" w:rsidP="001A0C3D">
            <w:r w:rsidRPr="002F747B">
              <w:t xml:space="preserve">- расширять представления о малой Родине. Рассказывать детям о </w:t>
            </w:r>
          </w:p>
          <w:p w:rsidR="001A0C3D" w:rsidRDefault="001A0C3D" w:rsidP="001A0C3D">
            <w:pPr>
              <w:jc w:val="center"/>
            </w:pPr>
          </w:p>
          <w:p w:rsidR="00BF1870" w:rsidRDefault="00BF1870" w:rsidP="001A0C3D">
            <w:pPr>
              <w:jc w:val="center"/>
            </w:pPr>
            <w:r w:rsidRPr="002F747B">
              <w:t xml:space="preserve">достопримечательностях, культуре, традициях родного края; </w:t>
            </w:r>
          </w:p>
          <w:p w:rsidR="00BF1870" w:rsidRPr="002F747B" w:rsidRDefault="00BF1870" w:rsidP="001A269A">
            <w:r w:rsidRPr="002F747B">
              <w:t>о замечательных людях</w:t>
            </w:r>
            <w:r>
              <w:t>,</w:t>
            </w:r>
            <w:r w:rsidRPr="002F747B">
              <w:t>прославивших свой край.</w:t>
            </w:r>
          </w:p>
          <w:p w:rsidR="00BF1870" w:rsidRPr="002F747B" w:rsidRDefault="00BF1870" w:rsidP="001A269A">
            <w:r w:rsidRPr="002F747B">
              <w:t>-расширять представления детей о родной стране, о</w:t>
            </w:r>
            <w:r>
              <w:t xml:space="preserve"> государственных праздниках (8 </w:t>
            </w:r>
            <w:r w:rsidRPr="002F747B">
              <w:t>Марта, Деньзащитника Отечества, День Победы, Новый год и т. д.);</w:t>
            </w:r>
          </w:p>
          <w:p w:rsidR="00BF1870" w:rsidRPr="002F747B" w:rsidRDefault="00BF1870" w:rsidP="001A269A">
            <w:r w:rsidRPr="002F747B">
              <w:t>-воспитывать любовь к Родине;</w:t>
            </w:r>
          </w:p>
          <w:p w:rsidR="00BF1870" w:rsidRPr="002F747B" w:rsidRDefault="00BF1870" w:rsidP="001A269A">
            <w:r w:rsidRPr="002F747B">
              <w:t xml:space="preserve">-формировать представления о том, что Российская Федерация (Россия) </w:t>
            </w:r>
            <w:r>
              <w:t xml:space="preserve">– большая </w:t>
            </w:r>
            <w:r w:rsidRPr="002F747B">
              <w:t xml:space="preserve">многонациональная страна. Рассказывать детям о том, что Москва </w:t>
            </w:r>
            <w:r>
              <w:t xml:space="preserve">- главный город, </w:t>
            </w:r>
            <w:r w:rsidRPr="002F747B">
              <w:t>столица нашей Родины;</w:t>
            </w:r>
          </w:p>
          <w:p w:rsidR="00BF1870" w:rsidRPr="002F747B" w:rsidRDefault="00BF1870" w:rsidP="001A269A">
            <w:r w:rsidRPr="002F747B">
              <w:t>-познакомить с флагом и гербом России, мелодией гимна;</w:t>
            </w:r>
          </w:p>
          <w:p w:rsidR="00BF1870" w:rsidRPr="002F747B" w:rsidRDefault="00BF1870" w:rsidP="001A269A">
            <w:r w:rsidRPr="002F747B">
              <w:t>-расширять представления детей о Российской армии;</w:t>
            </w:r>
          </w:p>
          <w:p w:rsidR="00BF1870" w:rsidRPr="001F6725" w:rsidRDefault="00BF1870" w:rsidP="001A269A">
            <w:r w:rsidRPr="002F747B">
              <w:t>-воспитывать уважение к защитникам отечес</w:t>
            </w:r>
            <w:r>
              <w:t xml:space="preserve">тва. Рассказывать о трудной, но </w:t>
            </w:r>
            <w:r w:rsidRPr="002F747B">
              <w:t>почетнойобязанности защищать Родину, охранять ее</w:t>
            </w:r>
            <w:r>
              <w:t xml:space="preserve"> спокойствие и безопасность; о  </w:t>
            </w:r>
            <w:r w:rsidRPr="002F747B">
              <w:t>том, как в годы войн храбро сражались и защищали</w:t>
            </w:r>
            <w:r>
              <w:t xml:space="preserve"> нашу страну от врагов прадеды, </w:t>
            </w:r>
            <w:r w:rsidRPr="002F747B">
              <w:t>деды, отцы. Приглашать в детский сад военны</w:t>
            </w:r>
            <w:r>
              <w:t xml:space="preserve">х, ветеранов из числа близких </w:t>
            </w:r>
            <w:r w:rsidRPr="002F747B">
              <w:t xml:space="preserve">родственников детей. Рассматривать с детьми </w:t>
            </w:r>
            <w:r>
              <w:t xml:space="preserve">картины, репродукции, альбомы с </w:t>
            </w:r>
            <w:r w:rsidRPr="002F747B">
              <w:t>военной тематикой.</w:t>
            </w:r>
          </w:p>
        </w:tc>
      </w:tr>
      <w:tr w:rsidR="001A0C3D" w:rsidTr="00BF1870">
        <w:trPr>
          <w:trHeight w:val="142"/>
        </w:trPr>
        <w:tc>
          <w:tcPr>
            <w:tcW w:w="2235" w:type="dxa"/>
            <w:gridSpan w:val="3"/>
          </w:tcPr>
          <w:p w:rsidR="001A0C3D" w:rsidRPr="002F747B" w:rsidRDefault="001A0C3D" w:rsidP="001A0C3D">
            <w:pPr>
              <w:ind w:firstLine="0"/>
              <w:rPr>
                <w:b/>
              </w:rPr>
            </w:pPr>
          </w:p>
        </w:tc>
        <w:tc>
          <w:tcPr>
            <w:tcW w:w="7336" w:type="dxa"/>
            <w:gridSpan w:val="4"/>
          </w:tcPr>
          <w:p w:rsidR="001A0C3D" w:rsidRPr="002F747B" w:rsidRDefault="001A0C3D" w:rsidP="001A269A"/>
        </w:tc>
      </w:tr>
      <w:tr w:rsidR="00BF1870" w:rsidTr="00756021">
        <w:trPr>
          <w:trHeight w:val="142"/>
        </w:trPr>
        <w:tc>
          <w:tcPr>
            <w:tcW w:w="9571" w:type="dxa"/>
            <w:gridSpan w:val="7"/>
          </w:tcPr>
          <w:p w:rsidR="00BF1870" w:rsidRPr="001F6725" w:rsidRDefault="00BF1870" w:rsidP="00C25AB2"/>
        </w:tc>
      </w:tr>
      <w:tr w:rsidR="00BF1870" w:rsidTr="00756021">
        <w:trPr>
          <w:trHeight w:val="142"/>
        </w:trPr>
        <w:tc>
          <w:tcPr>
            <w:tcW w:w="4241" w:type="dxa"/>
            <w:gridSpan w:val="5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5330" w:type="dxa"/>
            <w:gridSpan w:val="2"/>
          </w:tcPr>
          <w:p w:rsidR="00BF1870" w:rsidRPr="00F22C12" w:rsidRDefault="00BF1870" w:rsidP="00C25AB2">
            <w:pPr>
              <w:rPr>
                <w:b/>
              </w:rPr>
            </w:pPr>
            <w:r w:rsidRPr="00F22C12">
              <w:rPr>
                <w:b/>
              </w:rPr>
              <w:t>Наша планета</w:t>
            </w:r>
          </w:p>
        </w:tc>
      </w:tr>
      <w:tr w:rsidR="00BF1870" w:rsidTr="00756021">
        <w:trPr>
          <w:trHeight w:val="142"/>
        </w:trPr>
        <w:tc>
          <w:tcPr>
            <w:tcW w:w="4241" w:type="dxa"/>
            <w:gridSpan w:val="5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330" w:type="dxa"/>
            <w:gridSpan w:val="2"/>
          </w:tcPr>
          <w:p w:rsidR="00BF1870" w:rsidRPr="00F22C12" w:rsidRDefault="00BF1870" w:rsidP="00C25AB2">
            <w:r w:rsidRPr="00F22C12">
              <w:t>Социально-коммуника</w:t>
            </w:r>
            <w:r>
              <w:t xml:space="preserve">тивное развитие, познавательное </w:t>
            </w:r>
            <w:r w:rsidRPr="00F22C12">
              <w:t>развитие, речевое разви</w:t>
            </w:r>
            <w:r>
              <w:t xml:space="preserve">тие, художественно-эстетическое </w:t>
            </w:r>
            <w:r w:rsidRPr="00F22C12">
              <w:t>развитие,</w:t>
            </w:r>
          </w:p>
          <w:p w:rsidR="00BF1870" w:rsidRPr="001F6725" w:rsidRDefault="00BF1870" w:rsidP="00C25AB2">
            <w:r w:rsidRPr="00F22C12">
              <w:t>физическое развитие.</w:t>
            </w:r>
          </w:p>
        </w:tc>
      </w:tr>
      <w:tr w:rsidR="00BF1870" w:rsidTr="00756021">
        <w:trPr>
          <w:trHeight w:val="142"/>
        </w:trPr>
        <w:tc>
          <w:tcPr>
            <w:tcW w:w="4241" w:type="dxa"/>
            <w:gridSpan w:val="5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330" w:type="dxa"/>
            <w:gridSpan w:val="2"/>
          </w:tcPr>
          <w:p w:rsidR="00BF1870" w:rsidRPr="00F22C12" w:rsidRDefault="00BF1870" w:rsidP="00C25AB2">
            <w:r w:rsidRPr="00F22C12">
              <w:t>Игровая, коммуникативная, по</w:t>
            </w:r>
            <w:r>
              <w:t xml:space="preserve">знавательно-исследовательская,  </w:t>
            </w:r>
            <w:r w:rsidRPr="00F22C12">
              <w:t>восприятие художес</w:t>
            </w:r>
            <w:r>
              <w:t xml:space="preserve">твенной литературы и фольклора, </w:t>
            </w:r>
            <w:r w:rsidRPr="00F22C12">
              <w:t>самообслуживание и элементарный бытовой труд,конструирование из различного материала, изобразительная,</w:t>
            </w:r>
          </w:p>
          <w:p w:rsidR="00BF1870" w:rsidRPr="001F6725" w:rsidRDefault="00BF1870" w:rsidP="00C25AB2">
            <w:r w:rsidRPr="00F22C12">
              <w:t>музыкальная, двигательная.</w:t>
            </w:r>
          </w:p>
        </w:tc>
      </w:tr>
      <w:tr w:rsidR="00BF1870" w:rsidTr="00756021">
        <w:trPr>
          <w:trHeight w:val="142"/>
        </w:trPr>
        <w:tc>
          <w:tcPr>
            <w:tcW w:w="9571" w:type="dxa"/>
            <w:gridSpan w:val="7"/>
          </w:tcPr>
          <w:p w:rsidR="00BF1870" w:rsidRPr="001F6725" w:rsidRDefault="00BF1870" w:rsidP="00C25AB2">
            <w:r w:rsidRPr="00F418E9">
              <w:rPr>
                <w:b/>
              </w:rPr>
              <w:t>Возрастная специфика</w:t>
            </w:r>
          </w:p>
        </w:tc>
      </w:tr>
      <w:tr w:rsidR="00BF1870" w:rsidTr="00BF1870">
        <w:trPr>
          <w:trHeight w:val="142"/>
        </w:trPr>
        <w:tc>
          <w:tcPr>
            <w:tcW w:w="2093" w:type="dxa"/>
            <w:gridSpan w:val="2"/>
          </w:tcPr>
          <w:p w:rsidR="00BF1870" w:rsidRPr="00397A7F" w:rsidRDefault="00BF1870" w:rsidP="001A269A">
            <w:pPr>
              <w:rPr>
                <w:b/>
              </w:rPr>
            </w:pPr>
            <w:r w:rsidRPr="00397A7F">
              <w:rPr>
                <w:b/>
              </w:rPr>
              <w:lastRenderedPageBreak/>
              <w:t>5-6 лет.</w:t>
            </w:r>
          </w:p>
          <w:p w:rsidR="00BF1870" w:rsidRPr="001F6725" w:rsidRDefault="00BF1870" w:rsidP="001A269A"/>
        </w:tc>
        <w:tc>
          <w:tcPr>
            <w:tcW w:w="7478" w:type="dxa"/>
            <w:gridSpan w:val="5"/>
          </w:tcPr>
          <w:p w:rsidR="00BF1870" w:rsidRPr="00397A7F" w:rsidRDefault="00BF1870" w:rsidP="001A269A">
            <w:r w:rsidRPr="00397A7F">
              <w:t>- формировать элементарные представления об исто</w:t>
            </w:r>
            <w:r>
              <w:t xml:space="preserve">рии человечества (Древний мир, </w:t>
            </w:r>
            <w:r w:rsidRPr="00397A7F">
              <w:t>Средние века, современное общество) через знаком</w:t>
            </w:r>
            <w:r>
              <w:t xml:space="preserve">ство с произведениями искусства, </w:t>
            </w:r>
            <w:r w:rsidRPr="00397A7F">
              <w:t xml:space="preserve">живопись,скульптура, мифы и легенды народов мира), реконструкцию образа жизни </w:t>
            </w:r>
          </w:p>
          <w:p w:rsidR="00BF1870" w:rsidRPr="001F6725" w:rsidRDefault="00BF1870" w:rsidP="001A269A">
            <w:r w:rsidRPr="00397A7F">
              <w:t>людей разных времен(одежда, утварь, традиции и др.)</w:t>
            </w:r>
          </w:p>
        </w:tc>
      </w:tr>
      <w:tr w:rsidR="00BF1870" w:rsidTr="00756021">
        <w:trPr>
          <w:trHeight w:val="142"/>
        </w:trPr>
        <w:tc>
          <w:tcPr>
            <w:tcW w:w="9571" w:type="dxa"/>
            <w:gridSpan w:val="7"/>
          </w:tcPr>
          <w:p w:rsidR="00BF1870" w:rsidRPr="001F6725" w:rsidRDefault="00BF1870" w:rsidP="00C25AB2"/>
        </w:tc>
      </w:tr>
      <w:tr w:rsidR="00BF1870" w:rsidTr="00756021">
        <w:trPr>
          <w:trHeight w:val="142"/>
        </w:trPr>
        <w:tc>
          <w:tcPr>
            <w:tcW w:w="4241" w:type="dxa"/>
            <w:gridSpan w:val="5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5330" w:type="dxa"/>
            <w:gridSpan w:val="2"/>
          </w:tcPr>
          <w:p w:rsidR="00BF1870" w:rsidRPr="0040766C" w:rsidRDefault="00BF1870" w:rsidP="00C25AB2">
            <w:pPr>
              <w:rPr>
                <w:b/>
              </w:rPr>
            </w:pPr>
            <w:r w:rsidRPr="0040766C">
              <w:rPr>
                <w:b/>
              </w:rPr>
              <w:t>Формирование уважительного отношения к своей семье и обществу. Семья.</w:t>
            </w:r>
          </w:p>
        </w:tc>
      </w:tr>
      <w:tr w:rsidR="00BF1870" w:rsidTr="00756021">
        <w:trPr>
          <w:trHeight w:val="142"/>
        </w:trPr>
        <w:tc>
          <w:tcPr>
            <w:tcW w:w="4241" w:type="dxa"/>
            <w:gridSpan w:val="5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330" w:type="dxa"/>
            <w:gridSpan w:val="2"/>
          </w:tcPr>
          <w:p w:rsidR="00BF1870" w:rsidRPr="001F6725" w:rsidRDefault="00BF1870" w:rsidP="00C25AB2">
            <w:r w:rsidRPr="00AA1CD9">
              <w:t>Социально-коммуника</w:t>
            </w:r>
            <w:r>
              <w:t xml:space="preserve">тивное развитие, познавательное </w:t>
            </w:r>
            <w:r w:rsidRPr="00AA1CD9">
              <w:t>развитие, речевое разви</w:t>
            </w:r>
            <w:r>
              <w:t xml:space="preserve">тие, художественно-эстетическое </w:t>
            </w:r>
            <w:r w:rsidRPr="00AA1CD9">
              <w:t>развитие.</w:t>
            </w:r>
          </w:p>
        </w:tc>
      </w:tr>
      <w:tr w:rsidR="00BF1870" w:rsidTr="00756021">
        <w:trPr>
          <w:trHeight w:val="142"/>
        </w:trPr>
        <w:tc>
          <w:tcPr>
            <w:tcW w:w="4241" w:type="dxa"/>
            <w:gridSpan w:val="5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330" w:type="dxa"/>
            <w:gridSpan w:val="2"/>
          </w:tcPr>
          <w:p w:rsidR="00BF1870" w:rsidRPr="001F6725" w:rsidRDefault="00BF1870" w:rsidP="00C25AB2">
            <w:r w:rsidRPr="0006332E">
              <w:t>Игровая, коммуникативная, п</w:t>
            </w:r>
            <w:r>
              <w:t xml:space="preserve">ознавательно-исследовательская, </w:t>
            </w:r>
            <w:r w:rsidRPr="0006332E">
              <w:t>восприятие художест</w:t>
            </w:r>
            <w:r>
              <w:t xml:space="preserve">венной литературы и фольклора,  </w:t>
            </w:r>
            <w:r w:rsidRPr="0006332E">
              <w:t>самообслуживани</w:t>
            </w:r>
            <w:r>
              <w:t xml:space="preserve">е и элементарный бытовой труд, </w:t>
            </w:r>
            <w:r w:rsidRPr="0006332E">
              <w:t>изобразительная,музыкальная</w:t>
            </w:r>
            <w:r>
              <w:t>.</w:t>
            </w:r>
          </w:p>
        </w:tc>
      </w:tr>
      <w:tr w:rsidR="00BF1870" w:rsidTr="00756021">
        <w:trPr>
          <w:trHeight w:val="142"/>
        </w:trPr>
        <w:tc>
          <w:tcPr>
            <w:tcW w:w="9571" w:type="dxa"/>
            <w:gridSpan w:val="7"/>
          </w:tcPr>
          <w:p w:rsidR="00BF1870" w:rsidRPr="00342B38" w:rsidRDefault="00BF1870" w:rsidP="00C25AB2">
            <w:pPr>
              <w:jc w:val="center"/>
              <w:rPr>
                <w:b/>
              </w:rPr>
            </w:pPr>
            <w:r w:rsidRPr="00342B38">
              <w:rPr>
                <w:b/>
              </w:rPr>
              <w:t>Возрастная специфика</w:t>
            </w:r>
          </w:p>
        </w:tc>
      </w:tr>
      <w:tr w:rsidR="00BF1870" w:rsidTr="00756021">
        <w:trPr>
          <w:trHeight w:val="142"/>
        </w:trPr>
        <w:tc>
          <w:tcPr>
            <w:tcW w:w="1940" w:type="dxa"/>
          </w:tcPr>
          <w:p w:rsidR="00BF1870" w:rsidRPr="002F747B" w:rsidRDefault="00BF1870" w:rsidP="001A269A">
            <w:pPr>
              <w:rPr>
                <w:b/>
              </w:rPr>
            </w:pPr>
            <w:r w:rsidRPr="002F747B">
              <w:rPr>
                <w:b/>
              </w:rPr>
              <w:t>5-6 лет.</w:t>
            </w:r>
          </w:p>
          <w:p w:rsidR="00BF1870" w:rsidRPr="001F6725" w:rsidRDefault="00BF1870" w:rsidP="001A269A"/>
        </w:tc>
        <w:tc>
          <w:tcPr>
            <w:tcW w:w="7631" w:type="dxa"/>
            <w:gridSpan w:val="6"/>
          </w:tcPr>
          <w:p w:rsidR="001A0C3D" w:rsidRDefault="001A0C3D" w:rsidP="001A0C3D">
            <w:pPr>
              <w:jc w:val="center"/>
            </w:pPr>
          </w:p>
          <w:p w:rsidR="00BF1870" w:rsidRPr="00D61274" w:rsidRDefault="00BF1870" w:rsidP="001A269A">
            <w:r w:rsidRPr="00D61274">
              <w:t>-продолжать воспитывать уважительное отнош</w:t>
            </w:r>
            <w:r>
              <w:t xml:space="preserve">ение и чувство принадлежности к </w:t>
            </w:r>
            <w:r w:rsidRPr="00D61274">
              <w:t>своей семье;</w:t>
            </w:r>
          </w:p>
          <w:p w:rsidR="00BF1870" w:rsidRPr="00D61274" w:rsidRDefault="00BF1870" w:rsidP="001A269A">
            <w:r w:rsidRPr="00D61274">
              <w:t>-углублять представления ребенка о семье и ее истории;</w:t>
            </w:r>
          </w:p>
          <w:p w:rsidR="00BF1870" w:rsidRPr="00D61274" w:rsidRDefault="00BF1870" w:rsidP="001A269A">
            <w:r w:rsidRPr="00D61274">
              <w:t>-учить создавать простейшее генеалогическое древо с опорой на историю семьи;</w:t>
            </w:r>
          </w:p>
          <w:p w:rsidR="00BF1870" w:rsidRPr="00D61274" w:rsidRDefault="00BF1870" w:rsidP="001A269A">
            <w:r w:rsidRPr="00D61274">
              <w:t>-углублять представления о том, где работают роди</w:t>
            </w:r>
            <w:r>
              <w:t xml:space="preserve">тели, как важен для общества их </w:t>
            </w:r>
            <w:r w:rsidRPr="00D61274">
              <w:t>труд;</w:t>
            </w:r>
          </w:p>
          <w:p w:rsidR="00BF1870" w:rsidRPr="00D61274" w:rsidRDefault="00BF1870" w:rsidP="001A269A">
            <w:r w:rsidRPr="00D61274">
              <w:t>-поощрять посильное участие детей в подготовке различных семейных праздников;</w:t>
            </w:r>
          </w:p>
          <w:p w:rsidR="00BF1870" w:rsidRPr="001F6725" w:rsidRDefault="00BF1870" w:rsidP="001A269A">
            <w:r w:rsidRPr="00D61274">
              <w:t>-приучать к выполнению постоянных обязанностей по дому.</w:t>
            </w:r>
          </w:p>
        </w:tc>
      </w:tr>
      <w:tr w:rsidR="00BF1870" w:rsidTr="00756021">
        <w:trPr>
          <w:trHeight w:val="142"/>
        </w:trPr>
        <w:tc>
          <w:tcPr>
            <w:tcW w:w="9571" w:type="dxa"/>
            <w:gridSpan w:val="7"/>
          </w:tcPr>
          <w:p w:rsidR="00BF1870" w:rsidRPr="001F6725" w:rsidRDefault="00BF1870" w:rsidP="00C25AB2"/>
        </w:tc>
      </w:tr>
      <w:tr w:rsidR="00BF1870" w:rsidTr="00756021">
        <w:trPr>
          <w:trHeight w:val="142"/>
        </w:trPr>
        <w:tc>
          <w:tcPr>
            <w:tcW w:w="4511" w:type="dxa"/>
            <w:gridSpan w:val="6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5060" w:type="dxa"/>
          </w:tcPr>
          <w:p w:rsidR="00BF1870" w:rsidRPr="0040766C" w:rsidRDefault="00BF1870" w:rsidP="00C25AB2">
            <w:pPr>
              <w:rPr>
                <w:b/>
              </w:rPr>
            </w:pPr>
            <w:r w:rsidRPr="0040766C">
              <w:rPr>
                <w:b/>
              </w:rPr>
              <w:t>Формирование уважительного отношения к своей семье и обществу. Детский сад.</w:t>
            </w:r>
          </w:p>
        </w:tc>
      </w:tr>
      <w:tr w:rsidR="00BF1870" w:rsidTr="00756021">
        <w:trPr>
          <w:trHeight w:val="142"/>
        </w:trPr>
        <w:tc>
          <w:tcPr>
            <w:tcW w:w="4511" w:type="dxa"/>
            <w:gridSpan w:val="6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060" w:type="dxa"/>
          </w:tcPr>
          <w:p w:rsidR="00BF1870" w:rsidRPr="001F6725" w:rsidRDefault="00BF1870" w:rsidP="00C25AB2">
            <w:r w:rsidRPr="00AA1CD9">
              <w:t>Социально-коммуника</w:t>
            </w:r>
            <w:r>
              <w:t xml:space="preserve">тивное развитие, познавательное </w:t>
            </w:r>
            <w:r w:rsidRPr="00AA1CD9">
              <w:t>развитие, речевое разви</w:t>
            </w:r>
            <w:r>
              <w:t xml:space="preserve">тие, художественно-эстетическое </w:t>
            </w:r>
            <w:r w:rsidRPr="00AA1CD9">
              <w:t>развитие.</w:t>
            </w:r>
          </w:p>
        </w:tc>
      </w:tr>
      <w:tr w:rsidR="00BF1870" w:rsidTr="00756021">
        <w:trPr>
          <w:trHeight w:val="142"/>
        </w:trPr>
        <w:tc>
          <w:tcPr>
            <w:tcW w:w="4511" w:type="dxa"/>
            <w:gridSpan w:val="6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060" w:type="dxa"/>
          </w:tcPr>
          <w:p w:rsidR="00BF1870" w:rsidRPr="001F6725" w:rsidRDefault="00BF1870" w:rsidP="00C25AB2">
            <w:r w:rsidRPr="0006332E">
              <w:t>Игровая, коммуникативная, п</w:t>
            </w:r>
            <w:r>
              <w:t xml:space="preserve">ознавательно-исследовательская, </w:t>
            </w:r>
            <w:r w:rsidRPr="0006332E">
              <w:t>восприятие художест</w:t>
            </w:r>
            <w:r>
              <w:t xml:space="preserve">венной литературы и фольклора,  </w:t>
            </w:r>
            <w:r w:rsidRPr="0006332E">
              <w:t>самообслуживани</w:t>
            </w:r>
            <w:r>
              <w:t xml:space="preserve">е и элементарный бытовой труд, </w:t>
            </w:r>
            <w:r w:rsidRPr="0006332E">
              <w:t>изобразительная,музыкальная</w:t>
            </w:r>
            <w:r>
              <w:t>.</w:t>
            </w:r>
          </w:p>
        </w:tc>
      </w:tr>
      <w:tr w:rsidR="00BF1870" w:rsidTr="00756021">
        <w:trPr>
          <w:trHeight w:val="142"/>
        </w:trPr>
        <w:tc>
          <w:tcPr>
            <w:tcW w:w="9571" w:type="dxa"/>
            <w:gridSpan w:val="7"/>
          </w:tcPr>
          <w:p w:rsidR="00BF1870" w:rsidRPr="001F6725" w:rsidRDefault="00BF1870" w:rsidP="00C25AB2">
            <w:r w:rsidRPr="00342B38">
              <w:rPr>
                <w:b/>
              </w:rPr>
              <w:t>Возрастная специфика</w:t>
            </w:r>
          </w:p>
        </w:tc>
      </w:tr>
      <w:tr w:rsidR="00BF1870" w:rsidTr="00A471EC">
        <w:trPr>
          <w:trHeight w:val="5228"/>
        </w:trPr>
        <w:tc>
          <w:tcPr>
            <w:tcW w:w="1940" w:type="dxa"/>
          </w:tcPr>
          <w:p w:rsidR="00BF1870" w:rsidRPr="002F747B" w:rsidRDefault="00BF1870" w:rsidP="001A269A">
            <w:pPr>
              <w:rPr>
                <w:b/>
              </w:rPr>
            </w:pPr>
            <w:r w:rsidRPr="002F747B">
              <w:rPr>
                <w:b/>
              </w:rPr>
              <w:lastRenderedPageBreak/>
              <w:t>5-6 лет.</w:t>
            </w:r>
          </w:p>
          <w:p w:rsidR="00BF1870" w:rsidRPr="001F6725" w:rsidRDefault="00BF1870" w:rsidP="001A269A"/>
        </w:tc>
        <w:tc>
          <w:tcPr>
            <w:tcW w:w="7631" w:type="dxa"/>
            <w:gridSpan w:val="6"/>
          </w:tcPr>
          <w:p w:rsidR="00BF1870" w:rsidRPr="007A7CCB" w:rsidRDefault="00BF1870" w:rsidP="001A269A">
            <w:r w:rsidRPr="007A7CCB">
              <w:t xml:space="preserve">-продолжать развивать чувство принадлежности </w:t>
            </w:r>
            <w:r>
              <w:t xml:space="preserve">к сообществу детей и взрослых в </w:t>
            </w:r>
            <w:r w:rsidRPr="007A7CCB">
              <w:t>детском саду;</w:t>
            </w:r>
          </w:p>
          <w:p w:rsidR="00BF1870" w:rsidRPr="007A7CCB" w:rsidRDefault="00BF1870" w:rsidP="001A269A">
            <w:r w:rsidRPr="007A7CCB">
              <w:t>-продолжать формировать интерес к ближайшей окружающе</w:t>
            </w:r>
            <w:r>
              <w:t xml:space="preserve">й среде: к детскому </w:t>
            </w:r>
            <w:r w:rsidRPr="007A7CCB">
              <w:t>саду, дому, где живут дети, участку детского сада и др.;</w:t>
            </w:r>
          </w:p>
          <w:p w:rsidR="00BF1870" w:rsidRPr="007A7CCB" w:rsidRDefault="00BF1870" w:rsidP="001A269A">
            <w:r w:rsidRPr="007A7CCB">
              <w:t>-обращать внимание на своеобразие оформления разных помещений;</w:t>
            </w:r>
          </w:p>
          <w:p w:rsidR="00BF1870" w:rsidRPr="007A7CCB" w:rsidRDefault="00BF1870" w:rsidP="001A269A">
            <w:r w:rsidRPr="007A7CCB">
              <w:t>-развивать умение замечать изменения в оформлении помещений, учить</w:t>
            </w:r>
          </w:p>
          <w:p w:rsidR="00BF1870" w:rsidRPr="007A7CCB" w:rsidRDefault="00BF1870" w:rsidP="001A269A">
            <w:r w:rsidRPr="007A7CCB">
              <w:t>объяснять причинытаких изменений;</w:t>
            </w:r>
          </w:p>
          <w:p w:rsidR="00BF1870" w:rsidRPr="007A7CCB" w:rsidRDefault="00BF1870" w:rsidP="001A269A">
            <w:r w:rsidRPr="007A7CCB">
              <w:t>- высказывать свое мнение по поводу замеченных перемен, вносить свои</w:t>
            </w:r>
          </w:p>
          <w:p w:rsidR="00BF1870" w:rsidRPr="007A7CCB" w:rsidRDefault="00BF1870" w:rsidP="001A269A">
            <w:r w:rsidRPr="007A7CCB">
              <w:t>предложения овозможных вариантах оформления;</w:t>
            </w:r>
          </w:p>
          <w:p w:rsidR="00BF1870" w:rsidRPr="007A7CCB" w:rsidRDefault="00BF1870" w:rsidP="001A269A">
            <w:r w:rsidRPr="007A7CCB">
              <w:t>-подводить детей к оценке окружающей среды;</w:t>
            </w:r>
          </w:p>
          <w:p w:rsidR="00BF1870" w:rsidRPr="007A7CCB" w:rsidRDefault="00BF1870" w:rsidP="001A269A">
            <w:r w:rsidRPr="007A7CCB">
              <w:t>-вызывать стремление поддерживать чистоту и</w:t>
            </w:r>
            <w:r>
              <w:t xml:space="preserve"> порядок в группе, украшать ее  </w:t>
            </w:r>
            <w:r w:rsidRPr="007A7CCB">
              <w:t>произведениями искусства, рисунками;</w:t>
            </w:r>
          </w:p>
          <w:p w:rsidR="00BF1870" w:rsidRPr="007A7CCB" w:rsidRDefault="00BF1870" w:rsidP="001A269A">
            <w:r w:rsidRPr="007A7CCB">
              <w:t>-привлекать к оформлению групповой комнаты, зала к праздникам;</w:t>
            </w:r>
          </w:p>
          <w:p w:rsidR="00BF1870" w:rsidRPr="007A7CCB" w:rsidRDefault="00BF1870" w:rsidP="001A269A">
            <w:r w:rsidRPr="007A7CCB">
              <w:t>-побуждать использовать созданные детьми изделия</w:t>
            </w:r>
            <w:r>
              <w:t xml:space="preserve">, рисунки, аппликации (птички,  </w:t>
            </w:r>
            <w:r w:rsidRPr="007A7CCB">
              <w:t>бабочки, снежинки, веточки с листьями и т. п.);</w:t>
            </w:r>
          </w:p>
          <w:p w:rsidR="00BF1870" w:rsidRPr="007A7CCB" w:rsidRDefault="00BF1870" w:rsidP="001A269A">
            <w:r w:rsidRPr="007A7CCB">
              <w:t>-расширять представления ребенка о себе как о члене коллектива, ф</w:t>
            </w:r>
            <w:r>
              <w:t xml:space="preserve">ормировать </w:t>
            </w:r>
            <w:r w:rsidRPr="007A7CCB">
              <w:t>активную жизненную позицию через участие в совм</w:t>
            </w:r>
            <w:r>
              <w:t xml:space="preserve">естной проектной деятельности,  </w:t>
            </w:r>
            <w:r w:rsidRPr="007A7CCB">
              <w:t>взаимодействие с детьми других возрастных гр</w:t>
            </w:r>
            <w:r>
              <w:t xml:space="preserve">упп, посильное участие в жизни  </w:t>
            </w:r>
            <w:r w:rsidRPr="007A7CCB">
              <w:t>дошкольного учреждения;</w:t>
            </w:r>
          </w:p>
          <w:p w:rsidR="00BF1870" w:rsidRPr="001F6725" w:rsidRDefault="00BF1870" w:rsidP="001A269A">
            <w:r w:rsidRPr="007A7CCB">
              <w:t>-приобщать к мероприятиям, которые проводятся в детском саду, в то</w:t>
            </w:r>
            <w:r>
              <w:t xml:space="preserve">м числе и  </w:t>
            </w:r>
            <w:r w:rsidRPr="007A7CCB">
              <w:t>совместно с родителями (спектакли, спорт</w:t>
            </w:r>
            <w:r>
              <w:t xml:space="preserve">ивные праздники и развлечения,  </w:t>
            </w:r>
            <w:r w:rsidRPr="007A7CCB">
              <w:t>подготовка выставок детских работ).</w:t>
            </w:r>
          </w:p>
        </w:tc>
      </w:tr>
    </w:tbl>
    <w:p w:rsidR="00CF70BB" w:rsidRDefault="00CF70BB" w:rsidP="001A0C3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Социальное направление воспитания</w:t>
      </w:r>
    </w:p>
    <w:p w:rsidR="00233AD9" w:rsidRPr="00233AD9" w:rsidRDefault="00233A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3AD9">
        <w:rPr>
          <w:rFonts w:ascii="Times New Roman" w:hAnsi="Times New Roman" w:cs="Times New Roman"/>
          <w:sz w:val="28"/>
          <w:szCs w:val="28"/>
        </w:rPr>
        <w:t>Ценности </w:t>
      </w:r>
      <w:r w:rsidRPr="000A39A4">
        <w:rPr>
          <w:rFonts w:ascii="Times New Roman" w:hAnsi="Times New Roman" w:cs="Times New Roman"/>
          <w:bCs/>
          <w:sz w:val="28"/>
          <w:szCs w:val="28"/>
        </w:rPr>
        <w:t>семья, дружба, человек и сотрудничество</w:t>
      </w:r>
      <w:r w:rsidRPr="00233AD9">
        <w:rPr>
          <w:rFonts w:ascii="Times New Roman" w:hAnsi="Times New Roman" w:cs="Times New Roman"/>
          <w:sz w:val="28"/>
          <w:szCs w:val="28"/>
        </w:rPr>
        <w:t xml:space="preserve"> лежат в основе социального направления воспитания.</w:t>
      </w:r>
    </w:p>
    <w:p w:rsidR="00233AD9" w:rsidRPr="00233AD9" w:rsidRDefault="00233A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3AD9">
        <w:rPr>
          <w:rFonts w:ascii="Times New Roman" w:hAnsi="Times New Roman" w:cs="Times New Roman"/>
          <w:sz w:val="28"/>
          <w:szCs w:val="28"/>
        </w:rPr>
        <w:t>В дошкольном детстве ребенок открывает Личность другого человека и его значение в собственной жизни и жизни людей. Он начинает осваивать все многообразие социальных отношений и социальных ролей. Он учится действовать сообща, подчиняться правилам, нести ответственность за свои поступки, действовать в интересах семьи, группы. Формирование правильного ценностно-смыслового отношения ребенка к социальному окружению невозможно без грамотно выстроенного воспитательного процесса, в котором обязательно должна быть личная социальная инициатива ребенка в детско-взрослых и детских общностях. Важным аспектом является формирование у дошкольника представления о мире профессий взрослых, появление к моменту подготовки к школе положительной установки к обучению в школе как важному шагу взросления.</w:t>
      </w:r>
    </w:p>
    <w:p w:rsidR="00233AD9" w:rsidRPr="00233AD9" w:rsidRDefault="00233A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3AD9">
        <w:rPr>
          <w:rFonts w:ascii="Times New Roman" w:hAnsi="Times New Roman" w:cs="Times New Roman"/>
          <w:sz w:val="28"/>
          <w:szCs w:val="28"/>
        </w:rPr>
        <w:t>Основная цель социального направления воспитания дошкольника заключается в формировании ценностного отношения детей к семье, другому человеку, развитии дружелюбия, создания условий для реализации в обществе.</w:t>
      </w:r>
    </w:p>
    <w:p w:rsidR="00233AD9" w:rsidRPr="00233AD9" w:rsidRDefault="00233A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3AD9">
        <w:rPr>
          <w:rFonts w:ascii="Times New Roman" w:hAnsi="Times New Roman" w:cs="Times New Roman"/>
          <w:sz w:val="28"/>
          <w:szCs w:val="28"/>
        </w:rPr>
        <w:t>Выделяются основные задачи социального направления воспитания.</w:t>
      </w:r>
    </w:p>
    <w:p w:rsidR="00233AD9" w:rsidRPr="00233AD9" w:rsidRDefault="00233AD9" w:rsidP="00C25AB2">
      <w:pPr>
        <w:numPr>
          <w:ilvl w:val="0"/>
          <w:numId w:val="5"/>
        </w:numPr>
        <w:tabs>
          <w:tab w:val="left" w:pos="1134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AD9">
        <w:rPr>
          <w:rFonts w:ascii="Times New Roman" w:hAnsi="Times New Roman" w:cs="Times New Roman"/>
          <w:sz w:val="28"/>
          <w:szCs w:val="28"/>
        </w:rPr>
        <w:t xml:space="preserve">Формирование у ребенка представлений о добре и зле, позитивного образа семьи с детьми, ознакомление с распределением ролей в семье, образами </w:t>
      </w:r>
      <w:r w:rsidRPr="00233AD9">
        <w:rPr>
          <w:rFonts w:ascii="Times New Roman" w:hAnsi="Times New Roman" w:cs="Times New Roman"/>
          <w:sz w:val="28"/>
          <w:szCs w:val="28"/>
        </w:rPr>
        <w:lastRenderedPageBreak/>
        <w:t>дружбы в фольклоре и детской литературе, примерами сотрудничества и взаимопомощи людей в различных видах деятельности (на материале истории России, ее героев), милосердия и заботы. Анализ поступков самих детей в группе в различных ситуациях.</w:t>
      </w:r>
    </w:p>
    <w:p w:rsidR="00233AD9" w:rsidRPr="00233AD9" w:rsidRDefault="00233AD9" w:rsidP="00C25AB2">
      <w:pPr>
        <w:numPr>
          <w:ilvl w:val="0"/>
          <w:numId w:val="5"/>
        </w:numPr>
        <w:tabs>
          <w:tab w:val="left" w:pos="1134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AD9">
        <w:rPr>
          <w:rFonts w:ascii="Times New Roman" w:hAnsi="Times New Roman" w:cs="Times New Roman"/>
          <w:sz w:val="28"/>
          <w:szCs w:val="28"/>
        </w:rPr>
        <w:t>Формирование навыков, необходимых для полноценного существования в обществе: эмпатии (сопереживания), коммуникабельности, заботы, ответственности, сотрудничества, умения договариваться, умения соблюдать правила.</w:t>
      </w:r>
    </w:p>
    <w:p w:rsidR="00233AD9" w:rsidRPr="00233AD9" w:rsidRDefault="00233AD9" w:rsidP="00C25AB2">
      <w:pPr>
        <w:numPr>
          <w:ilvl w:val="0"/>
          <w:numId w:val="5"/>
        </w:numPr>
        <w:tabs>
          <w:tab w:val="left" w:pos="1134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AD9">
        <w:rPr>
          <w:rFonts w:ascii="Times New Roman" w:hAnsi="Times New Roman" w:cs="Times New Roman"/>
          <w:sz w:val="28"/>
          <w:szCs w:val="28"/>
        </w:rPr>
        <w:t>Развитие способности поставить себя на место другого как проявление личностной зрелости и преодоление детского эгоизма.</w:t>
      </w:r>
    </w:p>
    <w:p w:rsidR="00233AD9" w:rsidRPr="00233AD9" w:rsidRDefault="00233AD9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3AD9">
        <w:rPr>
          <w:rFonts w:ascii="Times New Roman" w:hAnsi="Times New Roman" w:cs="Times New Roman"/>
          <w:sz w:val="28"/>
          <w:szCs w:val="28"/>
        </w:rPr>
        <w:t>При реализации данных задач воспитатель ДОО должен сосредоточить свое внимание на нескольких основных направлениях воспитательной работы:</w:t>
      </w:r>
    </w:p>
    <w:p w:rsidR="00233AD9" w:rsidRPr="00233AD9" w:rsidRDefault="00233AD9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3AD9">
        <w:rPr>
          <w:rFonts w:ascii="Times New Roman" w:hAnsi="Times New Roman" w:cs="Times New Roman"/>
          <w:sz w:val="28"/>
          <w:szCs w:val="28"/>
        </w:rPr>
        <w:t>организовывать сюжетно-ролевые игры (в семью, в команду и т. п.), игры с правилами, традиционные народные игры и пр.;</w:t>
      </w:r>
    </w:p>
    <w:p w:rsidR="00233AD9" w:rsidRPr="00233AD9" w:rsidRDefault="00233AD9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3AD9">
        <w:rPr>
          <w:rFonts w:ascii="Times New Roman" w:hAnsi="Times New Roman" w:cs="Times New Roman"/>
          <w:sz w:val="28"/>
          <w:szCs w:val="28"/>
        </w:rPr>
        <w:t>воспитывать у детей навыки поведения в обществе;</w:t>
      </w:r>
    </w:p>
    <w:p w:rsidR="00233AD9" w:rsidRPr="00233AD9" w:rsidRDefault="00233AD9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3AD9">
        <w:rPr>
          <w:rFonts w:ascii="Times New Roman" w:hAnsi="Times New Roman" w:cs="Times New Roman"/>
          <w:sz w:val="28"/>
          <w:szCs w:val="28"/>
        </w:rPr>
        <w:t>учить детей сотрудничать, организуя групповые формы в продуктивных видах деятельности;</w:t>
      </w:r>
    </w:p>
    <w:p w:rsidR="00233AD9" w:rsidRPr="00233AD9" w:rsidRDefault="00233AD9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3AD9">
        <w:rPr>
          <w:rFonts w:ascii="Times New Roman" w:hAnsi="Times New Roman" w:cs="Times New Roman"/>
          <w:sz w:val="28"/>
          <w:szCs w:val="28"/>
        </w:rPr>
        <w:t>учить детей анализировать поступки и чувства – свои и других людей;</w:t>
      </w:r>
    </w:p>
    <w:p w:rsidR="00233AD9" w:rsidRPr="00233AD9" w:rsidRDefault="00233AD9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3AD9">
        <w:rPr>
          <w:rFonts w:ascii="Times New Roman" w:hAnsi="Times New Roman" w:cs="Times New Roman"/>
          <w:sz w:val="28"/>
          <w:szCs w:val="28"/>
        </w:rPr>
        <w:t>организовывать коллективные проекты заботы и помощи;</w:t>
      </w:r>
    </w:p>
    <w:p w:rsidR="00233AD9" w:rsidRPr="00233AD9" w:rsidRDefault="00233AD9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3AD9">
        <w:rPr>
          <w:rFonts w:ascii="Times New Roman" w:hAnsi="Times New Roman" w:cs="Times New Roman"/>
          <w:sz w:val="28"/>
          <w:szCs w:val="28"/>
        </w:rPr>
        <w:t>создавать доброжелательный психологический климат в группе.</w:t>
      </w:r>
    </w:p>
    <w:p w:rsidR="00233AD9" w:rsidRPr="00233AD9" w:rsidRDefault="00233AD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33AD9" w:rsidRPr="00233AD9" w:rsidRDefault="00233AD9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33AD9">
        <w:rPr>
          <w:rFonts w:ascii="Times New Roman" w:hAnsi="Times New Roman" w:cs="Times New Roman"/>
          <w:b/>
          <w:sz w:val="28"/>
          <w:szCs w:val="28"/>
        </w:rPr>
        <w:t>Содержание воспитательной деятельности</w:t>
      </w:r>
    </w:p>
    <w:p w:rsidR="00233AD9" w:rsidRDefault="00233AD9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33AD9">
        <w:rPr>
          <w:rFonts w:ascii="Times New Roman" w:hAnsi="Times New Roman" w:cs="Times New Roman"/>
          <w:b/>
          <w:sz w:val="28"/>
          <w:szCs w:val="28"/>
        </w:rPr>
        <w:t>по социальному направлению воспитания</w:t>
      </w:r>
    </w:p>
    <w:p w:rsidR="001A0C3D" w:rsidRDefault="001A0C3D" w:rsidP="001A0C3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33AD9" w:rsidRPr="00233AD9" w:rsidRDefault="00233AD9" w:rsidP="001A0C3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33AD9">
        <w:rPr>
          <w:rFonts w:ascii="Times New Roman" w:hAnsi="Times New Roman" w:cs="Times New Roman"/>
          <w:b/>
          <w:sz w:val="28"/>
          <w:szCs w:val="28"/>
        </w:rPr>
        <w:t>в интеграции с содержанием образовательных областей</w:t>
      </w:r>
    </w:p>
    <w:p w:rsidR="00233AD9" w:rsidRDefault="00233AD9" w:rsidP="00C25AB2">
      <w:pPr>
        <w:spacing w:after="0" w:line="240" w:lineRule="auto"/>
        <w:rPr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917"/>
        <w:gridCol w:w="2061"/>
        <w:gridCol w:w="268"/>
        <w:gridCol w:w="5325"/>
      </w:tblGrid>
      <w:tr w:rsidR="00233AD9" w:rsidRPr="00F418E9" w:rsidTr="00233AD9">
        <w:trPr>
          <w:trHeight w:val="143"/>
        </w:trPr>
        <w:tc>
          <w:tcPr>
            <w:tcW w:w="3978" w:type="dxa"/>
            <w:gridSpan w:val="2"/>
          </w:tcPr>
          <w:p w:rsidR="00233AD9" w:rsidRPr="00F418E9" w:rsidRDefault="00233AD9" w:rsidP="00C25AB2">
            <w:pPr>
              <w:jc w:val="center"/>
              <w:rPr>
                <w:b/>
              </w:rPr>
            </w:pPr>
            <w:r w:rsidRPr="00F418E9">
              <w:rPr>
                <w:b/>
              </w:rPr>
              <w:t>Направление</w:t>
            </w:r>
          </w:p>
        </w:tc>
        <w:tc>
          <w:tcPr>
            <w:tcW w:w="5593" w:type="dxa"/>
            <w:gridSpan w:val="2"/>
          </w:tcPr>
          <w:p w:rsidR="00233AD9" w:rsidRPr="009A1034" w:rsidRDefault="00233AD9" w:rsidP="00C25AB2">
            <w:pPr>
              <w:jc w:val="center"/>
              <w:rPr>
                <w:b/>
              </w:rPr>
            </w:pPr>
            <w:r w:rsidRPr="009A1034">
              <w:rPr>
                <w:b/>
              </w:rPr>
              <w:t>Социальное направление воспитания</w:t>
            </w:r>
          </w:p>
          <w:p w:rsidR="00233AD9" w:rsidRPr="009A1034" w:rsidRDefault="00233AD9" w:rsidP="00C25AB2">
            <w:pPr>
              <w:jc w:val="center"/>
              <w:rPr>
                <w:b/>
              </w:rPr>
            </w:pPr>
            <w:r w:rsidRPr="009A1034">
              <w:rPr>
                <w:b/>
              </w:rPr>
              <w:t xml:space="preserve">Формирование личности ребенка, ценностного отношения детей к семье, другому человеку, развитии дружелюбия, создания </w:t>
            </w:r>
          </w:p>
          <w:p w:rsidR="00233AD9" w:rsidRPr="00F418E9" w:rsidRDefault="00233AD9" w:rsidP="00C25AB2">
            <w:pPr>
              <w:jc w:val="center"/>
              <w:rPr>
                <w:b/>
              </w:rPr>
            </w:pPr>
            <w:r w:rsidRPr="009A1034">
              <w:rPr>
                <w:b/>
              </w:rPr>
              <w:t>условий для реализации в обществ</w:t>
            </w:r>
            <w:r>
              <w:rPr>
                <w:b/>
              </w:rPr>
              <w:t>е</w:t>
            </w:r>
          </w:p>
        </w:tc>
      </w:tr>
      <w:tr w:rsidR="00233AD9" w:rsidRPr="00F418E9" w:rsidTr="00233AD9">
        <w:trPr>
          <w:trHeight w:val="143"/>
        </w:trPr>
        <w:tc>
          <w:tcPr>
            <w:tcW w:w="3978" w:type="dxa"/>
            <w:gridSpan w:val="2"/>
          </w:tcPr>
          <w:p w:rsidR="00233AD9" w:rsidRPr="00F418E9" w:rsidRDefault="00233AD9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5593" w:type="dxa"/>
            <w:gridSpan w:val="2"/>
          </w:tcPr>
          <w:p w:rsidR="00233AD9" w:rsidRPr="00F418E9" w:rsidRDefault="00233AD9" w:rsidP="00C25AB2">
            <w:pPr>
              <w:rPr>
                <w:b/>
              </w:rPr>
            </w:pPr>
            <w:r w:rsidRPr="00095D30">
              <w:rPr>
                <w:b/>
              </w:rPr>
              <w:t>Образ Я.</w:t>
            </w:r>
          </w:p>
        </w:tc>
      </w:tr>
      <w:tr w:rsidR="00233AD9" w:rsidRPr="001F6725" w:rsidTr="00233AD9">
        <w:trPr>
          <w:trHeight w:val="143"/>
        </w:trPr>
        <w:tc>
          <w:tcPr>
            <w:tcW w:w="3978" w:type="dxa"/>
            <w:gridSpan w:val="2"/>
          </w:tcPr>
          <w:p w:rsidR="00233AD9" w:rsidRPr="00F418E9" w:rsidRDefault="00233AD9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233AD9" w:rsidRPr="00F418E9" w:rsidRDefault="00233AD9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593" w:type="dxa"/>
            <w:gridSpan w:val="2"/>
          </w:tcPr>
          <w:p w:rsidR="00233AD9" w:rsidRPr="001F6725" w:rsidRDefault="00233AD9" w:rsidP="00C25AB2">
            <w:r w:rsidRPr="001F6725">
              <w:t>Соци</w:t>
            </w:r>
            <w:r>
              <w:t xml:space="preserve">ально-коммуникативное развитие, познавательное </w:t>
            </w:r>
            <w:r w:rsidRPr="001F6725">
              <w:t>развитие, речевое разви</w:t>
            </w:r>
            <w:r>
              <w:t xml:space="preserve">тие, художественно-эстетическое </w:t>
            </w:r>
            <w:r w:rsidRPr="001F6725">
              <w:t>развитие,</w:t>
            </w:r>
          </w:p>
          <w:p w:rsidR="00233AD9" w:rsidRPr="001F6725" w:rsidRDefault="00233AD9" w:rsidP="00C25AB2">
            <w:r w:rsidRPr="001F6725">
              <w:t>физическое развитие.</w:t>
            </w:r>
          </w:p>
        </w:tc>
      </w:tr>
      <w:tr w:rsidR="00233AD9" w:rsidRPr="001F6725" w:rsidTr="00233AD9">
        <w:trPr>
          <w:trHeight w:val="143"/>
        </w:trPr>
        <w:tc>
          <w:tcPr>
            <w:tcW w:w="3978" w:type="dxa"/>
            <w:gridSpan w:val="2"/>
          </w:tcPr>
          <w:p w:rsidR="00233AD9" w:rsidRPr="00F418E9" w:rsidRDefault="00233AD9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233AD9" w:rsidRPr="00F418E9" w:rsidRDefault="00233AD9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593" w:type="dxa"/>
            <w:gridSpan w:val="2"/>
          </w:tcPr>
          <w:p w:rsidR="00233AD9" w:rsidRPr="005024B2" w:rsidRDefault="00233AD9" w:rsidP="00C25AB2">
            <w:r w:rsidRPr="005024B2">
              <w:t>Игровая, коммуникативная, по</w:t>
            </w:r>
            <w:r>
              <w:t xml:space="preserve">знавательно-исследовательская, </w:t>
            </w:r>
            <w:r w:rsidRPr="005024B2">
              <w:t>восприятие художес</w:t>
            </w:r>
            <w:r>
              <w:t xml:space="preserve">твенной литературы и фольклора, </w:t>
            </w:r>
            <w:r w:rsidRPr="005024B2">
              <w:t>самообслуживание и эле</w:t>
            </w:r>
            <w:r>
              <w:t xml:space="preserve">ментарный бытовой труд, </w:t>
            </w:r>
            <w:r w:rsidRPr="005024B2">
              <w:t>конструирование из различного материала, изобразительная,</w:t>
            </w:r>
          </w:p>
          <w:p w:rsidR="00233AD9" w:rsidRPr="001F6725" w:rsidRDefault="00233AD9" w:rsidP="00C25AB2">
            <w:r w:rsidRPr="005024B2">
              <w:t>музыкальная, двигательная</w:t>
            </w:r>
            <w:r>
              <w:t>.</w:t>
            </w:r>
          </w:p>
        </w:tc>
      </w:tr>
      <w:tr w:rsidR="00233AD9" w:rsidRPr="00F418E9" w:rsidTr="00233AD9">
        <w:trPr>
          <w:trHeight w:val="143"/>
        </w:trPr>
        <w:tc>
          <w:tcPr>
            <w:tcW w:w="9571" w:type="dxa"/>
            <w:gridSpan w:val="4"/>
          </w:tcPr>
          <w:p w:rsidR="00233AD9" w:rsidRPr="00F418E9" w:rsidRDefault="00233AD9" w:rsidP="00C25AB2">
            <w:pPr>
              <w:jc w:val="center"/>
              <w:rPr>
                <w:b/>
              </w:rPr>
            </w:pPr>
            <w:r w:rsidRPr="00F418E9">
              <w:rPr>
                <w:b/>
              </w:rPr>
              <w:t>Возрастная специфика</w:t>
            </w:r>
          </w:p>
        </w:tc>
      </w:tr>
      <w:tr w:rsidR="00BF1870" w:rsidRPr="001F6725" w:rsidTr="00233AD9">
        <w:trPr>
          <w:trHeight w:val="143"/>
        </w:trPr>
        <w:tc>
          <w:tcPr>
            <w:tcW w:w="1917" w:type="dxa"/>
          </w:tcPr>
          <w:p w:rsidR="00BF1870" w:rsidRPr="002F747B" w:rsidRDefault="00BF1870" w:rsidP="001A269A">
            <w:pPr>
              <w:rPr>
                <w:b/>
              </w:rPr>
            </w:pPr>
            <w:r w:rsidRPr="002F747B">
              <w:rPr>
                <w:b/>
              </w:rPr>
              <w:t>5-6 лет.</w:t>
            </w:r>
          </w:p>
          <w:p w:rsidR="00BF1870" w:rsidRPr="001F6725" w:rsidRDefault="00BF1870" w:rsidP="001A269A"/>
        </w:tc>
        <w:tc>
          <w:tcPr>
            <w:tcW w:w="7654" w:type="dxa"/>
            <w:gridSpan w:val="3"/>
          </w:tcPr>
          <w:p w:rsidR="00BF1870" w:rsidRPr="000B44DD" w:rsidRDefault="00BF1870" w:rsidP="001A269A">
            <w:r w:rsidRPr="000B44DD">
              <w:t>- расширять представления ребенка об изменени</w:t>
            </w:r>
            <w:r>
              <w:t xml:space="preserve">и позиции в связи с взрослением </w:t>
            </w:r>
            <w:r w:rsidRPr="000B44DD">
              <w:t>(ответственность за младших, уважение и помо</w:t>
            </w:r>
            <w:r>
              <w:t xml:space="preserve">щь старшим, в том числе пожилым </w:t>
            </w:r>
            <w:r w:rsidRPr="000B44DD">
              <w:t>людям и т. д.). Через символические и образные ср</w:t>
            </w:r>
            <w:r>
              <w:t xml:space="preserve">едства углублять представления  </w:t>
            </w:r>
            <w:r w:rsidRPr="000B44DD">
              <w:t>ребенка о себе в прошлом, настоящем и будущем;</w:t>
            </w:r>
          </w:p>
          <w:p w:rsidR="00BF1870" w:rsidRPr="000B44DD" w:rsidRDefault="00BF1870" w:rsidP="001A269A">
            <w:r w:rsidRPr="000B44DD">
              <w:t>-расширять представления об учебных заведения</w:t>
            </w:r>
            <w:r>
              <w:t xml:space="preserve">х (детский сад, школа, колледж, </w:t>
            </w:r>
            <w:r w:rsidRPr="000B44DD">
              <w:t>вуз);</w:t>
            </w:r>
          </w:p>
          <w:p w:rsidR="00BF1870" w:rsidRPr="000B44DD" w:rsidRDefault="00BF1870" w:rsidP="001A269A">
            <w:r w:rsidRPr="000B44DD">
              <w:lastRenderedPageBreak/>
              <w:t>-расширять традиционные гендерные представления;</w:t>
            </w:r>
          </w:p>
          <w:p w:rsidR="00BF1870" w:rsidRPr="000B44DD" w:rsidRDefault="00BF1870" w:rsidP="001A269A">
            <w:r w:rsidRPr="000B44DD">
              <w:t>-воспитывать уважительное отношение к сверст</w:t>
            </w:r>
            <w:r>
              <w:t xml:space="preserve">никам своего и противоположного </w:t>
            </w:r>
            <w:r w:rsidRPr="000B44DD">
              <w:t>пола;</w:t>
            </w:r>
          </w:p>
          <w:p w:rsidR="00BF1870" w:rsidRPr="001F6725" w:rsidRDefault="00BF1870" w:rsidP="001A269A">
            <w:r w:rsidRPr="000B44DD">
              <w:t>-закреплять умение называть свое имя, фамилию, отчество</w:t>
            </w:r>
            <w:r>
              <w:t xml:space="preserve">, возраст, месяц </w:t>
            </w:r>
            <w:r w:rsidRPr="000B44DD">
              <w:t>рождения, имена и отчества родителей.</w:t>
            </w:r>
          </w:p>
        </w:tc>
      </w:tr>
      <w:tr w:rsidR="00BF1870" w:rsidRPr="001F6725" w:rsidTr="00233AD9">
        <w:trPr>
          <w:trHeight w:val="143"/>
        </w:trPr>
        <w:tc>
          <w:tcPr>
            <w:tcW w:w="9571" w:type="dxa"/>
            <w:gridSpan w:val="4"/>
          </w:tcPr>
          <w:p w:rsidR="00BF1870" w:rsidRPr="001F6725" w:rsidRDefault="00BF1870" w:rsidP="00C25AB2"/>
        </w:tc>
      </w:tr>
      <w:tr w:rsidR="00BF1870" w:rsidRPr="00F22C12" w:rsidTr="00233AD9">
        <w:trPr>
          <w:trHeight w:val="143"/>
        </w:trPr>
        <w:tc>
          <w:tcPr>
            <w:tcW w:w="4246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5325" w:type="dxa"/>
          </w:tcPr>
          <w:p w:rsidR="00BF1870" w:rsidRPr="00F22C12" w:rsidRDefault="00BF1870" w:rsidP="00C25AB2">
            <w:pPr>
              <w:rPr>
                <w:b/>
              </w:rPr>
            </w:pPr>
            <w:r w:rsidRPr="00DE3431">
              <w:rPr>
                <w:b/>
              </w:rPr>
              <w:t>Нравственное воспитание.</w:t>
            </w:r>
          </w:p>
        </w:tc>
      </w:tr>
      <w:tr w:rsidR="00BF1870" w:rsidRPr="001F6725" w:rsidTr="00233AD9">
        <w:trPr>
          <w:trHeight w:val="143"/>
        </w:trPr>
        <w:tc>
          <w:tcPr>
            <w:tcW w:w="4246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325" w:type="dxa"/>
          </w:tcPr>
          <w:p w:rsidR="00BF1870" w:rsidRPr="00F22C12" w:rsidRDefault="00BF1870" w:rsidP="00C25AB2">
            <w:r w:rsidRPr="00F22C12">
              <w:t>Социально-коммуника</w:t>
            </w:r>
            <w:r>
              <w:t xml:space="preserve">тивное развитие, познавательное </w:t>
            </w:r>
            <w:r w:rsidRPr="00F22C12">
              <w:t>развитие, речевое разви</w:t>
            </w:r>
            <w:r>
              <w:t xml:space="preserve">тие, художественно-эстетическое </w:t>
            </w:r>
            <w:r w:rsidRPr="00F22C12">
              <w:t>развитие,</w:t>
            </w:r>
          </w:p>
          <w:p w:rsidR="00BF1870" w:rsidRPr="001F6725" w:rsidRDefault="00BF1870" w:rsidP="00C25AB2">
            <w:r w:rsidRPr="00F22C12">
              <w:t>физическое развитие.</w:t>
            </w:r>
          </w:p>
        </w:tc>
      </w:tr>
      <w:tr w:rsidR="00BF1870" w:rsidRPr="001F6725" w:rsidTr="00233AD9">
        <w:trPr>
          <w:trHeight w:val="143"/>
        </w:trPr>
        <w:tc>
          <w:tcPr>
            <w:tcW w:w="4246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325" w:type="dxa"/>
          </w:tcPr>
          <w:p w:rsidR="00BF1870" w:rsidRPr="001F6725" w:rsidRDefault="00BF1870" w:rsidP="00C25AB2">
            <w:r w:rsidRPr="00DE3431">
              <w:t>Игровая, коммуникати</w:t>
            </w:r>
            <w:r>
              <w:t xml:space="preserve">вная, восприятие художественной </w:t>
            </w:r>
            <w:r w:rsidRPr="00DE3431">
              <w:t>литературы и фольклора, д</w:t>
            </w:r>
            <w:r>
              <w:t xml:space="preserve">вигательная, самообслуживание и </w:t>
            </w:r>
            <w:r w:rsidRPr="00DE3431">
              <w:t>элементы бытового труда</w:t>
            </w:r>
          </w:p>
        </w:tc>
      </w:tr>
      <w:tr w:rsidR="00BF1870" w:rsidRPr="001F6725" w:rsidTr="00233AD9">
        <w:trPr>
          <w:trHeight w:val="143"/>
        </w:trPr>
        <w:tc>
          <w:tcPr>
            <w:tcW w:w="9571" w:type="dxa"/>
            <w:gridSpan w:val="4"/>
          </w:tcPr>
          <w:p w:rsidR="00BF1870" w:rsidRPr="001F6725" w:rsidRDefault="00BF1870" w:rsidP="00C25AB2">
            <w:r w:rsidRPr="00F418E9">
              <w:rPr>
                <w:b/>
              </w:rPr>
              <w:t>Возрастная специфика</w:t>
            </w:r>
          </w:p>
        </w:tc>
      </w:tr>
      <w:tr w:rsidR="00BF1870" w:rsidRPr="001F6725" w:rsidTr="00233AD9">
        <w:trPr>
          <w:trHeight w:val="143"/>
        </w:trPr>
        <w:tc>
          <w:tcPr>
            <w:tcW w:w="1917" w:type="dxa"/>
          </w:tcPr>
          <w:p w:rsidR="00BF1870" w:rsidRPr="002F747B" w:rsidRDefault="00BF1870" w:rsidP="001A269A">
            <w:pPr>
              <w:rPr>
                <w:b/>
              </w:rPr>
            </w:pPr>
            <w:r w:rsidRPr="002F747B">
              <w:rPr>
                <w:b/>
              </w:rPr>
              <w:t>5-6 лет.</w:t>
            </w:r>
          </w:p>
          <w:p w:rsidR="00BF1870" w:rsidRPr="001F6725" w:rsidRDefault="00BF1870" w:rsidP="001A269A"/>
        </w:tc>
        <w:tc>
          <w:tcPr>
            <w:tcW w:w="7654" w:type="dxa"/>
            <w:gridSpan w:val="3"/>
          </w:tcPr>
          <w:p w:rsidR="00BF1870" w:rsidRPr="006E7B54" w:rsidRDefault="00BF1870" w:rsidP="001A269A">
            <w:r w:rsidRPr="006E7B54">
              <w:t>-обеспечивать условия для нравственного воспитания детей;</w:t>
            </w:r>
          </w:p>
          <w:p w:rsidR="00BF1870" w:rsidRPr="006E7B54" w:rsidRDefault="00BF1870" w:rsidP="001A269A">
            <w:r w:rsidRPr="006E7B54">
              <w:t>- способствовать усвоению морально-нравственн</w:t>
            </w:r>
            <w:r>
              <w:t xml:space="preserve">ых норм и ценностей, принятых в </w:t>
            </w:r>
            <w:r w:rsidRPr="006E7B54">
              <w:t>обществе;</w:t>
            </w:r>
          </w:p>
          <w:p w:rsidR="00BF1870" w:rsidRPr="006E7B54" w:rsidRDefault="00BF1870" w:rsidP="001A269A">
            <w:r w:rsidRPr="006E7B54">
              <w:t>-учить заботиться о младших, помогать им, защищать тех, кто слабее;</w:t>
            </w:r>
          </w:p>
          <w:p w:rsidR="00BF1870" w:rsidRPr="006E7B54" w:rsidRDefault="00BF1870" w:rsidP="001A269A">
            <w:r w:rsidRPr="006E7B54">
              <w:t>-воспитывать скромность, умение проявлять заботу об окружающих, с</w:t>
            </w:r>
          </w:p>
          <w:p w:rsidR="00BF1870" w:rsidRPr="006E7B54" w:rsidRDefault="00BF1870" w:rsidP="001A269A">
            <w:r w:rsidRPr="006E7B54">
              <w:t>Благодарностьюотноситься к помощи и знакам внимания;</w:t>
            </w:r>
          </w:p>
          <w:p w:rsidR="001A0C3D" w:rsidRDefault="001A0C3D" w:rsidP="001A0C3D">
            <w:pPr>
              <w:jc w:val="center"/>
            </w:pPr>
          </w:p>
          <w:p w:rsidR="00BF1870" w:rsidRPr="001F6725" w:rsidRDefault="00BF1870" w:rsidP="001A269A">
            <w:r w:rsidRPr="006E7B54">
              <w:t>-поощрять стремление радовать старших хорошими поступками.</w:t>
            </w:r>
          </w:p>
        </w:tc>
      </w:tr>
      <w:tr w:rsidR="00BF1870" w:rsidRPr="001F6725" w:rsidTr="00233AD9">
        <w:trPr>
          <w:trHeight w:val="143"/>
        </w:trPr>
        <w:tc>
          <w:tcPr>
            <w:tcW w:w="9571" w:type="dxa"/>
            <w:gridSpan w:val="4"/>
          </w:tcPr>
          <w:p w:rsidR="00BF1870" w:rsidRPr="001F6725" w:rsidRDefault="00BF1870" w:rsidP="00C25AB2"/>
        </w:tc>
      </w:tr>
      <w:tr w:rsidR="00BF1870" w:rsidRPr="0040766C" w:rsidTr="00233AD9">
        <w:trPr>
          <w:trHeight w:val="143"/>
        </w:trPr>
        <w:tc>
          <w:tcPr>
            <w:tcW w:w="4246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5325" w:type="dxa"/>
          </w:tcPr>
          <w:p w:rsidR="00BF1870" w:rsidRPr="0040766C" w:rsidRDefault="00BF1870" w:rsidP="00C25AB2">
            <w:pPr>
              <w:rPr>
                <w:b/>
              </w:rPr>
            </w:pPr>
            <w:r w:rsidRPr="00693F2C">
              <w:rPr>
                <w:b/>
              </w:rPr>
              <w:t>Формирование личности ребенка</w:t>
            </w:r>
          </w:p>
        </w:tc>
      </w:tr>
      <w:tr w:rsidR="00BF1870" w:rsidRPr="001F6725" w:rsidTr="00233AD9">
        <w:trPr>
          <w:trHeight w:val="143"/>
        </w:trPr>
        <w:tc>
          <w:tcPr>
            <w:tcW w:w="4246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325" w:type="dxa"/>
          </w:tcPr>
          <w:p w:rsidR="00BF1870" w:rsidRPr="001F6725" w:rsidRDefault="00BF1870" w:rsidP="00C25AB2">
            <w:r w:rsidRPr="00AA1CD9">
              <w:t>Социально-коммуника</w:t>
            </w:r>
            <w:r>
              <w:t xml:space="preserve">тивное развитие, познавательное </w:t>
            </w:r>
            <w:r w:rsidRPr="00AA1CD9">
              <w:t>развитие, речевое разви</w:t>
            </w:r>
            <w:r>
              <w:t xml:space="preserve">тие, художественно-эстетическое </w:t>
            </w:r>
            <w:r w:rsidRPr="00AA1CD9">
              <w:t>развитие.</w:t>
            </w:r>
          </w:p>
        </w:tc>
      </w:tr>
      <w:tr w:rsidR="00BF1870" w:rsidRPr="001F6725" w:rsidTr="00233AD9">
        <w:trPr>
          <w:trHeight w:val="143"/>
        </w:trPr>
        <w:tc>
          <w:tcPr>
            <w:tcW w:w="4246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325" w:type="dxa"/>
          </w:tcPr>
          <w:p w:rsidR="00BF1870" w:rsidRPr="001F6725" w:rsidRDefault="00BF1870" w:rsidP="00C25AB2">
            <w:r w:rsidRPr="0006332E">
              <w:t>Игровая, коммуникативная, п</w:t>
            </w:r>
            <w:r>
              <w:t xml:space="preserve">ознавательно-исследовательская, </w:t>
            </w:r>
            <w:r w:rsidRPr="0006332E">
              <w:t>восприятие художест</w:t>
            </w:r>
            <w:r>
              <w:t xml:space="preserve">венной литературы и фольклора,  </w:t>
            </w:r>
            <w:r w:rsidRPr="0006332E">
              <w:t>самообслуживани</w:t>
            </w:r>
            <w:r>
              <w:t xml:space="preserve">е и элементарный бытовой труд, </w:t>
            </w:r>
            <w:r w:rsidR="00870DA7">
              <w:t xml:space="preserve">изобразительная, </w:t>
            </w:r>
            <w:r w:rsidRPr="0006332E">
              <w:t>музыкальная</w:t>
            </w:r>
            <w:r>
              <w:t>.</w:t>
            </w:r>
          </w:p>
        </w:tc>
      </w:tr>
      <w:tr w:rsidR="00BF1870" w:rsidRPr="00342B38" w:rsidTr="00233AD9">
        <w:trPr>
          <w:trHeight w:val="143"/>
        </w:trPr>
        <w:tc>
          <w:tcPr>
            <w:tcW w:w="9571" w:type="dxa"/>
            <w:gridSpan w:val="4"/>
          </w:tcPr>
          <w:p w:rsidR="00BF1870" w:rsidRPr="00342B38" w:rsidRDefault="00BF1870" w:rsidP="00C25AB2">
            <w:pPr>
              <w:jc w:val="center"/>
              <w:rPr>
                <w:b/>
              </w:rPr>
            </w:pPr>
            <w:r w:rsidRPr="00342B38">
              <w:rPr>
                <w:b/>
              </w:rPr>
              <w:t>Возрастная специфика</w:t>
            </w:r>
          </w:p>
        </w:tc>
      </w:tr>
      <w:tr w:rsidR="00BF1870" w:rsidRPr="001F6725" w:rsidTr="00BF1870">
        <w:trPr>
          <w:trHeight w:val="2867"/>
        </w:trPr>
        <w:tc>
          <w:tcPr>
            <w:tcW w:w="1917" w:type="dxa"/>
          </w:tcPr>
          <w:p w:rsidR="00BF1870" w:rsidRPr="002F747B" w:rsidRDefault="00BF1870" w:rsidP="001A269A">
            <w:pPr>
              <w:rPr>
                <w:b/>
              </w:rPr>
            </w:pPr>
            <w:r w:rsidRPr="002F747B">
              <w:rPr>
                <w:b/>
              </w:rPr>
              <w:t>5-6 лет.</w:t>
            </w:r>
          </w:p>
          <w:p w:rsidR="00BF1870" w:rsidRPr="001F6725" w:rsidRDefault="00BF1870" w:rsidP="001A269A"/>
        </w:tc>
        <w:tc>
          <w:tcPr>
            <w:tcW w:w="7654" w:type="dxa"/>
            <w:gridSpan w:val="3"/>
          </w:tcPr>
          <w:p w:rsidR="00BF1870" w:rsidRPr="002D4686" w:rsidRDefault="00BF1870" w:rsidP="001A269A">
            <w:r w:rsidRPr="002D4686">
              <w:t>- способствовать формированию личности ребенка;</w:t>
            </w:r>
          </w:p>
          <w:p w:rsidR="00BF1870" w:rsidRPr="002D4686" w:rsidRDefault="00BF1870" w:rsidP="001A269A">
            <w:r w:rsidRPr="002D4686">
              <w:t>- продолжать воспитывать самоуважение, чу</w:t>
            </w:r>
            <w:r>
              <w:t xml:space="preserve">вство собственного достоинства, </w:t>
            </w:r>
            <w:r w:rsidRPr="002D4686">
              <w:t>уверенность в</w:t>
            </w:r>
            <w:r w:rsidR="00870DA7">
              <w:t xml:space="preserve"> </w:t>
            </w:r>
            <w:r w:rsidRPr="002D4686">
              <w:t>своих силах и возможностях;</w:t>
            </w:r>
          </w:p>
          <w:p w:rsidR="00BF1870" w:rsidRPr="002D4686" w:rsidRDefault="00BF1870" w:rsidP="001A269A">
            <w:r w:rsidRPr="002D4686">
              <w:t>- развивать самостоятельность, целенаправленность и саморегуляцию собственн</w:t>
            </w:r>
            <w:r>
              <w:t xml:space="preserve">ых  </w:t>
            </w:r>
            <w:r w:rsidRPr="002D4686">
              <w:t>действий;</w:t>
            </w:r>
          </w:p>
          <w:p w:rsidR="00BF1870" w:rsidRPr="002D4686" w:rsidRDefault="00BF1870" w:rsidP="001A269A">
            <w:r w:rsidRPr="002D4686">
              <w:t>- учить творчески подходить к решению различных жизненных ситуаций;</w:t>
            </w:r>
          </w:p>
          <w:p w:rsidR="00BF1870" w:rsidRPr="002D4686" w:rsidRDefault="00BF1870" w:rsidP="001A269A">
            <w:r w:rsidRPr="002D4686">
              <w:t>- формировать</w:t>
            </w:r>
            <w:r w:rsidR="00870DA7">
              <w:t xml:space="preserve"> </w:t>
            </w:r>
            <w:r w:rsidRPr="002D4686">
              <w:t>предпосылки учебной деятельности;</w:t>
            </w:r>
          </w:p>
          <w:p w:rsidR="00BF1870" w:rsidRPr="001F6725" w:rsidRDefault="00BF1870" w:rsidP="001A269A">
            <w:r w:rsidRPr="002D4686">
              <w:t>- воспитывать усидчивость; учить проявлять насто</w:t>
            </w:r>
            <w:r>
              <w:t xml:space="preserve">йчивость, целеустремленность в  </w:t>
            </w:r>
            <w:r w:rsidRPr="002D4686">
              <w:t>достижении</w:t>
            </w:r>
            <w:r w:rsidR="00870DA7">
              <w:t xml:space="preserve"> </w:t>
            </w:r>
            <w:r w:rsidRPr="002D4686">
              <w:t>конечного результата.</w:t>
            </w:r>
          </w:p>
        </w:tc>
      </w:tr>
    </w:tbl>
    <w:p w:rsid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Познавательное направление воспитания</w:t>
      </w:r>
    </w:p>
    <w:p w:rsidR="00CD2C53" w:rsidRPr="00CD2C53" w:rsidRDefault="00CD2C5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2C53">
        <w:rPr>
          <w:rFonts w:ascii="Times New Roman" w:hAnsi="Times New Roman" w:cs="Times New Roman"/>
          <w:sz w:val="28"/>
          <w:szCs w:val="28"/>
        </w:rPr>
        <w:t>Ценность – </w:t>
      </w:r>
      <w:r w:rsidRPr="00025467">
        <w:rPr>
          <w:rFonts w:ascii="Times New Roman" w:hAnsi="Times New Roman" w:cs="Times New Roman"/>
          <w:bCs/>
          <w:sz w:val="28"/>
          <w:szCs w:val="28"/>
        </w:rPr>
        <w:t>знания</w:t>
      </w:r>
      <w:r w:rsidRPr="00025467">
        <w:rPr>
          <w:rFonts w:ascii="Times New Roman" w:hAnsi="Times New Roman" w:cs="Times New Roman"/>
          <w:sz w:val="28"/>
          <w:szCs w:val="28"/>
        </w:rPr>
        <w:t>.</w:t>
      </w:r>
      <w:r w:rsidRPr="00CD2C53">
        <w:rPr>
          <w:rFonts w:ascii="Times New Roman" w:hAnsi="Times New Roman" w:cs="Times New Roman"/>
          <w:sz w:val="28"/>
          <w:szCs w:val="28"/>
        </w:rPr>
        <w:t> Цель познавательного направления воспитания – формирование ценности познания.</w:t>
      </w:r>
    </w:p>
    <w:p w:rsidR="00CD2C53" w:rsidRPr="00CD2C53" w:rsidRDefault="00CD2C5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2C53">
        <w:rPr>
          <w:rFonts w:ascii="Times New Roman" w:hAnsi="Times New Roman" w:cs="Times New Roman"/>
          <w:sz w:val="28"/>
          <w:szCs w:val="28"/>
        </w:rPr>
        <w:lastRenderedPageBreak/>
        <w:t>Значимым для воспитания ребенка является формирование целостной картины мира, в которой интегрировано ценностное, эмоционально окрашенное отношение к миру, людям, природе, деятельности человека.</w:t>
      </w:r>
    </w:p>
    <w:p w:rsidR="00CD2C53" w:rsidRPr="00CD2C53" w:rsidRDefault="00CD2C5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2C53">
        <w:rPr>
          <w:rFonts w:ascii="Times New Roman" w:hAnsi="Times New Roman" w:cs="Times New Roman"/>
          <w:sz w:val="28"/>
          <w:szCs w:val="28"/>
        </w:rPr>
        <w:t>Задачи познавательного направления воспитания:</w:t>
      </w:r>
    </w:p>
    <w:p w:rsidR="00CD2C53" w:rsidRPr="00CD2C53" w:rsidRDefault="00CD2C53" w:rsidP="00C25AB2">
      <w:pPr>
        <w:numPr>
          <w:ilvl w:val="0"/>
          <w:numId w:val="6"/>
        </w:numPr>
        <w:tabs>
          <w:tab w:val="left" w:pos="993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2C53">
        <w:rPr>
          <w:rFonts w:ascii="Times New Roman" w:hAnsi="Times New Roman" w:cs="Times New Roman"/>
          <w:sz w:val="28"/>
          <w:szCs w:val="28"/>
        </w:rPr>
        <w:t>развитие любознательности, формирование опыта познавательной инициативы;</w:t>
      </w:r>
    </w:p>
    <w:p w:rsidR="00CD2C53" w:rsidRPr="00CD2C53" w:rsidRDefault="00CD2C53" w:rsidP="00C25AB2">
      <w:pPr>
        <w:numPr>
          <w:ilvl w:val="0"/>
          <w:numId w:val="6"/>
        </w:numPr>
        <w:tabs>
          <w:tab w:val="left" w:pos="993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2C53">
        <w:rPr>
          <w:rFonts w:ascii="Times New Roman" w:hAnsi="Times New Roman" w:cs="Times New Roman"/>
          <w:sz w:val="28"/>
          <w:szCs w:val="28"/>
        </w:rPr>
        <w:t>формирование ценностного отношения к взрослому как источнику знаний;</w:t>
      </w:r>
    </w:p>
    <w:p w:rsidR="00CD2C53" w:rsidRPr="00CD2C53" w:rsidRDefault="00CD2C53" w:rsidP="00C25AB2">
      <w:pPr>
        <w:numPr>
          <w:ilvl w:val="0"/>
          <w:numId w:val="6"/>
        </w:numPr>
        <w:tabs>
          <w:tab w:val="left" w:pos="993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2C53">
        <w:rPr>
          <w:rFonts w:ascii="Times New Roman" w:hAnsi="Times New Roman" w:cs="Times New Roman"/>
          <w:sz w:val="28"/>
          <w:szCs w:val="28"/>
        </w:rPr>
        <w:t>приобщение ребенка к культурным способам познания (книги, интернет-источники, дискуссии и др.).</w:t>
      </w:r>
    </w:p>
    <w:p w:rsidR="00CD2C53" w:rsidRPr="00CD2C53" w:rsidRDefault="00CD2C5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2C53">
        <w:rPr>
          <w:rFonts w:ascii="Times New Roman" w:hAnsi="Times New Roman" w:cs="Times New Roman"/>
          <w:sz w:val="28"/>
          <w:szCs w:val="28"/>
        </w:rPr>
        <w:t>Направления деятельности воспитателя:</w:t>
      </w:r>
    </w:p>
    <w:p w:rsidR="00CD2C53" w:rsidRPr="00CD2C53" w:rsidRDefault="00CD2C53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2C53">
        <w:rPr>
          <w:rFonts w:ascii="Times New Roman" w:hAnsi="Times New Roman" w:cs="Times New Roman"/>
          <w:sz w:val="28"/>
          <w:szCs w:val="28"/>
        </w:rPr>
        <w:t>совместная деятельность воспитателя с детьми на основе наблюдения, сравнения, проведения опытов (экспериментирования), организации походов и экскурсий, просмотра доступных для восприятия ребенка познавательных фильмов, чтения и просмотра книг;</w:t>
      </w:r>
    </w:p>
    <w:p w:rsidR="00CD2C53" w:rsidRPr="00CD2C53" w:rsidRDefault="00CD2C53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2C53">
        <w:rPr>
          <w:rFonts w:ascii="Times New Roman" w:hAnsi="Times New Roman" w:cs="Times New Roman"/>
          <w:sz w:val="28"/>
          <w:szCs w:val="28"/>
        </w:rPr>
        <w:t>организация конструкторской и продуктивной твор</w:t>
      </w:r>
      <w:r>
        <w:rPr>
          <w:rFonts w:ascii="Times New Roman" w:hAnsi="Times New Roman" w:cs="Times New Roman"/>
          <w:sz w:val="28"/>
          <w:szCs w:val="28"/>
        </w:rPr>
        <w:t xml:space="preserve">ческой деятельности, проектной </w:t>
      </w:r>
      <w:r w:rsidRPr="00CD2C53">
        <w:rPr>
          <w:rFonts w:ascii="Times New Roman" w:hAnsi="Times New Roman" w:cs="Times New Roman"/>
          <w:sz w:val="28"/>
          <w:szCs w:val="28"/>
        </w:rPr>
        <w:t>и исследовательской деятельности детей совместно со взрослыми;</w:t>
      </w:r>
    </w:p>
    <w:p w:rsidR="00CD2C53" w:rsidRDefault="00CD2C53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2C53">
        <w:rPr>
          <w:rFonts w:ascii="Times New Roman" w:hAnsi="Times New Roman" w:cs="Times New Roman"/>
          <w:sz w:val="28"/>
          <w:szCs w:val="28"/>
        </w:rPr>
        <w:t>организация насыщенной и структурированной образовательной среды, включающей иллюстрации, видеоматериалы, ориентированные на детскую аудиторию; различного типа конструкторы и наборы для экспериментирования.</w:t>
      </w:r>
    </w:p>
    <w:p w:rsidR="00CD2C53" w:rsidRPr="001A0C3D" w:rsidRDefault="00CD2C53" w:rsidP="001A0C3D">
      <w:pPr>
        <w:tabs>
          <w:tab w:val="left" w:pos="993"/>
        </w:tabs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D2C53">
        <w:rPr>
          <w:rFonts w:ascii="Times New Roman" w:hAnsi="Times New Roman" w:cs="Times New Roman"/>
          <w:b/>
          <w:sz w:val="28"/>
          <w:szCs w:val="28"/>
        </w:rPr>
        <w:t>Содержание воспитательной деятельности</w:t>
      </w:r>
    </w:p>
    <w:p w:rsidR="00CD2C53" w:rsidRPr="00CD2C53" w:rsidRDefault="00CD2C53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D2C53">
        <w:rPr>
          <w:rFonts w:ascii="Times New Roman" w:hAnsi="Times New Roman" w:cs="Times New Roman"/>
          <w:b/>
          <w:sz w:val="28"/>
          <w:szCs w:val="28"/>
        </w:rPr>
        <w:t>по познавательному направлению воспитания</w:t>
      </w:r>
    </w:p>
    <w:p w:rsidR="00CD2C53" w:rsidRPr="00CD2C53" w:rsidRDefault="00CD2C53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D2C53">
        <w:rPr>
          <w:rFonts w:ascii="Times New Roman" w:hAnsi="Times New Roman" w:cs="Times New Roman"/>
          <w:b/>
          <w:sz w:val="28"/>
          <w:szCs w:val="28"/>
        </w:rPr>
        <w:t>в интеграции с содержанием образовательных областей</w:t>
      </w:r>
    </w:p>
    <w:p w:rsidR="00CD2C53" w:rsidRDefault="00CD2C53" w:rsidP="00C25AB2">
      <w:pPr>
        <w:spacing w:after="0" w:line="240" w:lineRule="auto"/>
        <w:rPr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919"/>
        <w:gridCol w:w="2061"/>
        <w:gridCol w:w="267"/>
        <w:gridCol w:w="5324"/>
      </w:tblGrid>
      <w:tr w:rsidR="00CD2C53" w:rsidRPr="00F418E9" w:rsidTr="00CD2C53">
        <w:trPr>
          <w:trHeight w:val="144"/>
        </w:trPr>
        <w:tc>
          <w:tcPr>
            <w:tcW w:w="3980" w:type="dxa"/>
            <w:gridSpan w:val="2"/>
          </w:tcPr>
          <w:p w:rsidR="00CD2C53" w:rsidRPr="00F418E9" w:rsidRDefault="00CD2C53" w:rsidP="00C25AB2">
            <w:pPr>
              <w:jc w:val="center"/>
              <w:rPr>
                <w:b/>
              </w:rPr>
            </w:pPr>
            <w:r w:rsidRPr="00F418E9">
              <w:rPr>
                <w:b/>
              </w:rPr>
              <w:t>Направление</w:t>
            </w:r>
          </w:p>
        </w:tc>
        <w:tc>
          <w:tcPr>
            <w:tcW w:w="5591" w:type="dxa"/>
            <w:gridSpan w:val="2"/>
          </w:tcPr>
          <w:p w:rsidR="00CD2C53" w:rsidRPr="00942E9D" w:rsidRDefault="00CD2C53" w:rsidP="00C25AB2">
            <w:pPr>
              <w:jc w:val="center"/>
              <w:rPr>
                <w:b/>
              </w:rPr>
            </w:pPr>
            <w:r w:rsidRPr="00942E9D">
              <w:rPr>
                <w:b/>
              </w:rPr>
              <w:t>Познавательное направление воспитания</w:t>
            </w:r>
          </w:p>
          <w:p w:rsidR="00CD2C53" w:rsidRPr="00F418E9" w:rsidRDefault="00CD2C53" w:rsidP="00C25AB2">
            <w:pPr>
              <w:jc w:val="center"/>
              <w:rPr>
                <w:b/>
              </w:rPr>
            </w:pPr>
            <w:r w:rsidRPr="00942E9D">
              <w:rPr>
                <w:b/>
              </w:rPr>
              <w:t>Формирование ценности познания</w:t>
            </w:r>
          </w:p>
        </w:tc>
      </w:tr>
      <w:tr w:rsidR="00CD2C53" w:rsidRPr="00F418E9" w:rsidTr="00CD2C53">
        <w:trPr>
          <w:trHeight w:val="144"/>
        </w:trPr>
        <w:tc>
          <w:tcPr>
            <w:tcW w:w="3980" w:type="dxa"/>
            <w:gridSpan w:val="2"/>
          </w:tcPr>
          <w:p w:rsidR="00CD2C53" w:rsidRPr="00F418E9" w:rsidRDefault="00CD2C53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5591" w:type="dxa"/>
            <w:gridSpan w:val="2"/>
          </w:tcPr>
          <w:p w:rsidR="00CD2C53" w:rsidRPr="00942E9D" w:rsidRDefault="00CD2C53" w:rsidP="00C25AB2">
            <w:pPr>
              <w:rPr>
                <w:b/>
              </w:rPr>
            </w:pPr>
            <w:r w:rsidRPr="00942E9D">
              <w:rPr>
                <w:b/>
              </w:rPr>
              <w:t>П</w:t>
            </w:r>
            <w:r>
              <w:rPr>
                <w:b/>
              </w:rPr>
              <w:t xml:space="preserve">ервичные представления о сферах </w:t>
            </w:r>
            <w:r w:rsidRPr="00942E9D">
              <w:rPr>
                <w:b/>
              </w:rPr>
              <w:t>человеческой деятельности</w:t>
            </w:r>
          </w:p>
          <w:p w:rsidR="00CD2C53" w:rsidRPr="00F418E9" w:rsidRDefault="00CD2C53" w:rsidP="00C25AB2">
            <w:pPr>
              <w:rPr>
                <w:b/>
              </w:rPr>
            </w:pPr>
            <w:r w:rsidRPr="00942E9D">
              <w:rPr>
                <w:b/>
              </w:rPr>
              <w:t>(знакомство с профессиями).</w:t>
            </w:r>
          </w:p>
        </w:tc>
      </w:tr>
      <w:tr w:rsidR="00CD2C53" w:rsidRPr="001F6725" w:rsidTr="00CD2C53">
        <w:trPr>
          <w:trHeight w:val="144"/>
        </w:trPr>
        <w:tc>
          <w:tcPr>
            <w:tcW w:w="3980" w:type="dxa"/>
            <w:gridSpan w:val="2"/>
          </w:tcPr>
          <w:p w:rsidR="00CD2C53" w:rsidRPr="00F418E9" w:rsidRDefault="00CD2C53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CD2C53" w:rsidRPr="00F418E9" w:rsidRDefault="00CD2C53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591" w:type="dxa"/>
            <w:gridSpan w:val="2"/>
          </w:tcPr>
          <w:p w:rsidR="00CD2C53" w:rsidRPr="001F6725" w:rsidRDefault="00CD2C53" w:rsidP="00C25AB2">
            <w:r w:rsidRPr="001F6725">
              <w:t>Соци</w:t>
            </w:r>
            <w:r>
              <w:t xml:space="preserve">ально-коммуникативное развитие, познавательное </w:t>
            </w:r>
            <w:r w:rsidRPr="001F6725">
              <w:t>развитие, речевое разви</w:t>
            </w:r>
            <w:r>
              <w:t xml:space="preserve">тие, художественно-эстетическое </w:t>
            </w:r>
            <w:r w:rsidRPr="001F6725">
              <w:t>развитие,</w:t>
            </w:r>
          </w:p>
          <w:p w:rsidR="00CD2C53" w:rsidRPr="001F6725" w:rsidRDefault="00CD2C53" w:rsidP="00C25AB2">
            <w:r w:rsidRPr="001F6725">
              <w:t>физическое развитие.</w:t>
            </w:r>
          </w:p>
        </w:tc>
      </w:tr>
      <w:tr w:rsidR="00CD2C53" w:rsidRPr="001F6725" w:rsidTr="00CD2C53">
        <w:trPr>
          <w:trHeight w:val="144"/>
        </w:trPr>
        <w:tc>
          <w:tcPr>
            <w:tcW w:w="3980" w:type="dxa"/>
            <w:gridSpan w:val="2"/>
          </w:tcPr>
          <w:p w:rsidR="00CD2C53" w:rsidRPr="00F418E9" w:rsidRDefault="00CD2C53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CD2C53" w:rsidRPr="00F418E9" w:rsidRDefault="00CD2C53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591" w:type="dxa"/>
            <w:gridSpan w:val="2"/>
          </w:tcPr>
          <w:p w:rsidR="00CD2C53" w:rsidRPr="005024B2" w:rsidRDefault="00CD2C53" w:rsidP="00C25AB2">
            <w:r w:rsidRPr="005024B2">
              <w:t>Игровая, коммуникативная, по</w:t>
            </w:r>
            <w:r>
              <w:t xml:space="preserve">знавательно-исследовательская, </w:t>
            </w:r>
            <w:r w:rsidRPr="005024B2">
              <w:t>восприятие художес</w:t>
            </w:r>
            <w:r>
              <w:t xml:space="preserve">твенной литературы и фольклора, </w:t>
            </w:r>
            <w:r w:rsidRPr="005024B2">
              <w:t>самообслуживание и эле</w:t>
            </w:r>
            <w:r>
              <w:t xml:space="preserve">ментарный бытовой труд, </w:t>
            </w:r>
            <w:r w:rsidRPr="005024B2">
              <w:t>конструирование из различного материала, изобразительная,</w:t>
            </w:r>
          </w:p>
          <w:p w:rsidR="00CD2C53" w:rsidRPr="001F6725" w:rsidRDefault="00CD2C53" w:rsidP="00C25AB2">
            <w:r w:rsidRPr="005024B2">
              <w:t>музыкальная, двигательная</w:t>
            </w:r>
            <w:r>
              <w:t>.</w:t>
            </w:r>
          </w:p>
        </w:tc>
      </w:tr>
      <w:tr w:rsidR="00CD2C53" w:rsidRPr="00F418E9" w:rsidTr="00CD2C53">
        <w:trPr>
          <w:trHeight w:val="144"/>
        </w:trPr>
        <w:tc>
          <w:tcPr>
            <w:tcW w:w="9571" w:type="dxa"/>
            <w:gridSpan w:val="4"/>
          </w:tcPr>
          <w:p w:rsidR="00CD2C53" w:rsidRPr="00F418E9" w:rsidRDefault="00CD2C53" w:rsidP="00C25AB2">
            <w:pPr>
              <w:jc w:val="center"/>
              <w:rPr>
                <w:b/>
              </w:rPr>
            </w:pPr>
            <w:r w:rsidRPr="00F418E9">
              <w:rPr>
                <w:b/>
              </w:rPr>
              <w:t>Возрастная специфика</w:t>
            </w:r>
          </w:p>
        </w:tc>
      </w:tr>
      <w:tr w:rsidR="00BF1870" w:rsidRPr="001F6725" w:rsidTr="00CD2C53">
        <w:trPr>
          <w:trHeight w:val="4423"/>
        </w:trPr>
        <w:tc>
          <w:tcPr>
            <w:tcW w:w="1919" w:type="dxa"/>
          </w:tcPr>
          <w:p w:rsidR="00BF1870" w:rsidRPr="002F747B" w:rsidRDefault="00BF1870" w:rsidP="001A269A">
            <w:pPr>
              <w:rPr>
                <w:b/>
              </w:rPr>
            </w:pPr>
            <w:r w:rsidRPr="002F747B">
              <w:rPr>
                <w:b/>
              </w:rPr>
              <w:lastRenderedPageBreak/>
              <w:t>5-6 лет.</w:t>
            </w:r>
          </w:p>
          <w:p w:rsidR="00BF1870" w:rsidRPr="001F6725" w:rsidRDefault="00BF1870" w:rsidP="001A269A"/>
        </w:tc>
        <w:tc>
          <w:tcPr>
            <w:tcW w:w="7652" w:type="dxa"/>
            <w:gridSpan w:val="3"/>
          </w:tcPr>
          <w:p w:rsidR="00BF1870" w:rsidRPr="004D07E9" w:rsidRDefault="00BF1870" w:rsidP="001A269A">
            <w:r w:rsidRPr="004D07E9">
              <w:t xml:space="preserve">- расширять представления о сферах человеческой </w:t>
            </w:r>
            <w:r>
              <w:t xml:space="preserve">деятельности (наука, искусство, </w:t>
            </w:r>
            <w:r w:rsidRPr="004D07E9">
              <w:t>производство,</w:t>
            </w:r>
            <w:r w:rsidR="00870DA7">
              <w:t xml:space="preserve"> </w:t>
            </w:r>
            <w:r w:rsidRPr="004D07E9">
              <w:t>сельское хозяйство);</w:t>
            </w:r>
          </w:p>
          <w:p w:rsidR="00BF1870" w:rsidRPr="004D07E9" w:rsidRDefault="00BF1870" w:rsidP="001A269A">
            <w:r w:rsidRPr="004D07E9">
              <w:t xml:space="preserve">-продолжать знакомить с культурными явлениями (цирк, библиотека, </w:t>
            </w:r>
            <w:r>
              <w:t xml:space="preserve">музей и др.), их </w:t>
            </w:r>
            <w:r w:rsidRPr="004D07E9">
              <w:t>атрибутами, значением в жизни общества,</w:t>
            </w:r>
            <w:r>
              <w:t xml:space="preserve"> связанными с ними профессиями, </w:t>
            </w:r>
            <w:r w:rsidRPr="004D07E9">
              <w:t>правилами поведения;</w:t>
            </w:r>
          </w:p>
          <w:p w:rsidR="00BF1870" w:rsidRPr="004D07E9" w:rsidRDefault="00BF1870" w:rsidP="001A269A">
            <w:r w:rsidRPr="004D07E9">
              <w:t>-обогащать представления детей о профессиях. Рассказывать детям о п</w:t>
            </w:r>
            <w:r>
              <w:t xml:space="preserve">рофессиях  </w:t>
            </w:r>
            <w:r w:rsidRPr="004D07E9">
              <w:t>воспитателя, учителя, врача, строителя, работников се</w:t>
            </w:r>
            <w:r>
              <w:t xml:space="preserve">льского хозяйства, транспорта,  </w:t>
            </w:r>
            <w:r w:rsidRPr="004D07E9">
              <w:t>торговли, связи др.; о важности и значимости их тр</w:t>
            </w:r>
            <w:r>
              <w:t xml:space="preserve">уда; о том, что для облегчения  </w:t>
            </w:r>
            <w:r w:rsidRPr="004D07E9">
              <w:t>труда используется разнообразная техника. Рассказывать о личностных и деловых</w:t>
            </w:r>
          </w:p>
          <w:p w:rsidR="00BF1870" w:rsidRPr="004D07E9" w:rsidRDefault="00BF1870" w:rsidP="001A269A">
            <w:r w:rsidRPr="004D07E9">
              <w:t>качествах человека-труженика;</w:t>
            </w:r>
          </w:p>
          <w:p w:rsidR="00BF1870" w:rsidRPr="004D07E9" w:rsidRDefault="00BF1870" w:rsidP="001A269A">
            <w:r w:rsidRPr="004D07E9">
              <w:t>-знакомить с трудом людей творческих пр</w:t>
            </w:r>
            <w:r>
              <w:t xml:space="preserve">офессий: художников, писателей, </w:t>
            </w:r>
            <w:r w:rsidRPr="004D07E9">
              <w:t>композиторов, мастеров народного декора</w:t>
            </w:r>
            <w:r>
              <w:t xml:space="preserve">тивно-прикладного искусства; с  </w:t>
            </w:r>
            <w:r w:rsidRPr="004D07E9">
              <w:t>результатами их труда (картинами, книгами, но</w:t>
            </w:r>
            <w:r>
              <w:t xml:space="preserve">тами, предметами декоративного  </w:t>
            </w:r>
            <w:r w:rsidRPr="004D07E9">
              <w:t>искусства);</w:t>
            </w:r>
          </w:p>
          <w:p w:rsidR="00BF1870" w:rsidRPr="001F6725" w:rsidRDefault="00BF1870" w:rsidP="001A269A">
            <w:r w:rsidRPr="004D07E9">
              <w:t>-прививать чувство благодарности к человеку за его труд.</w:t>
            </w:r>
          </w:p>
        </w:tc>
      </w:tr>
      <w:tr w:rsidR="00BF1870" w:rsidRPr="001F6725" w:rsidTr="00CD2C53">
        <w:trPr>
          <w:trHeight w:val="268"/>
        </w:trPr>
        <w:tc>
          <w:tcPr>
            <w:tcW w:w="9571" w:type="dxa"/>
            <w:gridSpan w:val="4"/>
          </w:tcPr>
          <w:p w:rsidR="00BF1870" w:rsidRPr="001F6725" w:rsidRDefault="00BF1870" w:rsidP="00C25AB2"/>
        </w:tc>
      </w:tr>
      <w:tr w:rsidR="00BF1870" w:rsidRPr="00F22C12" w:rsidTr="00CD2C53">
        <w:trPr>
          <w:trHeight w:val="550"/>
        </w:trPr>
        <w:tc>
          <w:tcPr>
            <w:tcW w:w="4247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5324" w:type="dxa"/>
          </w:tcPr>
          <w:p w:rsidR="00BF1870" w:rsidRPr="00F22C12" w:rsidRDefault="00BF1870" w:rsidP="00C25AB2">
            <w:pPr>
              <w:rPr>
                <w:b/>
              </w:rPr>
            </w:pPr>
            <w:r w:rsidRPr="00D01539">
              <w:rPr>
                <w:b/>
              </w:rPr>
              <w:t>Формирование основ экологического сознания.</w:t>
            </w:r>
          </w:p>
        </w:tc>
      </w:tr>
      <w:tr w:rsidR="00BF1870" w:rsidRPr="001F6725" w:rsidTr="00CD2C53">
        <w:trPr>
          <w:trHeight w:val="1099"/>
        </w:trPr>
        <w:tc>
          <w:tcPr>
            <w:tcW w:w="4247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324" w:type="dxa"/>
          </w:tcPr>
          <w:p w:rsidR="00BF1870" w:rsidRPr="00F22C12" w:rsidRDefault="00BF1870" w:rsidP="00C25AB2">
            <w:r w:rsidRPr="00F22C12">
              <w:t>Социально-коммуника</w:t>
            </w:r>
            <w:r>
              <w:t xml:space="preserve">тивное развитие, познавательное </w:t>
            </w:r>
            <w:r w:rsidRPr="00F22C12">
              <w:t>развитие, речевое разви</w:t>
            </w:r>
            <w:r>
              <w:t xml:space="preserve">тие, художественно-эстетическое </w:t>
            </w:r>
            <w:r w:rsidRPr="00F22C12">
              <w:t>развитие,</w:t>
            </w:r>
          </w:p>
          <w:p w:rsidR="00BF1870" w:rsidRPr="001F6725" w:rsidRDefault="00BF1870" w:rsidP="00C25AB2">
            <w:r w:rsidRPr="00F22C12">
              <w:t>физическое развитие.</w:t>
            </w:r>
          </w:p>
        </w:tc>
      </w:tr>
      <w:tr w:rsidR="00BF1870" w:rsidRPr="001F6725" w:rsidTr="00CD2C53">
        <w:trPr>
          <w:trHeight w:val="1112"/>
        </w:trPr>
        <w:tc>
          <w:tcPr>
            <w:tcW w:w="4247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324" w:type="dxa"/>
          </w:tcPr>
          <w:p w:rsidR="00BF1870" w:rsidRPr="001F6725" w:rsidRDefault="00BF1870" w:rsidP="00C25AB2">
            <w:r w:rsidRPr="00DE3431">
              <w:t>Игровая, коммуникати</w:t>
            </w:r>
            <w:r>
              <w:t xml:space="preserve">вная, восприятие художественной </w:t>
            </w:r>
            <w:r w:rsidRPr="00DE3431">
              <w:t>литературы и фольклора, д</w:t>
            </w:r>
            <w:r>
              <w:t xml:space="preserve">вигательная, самообслуживание и </w:t>
            </w:r>
            <w:r w:rsidRPr="00DE3431">
              <w:t>элементы бытового труда</w:t>
            </w:r>
          </w:p>
        </w:tc>
      </w:tr>
      <w:tr w:rsidR="00BF1870" w:rsidRPr="001F6725" w:rsidTr="00CD2C53">
        <w:trPr>
          <w:trHeight w:val="281"/>
        </w:trPr>
        <w:tc>
          <w:tcPr>
            <w:tcW w:w="9571" w:type="dxa"/>
            <w:gridSpan w:val="4"/>
          </w:tcPr>
          <w:p w:rsidR="00BF1870" w:rsidRPr="001F6725" w:rsidRDefault="00BF1870" w:rsidP="00C25AB2">
            <w:r w:rsidRPr="00F418E9">
              <w:rPr>
                <w:b/>
              </w:rPr>
              <w:t>Возрастная специфика</w:t>
            </w:r>
          </w:p>
        </w:tc>
      </w:tr>
      <w:tr w:rsidR="001A0C3D" w:rsidRPr="001F6725" w:rsidTr="00CD2C53">
        <w:trPr>
          <w:trHeight w:val="281"/>
        </w:trPr>
        <w:tc>
          <w:tcPr>
            <w:tcW w:w="9571" w:type="dxa"/>
            <w:gridSpan w:val="4"/>
          </w:tcPr>
          <w:p w:rsidR="001A0C3D" w:rsidRPr="00F418E9" w:rsidRDefault="001A0C3D" w:rsidP="001A0C3D">
            <w:pPr>
              <w:ind w:firstLine="0"/>
              <w:jc w:val="center"/>
              <w:rPr>
                <w:b/>
              </w:rPr>
            </w:pPr>
          </w:p>
        </w:tc>
      </w:tr>
      <w:tr w:rsidR="00BF1870" w:rsidRPr="001F6725" w:rsidTr="004616D4">
        <w:trPr>
          <w:trHeight w:val="1265"/>
        </w:trPr>
        <w:tc>
          <w:tcPr>
            <w:tcW w:w="1919" w:type="dxa"/>
          </w:tcPr>
          <w:p w:rsidR="00BF1870" w:rsidRPr="002F747B" w:rsidRDefault="00BF1870" w:rsidP="001A269A">
            <w:pPr>
              <w:rPr>
                <w:b/>
              </w:rPr>
            </w:pPr>
            <w:r w:rsidRPr="002F747B">
              <w:rPr>
                <w:b/>
              </w:rPr>
              <w:t>5-6 лет.</w:t>
            </w:r>
          </w:p>
          <w:p w:rsidR="00BF1870" w:rsidRPr="001F6725" w:rsidRDefault="00BF1870" w:rsidP="001A269A"/>
        </w:tc>
        <w:tc>
          <w:tcPr>
            <w:tcW w:w="7652" w:type="dxa"/>
            <w:gridSpan w:val="3"/>
          </w:tcPr>
          <w:p w:rsidR="00BF1870" w:rsidRPr="005C16AC" w:rsidRDefault="00BF1870" w:rsidP="001A269A">
            <w:r w:rsidRPr="005C16AC">
              <w:t>- формировать элементарные экологические представления;</w:t>
            </w:r>
          </w:p>
          <w:p w:rsidR="00BF1870" w:rsidRPr="001F6725" w:rsidRDefault="00BF1870" w:rsidP="001A269A">
            <w:r w:rsidRPr="005C16AC">
              <w:t xml:space="preserve">-учить укреплять свое здоровье в процессе </w:t>
            </w:r>
            <w:r>
              <w:t xml:space="preserve">общения с природой; формировать </w:t>
            </w:r>
            <w:r w:rsidRPr="005C16AC">
              <w:t>представления о том, что человек — часть п</w:t>
            </w:r>
            <w:r>
              <w:t xml:space="preserve">рироды и что он должен беречь,  </w:t>
            </w:r>
            <w:r w:rsidRPr="005C16AC">
              <w:t>охранять и защищать ее.</w:t>
            </w:r>
          </w:p>
        </w:tc>
      </w:tr>
    </w:tbl>
    <w:p w:rsidR="00CF5C69" w:rsidRDefault="00CF5C6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Физическое и оздоровительное направление воспитания</w:t>
      </w:r>
    </w:p>
    <w:p w:rsidR="0044722F" w:rsidRPr="0044722F" w:rsidRDefault="0044722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Ценность – </w:t>
      </w:r>
      <w:r w:rsidRPr="0044722F">
        <w:rPr>
          <w:rFonts w:ascii="Times New Roman" w:hAnsi="Times New Roman" w:cs="Times New Roman"/>
          <w:b/>
          <w:bCs/>
          <w:sz w:val="28"/>
          <w:szCs w:val="28"/>
        </w:rPr>
        <w:t>здоровье. </w:t>
      </w:r>
      <w:r w:rsidRPr="0044722F">
        <w:rPr>
          <w:rFonts w:ascii="Times New Roman" w:hAnsi="Times New Roman" w:cs="Times New Roman"/>
          <w:sz w:val="28"/>
          <w:szCs w:val="28"/>
        </w:rPr>
        <w:t>Цель данного направления – сформировать навыки здорового образа жизни, где безопасность жизнедеятельности лежит в основе всего. Физическое развитие и освоение ребенком своего тела происходит в виде любой двигательной активности: выполнение бытовых обязанностей, игр, ритмики и танцев, творческой деятельности, спорта, прогулок.</w:t>
      </w:r>
    </w:p>
    <w:p w:rsidR="0044722F" w:rsidRPr="0044722F" w:rsidRDefault="0044722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Задачи по формированию здорового образа жизни:</w:t>
      </w:r>
    </w:p>
    <w:p w:rsidR="0044722F" w:rsidRPr="0044722F" w:rsidRDefault="0044722F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обеспечение построения образовательного процесса физического воспитания детей (совместной и самостоятельной деятельности) на основе здоровье формирующих и здоровье сберегающих технологий, и обеспечение условий для гармоничного физического и эстетического развития ребенка;</w:t>
      </w:r>
    </w:p>
    <w:p w:rsidR="0044722F" w:rsidRPr="0044722F" w:rsidRDefault="0044722F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 xml:space="preserve">закаливание, повышение сопротивляемости к воздействию условий внешней среды; </w:t>
      </w:r>
    </w:p>
    <w:p w:rsidR="0044722F" w:rsidRPr="0044722F" w:rsidRDefault="0044722F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укрепление опорно-двигательного аппарата; развитие двигательных способностей, обучение двигательным навыкам и умениям;</w:t>
      </w:r>
    </w:p>
    <w:p w:rsidR="0044722F" w:rsidRPr="0044722F" w:rsidRDefault="0044722F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lastRenderedPageBreak/>
        <w:t>формирование элементарных представлений в области физической культуры, здоровья и безопасного образа жизни;</w:t>
      </w:r>
    </w:p>
    <w:p w:rsidR="0044722F" w:rsidRPr="0044722F" w:rsidRDefault="0044722F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организация сна, здорового питания, выстраивание правильного режима дня;</w:t>
      </w:r>
    </w:p>
    <w:p w:rsidR="0044722F" w:rsidRPr="0044722F" w:rsidRDefault="0044722F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воспитание экологической культуры, обучение безопасности жизнедеятельности.</w:t>
      </w:r>
    </w:p>
    <w:p w:rsidR="0044722F" w:rsidRPr="0044722F" w:rsidRDefault="0044722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Направления деятельности воспитателя:</w:t>
      </w:r>
    </w:p>
    <w:p w:rsidR="0044722F" w:rsidRPr="0044722F" w:rsidRDefault="0044722F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организация подвижных, спортивных игр, в том числе традиционных народных игр, дворовых игр на территории детского сада;</w:t>
      </w:r>
    </w:p>
    <w:p w:rsidR="0044722F" w:rsidRPr="0044722F" w:rsidRDefault="0044722F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создание детско-взрослых проектов по здоровому образу жизни;</w:t>
      </w:r>
    </w:p>
    <w:p w:rsidR="0044722F" w:rsidRPr="0044722F" w:rsidRDefault="0044722F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введение оздоровительных традиций в ДО.</w:t>
      </w:r>
    </w:p>
    <w:p w:rsidR="0044722F" w:rsidRPr="0044722F" w:rsidRDefault="0044722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 xml:space="preserve">Формирование у дошкольников </w:t>
      </w:r>
      <w:r w:rsidRPr="0044722F">
        <w:rPr>
          <w:rFonts w:ascii="Times New Roman" w:hAnsi="Times New Roman" w:cs="Times New Roman"/>
          <w:b/>
          <w:bCs/>
          <w:i/>
          <w:sz w:val="28"/>
          <w:szCs w:val="28"/>
        </w:rPr>
        <w:t>культурно-гигиенических навыков</w:t>
      </w:r>
      <w:r w:rsidR="00870DA7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</w:t>
      </w:r>
      <w:r w:rsidRPr="0044722F">
        <w:rPr>
          <w:rFonts w:ascii="Times New Roman" w:hAnsi="Times New Roman" w:cs="Times New Roman"/>
          <w:sz w:val="28"/>
          <w:szCs w:val="28"/>
        </w:rPr>
        <w:t xml:space="preserve">является важной частью воспитания </w:t>
      </w:r>
      <w:r w:rsidRPr="0044722F">
        <w:rPr>
          <w:rFonts w:ascii="Times New Roman" w:hAnsi="Times New Roman" w:cs="Times New Roman"/>
          <w:b/>
          <w:i/>
          <w:sz w:val="28"/>
          <w:szCs w:val="28"/>
        </w:rPr>
        <w:t>культуры</w:t>
      </w:r>
      <w:r w:rsidR="00870DA7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44722F">
        <w:rPr>
          <w:rFonts w:ascii="Times New Roman" w:hAnsi="Times New Roman" w:cs="Times New Roman"/>
          <w:b/>
          <w:bCs/>
          <w:i/>
          <w:sz w:val="28"/>
          <w:szCs w:val="28"/>
        </w:rPr>
        <w:t>здоровья</w:t>
      </w:r>
      <w:r w:rsidRPr="0044722F">
        <w:rPr>
          <w:rFonts w:ascii="Times New Roman" w:hAnsi="Times New Roman" w:cs="Times New Roman"/>
          <w:sz w:val="28"/>
          <w:szCs w:val="28"/>
        </w:rPr>
        <w:t>. Воспитатель должен формировать у дошкольников понимание того, что чистота лица и тела, опрятность одежды отвечают не только гигиене и здоровью человека, но и социальным ожиданиям окружающих людей.</w:t>
      </w:r>
    </w:p>
    <w:p w:rsidR="0044722F" w:rsidRPr="0044722F" w:rsidRDefault="0044722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Особенность культурно-гигиенических навыков заключается в том, что они должны формироваться на протяжении всего пребывания ребенка в ДО.</w:t>
      </w:r>
    </w:p>
    <w:p w:rsidR="0044722F" w:rsidRPr="0044722F" w:rsidRDefault="0044722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В формировании культурно-гигиенических навыков режим дня играет одну из ключевых ролей. Привыкая выполнять серию гигиенических процедур с определенной периодичностью, ребенок вводит их в свое бытовое пространство, и постепенно они становятся для него привычкой.</w:t>
      </w:r>
    </w:p>
    <w:p w:rsidR="0044722F" w:rsidRPr="0044722F" w:rsidRDefault="0044722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Формируя у детей культурно-гигиенические навыки, воспитатель ДО должен сосредоточить свое внимание на нескольких основных направлениях воспитательной работы:</w:t>
      </w:r>
    </w:p>
    <w:p w:rsidR="0044722F" w:rsidRDefault="0044722F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формировать у ребенка навыки поведения во время приема пищи;</w:t>
      </w:r>
    </w:p>
    <w:p w:rsidR="001A0C3D" w:rsidRPr="0044722F" w:rsidRDefault="001A0C3D" w:rsidP="001A0C3D">
      <w:pPr>
        <w:tabs>
          <w:tab w:val="left" w:pos="993"/>
        </w:tabs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4722F" w:rsidRPr="0044722F" w:rsidRDefault="0044722F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 xml:space="preserve">формировать у ребенка представления о ценности здоровья, красоте </w:t>
      </w:r>
      <w:r w:rsidRPr="0044722F">
        <w:rPr>
          <w:rFonts w:ascii="Times New Roman" w:hAnsi="Times New Roman" w:cs="Times New Roman"/>
          <w:sz w:val="28"/>
          <w:szCs w:val="28"/>
        </w:rPr>
        <w:br/>
        <w:t>и чистоте тела;</w:t>
      </w:r>
    </w:p>
    <w:p w:rsidR="0044722F" w:rsidRPr="0044722F" w:rsidRDefault="0044722F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формировать у ребенка привычку следить за своим внешним видом;</w:t>
      </w:r>
    </w:p>
    <w:p w:rsidR="0044722F" w:rsidRPr="0044722F" w:rsidRDefault="0044722F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включать информацию о гигиене в повседневную жизнь ребенка, в игру.</w:t>
      </w:r>
    </w:p>
    <w:p w:rsidR="0044722F" w:rsidRPr="0044722F" w:rsidRDefault="0044722F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722F">
        <w:rPr>
          <w:rFonts w:ascii="Times New Roman" w:hAnsi="Times New Roman" w:cs="Times New Roman"/>
          <w:sz w:val="28"/>
          <w:szCs w:val="28"/>
        </w:rPr>
        <w:t>Работа по формированию у ребенка культурно-гигиенических навыков должна вестись в тесном контакте с семьей.</w:t>
      </w:r>
    </w:p>
    <w:p w:rsidR="0044722F" w:rsidRPr="0044722F" w:rsidRDefault="0044722F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4722F" w:rsidRPr="0044722F" w:rsidRDefault="0044722F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4722F">
        <w:rPr>
          <w:rFonts w:ascii="Times New Roman" w:hAnsi="Times New Roman" w:cs="Times New Roman"/>
          <w:b/>
          <w:sz w:val="28"/>
          <w:szCs w:val="28"/>
        </w:rPr>
        <w:t>Содержание воспитательной деятельности</w:t>
      </w:r>
    </w:p>
    <w:p w:rsidR="0044722F" w:rsidRPr="0044722F" w:rsidRDefault="0044722F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4722F">
        <w:rPr>
          <w:rFonts w:ascii="Times New Roman" w:hAnsi="Times New Roman" w:cs="Times New Roman"/>
          <w:b/>
          <w:sz w:val="28"/>
          <w:szCs w:val="28"/>
        </w:rPr>
        <w:t>по физическое и оздоровительное направлению воспитания</w:t>
      </w:r>
    </w:p>
    <w:p w:rsidR="0044722F" w:rsidRPr="0044722F" w:rsidRDefault="0044722F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4722F">
        <w:rPr>
          <w:rFonts w:ascii="Times New Roman" w:hAnsi="Times New Roman" w:cs="Times New Roman"/>
          <w:b/>
          <w:sz w:val="28"/>
          <w:szCs w:val="28"/>
        </w:rPr>
        <w:t>в интеграции с содержанием образовательных областей</w:t>
      </w:r>
    </w:p>
    <w:p w:rsidR="0044722F" w:rsidRDefault="0044722F" w:rsidP="00C25AB2">
      <w:pPr>
        <w:spacing w:after="0" w:line="240" w:lineRule="auto"/>
        <w:rPr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792"/>
        <w:gridCol w:w="1945"/>
        <w:gridCol w:w="260"/>
        <w:gridCol w:w="5574"/>
      </w:tblGrid>
      <w:tr w:rsidR="0044722F" w:rsidRPr="00F418E9" w:rsidTr="00E71B1D">
        <w:tc>
          <w:tcPr>
            <w:tcW w:w="3737" w:type="dxa"/>
            <w:gridSpan w:val="2"/>
          </w:tcPr>
          <w:p w:rsidR="0044722F" w:rsidRPr="00F418E9" w:rsidRDefault="0044722F" w:rsidP="00C25AB2">
            <w:pPr>
              <w:jc w:val="center"/>
              <w:rPr>
                <w:b/>
              </w:rPr>
            </w:pPr>
            <w:r>
              <w:rPr>
                <w:b/>
              </w:rPr>
              <w:t>Раздел</w:t>
            </w:r>
          </w:p>
        </w:tc>
        <w:tc>
          <w:tcPr>
            <w:tcW w:w="5834" w:type="dxa"/>
            <w:gridSpan w:val="2"/>
          </w:tcPr>
          <w:p w:rsidR="0044722F" w:rsidRPr="00F418E9" w:rsidRDefault="0044722F" w:rsidP="00C25AB2">
            <w:pPr>
              <w:jc w:val="center"/>
              <w:rPr>
                <w:b/>
              </w:rPr>
            </w:pPr>
            <w:r w:rsidRPr="002B6352">
              <w:rPr>
                <w:b/>
              </w:rPr>
              <w:t>Формирование основ безопасности.</w:t>
            </w:r>
          </w:p>
        </w:tc>
      </w:tr>
      <w:tr w:rsidR="0044722F" w:rsidRPr="00F418E9" w:rsidTr="00E71B1D">
        <w:tc>
          <w:tcPr>
            <w:tcW w:w="3737" w:type="dxa"/>
            <w:gridSpan w:val="2"/>
          </w:tcPr>
          <w:p w:rsidR="0044722F" w:rsidRPr="00F418E9" w:rsidRDefault="0044722F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5834" w:type="dxa"/>
            <w:gridSpan w:val="2"/>
          </w:tcPr>
          <w:p w:rsidR="0044722F" w:rsidRPr="00F418E9" w:rsidRDefault="0044722F" w:rsidP="00C25AB2">
            <w:pPr>
              <w:rPr>
                <w:b/>
              </w:rPr>
            </w:pPr>
            <w:r w:rsidRPr="002B6352">
              <w:rPr>
                <w:b/>
              </w:rPr>
              <w:t>Безопасное поведение в природе.</w:t>
            </w:r>
          </w:p>
        </w:tc>
      </w:tr>
      <w:tr w:rsidR="0044722F" w:rsidRPr="001F6725" w:rsidTr="00E71B1D">
        <w:tc>
          <w:tcPr>
            <w:tcW w:w="3737" w:type="dxa"/>
            <w:gridSpan w:val="2"/>
          </w:tcPr>
          <w:p w:rsidR="0044722F" w:rsidRPr="00F418E9" w:rsidRDefault="0044722F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44722F" w:rsidRPr="00F418E9" w:rsidRDefault="0044722F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834" w:type="dxa"/>
            <w:gridSpan w:val="2"/>
          </w:tcPr>
          <w:p w:rsidR="0044722F" w:rsidRPr="001F6725" w:rsidRDefault="0044722F" w:rsidP="00C25AB2">
            <w:r w:rsidRPr="002B6352">
              <w:t>Социально-коммуника</w:t>
            </w:r>
            <w:r>
              <w:t xml:space="preserve">тивное развитие, познавательное </w:t>
            </w:r>
            <w:r w:rsidRPr="002B6352">
              <w:t>развитие, речевое развитие.</w:t>
            </w:r>
          </w:p>
        </w:tc>
      </w:tr>
      <w:tr w:rsidR="0044722F" w:rsidRPr="001F6725" w:rsidTr="00E71B1D">
        <w:tc>
          <w:tcPr>
            <w:tcW w:w="3737" w:type="dxa"/>
            <w:gridSpan w:val="2"/>
          </w:tcPr>
          <w:p w:rsidR="0044722F" w:rsidRPr="00F418E9" w:rsidRDefault="0044722F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44722F" w:rsidRPr="00F418E9" w:rsidRDefault="0044722F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834" w:type="dxa"/>
            <w:gridSpan w:val="2"/>
          </w:tcPr>
          <w:p w:rsidR="0044722F" w:rsidRPr="001F6725" w:rsidRDefault="0044722F" w:rsidP="00C25AB2">
            <w:r w:rsidRPr="002B6352">
              <w:t>Игровая, коммуникативная, познавательно</w:t>
            </w:r>
            <w:r w:rsidR="00870DA7">
              <w:t>-</w:t>
            </w:r>
            <w:r w:rsidRPr="002B6352">
              <w:t>исследовательская, восприятие ху</w:t>
            </w:r>
            <w:r>
              <w:t xml:space="preserve">дожественной </w:t>
            </w:r>
            <w:r w:rsidRPr="002B6352">
              <w:t xml:space="preserve">литературы </w:t>
            </w:r>
            <w:r>
              <w:t xml:space="preserve">и фольклора, самообслуживание и </w:t>
            </w:r>
            <w:r w:rsidRPr="002B6352">
              <w:t>элементарный бытовой труд.</w:t>
            </w:r>
          </w:p>
        </w:tc>
      </w:tr>
      <w:tr w:rsidR="0044722F" w:rsidRPr="00F418E9" w:rsidTr="00E71B1D">
        <w:tc>
          <w:tcPr>
            <w:tcW w:w="9571" w:type="dxa"/>
            <w:gridSpan w:val="4"/>
          </w:tcPr>
          <w:p w:rsidR="0044722F" w:rsidRPr="00F418E9" w:rsidRDefault="0044722F" w:rsidP="00C25AB2">
            <w:pPr>
              <w:jc w:val="center"/>
              <w:rPr>
                <w:b/>
              </w:rPr>
            </w:pPr>
            <w:r w:rsidRPr="00F418E9">
              <w:rPr>
                <w:b/>
              </w:rPr>
              <w:t>Возрастная специфика</w:t>
            </w:r>
          </w:p>
        </w:tc>
      </w:tr>
      <w:tr w:rsidR="00BF1870" w:rsidRPr="001F6725" w:rsidTr="00E71B1D">
        <w:tc>
          <w:tcPr>
            <w:tcW w:w="1792" w:type="dxa"/>
          </w:tcPr>
          <w:p w:rsidR="00BF1870" w:rsidRPr="002F747B" w:rsidRDefault="00BF1870" w:rsidP="001A269A">
            <w:pPr>
              <w:rPr>
                <w:b/>
              </w:rPr>
            </w:pPr>
            <w:r w:rsidRPr="002F747B">
              <w:rPr>
                <w:b/>
              </w:rPr>
              <w:t>5-6 лет.</w:t>
            </w:r>
          </w:p>
          <w:p w:rsidR="00BF1870" w:rsidRPr="001F6725" w:rsidRDefault="00BF1870" w:rsidP="001A269A"/>
        </w:tc>
        <w:tc>
          <w:tcPr>
            <w:tcW w:w="7779" w:type="dxa"/>
            <w:gridSpan w:val="3"/>
          </w:tcPr>
          <w:p w:rsidR="00BF1870" w:rsidRDefault="00BF1870" w:rsidP="001A269A">
            <w:r w:rsidRPr="003E7B9A">
              <w:t>-формировать основы экологической культуры и безопасного поведения в природе;</w:t>
            </w:r>
          </w:p>
          <w:p w:rsidR="00BF1870" w:rsidRPr="003E7B9A" w:rsidRDefault="00BF1870" w:rsidP="001A269A">
            <w:r>
              <w:lastRenderedPageBreak/>
              <w:t xml:space="preserve"> -</w:t>
            </w:r>
            <w:r w:rsidRPr="003E7B9A">
              <w:t>формировать понятия о том, что в природе все взаимосвязано, что человек не должен</w:t>
            </w:r>
            <w:r w:rsidR="00870DA7">
              <w:t xml:space="preserve"> </w:t>
            </w:r>
            <w:r w:rsidRPr="003E7B9A">
              <w:t>нарушать</w:t>
            </w:r>
            <w:r w:rsidR="00870DA7">
              <w:t xml:space="preserve"> </w:t>
            </w:r>
            <w:r w:rsidRPr="003E7B9A">
              <w:t>эту взаимосвязь, чтобы не навредить животному и растительному миру;</w:t>
            </w:r>
          </w:p>
          <w:p w:rsidR="00BF1870" w:rsidRPr="003E7B9A" w:rsidRDefault="00BF1870" w:rsidP="001A269A">
            <w:r w:rsidRPr="003E7B9A">
              <w:t>-знакомить с явлениями неживой природы (гроза, гром, молния, радуга), с прав</w:t>
            </w:r>
            <w:r>
              <w:t xml:space="preserve">илами </w:t>
            </w:r>
            <w:r w:rsidRPr="003E7B9A">
              <w:t>поведения</w:t>
            </w:r>
            <w:r w:rsidR="00870DA7">
              <w:t xml:space="preserve"> </w:t>
            </w:r>
            <w:r w:rsidRPr="003E7B9A">
              <w:t>при грозе;</w:t>
            </w:r>
          </w:p>
          <w:p w:rsidR="00BF1870" w:rsidRPr="001F6725" w:rsidRDefault="00BF1870" w:rsidP="001A269A">
            <w:r w:rsidRPr="003E7B9A">
              <w:t>-знакомить детей с правилами оказания пе</w:t>
            </w:r>
            <w:r>
              <w:t xml:space="preserve">рвой помощи при ушибах и укусах </w:t>
            </w:r>
            <w:r w:rsidRPr="003E7B9A">
              <w:t>насекомых.</w:t>
            </w:r>
          </w:p>
        </w:tc>
      </w:tr>
      <w:tr w:rsidR="00BF1870" w:rsidRPr="001F6725" w:rsidTr="00E71B1D">
        <w:tc>
          <w:tcPr>
            <w:tcW w:w="9571" w:type="dxa"/>
            <w:gridSpan w:val="4"/>
          </w:tcPr>
          <w:p w:rsidR="00BF1870" w:rsidRPr="001F6725" w:rsidRDefault="00BF1870" w:rsidP="00C25AB2"/>
        </w:tc>
      </w:tr>
      <w:tr w:rsidR="00BF1870" w:rsidRPr="00F22C12" w:rsidTr="00E71B1D">
        <w:tc>
          <w:tcPr>
            <w:tcW w:w="3997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5574" w:type="dxa"/>
          </w:tcPr>
          <w:p w:rsidR="00BF1870" w:rsidRPr="00F22C12" w:rsidRDefault="00BF1870" w:rsidP="00C25AB2">
            <w:pPr>
              <w:rPr>
                <w:b/>
              </w:rPr>
            </w:pPr>
            <w:r w:rsidRPr="000A530B">
              <w:rPr>
                <w:b/>
              </w:rPr>
              <w:t>Безопасное поведение на дорогах.</w:t>
            </w:r>
          </w:p>
        </w:tc>
      </w:tr>
      <w:tr w:rsidR="00BF1870" w:rsidRPr="001F6725" w:rsidTr="00E71B1D">
        <w:tc>
          <w:tcPr>
            <w:tcW w:w="3997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574" w:type="dxa"/>
          </w:tcPr>
          <w:p w:rsidR="00BF1870" w:rsidRPr="00F22C12" w:rsidRDefault="00BF1870" w:rsidP="00C25AB2">
            <w:r w:rsidRPr="00F22C12">
              <w:t>Социально-коммуника</w:t>
            </w:r>
            <w:r>
              <w:t xml:space="preserve">тивное развитие, познавательное </w:t>
            </w:r>
            <w:r w:rsidRPr="00F22C12">
              <w:t>развитие, речевое разви</w:t>
            </w:r>
            <w:r>
              <w:t xml:space="preserve">тие, художественно-эстетическое </w:t>
            </w:r>
            <w:r w:rsidRPr="00F22C12">
              <w:t>развитие,</w:t>
            </w:r>
          </w:p>
          <w:p w:rsidR="00BF1870" w:rsidRPr="001F6725" w:rsidRDefault="00BF1870" w:rsidP="00C25AB2">
            <w:r w:rsidRPr="00F22C12">
              <w:t>физическое развитие.</w:t>
            </w:r>
          </w:p>
        </w:tc>
      </w:tr>
      <w:tr w:rsidR="00BF1870" w:rsidRPr="001F6725" w:rsidTr="00E71B1D">
        <w:tc>
          <w:tcPr>
            <w:tcW w:w="3997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574" w:type="dxa"/>
          </w:tcPr>
          <w:p w:rsidR="00BF1870" w:rsidRPr="000A530B" w:rsidRDefault="00BF1870" w:rsidP="00C25AB2">
            <w:r w:rsidRPr="000A530B">
              <w:t>Игровая, коммуникативная, по</w:t>
            </w:r>
            <w:r>
              <w:t xml:space="preserve">знавательно-исследовательская,  </w:t>
            </w:r>
            <w:r w:rsidRPr="000A530B">
              <w:t>восприятие художественной</w:t>
            </w:r>
            <w:r>
              <w:t xml:space="preserve"> литературы и фольклора, </w:t>
            </w:r>
            <w:r w:rsidRPr="000A530B">
              <w:t xml:space="preserve">конструирование из различного материала, изобразительная, </w:t>
            </w:r>
          </w:p>
          <w:p w:rsidR="00BF1870" w:rsidRPr="001F6725" w:rsidRDefault="00BF1870" w:rsidP="00C25AB2">
            <w:r w:rsidRPr="000A530B">
              <w:t>двигательная.</w:t>
            </w:r>
          </w:p>
        </w:tc>
      </w:tr>
      <w:tr w:rsidR="00BF1870" w:rsidRPr="001F6725" w:rsidTr="00E71B1D">
        <w:tc>
          <w:tcPr>
            <w:tcW w:w="9571" w:type="dxa"/>
            <w:gridSpan w:val="4"/>
          </w:tcPr>
          <w:p w:rsidR="00BF1870" w:rsidRPr="001F6725" w:rsidRDefault="00BF1870" w:rsidP="00C25AB2">
            <w:r w:rsidRPr="00F418E9">
              <w:rPr>
                <w:b/>
              </w:rPr>
              <w:t>Возрастная специфика</w:t>
            </w:r>
          </w:p>
        </w:tc>
      </w:tr>
      <w:tr w:rsidR="00BF1870" w:rsidRPr="001F6725" w:rsidTr="00E71B1D">
        <w:tc>
          <w:tcPr>
            <w:tcW w:w="1792" w:type="dxa"/>
          </w:tcPr>
          <w:p w:rsidR="00BF1870" w:rsidRPr="002F747B" w:rsidRDefault="00BF1870" w:rsidP="001A269A">
            <w:pPr>
              <w:rPr>
                <w:b/>
              </w:rPr>
            </w:pPr>
            <w:r w:rsidRPr="002F747B">
              <w:rPr>
                <w:b/>
              </w:rPr>
              <w:t>5-6 лет.</w:t>
            </w:r>
          </w:p>
          <w:p w:rsidR="00BF1870" w:rsidRPr="001F6725" w:rsidRDefault="00BF1870" w:rsidP="001A269A"/>
        </w:tc>
        <w:tc>
          <w:tcPr>
            <w:tcW w:w="7779" w:type="dxa"/>
            <w:gridSpan w:val="3"/>
          </w:tcPr>
          <w:p w:rsidR="00BF1870" w:rsidRPr="00F81F3F" w:rsidRDefault="00BF1870" w:rsidP="001A269A">
            <w:r w:rsidRPr="00F81F3F">
              <w:t>-уточнять знания детей об элементах дороги (прое</w:t>
            </w:r>
            <w:r>
              <w:t xml:space="preserve">зжая часть, пешеходный переход, </w:t>
            </w:r>
            <w:r w:rsidRPr="00F81F3F">
              <w:t>тротуар), о</w:t>
            </w:r>
            <w:r w:rsidR="00870DA7">
              <w:t xml:space="preserve"> </w:t>
            </w:r>
            <w:r w:rsidRPr="00F81F3F">
              <w:t>движении транспорта, о работе светофора;</w:t>
            </w:r>
          </w:p>
          <w:p w:rsidR="00BF1870" w:rsidRPr="00F81F3F" w:rsidRDefault="00BF1870" w:rsidP="001A269A">
            <w:r w:rsidRPr="00F81F3F">
              <w:t>-знакомить с названиями ближайших к детскому саду улиц и улиц, на которых жив</w:t>
            </w:r>
            <w:r>
              <w:t xml:space="preserve">ут </w:t>
            </w:r>
            <w:r w:rsidRPr="00F81F3F">
              <w:t>дети;</w:t>
            </w:r>
          </w:p>
          <w:p w:rsidR="00BF1870" w:rsidRPr="00F81F3F" w:rsidRDefault="00BF1870" w:rsidP="001A269A">
            <w:r w:rsidRPr="00F81F3F">
              <w:t xml:space="preserve">-знакомить с правилами дорожного движения, правилами передвижения </w:t>
            </w:r>
          </w:p>
          <w:p w:rsidR="001A0C3D" w:rsidRDefault="001A0C3D" w:rsidP="001A0C3D">
            <w:pPr>
              <w:jc w:val="center"/>
            </w:pPr>
          </w:p>
          <w:p w:rsidR="00BF1870" w:rsidRPr="00F81F3F" w:rsidRDefault="00BF1870" w:rsidP="001A269A">
            <w:r w:rsidRPr="00F81F3F">
              <w:t xml:space="preserve">пешеходов и велосипедистов; </w:t>
            </w:r>
          </w:p>
          <w:p w:rsidR="00BF1870" w:rsidRPr="001F6725" w:rsidRDefault="00BF1870" w:rsidP="001A269A">
            <w:r w:rsidRPr="00F81F3F">
              <w:t>-продолжать знакомить с дорожными знакам</w:t>
            </w:r>
            <w:r>
              <w:t xml:space="preserve">и: «Дети», «Остановка трамвая», </w:t>
            </w:r>
            <w:r w:rsidRPr="00F81F3F">
              <w:t>«Остановка автобуса», «Пешеходный пере</w:t>
            </w:r>
            <w:r>
              <w:t xml:space="preserve">ход», «Пункт первой медицинской </w:t>
            </w:r>
            <w:r w:rsidRPr="00F81F3F">
              <w:t>помощи», «Пункт питания», «Место стоянк</w:t>
            </w:r>
            <w:r>
              <w:t xml:space="preserve">и», «Въезд запрещен», «Дорожные </w:t>
            </w:r>
            <w:r w:rsidRPr="00F81F3F">
              <w:t>работы», «Велосипедная дорожка».</w:t>
            </w:r>
          </w:p>
        </w:tc>
      </w:tr>
      <w:tr w:rsidR="00BF1870" w:rsidRPr="001F6725" w:rsidTr="00E71B1D">
        <w:tc>
          <w:tcPr>
            <w:tcW w:w="9571" w:type="dxa"/>
            <w:gridSpan w:val="4"/>
          </w:tcPr>
          <w:p w:rsidR="00BF1870" w:rsidRPr="001F6725" w:rsidRDefault="00BF1870" w:rsidP="00C25AB2"/>
        </w:tc>
      </w:tr>
      <w:tr w:rsidR="00BF1870" w:rsidRPr="00F22C12" w:rsidTr="00E71B1D">
        <w:tc>
          <w:tcPr>
            <w:tcW w:w="3997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5574" w:type="dxa"/>
          </w:tcPr>
          <w:p w:rsidR="00BF1870" w:rsidRPr="00F22C12" w:rsidRDefault="00BF1870" w:rsidP="00C25AB2">
            <w:pPr>
              <w:rPr>
                <w:b/>
              </w:rPr>
            </w:pPr>
            <w:r w:rsidRPr="001B6F7C">
              <w:rPr>
                <w:b/>
              </w:rPr>
              <w:t>Безопасность собственной жизнедеятельности.</w:t>
            </w:r>
          </w:p>
        </w:tc>
      </w:tr>
      <w:tr w:rsidR="00BF1870" w:rsidRPr="001F6725" w:rsidTr="00E71B1D">
        <w:tc>
          <w:tcPr>
            <w:tcW w:w="3997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574" w:type="dxa"/>
          </w:tcPr>
          <w:p w:rsidR="00BF1870" w:rsidRPr="00F22C12" w:rsidRDefault="00BF1870" w:rsidP="00C25AB2">
            <w:r w:rsidRPr="00F22C12">
              <w:t>Социально-коммуника</w:t>
            </w:r>
            <w:r>
              <w:t xml:space="preserve">тивное развитие, познавательное </w:t>
            </w:r>
            <w:r w:rsidRPr="00F22C12">
              <w:t>развитие, речевое разви</w:t>
            </w:r>
            <w:r>
              <w:t xml:space="preserve">тие, художественно-эстетическое </w:t>
            </w:r>
            <w:r w:rsidRPr="00F22C12">
              <w:t>развитие,</w:t>
            </w:r>
          </w:p>
          <w:p w:rsidR="00BF1870" w:rsidRPr="001F6725" w:rsidRDefault="00BF1870" w:rsidP="00C25AB2">
            <w:r w:rsidRPr="00F22C12">
              <w:t>физическое развитие.</w:t>
            </w:r>
          </w:p>
        </w:tc>
      </w:tr>
      <w:tr w:rsidR="00BF1870" w:rsidRPr="001F6725" w:rsidTr="00E71B1D">
        <w:tc>
          <w:tcPr>
            <w:tcW w:w="3997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574" w:type="dxa"/>
          </w:tcPr>
          <w:p w:rsidR="00BF1870" w:rsidRPr="00836D8B" w:rsidRDefault="00BF1870" w:rsidP="00C25AB2">
            <w:r w:rsidRPr="00836D8B">
              <w:t>Игровая, коммуникативная, по</w:t>
            </w:r>
            <w:r>
              <w:t xml:space="preserve">знавательно-исследовательская,  </w:t>
            </w:r>
            <w:r w:rsidRPr="00836D8B">
              <w:t>восприятие художес</w:t>
            </w:r>
            <w:r>
              <w:t xml:space="preserve">твенной литературы и фольклора, </w:t>
            </w:r>
            <w:r w:rsidRPr="00836D8B">
              <w:t>самообслуживан</w:t>
            </w:r>
            <w:r>
              <w:t xml:space="preserve">ие и элементарный бытовой труд, </w:t>
            </w:r>
            <w:r w:rsidRPr="00836D8B">
              <w:t>конструирование из различного материала, изобразительная,</w:t>
            </w:r>
          </w:p>
          <w:p w:rsidR="00BF1870" w:rsidRPr="001F6725" w:rsidRDefault="00BF1870" w:rsidP="00C25AB2">
            <w:r w:rsidRPr="00836D8B">
              <w:t>музыкальная, двигательная.</w:t>
            </w:r>
          </w:p>
        </w:tc>
      </w:tr>
      <w:tr w:rsidR="00BF1870" w:rsidRPr="001F6725" w:rsidTr="00E71B1D">
        <w:tc>
          <w:tcPr>
            <w:tcW w:w="9571" w:type="dxa"/>
            <w:gridSpan w:val="4"/>
          </w:tcPr>
          <w:p w:rsidR="00BF1870" w:rsidRPr="001F6725" w:rsidRDefault="00BF1870" w:rsidP="00C25AB2">
            <w:r w:rsidRPr="00F418E9">
              <w:rPr>
                <w:b/>
              </w:rPr>
              <w:t>Возрастная специфика</w:t>
            </w:r>
          </w:p>
        </w:tc>
      </w:tr>
      <w:tr w:rsidR="00BF1870" w:rsidRPr="001F6725" w:rsidTr="00E71B1D">
        <w:tc>
          <w:tcPr>
            <w:tcW w:w="1792" w:type="dxa"/>
          </w:tcPr>
          <w:p w:rsidR="00BF1870" w:rsidRPr="002F747B" w:rsidRDefault="00BF1870" w:rsidP="001A269A">
            <w:pPr>
              <w:rPr>
                <w:b/>
              </w:rPr>
            </w:pPr>
            <w:r w:rsidRPr="002F747B">
              <w:rPr>
                <w:b/>
              </w:rPr>
              <w:t>5-6 лет.</w:t>
            </w:r>
          </w:p>
          <w:p w:rsidR="00BF1870" w:rsidRPr="001F6725" w:rsidRDefault="00BF1870" w:rsidP="001A269A"/>
        </w:tc>
        <w:tc>
          <w:tcPr>
            <w:tcW w:w="7779" w:type="dxa"/>
            <w:gridSpan w:val="3"/>
          </w:tcPr>
          <w:p w:rsidR="00BF1870" w:rsidRPr="00E140F5" w:rsidRDefault="00BF1870" w:rsidP="001A269A">
            <w:r w:rsidRPr="00E140F5">
              <w:t>-закреплять основы безопасности жизнедеятельности человека;</w:t>
            </w:r>
          </w:p>
          <w:p w:rsidR="00BF1870" w:rsidRPr="00E140F5" w:rsidRDefault="00BF1870" w:rsidP="001A269A">
            <w:r w:rsidRPr="00E140F5">
              <w:t xml:space="preserve">-продолжать знакомить с правилами безопасного </w:t>
            </w:r>
            <w:r>
              <w:t xml:space="preserve">поведения во время игр в разное </w:t>
            </w:r>
            <w:r w:rsidRPr="00E140F5">
              <w:t>время года(купание в водоемах, катание на велосипе</w:t>
            </w:r>
            <w:r>
              <w:t xml:space="preserve">де, на санках, коньках, лыжах и </w:t>
            </w:r>
            <w:r w:rsidRPr="00E140F5">
              <w:t>др.);</w:t>
            </w:r>
          </w:p>
          <w:p w:rsidR="00BF1870" w:rsidRPr="00E140F5" w:rsidRDefault="00BF1870" w:rsidP="001A269A">
            <w:r w:rsidRPr="00E140F5">
              <w:t>-расширять знания об источниках опасности в быту (</w:t>
            </w:r>
            <w:r>
              <w:t xml:space="preserve">электроприборы, газовая плита,  </w:t>
            </w:r>
            <w:r w:rsidRPr="00E140F5">
              <w:t>утюг и др.);</w:t>
            </w:r>
          </w:p>
          <w:p w:rsidR="00BF1870" w:rsidRPr="00E140F5" w:rsidRDefault="00BF1870" w:rsidP="001A269A">
            <w:r w:rsidRPr="00E140F5">
              <w:t xml:space="preserve">-закреплять навыки безопасного пользования бытовыми </w:t>
            </w:r>
            <w:r w:rsidRPr="00E140F5">
              <w:lastRenderedPageBreak/>
              <w:t>предметами;</w:t>
            </w:r>
          </w:p>
          <w:p w:rsidR="00BF1870" w:rsidRPr="00E140F5" w:rsidRDefault="00BF1870" w:rsidP="001A269A">
            <w:r w:rsidRPr="00E140F5">
              <w:t>-уточнять знания детей о работе пожарных, о причинах пожаров, об</w:t>
            </w:r>
          </w:p>
          <w:p w:rsidR="00BF1870" w:rsidRPr="00E140F5" w:rsidRDefault="00BF1870" w:rsidP="001A269A">
            <w:r w:rsidRPr="00E140F5">
              <w:t>элементарных правилах поведения во время пож</w:t>
            </w:r>
            <w:r>
              <w:t xml:space="preserve">ара. Знакомить с работой службы </w:t>
            </w:r>
            <w:r w:rsidRPr="00E140F5">
              <w:t>спасения — МЧС;</w:t>
            </w:r>
          </w:p>
          <w:p w:rsidR="00BF1870" w:rsidRPr="00E140F5" w:rsidRDefault="00BF1870" w:rsidP="001A269A">
            <w:r w:rsidRPr="00E140F5">
              <w:t>-закреплять знания о том, что в случае н</w:t>
            </w:r>
            <w:r>
              <w:t xml:space="preserve">еобходимости взрослые звонят по </w:t>
            </w:r>
            <w:r w:rsidRPr="00E140F5">
              <w:t>телефонам «101», «102», «103»;</w:t>
            </w:r>
          </w:p>
          <w:p w:rsidR="00BF1870" w:rsidRPr="00E140F5" w:rsidRDefault="00BF1870" w:rsidP="001A269A">
            <w:r w:rsidRPr="00E140F5">
              <w:t>-формировать умение обращаться за помощью к взрослым;</w:t>
            </w:r>
          </w:p>
          <w:p w:rsidR="00BF1870" w:rsidRPr="001F6725" w:rsidRDefault="00BF1870" w:rsidP="001A269A">
            <w:r w:rsidRPr="00E140F5">
              <w:t>-учить называть свое имя, фамилию, возраст, домашний адрес, телефон.</w:t>
            </w:r>
          </w:p>
        </w:tc>
      </w:tr>
    </w:tbl>
    <w:p w:rsid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Трудовое направление воспитания</w:t>
      </w:r>
    </w:p>
    <w:p w:rsidR="00DC11E1" w:rsidRPr="00DC11E1" w:rsidRDefault="00DC11E1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C11E1">
        <w:rPr>
          <w:rFonts w:ascii="Times New Roman" w:hAnsi="Times New Roman" w:cs="Times New Roman"/>
          <w:sz w:val="28"/>
          <w:szCs w:val="28"/>
        </w:rPr>
        <w:t xml:space="preserve">Ценность – </w:t>
      </w:r>
      <w:r w:rsidRPr="00DC11E1">
        <w:rPr>
          <w:rFonts w:ascii="Times New Roman" w:hAnsi="Times New Roman" w:cs="Times New Roman"/>
          <w:b/>
          <w:bCs/>
          <w:sz w:val="28"/>
          <w:szCs w:val="28"/>
        </w:rPr>
        <w:t xml:space="preserve">труд. </w:t>
      </w:r>
      <w:r w:rsidRPr="00DC11E1">
        <w:rPr>
          <w:rFonts w:ascii="Times New Roman" w:hAnsi="Times New Roman" w:cs="Times New Roman"/>
          <w:sz w:val="28"/>
          <w:szCs w:val="28"/>
        </w:rPr>
        <w:t>С дошкольного возраста каждый ребенок обязательно должен принимать участие в труде, и те несложные обязанности, которые он выполняет в детском саду и в семье, должны стать повседневными. Только при этом условии труд оказывает на детей определенное воспитательное воздействие и подготавливает их к осознанию его нравственной стороны.</w:t>
      </w:r>
    </w:p>
    <w:p w:rsidR="00DC11E1" w:rsidRPr="00DC11E1" w:rsidRDefault="00DC11E1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C11E1">
        <w:rPr>
          <w:rFonts w:ascii="Times New Roman" w:hAnsi="Times New Roman" w:cs="Times New Roman"/>
          <w:sz w:val="28"/>
          <w:szCs w:val="28"/>
        </w:rPr>
        <w:t>Основная цель трудового воспитания дошкольника заключается в формировании ценностного отношения детей к труду, трудолюбия, а также в приобщении ребенка к труду. Можно выделить основные задачи трудового воспитания.</w:t>
      </w:r>
    </w:p>
    <w:p w:rsidR="001A0C3D" w:rsidRDefault="00DC11E1" w:rsidP="00C25AB2">
      <w:pPr>
        <w:numPr>
          <w:ilvl w:val="0"/>
          <w:numId w:val="7"/>
        </w:numPr>
        <w:tabs>
          <w:tab w:val="left" w:pos="1134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C11E1">
        <w:rPr>
          <w:rFonts w:ascii="Times New Roman" w:hAnsi="Times New Roman" w:cs="Times New Roman"/>
          <w:sz w:val="28"/>
          <w:szCs w:val="28"/>
        </w:rPr>
        <w:t xml:space="preserve">Ознакомление с доступными детям видами труда взрослых и воспитание положительного отношения к их труду, познание явлений и свойств, связанных с </w:t>
      </w:r>
    </w:p>
    <w:p w:rsidR="00DC11E1" w:rsidRPr="001A0C3D" w:rsidRDefault="00DC11E1" w:rsidP="001A0C3D">
      <w:pPr>
        <w:tabs>
          <w:tab w:val="left" w:pos="1134"/>
        </w:tabs>
        <w:suppressAutoHyphens/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1A0C3D">
        <w:rPr>
          <w:rFonts w:ascii="Times New Roman" w:hAnsi="Times New Roman" w:cs="Times New Roman"/>
          <w:sz w:val="28"/>
          <w:szCs w:val="28"/>
        </w:rPr>
        <w:t>преобразованием материалов и природной среды, которое является следствием трудовой деятельности взрослых и труда самих детей.</w:t>
      </w:r>
    </w:p>
    <w:p w:rsidR="00DC11E1" w:rsidRPr="00DC11E1" w:rsidRDefault="00DC11E1" w:rsidP="00C25AB2">
      <w:pPr>
        <w:numPr>
          <w:ilvl w:val="0"/>
          <w:numId w:val="7"/>
        </w:numPr>
        <w:tabs>
          <w:tab w:val="left" w:pos="1134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C11E1">
        <w:rPr>
          <w:rFonts w:ascii="Times New Roman" w:hAnsi="Times New Roman" w:cs="Times New Roman"/>
          <w:sz w:val="28"/>
          <w:szCs w:val="28"/>
        </w:rPr>
        <w:t>Формирование навыков, необходимых для трудовой деятельности детей, воспитание навыков организации своей работы, формирование элементарных навыков планирования.</w:t>
      </w:r>
    </w:p>
    <w:p w:rsidR="00DC11E1" w:rsidRPr="00DC11E1" w:rsidRDefault="00DC11E1" w:rsidP="00C25AB2">
      <w:pPr>
        <w:numPr>
          <w:ilvl w:val="0"/>
          <w:numId w:val="7"/>
        </w:numPr>
        <w:tabs>
          <w:tab w:val="left" w:pos="1134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C11E1">
        <w:rPr>
          <w:rFonts w:ascii="Times New Roman" w:hAnsi="Times New Roman" w:cs="Times New Roman"/>
          <w:sz w:val="28"/>
          <w:szCs w:val="28"/>
        </w:rPr>
        <w:t>Формирование трудового усилия (привычки к доступному дошкольнику напряжению физических, умственных и нравственных сил для решения трудовой задачи).</w:t>
      </w:r>
    </w:p>
    <w:p w:rsidR="00DC11E1" w:rsidRPr="00DC11E1" w:rsidRDefault="00DC11E1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C11E1">
        <w:rPr>
          <w:rFonts w:ascii="Times New Roman" w:hAnsi="Times New Roman" w:cs="Times New Roman"/>
          <w:sz w:val="28"/>
          <w:szCs w:val="28"/>
        </w:rPr>
        <w:t>При реализации данных задач воспитатель должен сосредоточить свое внимание на нескольких направлениях воспитательной работы:</w:t>
      </w:r>
    </w:p>
    <w:p w:rsidR="00DC11E1" w:rsidRPr="00DC11E1" w:rsidRDefault="00DC11E1" w:rsidP="00C25AB2">
      <w:pPr>
        <w:tabs>
          <w:tab w:val="left" w:pos="0"/>
          <w:tab w:val="left" w:pos="142"/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C11E1">
        <w:rPr>
          <w:rFonts w:ascii="Times New Roman" w:hAnsi="Times New Roman" w:cs="Times New Roman"/>
          <w:sz w:val="28"/>
          <w:szCs w:val="28"/>
        </w:rPr>
        <w:t>показать детям необходимость постоянного труда в повседневной жизни, использовать его возможности для нравственного воспитания дошкольников;</w:t>
      </w:r>
    </w:p>
    <w:p w:rsidR="00DC11E1" w:rsidRPr="00DC11E1" w:rsidRDefault="00DC11E1" w:rsidP="00C25AB2">
      <w:pPr>
        <w:tabs>
          <w:tab w:val="left" w:pos="0"/>
          <w:tab w:val="left" w:pos="142"/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C11E1">
        <w:rPr>
          <w:rFonts w:ascii="Times New Roman" w:hAnsi="Times New Roman" w:cs="Times New Roman"/>
          <w:sz w:val="28"/>
          <w:szCs w:val="28"/>
        </w:rPr>
        <w:t>воспитывать у ребенка бережливость (беречь игрушки, одежду, труд и старания родителей, воспитателя, сверстников), так как дан</w:t>
      </w:r>
      <w:r>
        <w:rPr>
          <w:rFonts w:ascii="Times New Roman" w:hAnsi="Times New Roman" w:cs="Times New Roman"/>
          <w:sz w:val="28"/>
          <w:szCs w:val="28"/>
        </w:rPr>
        <w:t xml:space="preserve">ная черта непременно сопряжена </w:t>
      </w:r>
      <w:r w:rsidRPr="00DC11E1">
        <w:rPr>
          <w:rFonts w:ascii="Times New Roman" w:hAnsi="Times New Roman" w:cs="Times New Roman"/>
          <w:sz w:val="28"/>
          <w:szCs w:val="28"/>
        </w:rPr>
        <w:t>с трудолюбием;</w:t>
      </w:r>
    </w:p>
    <w:p w:rsidR="00DC11E1" w:rsidRPr="00DC11E1" w:rsidRDefault="00DC11E1" w:rsidP="00C25AB2">
      <w:pPr>
        <w:tabs>
          <w:tab w:val="left" w:pos="0"/>
          <w:tab w:val="left" w:pos="142"/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C11E1">
        <w:rPr>
          <w:rFonts w:ascii="Times New Roman" w:hAnsi="Times New Roman" w:cs="Times New Roman"/>
          <w:sz w:val="28"/>
          <w:szCs w:val="28"/>
        </w:rPr>
        <w:t>предоставлять детям самостоятельность в выполнении работы, чтобы они почувствовали ответственность за свои действия;</w:t>
      </w:r>
    </w:p>
    <w:p w:rsidR="00DC11E1" w:rsidRPr="00DC11E1" w:rsidRDefault="00DC11E1" w:rsidP="00C25AB2">
      <w:pPr>
        <w:tabs>
          <w:tab w:val="left" w:pos="0"/>
          <w:tab w:val="left" w:pos="142"/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C11E1">
        <w:rPr>
          <w:rFonts w:ascii="Times New Roman" w:hAnsi="Times New Roman" w:cs="Times New Roman"/>
          <w:sz w:val="28"/>
          <w:szCs w:val="28"/>
        </w:rPr>
        <w:t>собственным примером трудолюбия и занятости создавать у детей соответствующее настроение, формировать стремление к полезной деятельности;</w:t>
      </w:r>
    </w:p>
    <w:p w:rsidR="00DC11E1" w:rsidRPr="00DC11E1" w:rsidRDefault="00DC11E1" w:rsidP="00C25AB2">
      <w:pPr>
        <w:tabs>
          <w:tab w:val="left" w:pos="0"/>
          <w:tab w:val="left" w:pos="142"/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C11E1">
        <w:rPr>
          <w:rFonts w:ascii="Times New Roman" w:hAnsi="Times New Roman" w:cs="Times New Roman"/>
          <w:sz w:val="28"/>
          <w:szCs w:val="28"/>
        </w:rPr>
        <w:t>связывать развитие трудолюбия с формированием общественных мотивов труда, желанием приносить пользу людям.</w:t>
      </w:r>
    </w:p>
    <w:p w:rsidR="00DC11E1" w:rsidRPr="00DC11E1" w:rsidRDefault="00DC11E1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C11E1">
        <w:rPr>
          <w:rFonts w:ascii="Times New Roman" w:hAnsi="Times New Roman" w:cs="Times New Roman"/>
          <w:b/>
          <w:sz w:val="28"/>
          <w:szCs w:val="28"/>
        </w:rPr>
        <w:t>Содержание воспитательной деятельности</w:t>
      </w:r>
    </w:p>
    <w:p w:rsidR="00DC11E1" w:rsidRPr="00DC11E1" w:rsidRDefault="00DC11E1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C11E1">
        <w:rPr>
          <w:rFonts w:ascii="Times New Roman" w:hAnsi="Times New Roman" w:cs="Times New Roman"/>
          <w:b/>
          <w:sz w:val="28"/>
          <w:szCs w:val="28"/>
        </w:rPr>
        <w:t>по трудовому направлению воспитания</w:t>
      </w:r>
    </w:p>
    <w:p w:rsidR="00DC11E1" w:rsidRPr="00DC11E1" w:rsidRDefault="00DC11E1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C11E1">
        <w:rPr>
          <w:rFonts w:ascii="Times New Roman" w:hAnsi="Times New Roman" w:cs="Times New Roman"/>
          <w:b/>
          <w:sz w:val="28"/>
          <w:szCs w:val="28"/>
        </w:rPr>
        <w:t>в интеграции с содержанием образовательных областей</w:t>
      </w:r>
    </w:p>
    <w:p w:rsidR="00DC11E1" w:rsidRDefault="00DC11E1" w:rsidP="00C25AB2">
      <w:pPr>
        <w:spacing w:after="0" w:line="240" w:lineRule="auto"/>
        <w:rPr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895"/>
        <w:gridCol w:w="1998"/>
        <w:gridCol w:w="270"/>
        <w:gridCol w:w="5408"/>
      </w:tblGrid>
      <w:tr w:rsidR="00DC11E1" w:rsidRPr="00F418E9" w:rsidTr="00DC11E1">
        <w:trPr>
          <w:trHeight w:val="144"/>
        </w:trPr>
        <w:tc>
          <w:tcPr>
            <w:tcW w:w="3893" w:type="dxa"/>
            <w:gridSpan w:val="2"/>
          </w:tcPr>
          <w:p w:rsidR="00DC11E1" w:rsidRPr="00F418E9" w:rsidRDefault="00DC11E1" w:rsidP="00C25AB2">
            <w:pPr>
              <w:jc w:val="center"/>
              <w:rPr>
                <w:b/>
              </w:rPr>
            </w:pPr>
            <w:r>
              <w:rPr>
                <w:b/>
              </w:rPr>
              <w:t>Раздел</w:t>
            </w:r>
          </w:p>
        </w:tc>
        <w:tc>
          <w:tcPr>
            <w:tcW w:w="5678" w:type="dxa"/>
            <w:gridSpan w:val="2"/>
          </w:tcPr>
          <w:p w:rsidR="00DC11E1" w:rsidRPr="009F009A" w:rsidRDefault="00DC11E1" w:rsidP="00C25AB2">
            <w:pPr>
              <w:jc w:val="center"/>
              <w:rPr>
                <w:b/>
              </w:rPr>
            </w:pPr>
            <w:r w:rsidRPr="009F009A">
              <w:rPr>
                <w:b/>
              </w:rPr>
              <w:t>Трудовое направление воспитания</w:t>
            </w:r>
          </w:p>
          <w:p w:rsidR="00DC11E1" w:rsidRPr="00F418E9" w:rsidRDefault="00DC11E1" w:rsidP="00C25AB2">
            <w:pPr>
              <w:jc w:val="center"/>
              <w:rPr>
                <w:b/>
              </w:rPr>
            </w:pPr>
            <w:r w:rsidRPr="009F009A">
              <w:rPr>
                <w:b/>
              </w:rPr>
              <w:lastRenderedPageBreak/>
              <w:t>Формирование позитивных установок к труду и творчеству.</w:t>
            </w:r>
          </w:p>
        </w:tc>
      </w:tr>
      <w:tr w:rsidR="00DC11E1" w:rsidRPr="00F418E9" w:rsidTr="00DC11E1">
        <w:trPr>
          <w:trHeight w:val="144"/>
        </w:trPr>
        <w:tc>
          <w:tcPr>
            <w:tcW w:w="3893" w:type="dxa"/>
            <w:gridSpan w:val="2"/>
          </w:tcPr>
          <w:p w:rsidR="00DC11E1" w:rsidRPr="00F418E9" w:rsidRDefault="00DC11E1" w:rsidP="00C25AB2">
            <w:pPr>
              <w:rPr>
                <w:b/>
              </w:rPr>
            </w:pPr>
            <w:r w:rsidRPr="00F418E9">
              <w:rPr>
                <w:b/>
              </w:rPr>
              <w:lastRenderedPageBreak/>
              <w:t>Подраздел</w:t>
            </w:r>
          </w:p>
        </w:tc>
        <w:tc>
          <w:tcPr>
            <w:tcW w:w="5678" w:type="dxa"/>
            <w:gridSpan w:val="2"/>
          </w:tcPr>
          <w:p w:rsidR="00DC11E1" w:rsidRPr="00F418E9" w:rsidRDefault="00DC11E1" w:rsidP="00C25AB2">
            <w:pPr>
              <w:rPr>
                <w:b/>
              </w:rPr>
            </w:pPr>
            <w:r w:rsidRPr="009F009A">
              <w:rPr>
                <w:b/>
              </w:rPr>
              <w:t>Развитие навыков самообслуживания.</w:t>
            </w:r>
          </w:p>
        </w:tc>
      </w:tr>
      <w:tr w:rsidR="00DC11E1" w:rsidRPr="001F6725" w:rsidTr="00DC11E1">
        <w:trPr>
          <w:trHeight w:val="144"/>
        </w:trPr>
        <w:tc>
          <w:tcPr>
            <w:tcW w:w="3893" w:type="dxa"/>
            <w:gridSpan w:val="2"/>
          </w:tcPr>
          <w:p w:rsidR="00DC11E1" w:rsidRPr="00F418E9" w:rsidRDefault="00DC11E1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DC11E1" w:rsidRPr="00F418E9" w:rsidRDefault="00DC11E1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678" w:type="dxa"/>
            <w:gridSpan w:val="2"/>
          </w:tcPr>
          <w:p w:rsidR="00DC11E1" w:rsidRPr="001F6725" w:rsidRDefault="00DC11E1" w:rsidP="00C25AB2">
            <w:r w:rsidRPr="002B6352">
              <w:t>Социально-коммуника</w:t>
            </w:r>
            <w:r>
              <w:t xml:space="preserve">тивное развитие, познавательное </w:t>
            </w:r>
            <w:r w:rsidRPr="002B6352">
              <w:t>развитие, речевое развитие.</w:t>
            </w:r>
          </w:p>
        </w:tc>
      </w:tr>
      <w:tr w:rsidR="00DC11E1" w:rsidRPr="001F6725" w:rsidTr="00DC11E1">
        <w:trPr>
          <w:trHeight w:val="144"/>
        </w:trPr>
        <w:tc>
          <w:tcPr>
            <w:tcW w:w="3893" w:type="dxa"/>
            <w:gridSpan w:val="2"/>
          </w:tcPr>
          <w:p w:rsidR="00DC11E1" w:rsidRPr="00F418E9" w:rsidRDefault="00DC11E1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DC11E1" w:rsidRPr="00F418E9" w:rsidRDefault="00DC11E1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678" w:type="dxa"/>
            <w:gridSpan w:val="2"/>
          </w:tcPr>
          <w:p w:rsidR="00DC11E1" w:rsidRPr="001F6725" w:rsidRDefault="00DC11E1" w:rsidP="00C25AB2">
            <w:r w:rsidRPr="002B6352">
              <w:t>Игровая, коммуникативная, познавательно</w:t>
            </w:r>
            <w:r w:rsidR="00396AB5">
              <w:t>-</w:t>
            </w:r>
            <w:r w:rsidRPr="002B6352">
              <w:t>исследовательская, восприятие ху</w:t>
            </w:r>
            <w:r>
              <w:t xml:space="preserve">дожественной </w:t>
            </w:r>
            <w:r w:rsidRPr="002B6352">
              <w:t xml:space="preserve">литературы </w:t>
            </w:r>
            <w:r>
              <w:t xml:space="preserve">и фольклора, самообслуживание и </w:t>
            </w:r>
            <w:r w:rsidRPr="002B6352">
              <w:t>элементарный бытовой труд.</w:t>
            </w:r>
          </w:p>
        </w:tc>
      </w:tr>
      <w:tr w:rsidR="00DC11E1" w:rsidRPr="00F418E9" w:rsidTr="00DC11E1">
        <w:trPr>
          <w:trHeight w:val="144"/>
        </w:trPr>
        <w:tc>
          <w:tcPr>
            <w:tcW w:w="9571" w:type="dxa"/>
            <w:gridSpan w:val="4"/>
          </w:tcPr>
          <w:p w:rsidR="00DC11E1" w:rsidRPr="00F418E9" w:rsidRDefault="00DC11E1" w:rsidP="00C25AB2">
            <w:pPr>
              <w:jc w:val="center"/>
              <w:rPr>
                <w:b/>
              </w:rPr>
            </w:pPr>
            <w:r w:rsidRPr="00F418E9">
              <w:rPr>
                <w:b/>
              </w:rPr>
              <w:t>Возрастная специфика</w:t>
            </w:r>
          </w:p>
        </w:tc>
      </w:tr>
      <w:tr w:rsidR="00BF1870" w:rsidRPr="001F6725" w:rsidTr="00DC11E1">
        <w:trPr>
          <w:trHeight w:val="144"/>
        </w:trPr>
        <w:tc>
          <w:tcPr>
            <w:tcW w:w="1895" w:type="dxa"/>
          </w:tcPr>
          <w:p w:rsidR="00BF1870" w:rsidRPr="002F747B" w:rsidRDefault="00BF1870" w:rsidP="001A269A">
            <w:pPr>
              <w:rPr>
                <w:b/>
              </w:rPr>
            </w:pPr>
            <w:r w:rsidRPr="002F747B">
              <w:rPr>
                <w:b/>
              </w:rPr>
              <w:t>5-6 лет.</w:t>
            </w:r>
          </w:p>
          <w:p w:rsidR="00BF1870" w:rsidRPr="001F6725" w:rsidRDefault="00BF1870" w:rsidP="001A269A"/>
        </w:tc>
        <w:tc>
          <w:tcPr>
            <w:tcW w:w="7676" w:type="dxa"/>
            <w:gridSpan w:val="3"/>
          </w:tcPr>
          <w:p w:rsidR="00BF1870" w:rsidRPr="00413C02" w:rsidRDefault="00BF1870" w:rsidP="001A269A">
            <w:r w:rsidRPr="00413C02">
              <w:t>- продолжать развивать навыки самообслужив</w:t>
            </w:r>
            <w:r>
              <w:t xml:space="preserve">ания: закреплять умение быстро, </w:t>
            </w:r>
            <w:r w:rsidRPr="00413C02">
              <w:t>аккуратно одеваться и раздеваться, соблюдать поряд</w:t>
            </w:r>
            <w:r>
              <w:t xml:space="preserve">ок в своем шкафу (раскладывать  </w:t>
            </w:r>
            <w:r w:rsidRPr="00413C02">
              <w:t>одежду в определенные места), опрятно заправлять постель;</w:t>
            </w:r>
          </w:p>
          <w:p w:rsidR="00BF1870" w:rsidRPr="00413C02" w:rsidRDefault="00BF1870" w:rsidP="001A269A">
            <w:r w:rsidRPr="00413C02">
              <w:t>-формировать умение правильно пользовать</w:t>
            </w:r>
            <w:r>
              <w:t xml:space="preserve">ся столовыми приборами (ложкой, </w:t>
            </w:r>
            <w:r w:rsidRPr="00413C02">
              <w:t>ножом, вилкой);</w:t>
            </w:r>
          </w:p>
          <w:p w:rsidR="00BF1870" w:rsidRPr="00413C02" w:rsidRDefault="00BF1870" w:rsidP="001A269A">
            <w:r w:rsidRPr="00413C02">
              <w:t>-воспитывать умение самостоятельно и своевремен</w:t>
            </w:r>
            <w:r>
              <w:t xml:space="preserve">но готовить материалы и пособия </w:t>
            </w:r>
            <w:r w:rsidRPr="00413C02">
              <w:t>к занятию, самостоятельно, раскладывать подготовленные воспитателем материалы</w:t>
            </w:r>
          </w:p>
          <w:p w:rsidR="001A0C3D" w:rsidRDefault="00BF1870" w:rsidP="001A0C3D">
            <w:r>
              <w:t>для занятий, убир</w:t>
            </w:r>
            <w:r w:rsidRPr="00413C02">
              <w:t>ать их, мыть кисточки, розетки</w:t>
            </w:r>
            <w:r>
              <w:t xml:space="preserve"> для красок, </w:t>
            </w:r>
          </w:p>
          <w:p w:rsidR="001A0C3D" w:rsidRDefault="001A0C3D" w:rsidP="001A0C3D">
            <w:pPr>
              <w:jc w:val="center"/>
            </w:pPr>
          </w:p>
          <w:p w:rsidR="001A0C3D" w:rsidRPr="001F6725" w:rsidRDefault="00BF1870" w:rsidP="001A0C3D">
            <w:r>
              <w:t xml:space="preserve">палитру, протирать </w:t>
            </w:r>
            <w:r w:rsidRPr="00413C02">
              <w:t>столы</w:t>
            </w:r>
            <w:r>
              <w:t>.</w:t>
            </w:r>
          </w:p>
        </w:tc>
      </w:tr>
      <w:tr w:rsidR="00BF1870" w:rsidRPr="001F6725" w:rsidTr="00DC11E1">
        <w:trPr>
          <w:trHeight w:val="144"/>
        </w:trPr>
        <w:tc>
          <w:tcPr>
            <w:tcW w:w="9571" w:type="dxa"/>
            <w:gridSpan w:val="4"/>
          </w:tcPr>
          <w:p w:rsidR="00BF1870" w:rsidRPr="001F6725" w:rsidRDefault="00BF1870" w:rsidP="00C25AB2"/>
        </w:tc>
      </w:tr>
      <w:tr w:rsidR="00BF1870" w:rsidRPr="00F22C12" w:rsidTr="00DC11E1">
        <w:trPr>
          <w:trHeight w:val="144"/>
        </w:trPr>
        <w:tc>
          <w:tcPr>
            <w:tcW w:w="4163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5408" w:type="dxa"/>
          </w:tcPr>
          <w:p w:rsidR="00BF1870" w:rsidRPr="00F22C12" w:rsidRDefault="00BF1870" w:rsidP="00C25AB2">
            <w:pPr>
              <w:rPr>
                <w:b/>
              </w:rPr>
            </w:pPr>
            <w:r w:rsidRPr="00523792">
              <w:rPr>
                <w:b/>
              </w:rPr>
              <w:t>Приобщение к доступной трудовой деятельности.</w:t>
            </w:r>
          </w:p>
        </w:tc>
      </w:tr>
      <w:tr w:rsidR="00BF1870" w:rsidRPr="001F6725" w:rsidTr="00DC11E1">
        <w:trPr>
          <w:trHeight w:val="144"/>
        </w:trPr>
        <w:tc>
          <w:tcPr>
            <w:tcW w:w="4163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408" w:type="dxa"/>
          </w:tcPr>
          <w:p w:rsidR="00BF1870" w:rsidRPr="00F22C12" w:rsidRDefault="00BF1870" w:rsidP="00C25AB2">
            <w:r w:rsidRPr="00F22C12">
              <w:t>Социально-коммуника</w:t>
            </w:r>
            <w:r>
              <w:t xml:space="preserve">тивное развитие, познавательное </w:t>
            </w:r>
            <w:r w:rsidRPr="00F22C12">
              <w:t>развитие, речевое разви</w:t>
            </w:r>
            <w:r>
              <w:t xml:space="preserve">тие, художественно-эстетическое </w:t>
            </w:r>
            <w:r w:rsidRPr="00F22C12">
              <w:t>развитие,</w:t>
            </w:r>
          </w:p>
          <w:p w:rsidR="00BF1870" w:rsidRPr="001F6725" w:rsidRDefault="00BF1870" w:rsidP="00C25AB2">
            <w:r w:rsidRPr="00F22C12">
              <w:t>физическое развитие.</w:t>
            </w:r>
          </w:p>
        </w:tc>
      </w:tr>
      <w:tr w:rsidR="00BF1870" w:rsidRPr="001F6725" w:rsidTr="00DC11E1">
        <w:trPr>
          <w:trHeight w:val="144"/>
        </w:trPr>
        <w:tc>
          <w:tcPr>
            <w:tcW w:w="4163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408" w:type="dxa"/>
          </w:tcPr>
          <w:p w:rsidR="00BF1870" w:rsidRPr="000A530B" w:rsidRDefault="00BF1870" w:rsidP="00C25AB2">
            <w:r w:rsidRPr="000A530B">
              <w:t>Игровая, коммуникативная, по</w:t>
            </w:r>
            <w:r>
              <w:t xml:space="preserve">знавательно-исследовательская,  </w:t>
            </w:r>
            <w:r w:rsidRPr="000A530B">
              <w:t>восприятие художественной</w:t>
            </w:r>
            <w:r>
              <w:t xml:space="preserve"> литературы и фольклора, </w:t>
            </w:r>
            <w:r w:rsidRPr="000A530B">
              <w:t xml:space="preserve">конструирование из различного материала, изобразительная, </w:t>
            </w:r>
          </w:p>
          <w:p w:rsidR="00BF1870" w:rsidRPr="001F6725" w:rsidRDefault="00BF1870" w:rsidP="00C25AB2">
            <w:r w:rsidRPr="000A530B">
              <w:t>двигательная.</w:t>
            </w:r>
          </w:p>
        </w:tc>
      </w:tr>
      <w:tr w:rsidR="00BF1870" w:rsidRPr="001F6725" w:rsidTr="00DC11E1">
        <w:trPr>
          <w:trHeight w:val="144"/>
        </w:trPr>
        <w:tc>
          <w:tcPr>
            <w:tcW w:w="9571" w:type="dxa"/>
            <w:gridSpan w:val="4"/>
          </w:tcPr>
          <w:p w:rsidR="00BF1870" w:rsidRPr="001F6725" w:rsidRDefault="00BF1870" w:rsidP="00C25AB2">
            <w:r w:rsidRPr="00F418E9">
              <w:rPr>
                <w:b/>
              </w:rPr>
              <w:t>Возрастная специфика</w:t>
            </w:r>
          </w:p>
        </w:tc>
      </w:tr>
      <w:tr w:rsidR="00BF1870" w:rsidRPr="001F6725" w:rsidTr="00DC11E1">
        <w:trPr>
          <w:trHeight w:val="144"/>
        </w:trPr>
        <w:tc>
          <w:tcPr>
            <w:tcW w:w="1895" w:type="dxa"/>
          </w:tcPr>
          <w:p w:rsidR="00BF1870" w:rsidRPr="002F747B" w:rsidRDefault="00BF1870" w:rsidP="001A269A">
            <w:pPr>
              <w:rPr>
                <w:b/>
              </w:rPr>
            </w:pPr>
            <w:r w:rsidRPr="002F747B">
              <w:rPr>
                <w:b/>
              </w:rPr>
              <w:t>5-6 лет.</w:t>
            </w:r>
          </w:p>
          <w:p w:rsidR="00BF1870" w:rsidRPr="001F6725" w:rsidRDefault="00BF1870" w:rsidP="001A269A"/>
        </w:tc>
        <w:tc>
          <w:tcPr>
            <w:tcW w:w="7676" w:type="dxa"/>
            <w:gridSpan w:val="3"/>
          </w:tcPr>
          <w:p w:rsidR="00BF1870" w:rsidRPr="005F3FD8" w:rsidRDefault="00BF1870" w:rsidP="001A269A">
            <w:r w:rsidRPr="005F3FD8">
              <w:t>-продолжать приобщать детей к доступной тру</w:t>
            </w:r>
            <w:r>
              <w:t xml:space="preserve">довой деятельности, воспитывать </w:t>
            </w:r>
            <w:r w:rsidRPr="005F3FD8">
              <w:t>положительное отношение к труду, желан</w:t>
            </w:r>
            <w:r>
              <w:t xml:space="preserve">ие выполнять посильные трудовые </w:t>
            </w:r>
            <w:r w:rsidRPr="005F3FD8">
              <w:t>поручения;</w:t>
            </w:r>
          </w:p>
          <w:p w:rsidR="00BF1870" w:rsidRPr="005F3FD8" w:rsidRDefault="00BF1870" w:rsidP="001A269A">
            <w:r w:rsidRPr="005F3FD8">
              <w:t>-разъяснять детям значимость их труда;</w:t>
            </w:r>
          </w:p>
          <w:p w:rsidR="00BF1870" w:rsidRPr="005F3FD8" w:rsidRDefault="00BF1870" w:rsidP="001A269A">
            <w:r w:rsidRPr="005F3FD8">
              <w:t>-воспитывать желание участвовать в совместной трудовой деятельности;</w:t>
            </w:r>
          </w:p>
          <w:p w:rsidR="00BF1870" w:rsidRPr="005F3FD8" w:rsidRDefault="00BF1870" w:rsidP="001A269A">
            <w:r w:rsidRPr="005F3FD8">
              <w:t>-формировать необходимые умения и навыки в разных видах труда и творчества;</w:t>
            </w:r>
          </w:p>
          <w:p w:rsidR="00BF1870" w:rsidRPr="005F3FD8" w:rsidRDefault="00BF1870" w:rsidP="001A269A">
            <w:r w:rsidRPr="005F3FD8">
              <w:t xml:space="preserve">-воспитывать самостоятельность и ответственность, </w:t>
            </w:r>
            <w:r>
              <w:t xml:space="preserve">умение доводить начатое дело до </w:t>
            </w:r>
            <w:r w:rsidRPr="005F3FD8">
              <w:t>конца;</w:t>
            </w:r>
          </w:p>
          <w:p w:rsidR="00BF1870" w:rsidRPr="005F3FD8" w:rsidRDefault="00BF1870" w:rsidP="001A269A">
            <w:r w:rsidRPr="005F3FD8">
              <w:t>-развивать творчество и инициативу при выполнен</w:t>
            </w:r>
            <w:r>
              <w:t xml:space="preserve">ии различных видов труда и </w:t>
            </w:r>
            <w:r w:rsidRPr="005F3FD8">
              <w:t>занятиях</w:t>
            </w:r>
            <w:r w:rsidR="00870DA7">
              <w:t xml:space="preserve"> </w:t>
            </w:r>
            <w:r w:rsidRPr="005F3FD8">
              <w:t>творчеством;</w:t>
            </w:r>
          </w:p>
          <w:p w:rsidR="00BF1870" w:rsidRPr="005F3FD8" w:rsidRDefault="00BF1870" w:rsidP="001A269A">
            <w:r w:rsidRPr="005F3FD8">
              <w:t>-знакомить детей с наиболее экономными приемами работы;</w:t>
            </w:r>
          </w:p>
          <w:p w:rsidR="00BF1870" w:rsidRPr="005F3FD8" w:rsidRDefault="00BF1870" w:rsidP="001A269A">
            <w:r w:rsidRPr="005F3FD8">
              <w:t>-воспитывать культуру трудовой деятельности, бережное отношение к материалам и</w:t>
            </w:r>
            <w:r w:rsidR="00870DA7">
              <w:t xml:space="preserve"> </w:t>
            </w:r>
            <w:r w:rsidRPr="005F3FD8">
              <w:t>инструментам;</w:t>
            </w:r>
          </w:p>
          <w:p w:rsidR="00BF1870" w:rsidRPr="005F3FD8" w:rsidRDefault="00BF1870" w:rsidP="001A269A">
            <w:r w:rsidRPr="005F3FD8">
              <w:t>-продолжать учить детей помогать взрослым</w:t>
            </w:r>
            <w:r>
              <w:t xml:space="preserve"> поддерживать порядок в группе: </w:t>
            </w:r>
            <w:r w:rsidRPr="005F3FD8">
              <w:t>протирать игрушки, строительный материал и т. п.;</w:t>
            </w:r>
          </w:p>
          <w:p w:rsidR="00BF1870" w:rsidRPr="005F3FD8" w:rsidRDefault="00BF1870" w:rsidP="001A269A">
            <w:r w:rsidRPr="005F3FD8">
              <w:t>-формировать умение наводить порядок на уча</w:t>
            </w:r>
            <w:r>
              <w:t xml:space="preserve">стке детского сада </w:t>
            </w:r>
            <w:r>
              <w:lastRenderedPageBreak/>
              <w:t xml:space="preserve">(подметать и </w:t>
            </w:r>
            <w:r w:rsidRPr="005F3FD8">
              <w:t>очищать дорожки</w:t>
            </w:r>
            <w:r w:rsidR="00870DA7">
              <w:t xml:space="preserve"> </w:t>
            </w:r>
            <w:r w:rsidRPr="005F3FD8">
              <w:t>от мусора, зимой — от снега, поливать песок в песочнице и пр.);</w:t>
            </w:r>
          </w:p>
          <w:p w:rsidR="00BF1870" w:rsidRPr="005F3FD8" w:rsidRDefault="00BF1870" w:rsidP="001A269A">
            <w:r w:rsidRPr="005F3FD8">
              <w:t>-приучать добросовестно, выполнять об</w:t>
            </w:r>
            <w:r>
              <w:t xml:space="preserve">язанности дежурных по столовой: </w:t>
            </w:r>
            <w:r w:rsidRPr="005F3FD8">
              <w:t>сервировать стол,</w:t>
            </w:r>
            <w:r w:rsidR="00870DA7">
              <w:t xml:space="preserve"> </w:t>
            </w:r>
            <w:r w:rsidRPr="005F3FD8">
              <w:t>приводить его в порядок после еды;</w:t>
            </w:r>
          </w:p>
          <w:p w:rsidR="00BF1870" w:rsidRPr="005F3FD8" w:rsidRDefault="00BF1870" w:rsidP="001A269A">
            <w:r w:rsidRPr="005F3FD8">
              <w:t>-поощрять желание выполнять обязанности дежурн</w:t>
            </w:r>
            <w:r>
              <w:t xml:space="preserve">ого в уголке природы (поливать  </w:t>
            </w:r>
            <w:r w:rsidRPr="005F3FD8">
              <w:t>комнатные растения;</w:t>
            </w:r>
          </w:p>
          <w:p w:rsidR="00BF1870" w:rsidRPr="005F3FD8" w:rsidRDefault="00BF1870" w:rsidP="001A269A">
            <w:r w:rsidRPr="005F3FD8">
              <w:t>-фиксировать необходимые данные в календаре пр</w:t>
            </w:r>
            <w:r>
              <w:t xml:space="preserve">ироды — время года, месяц, день </w:t>
            </w:r>
            <w:r w:rsidRPr="005F3FD8">
              <w:t>недели, время суток, температуру, результа</w:t>
            </w:r>
            <w:r>
              <w:t xml:space="preserve">ты наблюдений; подбирать книги, </w:t>
            </w:r>
            <w:r w:rsidRPr="005F3FD8">
              <w:t>соответствующие тематике наблюдений и занятий, и т. д.);</w:t>
            </w:r>
          </w:p>
          <w:p w:rsidR="00BF1870" w:rsidRPr="005F3FD8" w:rsidRDefault="00BF1870" w:rsidP="001A269A">
            <w:r w:rsidRPr="005F3FD8">
              <w:t xml:space="preserve">-поддерживать инициативу детей при выполнении посильной работы </w:t>
            </w:r>
            <w:r>
              <w:t xml:space="preserve">(осенью - </w:t>
            </w:r>
            <w:r w:rsidRPr="005F3FD8">
              <w:t>уборка овощейна огороде, сбор семян, пересаживани</w:t>
            </w:r>
            <w:r>
              <w:t xml:space="preserve">е цветущих растений из грунта в </w:t>
            </w:r>
            <w:r w:rsidRPr="005F3FD8">
              <w:t xml:space="preserve">уголок природы; зимой </w:t>
            </w:r>
            <w:r>
              <w:t>-</w:t>
            </w:r>
            <w:r w:rsidRPr="005F3FD8">
              <w:t xml:space="preserve"> сгребание снега к </w:t>
            </w:r>
            <w:r>
              <w:t xml:space="preserve">стволам деревьев и кустарникам, </w:t>
            </w:r>
            <w:r w:rsidRPr="005F3FD8">
              <w:t>выращивание зеленого корма для птиц и животны</w:t>
            </w:r>
            <w:r>
              <w:t xml:space="preserve">х (обитателей уголка природы),  </w:t>
            </w:r>
            <w:r w:rsidRPr="005F3FD8">
              <w:t xml:space="preserve">посадка корнеплодов, создание фигур и построек из снега; весной </w:t>
            </w:r>
            <w:r>
              <w:t>-</w:t>
            </w:r>
            <w:r w:rsidRPr="005F3FD8">
              <w:t xml:space="preserve"> посев семян</w:t>
            </w:r>
          </w:p>
          <w:p w:rsidR="00BF1870" w:rsidRPr="005F3FD8" w:rsidRDefault="00BF1870" w:rsidP="001A269A">
            <w:r w:rsidRPr="005F3FD8">
              <w:t>овощей, цветов, высадка рассады; летом — р</w:t>
            </w:r>
            <w:r>
              <w:t xml:space="preserve">ыхление почвы, поливка грядок и </w:t>
            </w:r>
            <w:r w:rsidRPr="005F3FD8">
              <w:t>клумб);</w:t>
            </w:r>
          </w:p>
          <w:p w:rsidR="00BF1870" w:rsidRPr="005F3FD8" w:rsidRDefault="00BF1870" w:rsidP="001A269A">
            <w:r w:rsidRPr="005F3FD8">
              <w:t>-воспитывать ценностное отношение к собственному труду;</w:t>
            </w:r>
          </w:p>
          <w:p w:rsidR="001A0C3D" w:rsidRDefault="001A0C3D" w:rsidP="001A0C3D">
            <w:pPr>
              <w:jc w:val="center"/>
            </w:pPr>
          </w:p>
          <w:p w:rsidR="00BF1870" w:rsidRPr="005F3FD8" w:rsidRDefault="00BF1870" w:rsidP="001A269A">
            <w:r w:rsidRPr="005F3FD8">
              <w:t>-формировать умение достигать запланированного результата;</w:t>
            </w:r>
          </w:p>
          <w:p w:rsidR="00BF1870" w:rsidRPr="005F3FD8" w:rsidRDefault="00BF1870" w:rsidP="001A269A">
            <w:r w:rsidRPr="005F3FD8">
              <w:t>-учить оценивать результат своей работы (с помощью взрослого);</w:t>
            </w:r>
          </w:p>
          <w:p w:rsidR="00BF1870" w:rsidRPr="005F3FD8" w:rsidRDefault="00BF1870" w:rsidP="001A269A">
            <w:r w:rsidRPr="005F3FD8">
              <w:t>-воспитывать уважение к результатам труда и творчества сверстников;</w:t>
            </w:r>
          </w:p>
          <w:p w:rsidR="00BF1870" w:rsidRPr="005F3FD8" w:rsidRDefault="00BF1870" w:rsidP="001A269A">
            <w:r w:rsidRPr="005F3FD8">
              <w:t>-расширять представления детей о труде взро</w:t>
            </w:r>
            <w:r>
              <w:t xml:space="preserve">слых, результатах их труда, его </w:t>
            </w:r>
            <w:r w:rsidRPr="005F3FD8">
              <w:t>общественной</w:t>
            </w:r>
            <w:r w:rsidR="00870DA7">
              <w:t xml:space="preserve"> </w:t>
            </w:r>
            <w:r w:rsidRPr="005F3FD8">
              <w:t>значимости;</w:t>
            </w:r>
          </w:p>
          <w:p w:rsidR="00BF1870" w:rsidRPr="005F3FD8" w:rsidRDefault="00BF1870" w:rsidP="001A269A">
            <w:r w:rsidRPr="005F3FD8">
              <w:t>-формировать бережное отношение к тому, что сделано руками человека;</w:t>
            </w:r>
          </w:p>
          <w:p w:rsidR="00BF1870" w:rsidRPr="001F6725" w:rsidRDefault="00BF1870" w:rsidP="001A269A">
            <w:r w:rsidRPr="005F3FD8">
              <w:t>-прививать детям чувство благодарности к людям за их труд</w:t>
            </w:r>
          </w:p>
        </w:tc>
      </w:tr>
    </w:tbl>
    <w:p w:rsid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Этико-эстетическое направление воспитания</w:t>
      </w:r>
    </w:p>
    <w:p w:rsidR="00F50048" w:rsidRPr="00F50048" w:rsidRDefault="00F50048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</w:rPr>
        <w:t>Ценности – </w:t>
      </w:r>
      <w:r w:rsidRPr="00F50048">
        <w:rPr>
          <w:rFonts w:ascii="Times New Roman" w:hAnsi="Times New Roman" w:cs="Times New Roman"/>
          <w:b/>
          <w:bCs/>
          <w:sz w:val="28"/>
          <w:szCs w:val="28"/>
        </w:rPr>
        <w:t>культура икрасота</w:t>
      </w:r>
      <w:r w:rsidRPr="00F50048">
        <w:rPr>
          <w:rFonts w:ascii="Times New Roman" w:hAnsi="Times New Roman" w:cs="Times New Roman"/>
          <w:sz w:val="28"/>
          <w:szCs w:val="28"/>
        </w:rPr>
        <w:t xml:space="preserve">. </w:t>
      </w:r>
      <w:r w:rsidRPr="00F50048">
        <w:rPr>
          <w:rFonts w:ascii="Times New Roman" w:hAnsi="Times New Roman" w:cs="Times New Roman"/>
          <w:b/>
          <w:bCs/>
          <w:sz w:val="28"/>
          <w:szCs w:val="28"/>
        </w:rPr>
        <w:t>Культура поведения</w:t>
      </w:r>
      <w:r w:rsidRPr="00F50048">
        <w:rPr>
          <w:rFonts w:ascii="Times New Roman" w:hAnsi="Times New Roman" w:cs="Times New Roman"/>
          <w:sz w:val="28"/>
          <w:szCs w:val="28"/>
        </w:rPr>
        <w:t xml:space="preserve"> в своей основе имеет глубоко социальное нравственное чувство – уважение к человеку, к законам человеческого общества. Культура отношений является делом не столько личным, сколько общественным. Конкретные представления о культуре поведения усваиваются ребенком вместе с опытом поведения,</w:t>
      </w:r>
      <w:r w:rsidRPr="00F50048">
        <w:rPr>
          <w:rFonts w:ascii="Times New Roman" w:hAnsi="Times New Roman" w:cs="Times New Roman"/>
          <w:sz w:val="28"/>
          <w:szCs w:val="28"/>
        </w:rPr>
        <w:br/>
        <w:t>с накоплением нравственных представлений.</w:t>
      </w:r>
    </w:p>
    <w:p w:rsidR="00F50048" w:rsidRPr="00F50048" w:rsidRDefault="00F50048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</w:rPr>
        <w:t>Можно выделить основные задачи этико-эстетического воспитания:</w:t>
      </w:r>
    </w:p>
    <w:p w:rsidR="00F50048" w:rsidRPr="00F50048" w:rsidRDefault="00F50048" w:rsidP="00C25AB2">
      <w:pPr>
        <w:numPr>
          <w:ilvl w:val="0"/>
          <w:numId w:val="8"/>
        </w:numPr>
        <w:tabs>
          <w:tab w:val="left" w:pos="993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</w:rPr>
        <w:t>формирование культуры общения, поведения, этических представлений;</w:t>
      </w:r>
    </w:p>
    <w:p w:rsidR="00F50048" w:rsidRPr="00F50048" w:rsidRDefault="00F50048" w:rsidP="00C25AB2">
      <w:pPr>
        <w:numPr>
          <w:ilvl w:val="0"/>
          <w:numId w:val="8"/>
        </w:numPr>
        <w:tabs>
          <w:tab w:val="left" w:pos="993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</w:rPr>
        <w:t>воспитание представлений о значении опрятности и красоты внешней, ее влиянии на внутренний мир человека;</w:t>
      </w:r>
    </w:p>
    <w:p w:rsidR="00F50048" w:rsidRPr="00F50048" w:rsidRDefault="00F50048" w:rsidP="00C25AB2">
      <w:pPr>
        <w:numPr>
          <w:ilvl w:val="0"/>
          <w:numId w:val="8"/>
        </w:numPr>
        <w:tabs>
          <w:tab w:val="left" w:pos="993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</w:rPr>
        <w:t>развитие предпосылок ценностно-смыслового восприятия и понимания произведений искусства, явлений жизни, отношений между людьми;</w:t>
      </w:r>
    </w:p>
    <w:p w:rsidR="00F50048" w:rsidRPr="00F50048" w:rsidRDefault="00F50048" w:rsidP="00C25AB2">
      <w:pPr>
        <w:numPr>
          <w:ilvl w:val="0"/>
          <w:numId w:val="8"/>
        </w:numPr>
        <w:tabs>
          <w:tab w:val="left" w:pos="993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</w:rPr>
        <w:t>воспитание любви к прекрасному, уважения к традициям и культуре родной страны и других народов;</w:t>
      </w:r>
    </w:p>
    <w:p w:rsidR="00F50048" w:rsidRPr="00F50048" w:rsidRDefault="00F50048" w:rsidP="00C25AB2">
      <w:pPr>
        <w:numPr>
          <w:ilvl w:val="0"/>
          <w:numId w:val="8"/>
        </w:numPr>
        <w:tabs>
          <w:tab w:val="left" w:pos="993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</w:rPr>
        <w:t>развитие творческого отношения к миру, природе, быту и к окружающей ребенка действительности;</w:t>
      </w:r>
    </w:p>
    <w:p w:rsidR="00F50048" w:rsidRPr="00F50048" w:rsidRDefault="00F50048" w:rsidP="00C25AB2">
      <w:pPr>
        <w:numPr>
          <w:ilvl w:val="0"/>
          <w:numId w:val="8"/>
        </w:numPr>
        <w:tabs>
          <w:tab w:val="left" w:pos="993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</w:rPr>
        <w:t>формирование у детей эстетического вкуса, стремления окружать себя прекрасным, создавать его.</w:t>
      </w:r>
    </w:p>
    <w:p w:rsidR="00F50048" w:rsidRPr="00F50048" w:rsidRDefault="00F50048" w:rsidP="00C25AB2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</w:rPr>
        <w:lastRenderedPageBreak/>
        <w:t>Для того чтобы формировать у детей культуру поведения, воспитатель ДОО должен сосредоточить свое внимание на нескольких основных направлениях воспитательной работы:</w:t>
      </w:r>
    </w:p>
    <w:p w:rsidR="00F50048" w:rsidRPr="00F50048" w:rsidRDefault="00F50048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</w:rPr>
        <w:t>учить детей уважительно относиться к окружающим людям, считаться с их делами, интересами, удобствами;</w:t>
      </w:r>
    </w:p>
    <w:p w:rsidR="00F50048" w:rsidRPr="00F50048" w:rsidRDefault="00F50048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</w:rPr>
        <w:t>воспитывать культуру общения ребенка, выражающуюся в общительности, этикет вежливости, предупредительности, сдержанности, умении вести себя в общественных местах;</w:t>
      </w:r>
    </w:p>
    <w:p w:rsidR="00F50048" w:rsidRPr="00F50048" w:rsidRDefault="00F50048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</w:rPr>
        <w:t xml:space="preserve">воспитывать культуру речи: называть взрослых на «вы» и по имени и отчеству; </w:t>
      </w:r>
      <w:r w:rsidRPr="00F50048">
        <w:rPr>
          <w:rFonts w:ascii="Times New Roman" w:hAnsi="Times New Roman" w:cs="Times New Roman"/>
          <w:sz w:val="28"/>
          <w:szCs w:val="28"/>
        </w:rPr>
        <w:br/>
        <w:t>не перебивать говорящих и выслушивать других; говорить четко, разборчиво, владеть голосом;</w:t>
      </w:r>
    </w:p>
    <w:p w:rsidR="001A0C3D" w:rsidRDefault="00F50048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</w:rPr>
        <w:t xml:space="preserve">воспитывать культуру деятельности, что подразумевает умение обращаться </w:t>
      </w:r>
      <w:r w:rsidRPr="00F50048">
        <w:rPr>
          <w:rFonts w:ascii="Times New Roman" w:hAnsi="Times New Roman" w:cs="Times New Roman"/>
          <w:sz w:val="28"/>
          <w:szCs w:val="28"/>
        </w:rPr>
        <w:br/>
        <w:t xml:space="preserve">с игрушками, книгами, личными вещами, имуществом ДОО; умение подготовиться </w:t>
      </w:r>
      <w:r w:rsidRPr="00F50048">
        <w:rPr>
          <w:rFonts w:ascii="Times New Roman" w:hAnsi="Times New Roman" w:cs="Times New Roman"/>
          <w:sz w:val="28"/>
          <w:szCs w:val="28"/>
        </w:rPr>
        <w:br/>
        <w:t>к предстоящей деятельности, четко и последовательно выполнять и заканчивать</w:t>
      </w:r>
    </w:p>
    <w:p w:rsidR="001A0C3D" w:rsidRDefault="001A0C3D" w:rsidP="001A0C3D">
      <w:pPr>
        <w:tabs>
          <w:tab w:val="left" w:pos="993"/>
        </w:tabs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0048" w:rsidRPr="00F50048" w:rsidRDefault="00F50048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</w:rPr>
        <w:t xml:space="preserve">ее, </w:t>
      </w:r>
      <w:r w:rsidRPr="00F50048">
        <w:rPr>
          <w:rFonts w:ascii="Times New Roman" w:hAnsi="Times New Roman" w:cs="Times New Roman"/>
          <w:sz w:val="28"/>
          <w:szCs w:val="28"/>
        </w:rPr>
        <w:br/>
        <w:t>после завершения привести в порядок рабочее место, аккуратно убрать все за собой; привести в порядок свою одежду.</w:t>
      </w:r>
    </w:p>
    <w:p w:rsidR="00F50048" w:rsidRPr="00F50048" w:rsidRDefault="00F50048" w:rsidP="00C25AB2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Цель </w:t>
      </w:r>
      <w:r w:rsidRPr="00F50048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эстетического</w:t>
      </w:r>
      <w:r w:rsidRPr="00F5004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воспитания – становление у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ребенка ценностного отношения  </w:t>
      </w:r>
      <w:r w:rsidRPr="00F50048">
        <w:rPr>
          <w:rFonts w:ascii="Times New Roman" w:hAnsi="Times New Roman" w:cs="Times New Roman"/>
          <w:sz w:val="28"/>
          <w:szCs w:val="28"/>
          <w:shd w:val="clear" w:color="auto" w:fill="FFFFFF"/>
        </w:rPr>
        <w:t>к красоте. Эстетическое воспитание через обогащение чувственного опыта и развитие эмоциональной сферы личности влияет на становление нравственной и духовной составляющей внутреннего мира ребенка.</w:t>
      </w:r>
    </w:p>
    <w:p w:rsidR="00F50048" w:rsidRPr="00F50048" w:rsidRDefault="00F50048" w:rsidP="00C25AB2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  <w:highlight w:val="white"/>
        </w:rPr>
        <w:t>Направления деятельности воспитателя по эстетическому воспитанию предполагают следующее:</w:t>
      </w:r>
    </w:p>
    <w:p w:rsidR="00F50048" w:rsidRPr="00F50048" w:rsidRDefault="00F50048" w:rsidP="00C25AB2">
      <w:pPr>
        <w:tabs>
          <w:tab w:val="left" w:pos="709"/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  <w:shd w:val="clear" w:color="auto" w:fill="FFFFFF"/>
        </w:rPr>
        <w:t>выстраивание взаимосвязи художественно-творческой деятельности самих детей с воспитательной работой через развитие восприятия, образных представлений, воображения и творчества;</w:t>
      </w:r>
    </w:p>
    <w:p w:rsidR="00F50048" w:rsidRPr="00F50048" w:rsidRDefault="00F50048" w:rsidP="00C25AB2">
      <w:pPr>
        <w:tabs>
          <w:tab w:val="left" w:pos="709"/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  <w:shd w:val="clear" w:color="auto" w:fill="FFFFFF"/>
        </w:rPr>
        <w:t>уважительное отношение к результатам творч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ества детей, широкое включение </w:t>
      </w:r>
      <w:r w:rsidRPr="00F50048">
        <w:rPr>
          <w:rFonts w:ascii="Times New Roman" w:hAnsi="Times New Roman" w:cs="Times New Roman"/>
          <w:sz w:val="28"/>
          <w:szCs w:val="28"/>
          <w:shd w:val="clear" w:color="auto" w:fill="FFFFFF"/>
        </w:rPr>
        <w:t>их произведений в жизнь ДОО;</w:t>
      </w:r>
    </w:p>
    <w:p w:rsidR="00F50048" w:rsidRPr="00F50048" w:rsidRDefault="00F50048" w:rsidP="00C25AB2">
      <w:pPr>
        <w:tabs>
          <w:tab w:val="left" w:pos="709"/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pacing w:val="-4"/>
          <w:sz w:val="28"/>
          <w:szCs w:val="28"/>
          <w:highlight w:val="white"/>
        </w:rPr>
        <w:t>организацию выставок, концертов, создание эстетической развивающей среды и др.;</w:t>
      </w:r>
    </w:p>
    <w:p w:rsidR="00F50048" w:rsidRPr="00F50048" w:rsidRDefault="00F50048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  <w:highlight w:val="white"/>
        </w:rPr>
        <w:t xml:space="preserve">формирование чувства прекрасного </w:t>
      </w:r>
      <w:r w:rsidRPr="00F50048">
        <w:rPr>
          <w:rFonts w:ascii="Times New Roman" w:hAnsi="Times New Roman" w:cs="Times New Roman"/>
          <w:sz w:val="28"/>
          <w:szCs w:val="28"/>
        </w:rPr>
        <w:t>на основе восприятия художественного слова на русском и родном языке;</w:t>
      </w:r>
    </w:p>
    <w:p w:rsidR="00F50048" w:rsidRPr="00F50048" w:rsidRDefault="00F50048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0048">
        <w:rPr>
          <w:rFonts w:ascii="Times New Roman" w:hAnsi="Times New Roman" w:cs="Times New Roman"/>
          <w:sz w:val="28"/>
          <w:szCs w:val="28"/>
          <w:highlight w:val="white"/>
        </w:rPr>
        <w:t>реализация вариативности содержания, форм и методов работы с детьми по разным направлениям эстетического воспитания.</w:t>
      </w:r>
    </w:p>
    <w:p w:rsidR="00F50048" w:rsidRPr="00F50048" w:rsidRDefault="00F50048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50048" w:rsidRPr="00F50048" w:rsidRDefault="00F50048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50048">
        <w:rPr>
          <w:rFonts w:ascii="Times New Roman" w:hAnsi="Times New Roman" w:cs="Times New Roman"/>
          <w:b/>
          <w:sz w:val="28"/>
          <w:szCs w:val="28"/>
        </w:rPr>
        <w:t>Содержание воспитательной деятельности</w:t>
      </w:r>
    </w:p>
    <w:p w:rsidR="00F50048" w:rsidRPr="00F50048" w:rsidRDefault="00F50048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50048">
        <w:rPr>
          <w:rFonts w:ascii="Times New Roman" w:hAnsi="Times New Roman" w:cs="Times New Roman"/>
          <w:b/>
          <w:sz w:val="28"/>
          <w:szCs w:val="28"/>
        </w:rPr>
        <w:t>по этико-эстетическому направлению воспитания</w:t>
      </w:r>
    </w:p>
    <w:p w:rsidR="00F50048" w:rsidRPr="00F50048" w:rsidRDefault="00F50048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50048">
        <w:rPr>
          <w:rFonts w:ascii="Times New Roman" w:hAnsi="Times New Roman" w:cs="Times New Roman"/>
          <w:b/>
          <w:sz w:val="28"/>
          <w:szCs w:val="28"/>
        </w:rPr>
        <w:t>в интеграции с содержанием образовательных областей</w:t>
      </w:r>
    </w:p>
    <w:p w:rsidR="00F50048" w:rsidRDefault="00F50048" w:rsidP="00C25AB2">
      <w:pPr>
        <w:spacing w:after="0" w:line="240" w:lineRule="auto"/>
        <w:rPr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885"/>
        <w:gridCol w:w="2013"/>
        <w:gridCol w:w="261"/>
        <w:gridCol w:w="5412"/>
      </w:tblGrid>
      <w:tr w:rsidR="00F50048" w:rsidRPr="00F418E9" w:rsidTr="00F50048">
        <w:trPr>
          <w:trHeight w:val="144"/>
        </w:trPr>
        <w:tc>
          <w:tcPr>
            <w:tcW w:w="3898" w:type="dxa"/>
            <w:gridSpan w:val="2"/>
          </w:tcPr>
          <w:p w:rsidR="00F50048" w:rsidRPr="00F418E9" w:rsidRDefault="00F50048" w:rsidP="00C25AB2">
            <w:pPr>
              <w:jc w:val="center"/>
              <w:rPr>
                <w:b/>
              </w:rPr>
            </w:pPr>
            <w:r>
              <w:rPr>
                <w:b/>
              </w:rPr>
              <w:t>Раздел</w:t>
            </w:r>
          </w:p>
        </w:tc>
        <w:tc>
          <w:tcPr>
            <w:tcW w:w="5673" w:type="dxa"/>
            <w:gridSpan w:val="2"/>
          </w:tcPr>
          <w:p w:rsidR="00F50048" w:rsidRPr="00F418E9" w:rsidRDefault="00F50048" w:rsidP="00C25AB2">
            <w:pPr>
              <w:jc w:val="center"/>
              <w:rPr>
                <w:b/>
              </w:rPr>
            </w:pPr>
            <w:r w:rsidRPr="0020564E">
              <w:rPr>
                <w:b/>
              </w:rPr>
              <w:t>Этико-эстетическое направление воспитания</w:t>
            </w:r>
          </w:p>
        </w:tc>
      </w:tr>
      <w:tr w:rsidR="00F50048" w:rsidRPr="00F418E9" w:rsidTr="00F50048">
        <w:trPr>
          <w:trHeight w:val="144"/>
        </w:trPr>
        <w:tc>
          <w:tcPr>
            <w:tcW w:w="3898" w:type="dxa"/>
            <w:gridSpan w:val="2"/>
          </w:tcPr>
          <w:p w:rsidR="00F50048" w:rsidRPr="00F418E9" w:rsidRDefault="00F50048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5673" w:type="dxa"/>
            <w:gridSpan w:val="2"/>
          </w:tcPr>
          <w:p w:rsidR="00F50048" w:rsidRPr="00F418E9" w:rsidRDefault="00F50048" w:rsidP="00C25AB2">
            <w:pPr>
              <w:rPr>
                <w:b/>
              </w:rPr>
            </w:pPr>
            <w:r w:rsidRPr="0020564E">
              <w:rPr>
                <w:b/>
              </w:rPr>
              <w:t>Развитие социального и эмоционального интеллекта.</w:t>
            </w:r>
          </w:p>
        </w:tc>
      </w:tr>
      <w:tr w:rsidR="00F50048" w:rsidRPr="001F6725" w:rsidTr="00F50048">
        <w:trPr>
          <w:trHeight w:val="144"/>
        </w:trPr>
        <w:tc>
          <w:tcPr>
            <w:tcW w:w="3898" w:type="dxa"/>
            <w:gridSpan w:val="2"/>
          </w:tcPr>
          <w:p w:rsidR="00F50048" w:rsidRPr="00F418E9" w:rsidRDefault="00F50048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F50048" w:rsidRPr="00F418E9" w:rsidRDefault="00F50048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673" w:type="dxa"/>
            <w:gridSpan w:val="2"/>
          </w:tcPr>
          <w:p w:rsidR="00F50048" w:rsidRPr="001F6725" w:rsidRDefault="00F50048" w:rsidP="00C25AB2">
            <w:r w:rsidRPr="002B6352">
              <w:t>Социально-коммуника</w:t>
            </w:r>
            <w:r>
              <w:t xml:space="preserve">тивное развитие, познавательное </w:t>
            </w:r>
            <w:r w:rsidRPr="002B6352">
              <w:t>развитие, речевое развитие.</w:t>
            </w:r>
          </w:p>
        </w:tc>
      </w:tr>
      <w:tr w:rsidR="00F50048" w:rsidRPr="001F6725" w:rsidTr="00F50048">
        <w:trPr>
          <w:trHeight w:val="144"/>
        </w:trPr>
        <w:tc>
          <w:tcPr>
            <w:tcW w:w="3898" w:type="dxa"/>
            <w:gridSpan w:val="2"/>
          </w:tcPr>
          <w:p w:rsidR="00F50048" w:rsidRPr="00F418E9" w:rsidRDefault="00F50048" w:rsidP="00C25AB2">
            <w:pPr>
              <w:rPr>
                <w:b/>
              </w:rPr>
            </w:pPr>
            <w:r w:rsidRPr="00F418E9">
              <w:rPr>
                <w:b/>
              </w:rPr>
              <w:lastRenderedPageBreak/>
              <w:t>Интеграция в детскую</w:t>
            </w:r>
          </w:p>
          <w:p w:rsidR="00F50048" w:rsidRPr="00F418E9" w:rsidRDefault="00F50048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673" w:type="dxa"/>
            <w:gridSpan w:val="2"/>
          </w:tcPr>
          <w:p w:rsidR="00F50048" w:rsidRPr="001F6725" w:rsidRDefault="00F50048" w:rsidP="00C25AB2">
            <w:r w:rsidRPr="002B6352">
              <w:t>Игровая, коммуникативная, познавательно</w:t>
            </w:r>
            <w:r w:rsidR="003E21C2" w:rsidRPr="003E21C2">
              <w:t>-</w:t>
            </w:r>
            <w:r w:rsidRPr="002B6352">
              <w:t>исследовательская, восприятие ху</w:t>
            </w:r>
            <w:r>
              <w:t xml:space="preserve">дожественной </w:t>
            </w:r>
            <w:r w:rsidRPr="002B6352">
              <w:t xml:space="preserve">литературы </w:t>
            </w:r>
            <w:r>
              <w:t xml:space="preserve">и фольклора, самообслуживание и </w:t>
            </w:r>
            <w:r w:rsidRPr="002B6352">
              <w:t>элементарный бытовой труд.</w:t>
            </w:r>
          </w:p>
        </w:tc>
      </w:tr>
      <w:tr w:rsidR="00F50048" w:rsidRPr="00F418E9" w:rsidTr="00F50048">
        <w:trPr>
          <w:trHeight w:val="144"/>
        </w:trPr>
        <w:tc>
          <w:tcPr>
            <w:tcW w:w="9571" w:type="dxa"/>
            <w:gridSpan w:val="4"/>
          </w:tcPr>
          <w:p w:rsidR="00F50048" w:rsidRPr="00F418E9" w:rsidRDefault="00F50048" w:rsidP="00C25AB2">
            <w:pPr>
              <w:jc w:val="center"/>
              <w:rPr>
                <w:b/>
              </w:rPr>
            </w:pPr>
            <w:r w:rsidRPr="00F418E9">
              <w:rPr>
                <w:b/>
              </w:rPr>
              <w:t>Возрастная специфика</w:t>
            </w:r>
          </w:p>
        </w:tc>
      </w:tr>
      <w:tr w:rsidR="00BF1870" w:rsidRPr="001F6725" w:rsidTr="00F50048">
        <w:trPr>
          <w:trHeight w:val="144"/>
        </w:trPr>
        <w:tc>
          <w:tcPr>
            <w:tcW w:w="1885" w:type="dxa"/>
          </w:tcPr>
          <w:p w:rsidR="00BF1870" w:rsidRPr="002F747B" w:rsidRDefault="00BF1870" w:rsidP="001A269A">
            <w:pPr>
              <w:rPr>
                <w:b/>
              </w:rPr>
            </w:pPr>
            <w:r w:rsidRPr="002F747B">
              <w:rPr>
                <w:b/>
              </w:rPr>
              <w:t>5-6 лет.</w:t>
            </w:r>
          </w:p>
          <w:p w:rsidR="00BF1870" w:rsidRPr="001F6725" w:rsidRDefault="00BF1870" w:rsidP="001A269A"/>
        </w:tc>
        <w:tc>
          <w:tcPr>
            <w:tcW w:w="7686" w:type="dxa"/>
            <w:gridSpan w:val="3"/>
          </w:tcPr>
          <w:p w:rsidR="00BF1870" w:rsidRPr="0020564E" w:rsidRDefault="00BF1870" w:rsidP="001A269A">
            <w:r w:rsidRPr="0020564E">
              <w:t>- создавать условия для развития социального и эмоционального интеллекта детей;</w:t>
            </w:r>
          </w:p>
          <w:p w:rsidR="00BF1870" w:rsidRPr="0020564E" w:rsidRDefault="00BF1870" w:rsidP="001A269A">
            <w:r w:rsidRPr="0020564E">
              <w:t>-формировать такие качества, как сочувствие, отзывчивость;</w:t>
            </w:r>
          </w:p>
          <w:p w:rsidR="00BF1870" w:rsidRPr="0020564E" w:rsidRDefault="00BF1870" w:rsidP="001A269A">
            <w:r w:rsidRPr="0020564E">
              <w:t>-формировать умение справедливо оценивать свои поступки и поступки сверстников;</w:t>
            </w:r>
          </w:p>
          <w:p w:rsidR="00BF1870" w:rsidRPr="0020564E" w:rsidRDefault="00BF1870" w:rsidP="001A269A">
            <w:r w:rsidRPr="0020564E">
              <w:t>- развивать стремление детей выражать свое отношение к окружающему,</w:t>
            </w:r>
          </w:p>
          <w:p w:rsidR="00BF1870" w:rsidRPr="0020564E" w:rsidRDefault="00BF1870" w:rsidP="001A269A">
            <w:r>
              <w:t>с</w:t>
            </w:r>
            <w:r w:rsidRPr="0020564E">
              <w:t>амостоятельнонаходить для этого различные речевые средства;</w:t>
            </w:r>
          </w:p>
          <w:p w:rsidR="00BF1870" w:rsidRPr="0020564E" w:rsidRDefault="00BF1870" w:rsidP="001A269A">
            <w:r w:rsidRPr="0020564E">
              <w:t>-побуждать к использованию в речи фольклора (</w:t>
            </w:r>
            <w:r>
              <w:t xml:space="preserve">пословицы, поговорки, потешки и </w:t>
            </w:r>
            <w:r w:rsidRPr="0020564E">
              <w:t>др.);</w:t>
            </w:r>
          </w:p>
          <w:p w:rsidR="001A0C3D" w:rsidRDefault="00BF1870" w:rsidP="001A269A">
            <w:r w:rsidRPr="0020564E">
              <w:t xml:space="preserve">-показать значение родного языка в формировании основ </w:t>
            </w:r>
          </w:p>
          <w:p w:rsidR="001A0C3D" w:rsidRDefault="001A0C3D" w:rsidP="001A0C3D">
            <w:pPr>
              <w:jc w:val="center"/>
            </w:pPr>
          </w:p>
          <w:p w:rsidR="00BF1870" w:rsidRPr="001F6725" w:rsidRDefault="00BF1870" w:rsidP="001A269A">
            <w:r w:rsidRPr="0020564E">
              <w:t>нравственности.</w:t>
            </w:r>
          </w:p>
        </w:tc>
      </w:tr>
      <w:tr w:rsidR="00BF1870" w:rsidRPr="001F6725" w:rsidTr="00F50048">
        <w:trPr>
          <w:trHeight w:val="144"/>
        </w:trPr>
        <w:tc>
          <w:tcPr>
            <w:tcW w:w="9571" w:type="dxa"/>
            <w:gridSpan w:val="4"/>
          </w:tcPr>
          <w:p w:rsidR="00BF1870" w:rsidRPr="001F6725" w:rsidRDefault="00BF1870" w:rsidP="00C25AB2"/>
        </w:tc>
      </w:tr>
      <w:tr w:rsidR="00BF1870" w:rsidRPr="00F22C12" w:rsidTr="00F50048">
        <w:trPr>
          <w:trHeight w:val="144"/>
        </w:trPr>
        <w:tc>
          <w:tcPr>
            <w:tcW w:w="4159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5412" w:type="dxa"/>
          </w:tcPr>
          <w:p w:rsidR="00BF1870" w:rsidRPr="00F22C12" w:rsidRDefault="00BF1870" w:rsidP="00C25AB2">
            <w:pPr>
              <w:rPr>
                <w:b/>
              </w:rPr>
            </w:pPr>
            <w:r w:rsidRPr="00194DC6">
              <w:rPr>
                <w:b/>
              </w:rPr>
              <w:t>Развитие общения.</w:t>
            </w:r>
          </w:p>
        </w:tc>
      </w:tr>
      <w:tr w:rsidR="00BF1870" w:rsidRPr="001F6725" w:rsidTr="00F50048">
        <w:trPr>
          <w:trHeight w:val="144"/>
        </w:trPr>
        <w:tc>
          <w:tcPr>
            <w:tcW w:w="4159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412" w:type="dxa"/>
          </w:tcPr>
          <w:p w:rsidR="00BF1870" w:rsidRPr="00F22C12" w:rsidRDefault="00BF1870" w:rsidP="00C25AB2">
            <w:r w:rsidRPr="00F22C12">
              <w:t>Социально-коммуника</w:t>
            </w:r>
            <w:r>
              <w:t xml:space="preserve">тивное развитие, познавательное </w:t>
            </w:r>
            <w:r w:rsidRPr="00F22C12">
              <w:t>развитие, речевое разви</w:t>
            </w:r>
            <w:r>
              <w:t xml:space="preserve">тие, художественно-эстетическое </w:t>
            </w:r>
            <w:r w:rsidRPr="00F22C12">
              <w:t>развитие,</w:t>
            </w:r>
          </w:p>
          <w:p w:rsidR="00BF1870" w:rsidRPr="001F6725" w:rsidRDefault="00BF1870" w:rsidP="00C25AB2">
            <w:r w:rsidRPr="00F22C12">
              <w:t>физическое развитие.</w:t>
            </w:r>
          </w:p>
        </w:tc>
      </w:tr>
      <w:tr w:rsidR="00BF1870" w:rsidRPr="001F6725" w:rsidTr="00F50048">
        <w:trPr>
          <w:trHeight w:val="144"/>
        </w:trPr>
        <w:tc>
          <w:tcPr>
            <w:tcW w:w="4159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412" w:type="dxa"/>
          </w:tcPr>
          <w:p w:rsidR="00BF1870" w:rsidRPr="001F6725" w:rsidRDefault="00BF1870" w:rsidP="00870DA7">
            <w:r>
              <w:t xml:space="preserve">Игровая, коммуникативная, </w:t>
            </w:r>
            <w:r w:rsidRPr="00194DC6">
              <w:t>познавательно</w:t>
            </w:r>
            <w:r w:rsidR="00870DA7">
              <w:t>-</w:t>
            </w:r>
            <w:r w:rsidRPr="00194DC6">
              <w:t>исследовательская, воспр</w:t>
            </w:r>
            <w:r>
              <w:t xml:space="preserve">иятие художественной литературы </w:t>
            </w:r>
            <w:r w:rsidRPr="00194DC6">
              <w:t>и фольклора, самообслуживание и элементарный бытовой</w:t>
            </w:r>
            <w:r w:rsidR="00870DA7">
              <w:t xml:space="preserve"> </w:t>
            </w:r>
            <w:r w:rsidRPr="00194DC6">
              <w:t>труд, музыкальная.</w:t>
            </w:r>
          </w:p>
        </w:tc>
      </w:tr>
      <w:tr w:rsidR="00BF1870" w:rsidRPr="001F6725" w:rsidTr="00F50048">
        <w:trPr>
          <w:trHeight w:val="281"/>
        </w:trPr>
        <w:tc>
          <w:tcPr>
            <w:tcW w:w="9571" w:type="dxa"/>
            <w:gridSpan w:val="4"/>
          </w:tcPr>
          <w:p w:rsidR="00BF1870" w:rsidRPr="001F6725" w:rsidRDefault="00BF1870" w:rsidP="00C25AB2">
            <w:r w:rsidRPr="00F418E9">
              <w:rPr>
                <w:b/>
              </w:rPr>
              <w:t>Возрастная специфика</w:t>
            </w:r>
          </w:p>
        </w:tc>
      </w:tr>
      <w:tr w:rsidR="00BF1870" w:rsidRPr="001F6725" w:rsidTr="00F50048">
        <w:trPr>
          <w:trHeight w:val="1662"/>
        </w:trPr>
        <w:tc>
          <w:tcPr>
            <w:tcW w:w="1885" w:type="dxa"/>
          </w:tcPr>
          <w:p w:rsidR="00BF1870" w:rsidRPr="002F747B" w:rsidRDefault="00BF1870" w:rsidP="001A269A">
            <w:pPr>
              <w:rPr>
                <w:b/>
              </w:rPr>
            </w:pPr>
            <w:r w:rsidRPr="002F747B">
              <w:rPr>
                <w:b/>
              </w:rPr>
              <w:t>5-6 лет.</w:t>
            </w:r>
          </w:p>
          <w:p w:rsidR="00BF1870" w:rsidRPr="001F6725" w:rsidRDefault="00BF1870" w:rsidP="001A269A"/>
        </w:tc>
        <w:tc>
          <w:tcPr>
            <w:tcW w:w="7686" w:type="dxa"/>
            <w:gridSpan w:val="3"/>
          </w:tcPr>
          <w:p w:rsidR="00BF1870" w:rsidRPr="009F0746" w:rsidRDefault="00BF1870" w:rsidP="001A269A">
            <w:r w:rsidRPr="009F0746">
              <w:t xml:space="preserve">- воспитывать дружеские взаимоотношения между </w:t>
            </w:r>
            <w:r>
              <w:t xml:space="preserve">детьми; привычку сообща играть, </w:t>
            </w:r>
            <w:r w:rsidRPr="009F0746">
              <w:t>трудиться,</w:t>
            </w:r>
            <w:r w:rsidR="00870DA7">
              <w:t xml:space="preserve"> </w:t>
            </w:r>
            <w:r w:rsidRPr="009F0746">
              <w:t>заниматься;</w:t>
            </w:r>
          </w:p>
          <w:p w:rsidR="00BF1870" w:rsidRPr="009F0746" w:rsidRDefault="00BF1870" w:rsidP="001A269A">
            <w:r w:rsidRPr="009F0746">
              <w:t>-умение самостоятельно находить общие интере</w:t>
            </w:r>
            <w:r>
              <w:t xml:space="preserve">сные занятия, развивать желание </w:t>
            </w:r>
            <w:r w:rsidRPr="009F0746">
              <w:t>помогать друг</w:t>
            </w:r>
            <w:r w:rsidR="00870DA7">
              <w:t xml:space="preserve"> </w:t>
            </w:r>
            <w:r w:rsidRPr="009F0746">
              <w:t>другу;</w:t>
            </w:r>
          </w:p>
          <w:p w:rsidR="00BF1870" w:rsidRPr="001F6725" w:rsidRDefault="00BF1870" w:rsidP="001A269A">
            <w:r w:rsidRPr="009F0746">
              <w:t>-воспитывать уважительное отношение к окружающим.</w:t>
            </w:r>
          </w:p>
        </w:tc>
      </w:tr>
      <w:tr w:rsidR="00BF1870" w:rsidRPr="001F6725" w:rsidTr="00F50048">
        <w:trPr>
          <w:trHeight w:val="281"/>
        </w:trPr>
        <w:tc>
          <w:tcPr>
            <w:tcW w:w="9571" w:type="dxa"/>
            <w:gridSpan w:val="4"/>
          </w:tcPr>
          <w:p w:rsidR="00BF1870" w:rsidRPr="001F6725" w:rsidRDefault="00BF1870" w:rsidP="00C25AB2"/>
        </w:tc>
      </w:tr>
      <w:tr w:rsidR="00BF1870" w:rsidRPr="00F22C12" w:rsidTr="00F50048">
        <w:trPr>
          <w:trHeight w:val="550"/>
        </w:trPr>
        <w:tc>
          <w:tcPr>
            <w:tcW w:w="4159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Подраздел</w:t>
            </w:r>
          </w:p>
        </w:tc>
        <w:tc>
          <w:tcPr>
            <w:tcW w:w="5412" w:type="dxa"/>
          </w:tcPr>
          <w:p w:rsidR="00BF1870" w:rsidRPr="00F22C12" w:rsidRDefault="00BF1870" w:rsidP="00C25AB2">
            <w:pPr>
              <w:rPr>
                <w:b/>
              </w:rPr>
            </w:pPr>
            <w:r w:rsidRPr="00EC0EB7">
              <w:rPr>
                <w:b/>
              </w:rPr>
              <w:t>Усвоение общепринятых норм поведения</w:t>
            </w:r>
          </w:p>
        </w:tc>
      </w:tr>
      <w:tr w:rsidR="00BF1870" w:rsidRPr="001F6725" w:rsidTr="00F50048">
        <w:trPr>
          <w:trHeight w:val="1099"/>
        </w:trPr>
        <w:tc>
          <w:tcPr>
            <w:tcW w:w="4159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образовательные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области</w:t>
            </w:r>
          </w:p>
        </w:tc>
        <w:tc>
          <w:tcPr>
            <w:tcW w:w="5412" w:type="dxa"/>
          </w:tcPr>
          <w:p w:rsidR="00BF1870" w:rsidRPr="00F22C12" w:rsidRDefault="00BF1870" w:rsidP="00C25AB2">
            <w:r w:rsidRPr="00F22C12">
              <w:t>Социально-коммуника</w:t>
            </w:r>
            <w:r>
              <w:t xml:space="preserve">тивное развитие, познавательное </w:t>
            </w:r>
            <w:r w:rsidRPr="00F22C12">
              <w:t>развитие, речевое разви</w:t>
            </w:r>
            <w:r>
              <w:t xml:space="preserve">тие, художественно-эстетическое </w:t>
            </w:r>
            <w:r w:rsidRPr="00F22C12">
              <w:t>развитие,</w:t>
            </w:r>
          </w:p>
          <w:p w:rsidR="00BF1870" w:rsidRPr="001F6725" w:rsidRDefault="00BF1870" w:rsidP="00C25AB2">
            <w:r w:rsidRPr="00F22C12">
              <w:t>физическое развитие.</w:t>
            </w:r>
          </w:p>
        </w:tc>
      </w:tr>
      <w:tr w:rsidR="00BF1870" w:rsidRPr="001F6725" w:rsidTr="00F50048">
        <w:trPr>
          <w:trHeight w:val="1380"/>
        </w:trPr>
        <w:tc>
          <w:tcPr>
            <w:tcW w:w="4159" w:type="dxa"/>
            <w:gridSpan w:val="3"/>
          </w:tcPr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Интеграция в детскую</w:t>
            </w:r>
          </w:p>
          <w:p w:rsidR="00BF1870" w:rsidRPr="00F418E9" w:rsidRDefault="00BF1870" w:rsidP="00C25AB2">
            <w:pPr>
              <w:rPr>
                <w:b/>
              </w:rPr>
            </w:pPr>
            <w:r w:rsidRPr="00F418E9">
              <w:rPr>
                <w:b/>
              </w:rPr>
              <w:t>деятельность</w:t>
            </w:r>
          </w:p>
        </w:tc>
        <w:tc>
          <w:tcPr>
            <w:tcW w:w="5412" w:type="dxa"/>
          </w:tcPr>
          <w:p w:rsidR="00BF1870" w:rsidRPr="00194DC6" w:rsidRDefault="00BF1870" w:rsidP="00C25AB2">
            <w:r>
              <w:t xml:space="preserve">Игровая, коммуникативная, </w:t>
            </w:r>
            <w:r w:rsidRPr="00194DC6">
              <w:t>познавательно</w:t>
            </w:r>
            <w:r w:rsidR="00396AB5">
              <w:t>-</w:t>
            </w:r>
            <w:r w:rsidRPr="00194DC6">
              <w:t>исследовательская, воспр</w:t>
            </w:r>
            <w:r>
              <w:t xml:space="preserve">иятие художественной литературы </w:t>
            </w:r>
            <w:r w:rsidRPr="00194DC6">
              <w:t>и фольклора, самообслуживание и элементарный бытовой</w:t>
            </w:r>
          </w:p>
          <w:p w:rsidR="00BF1870" w:rsidRPr="001F6725" w:rsidRDefault="00BF1870" w:rsidP="00C25AB2">
            <w:r w:rsidRPr="00194DC6">
              <w:t>труд, музыкальная.</w:t>
            </w:r>
          </w:p>
        </w:tc>
      </w:tr>
      <w:tr w:rsidR="00BF1870" w:rsidRPr="001F6725" w:rsidTr="00F50048">
        <w:trPr>
          <w:trHeight w:val="281"/>
        </w:trPr>
        <w:tc>
          <w:tcPr>
            <w:tcW w:w="9571" w:type="dxa"/>
            <w:gridSpan w:val="4"/>
          </w:tcPr>
          <w:p w:rsidR="00BF1870" w:rsidRPr="001F6725" w:rsidRDefault="00BF1870" w:rsidP="00C25AB2">
            <w:r w:rsidRPr="00F418E9">
              <w:rPr>
                <w:b/>
              </w:rPr>
              <w:t>Возрастная специфика</w:t>
            </w:r>
          </w:p>
        </w:tc>
      </w:tr>
      <w:tr w:rsidR="008E63E7" w:rsidRPr="001F6725" w:rsidTr="008E63E7">
        <w:trPr>
          <w:trHeight w:val="1407"/>
        </w:trPr>
        <w:tc>
          <w:tcPr>
            <w:tcW w:w="1885" w:type="dxa"/>
          </w:tcPr>
          <w:p w:rsidR="008E63E7" w:rsidRPr="002F747B" w:rsidRDefault="008E63E7" w:rsidP="001A269A">
            <w:pPr>
              <w:rPr>
                <w:b/>
              </w:rPr>
            </w:pPr>
            <w:r w:rsidRPr="002F747B">
              <w:rPr>
                <w:b/>
              </w:rPr>
              <w:t>5-6 лет.</w:t>
            </w:r>
          </w:p>
          <w:p w:rsidR="008E63E7" w:rsidRPr="001F6725" w:rsidRDefault="008E63E7" w:rsidP="001A269A"/>
        </w:tc>
        <w:tc>
          <w:tcPr>
            <w:tcW w:w="7686" w:type="dxa"/>
            <w:gridSpan w:val="3"/>
          </w:tcPr>
          <w:p w:rsidR="008E63E7" w:rsidRPr="00EC0EB7" w:rsidRDefault="008E63E7" w:rsidP="001A269A">
            <w:r w:rsidRPr="00EC0EB7">
              <w:t>- расширять представления о правилах поведения в общественных местах; об</w:t>
            </w:r>
          </w:p>
          <w:p w:rsidR="008E63E7" w:rsidRPr="00EC0EB7" w:rsidRDefault="00870DA7" w:rsidP="001A269A">
            <w:r w:rsidRPr="00EC0EB7">
              <w:t>О</w:t>
            </w:r>
            <w:r w:rsidR="008E63E7" w:rsidRPr="00EC0EB7">
              <w:t>бязанностях</w:t>
            </w:r>
            <w:r>
              <w:t xml:space="preserve"> </w:t>
            </w:r>
            <w:r w:rsidR="008E63E7" w:rsidRPr="00EC0EB7">
              <w:t>в</w:t>
            </w:r>
            <w:r>
              <w:t xml:space="preserve"> </w:t>
            </w:r>
            <w:r w:rsidR="008E63E7" w:rsidRPr="00EC0EB7">
              <w:t>группе детского сада, дома;</w:t>
            </w:r>
          </w:p>
          <w:p w:rsidR="008E63E7" w:rsidRPr="001F6725" w:rsidRDefault="008E63E7" w:rsidP="001A269A">
            <w:r w:rsidRPr="00EC0EB7">
              <w:t>- обогащать словарь детей вежливыми слов</w:t>
            </w:r>
            <w:r>
              <w:t xml:space="preserve">ами (здравствуйте, до свидания, </w:t>
            </w:r>
            <w:r w:rsidRPr="00EC0EB7">
              <w:t>пожалуйста,</w:t>
            </w:r>
            <w:r w:rsidR="00870DA7">
              <w:t xml:space="preserve"> </w:t>
            </w:r>
            <w:r w:rsidRPr="00EC0EB7">
              <w:t>извините, спасибо и т. д.).</w:t>
            </w:r>
          </w:p>
        </w:tc>
      </w:tr>
    </w:tbl>
    <w:p w:rsidR="00CF70BB" w:rsidRDefault="00CF70BB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F5C69" w:rsidRDefault="00CF5C6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02CC5">
        <w:rPr>
          <w:rFonts w:ascii="Times New Roman" w:hAnsi="Times New Roman" w:cs="Times New Roman"/>
          <w:b/>
          <w:sz w:val="28"/>
          <w:szCs w:val="28"/>
        </w:rPr>
        <w:t>2.3.</w:t>
      </w:r>
      <w:r w:rsidR="00B02CC5" w:rsidRPr="00B02CC5">
        <w:rPr>
          <w:rFonts w:ascii="Times New Roman" w:hAnsi="Times New Roman" w:cs="Times New Roman"/>
          <w:b/>
          <w:sz w:val="28"/>
          <w:szCs w:val="28"/>
        </w:rPr>
        <w:t>2</w:t>
      </w:r>
      <w:r w:rsidRPr="00B02CC5">
        <w:rPr>
          <w:rFonts w:ascii="Times New Roman" w:hAnsi="Times New Roman" w:cs="Times New Roman"/>
          <w:b/>
          <w:sz w:val="28"/>
          <w:szCs w:val="28"/>
        </w:rPr>
        <w:t>.</w:t>
      </w:r>
      <w:r w:rsidR="00B02CC5" w:rsidRPr="00B02CC5">
        <w:rPr>
          <w:rFonts w:ascii="Times New Roman" w:hAnsi="Times New Roman" w:cs="Times New Roman"/>
          <w:b/>
          <w:sz w:val="28"/>
          <w:szCs w:val="28"/>
        </w:rPr>
        <w:t>3. Целевые ориентиры воспитания</w:t>
      </w:r>
    </w:p>
    <w:p w:rsidR="00B02CC5" w:rsidRPr="00B02CC5" w:rsidRDefault="00B02CC5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02CC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В соответствии с </w:t>
      </w:r>
      <w:r w:rsidRPr="00B02CC5">
        <w:rPr>
          <w:rFonts w:ascii="Times New Roman" w:hAnsi="Times New Roman" w:cs="Times New Roman"/>
          <w:sz w:val="28"/>
          <w:szCs w:val="28"/>
        </w:rPr>
        <w:t>ФГОС ДО</w:t>
      </w:r>
      <w:r w:rsidR="00C9741C">
        <w:rPr>
          <w:rFonts w:ascii="Times New Roman" w:hAnsi="Times New Roman" w:cs="Times New Roman"/>
          <w:sz w:val="28"/>
          <w:szCs w:val="28"/>
        </w:rPr>
        <w:t xml:space="preserve"> </w:t>
      </w:r>
      <w:r w:rsidRPr="00B02CC5">
        <w:rPr>
          <w:rFonts w:ascii="Times New Roman" w:hAnsi="Times New Roman" w:cs="Times New Roman"/>
          <w:sz w:val="28"/>
          <w:szCs w:val="28"/>
          <w:shd w:val="clear" w:color="auto" w:fill="FFFFFF"/>
        </w:rPr>
        <w:t>оценка результатов воспитательной работы не осуществляется, так как целевые ориентиры не подлежат непосредственной оценке, в том числе в виде педагогической диагностики (мониторинга), и не являются основанием для их формального сравнения с реальными достижениями детей.</w:t>
      </w:r>
    </w:p>
    <w:p w:rsidR="00B02CC5" w:rsidRDefault="00B02CC5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2CC5" w:rsidRDefault="00B02CC5" w:rsidP="00C25AB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B02C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Целевые ориентиры воспитания детей на этапе завершения </w:t>
      </w:r>
    </w:p>
    <w:p w:rsidR="00B02CC5" w:rsidRDefault="00B02CC5" w:rsidP="00C25AB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B02C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освоения программы.</w:t>
      </w:r>
    </w:p>
    <w:p w:rsidR="001A0C3D" w:rsidRDefault="001A0C3D" w:rsidP="00C25AB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1A0C3D" w:rsidRPr="00B02CC5" w:rsidRDefault="001A0C3D" w:rsidP="00C25AB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51"/>
        <w:gridCol w:w="2077"/>
        <w:gridCol w:w="5924"/>
      </w:tblGrid>
      <w:tr w:rsidR="00B02CC5" w:rsidRPr="00B02CC5" w:rsidTr="00B02CC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</w:pPr>
            <w:bookmarkStart w:id="481" w:name="101961"/>
            <w:bookmarkEnd w:id="481"/>
            <w:r w:rsidRPr="00B02CC5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Направления воспитания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</w:pPr>
            <w:bookmarkStart w:id="482" w:name="101962"/>
            <w:bookmarkEnd w:id="482"/>
            <w:r w:rsidRPr="00B02CC5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Ценности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</w:pPr>
            <w:bookmarkStart w:id="483" w:name="101963"/>
            <w:bookmarkEnd w:id="483"/>
            <w:r w:rsidRPr="00B02CC5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Целевые ориентиры</w:t>
            </w:r>
          </w:p>
        </w:tc>
      </w:tr>
      <w:tr w:rsidR="00B02CC5" w:rsidRPr="00B02CC5" w:rsidTr="00B02CC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84" w:name="101964"/>
            <w:bookmarkEnd w:id="484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Патриотическое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85" w:name="101965"/>
            <w:bookmarkEnd w:id="485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Родина, природа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86" w:name="101966"/>
            <w:bookmarkEnd w:id="486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Любящий свою малую родину и имеющий представление о своей стране - России, испытывающий чувство привязанности к родному дому, семье, близким людям.</w:t>
            </w:r>
          </w:p>
        </w:tc>
      </w:tr>
      <w:tr w:rsidR="00B02CC5" w:rsidRPr="00B02CC5" w:rsidTr="00B02CC5">
        <w:trPr>
          <w:trHeight w:val="3074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87" w:name="101967"/>
            <w:bookmarkEnd w:id="487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Духовно-нравственное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88" w:name="101968"/>
            <w:bookmarkEnd w:id="488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Жизнь, милосердие, добро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89" w:name="101969"/>
            <w:bookmarkEnd w:id="489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Различающий основные проявления добра и зла, принимающий и уважающий традиционные ценности, ценности семьи и общества, правдивый, искренний, способный к сочувствию и заботе, к нравственному поступку.</w:t>
            </w:r>
          </w:p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Способный не оставаться равнодушным к чужому горю, проявлять заботу; Самостоятельно различающий основные отрицательные и положительные человеческие качества, иногда прибегая к помощи взрослого в ситуациях морального выбора.</w:t>
            </w:r>
          </w:p>
        </w:tc>
      </w:tr>
      <w:tr w:rsidR="00B02CC5" w:rsidRPr="00B02CC5" w:rsidTr="00B02CC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90" w:name="101970"/>
            <w:bookmarkEnd w:id="490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Социальное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91" w:name="101971"/>
            <w:bookmarkEnd w:id="491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Человек, семья, дружба, сотрудничество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92" w:name="101972"/>
            <w:bookmarkEnd w:id="492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Проявляющий ответственность за свои действия и поведение; принимающий и уважающий различия между людьми.</w:t>
            </w:r>
          </w:p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Владеющий основами речевой культуры.</w:t>
            </w:r>
          </w:p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Дружелюбный и доброжелательный, умеющий слушать и слышать собеседника, способный взаимодействовать со взрослыми и сверстниками на основе общих интересов и дел.</w:t>
            </w:r>
          </w:p>
        </w:tc>
      </w:tr>
      <w:tr w:rsidR="00B02CC5" w:rsidRPr="00B02CC5" w:rsidTr="00B02CC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93" w:name="101973"/>
            <w:bookmarkEnd w:id="493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Познавательное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94" w:name="101974"/>
            <w:bookmarkEnd w:id="494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Познание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95" w:name="101975"/>
            <w:bookmarkEnd w:id="495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Любознательный, наблюдательный, испытывающий потребность в самовыражении, в том числе творческом.</w:t>
            </w:r>
          </w:p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Проявляющий активность, самостоятельность, инициативу в познавательной, игровой, коммуникативной и продуктивных видах деятельности и в самообслуживании.</w:t>
            </w:r>
          </w:p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Обладающий первичной картиной мира на основе традиционных ценностей.</w:t>
            </w:r>
          </w:p>
        </w:tc>
      </w:tr>
      <w:tr w:rsidR="00B02CC5" w:rsidRPr="00B02CC5" w:rsidTr="00B02CC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96" w:name="101976"/>
            <w:bookmarkEnd w:id="496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Физическое и оздоровительное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97" w:name="101977"/>
            <w:bookmarkEnd w:id="497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Здоровье, жизнь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98" w:name="101978"/>
            <w:bookmarkEnd w:id="498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Понимающий ценность жизни, владеющий основными способами укрепления здоровья - занятия физической культурой, закаливание, утренняя гимнастика, соблюдение личной гигиены и безопасного поведения и </w:t>
            </w:r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другое; стремящийся к сбережению и укреплению собственного здоровья и здоровья окружающих.</w:t>
            </w:r>
          </w:p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Проявляющий интерес к физическим упражнениям и подвижным играм, стремление к личной и командной победе, нравственные и волевые качества.</w:t>
            </w:r>
          </w:p>
          <w:p w:rsid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Демонстрирующий потребность в двигательной деятельности.</w:t>
            </w:r>
          </w:p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Имеющий представление о некоторых видах спорта и активного отдыха.</w:t>
            </w:r>
          </w:p>
        </w:tc>
      </w:tr>
      <w:tr w:rsidR="00B02CC5" w:rsidRPr="00B02CC5" w:rsidTr="00B02CC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99" w:name="101979"/>
            <w:bookmarkEnd w:id="499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Трудовое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500" w:name="101980"/>
            <w:bookmarkEnd w:id="500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Труд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1A0C3D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501" w:name="101981"/>
            <w:bookmarkEnd w:id="501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Понимающий ценность труда в семье и в обществе на основе уважения к людям труда, результатам их </w:t>
            </w:r>
          </w:p>
          <w:p w:rsidR="001A0C3D" w:rsidRDefault="001A0C3D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деятельности.</w:t>
            </w:r>
          </w:p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Проявляющий трудолюбие при выполнении поручений и в самостоятельной деятельности.</w:t>
            </w:r>
          </w:p>
        </w:tc>
      </w:tr>
      <w:tr w:rsidR="00B02CC5" w:rsidRPr="00B02CC5" w:rsidTr="00B02CC5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502" w:name="101982"/>
            <w:bookmarkEnd w:id="502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Эстетическое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503" w:name="101983"/>
            <w:bookmarkEnd w:id="503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Культура и красота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65" w:type="dxa"/>
              <w:left w:w="65" w:type="dxa"/>
              <w:bottom w:w="65" w:type="dxa"/>
              <w:right w:w="65" w:type="dxa"/>
            </w:tcMar>
            <w:vAlign w:val="center"/>
            <w:hideMark/>
          </w:tcPr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504" w:name="101984"/>
            <w:bookmarkEnd w:id="504"/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Способный воспринимать и чувствовать прекрасное в быту, природе, поступках, искусстве.</w:t>
            </w:r>
          </w:p>
          <w:p w:rsidR="00B02CC5" w:rsidRPr="00B02CC5" w:rsidRDefault="00B02CC5" w:rsidP="00C25A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02C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Стремящийся к отображению прекрасного в продуктивных видах деятельности.</w:t>
            </w:r>
          </w:p>
        </w:tc>
      </w:tr>
    </w:tbl>
    <w:p w:rsidR="00B02CC5" w:rsidRDefault="00B02CC5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2CC5" w:rsidRPr="00B02CC5" w:rsidRDefault="00B02CC5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2CC5" w:rsidRPr="00013338" w:rsidRDefault="00B02CC5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13338">
        <w:rPr>
          <w:rFonts w:ascii="Times New Roman" w:hAnsi="Times New Roman" w:cs="Times New Roman"/>
          <w:b/>
          <w:sz w:val="28"/>
          <w:szCs w:val="28"/>
        </w:rPr>
        <w:t>Преемственность в результатах освоения программы воспитания на уровнях дошкольного образования и начального общего образования</w:t>
      </w:r>
    </w:p>
    <w:p w:rsidR="00B02CC5" w:rsidRDefault="00B02CC5" w:rsidP="00C25AB2">
      <w:pPr>
        <w:spacing w:after="0" w:line="240" w:lineRule="auto"/>
        <w:rPr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249"/>
        <w:gridCol w:w="4007"/>
        <w:gridCol w:w="3882"/>
      </w:tblGrid>
      <w:tr w:rsidR="00B02CC5" w:rsidTr="00246C73">
        <w:trPr>
          <w:trHeight w:val="228"/>
        </w:trPr>
        <w:tc>
          <w:tcPr>
            <w:tcW w:w="2266" w:type="dxa"/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rPr>
                <w:bCs/>
              </w:rPr>
              <w:t>Результаты освоения программы воспитания</w:t>
            </w:r>
          </w:p>
        </w:tc>
        <w:tc>
          <w:tcPr>
            <w:tcW w:w="4144" w:type="dxa"/>
          </w:tcPr>
          <w:p w:rsidR="00B02CC5" w:rsidRPr="00013338" w:rsidRDefault="00B02CC5" w:rsidP="00C25AB2">
            <w:pPr>
              <w:pStyle w:val="Default"/>
            </w:pPr>
            <w:r w:rsidRPr="00013338">
              <w:rPr>
                <w:bCs/>
              </w:rPr>
              <w:t>Результаты освоения программы на уровне ДО</w:t>
            </w:r>
          </w:p>
        </w:tc>
        <w:tc>
          <w:tcPr>
            <w:tcW w:w="3954" w:type="dxa"/>
          </w:tcPr>
          <w:p w:rsidR="00B02CC5" w:rsidRPr="00013338" w:rsidRDefault="00B02CC5" w:rsidP="00C25AB2">
            <w:pPr>
              <w:pStyle w:val="Default"/>
            </w:pPr>
            <w:r w:rsidRPr="00013338">
              <w:rPr>
                <w:bCs/>
              </w:rPr>
              <w:t>Планируемые результаты воспитания на уровне НОО</w:t>
            </w:r>
          </w:p>
        </w:tc>
      </w:tr>
      <w:tr w:rsidR="00B02CC5" w:rsidTr="00246C73">
        <w:trPr>
          <w:trHeight w:val="441"/>
        </w:trPr>
        <w:tc>
          <w:tcPr>
            <w:tcW w:w="2266" w:type="dxa"/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Развитие основ нравственной культуры </w:t>
            </w:r>
          </w:p>
        </w:tc>
        <w:tc>
          <w:tcPr>
            <w:tcW w:w="4144" w:type="dxa"/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Обладает установкой положительного отношения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к миру, к разным видам труда, другим людям и самому себе, обладает чувством собственного достоинства.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Активно взаимодействует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со сверстниками и взрослыми, участвует в совместных играх. Способен договариваться, учитывать интересы и чувства  других, сопереживать неудачам и радоваться успехам других, адекватно проявляет свои чувства, в том числе чувство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>веры в себя, старается разрешать конфликты.</w:t>
            </w:r>
          </w:p>
        </w:tc>
        <w:tc>
          <w:tcPr>
            <w:tcW w:w="3954" w:type="dxa"/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Проявляет готовность и способность к саморазвитию, сформированность мотивации к обучению и познанию, ценностно-смысловые установки.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>Проявляет установки, отражающие индивидуально - личностную позицию, социальные компетенции, личностные качества, сформированность основ Российской гражданской идентичности.</w:t>
            </w:r>
          </w:p>
        </w:tc>
      </w:tr>
      <w:tr w:rsidR="00B02CC5" w:rsidTr="00246C73">
        <w:trPr>
          <w:trHeight w:val="2529"/>
        </w:trPr>
        <w:tc>
          <w:tcPr>
            <w:tcW w:w="2266" w:type="dxa"/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lastRenderedPageBreak/>
              <w:t xml:space="preserve">Формирование </w:t>
            </w:r>
          </w:p>
          <w:p w:rsidR="00B02CC5" w:rsidRPr="00013338" w:rsidRDefault="00B02CC5" w:rsidP="00C25AB2">
            <w:pPr>
              <w:ind w:firstLine="0"/>
            </w:pPr>
            <w:r w:rsidRPr="00013338">
              <w:t xml:space="preserve">основ семейных и гражданских ценностей </w:t>
            </w:r>
          </w:p>
        </w:tc>
        <w:tc>
          <w:tcPr>
            <w:tcW w:w="4144" w:type="dxa"/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представления о  семейных ценностях, семейных традициях, бережное отношение к ним.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Проявляет нравственные чувства, эмоционально- ценностное отношение к семье. Проявляет уважительное отношение к родителям, к старшим, заботливое отношение к младшим.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первичные представления о гражданских ценностях, ценностях истории, основанных на национальных традициях, связи поколений, уважении к героям России. </w:t>
            </w:r>
          </w:p>
          <w:p w:rsidR="001A0C3D" w:rsidRDefault="00B02CC5" w:rsidP="00C25AB2">
            <w:pPr>
              <w:pStyle w:val="Default"/>
              <w:ind w:firstLine="0"/>
            </w:pPr>
            <w:r w:rsidRPr="00013338">
              <w:t xml:space="preserve">Знает символы государства – Флаг, </w:t>
            </w:r>
          </w:p>
          <w:p w:rsidR="001A0C3D" w:rsidRDefault="001A0C3D" w:rsidP="001A0C3D">
            <w:pPr>
              <w:pStyle w:val="Default"/>
              <w:ind w:firstLine="0"/>
              <w:jc w:val="center"/>
            </w:pP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Герб Российской Федерации и символику субъекта Российской Федерации, в которой проживает ребенок и находится образовательная организация, в которой он воспитывается.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Проявляет высшие нравственные чувства: патриотизм, уважение к правам и обязанностям человека.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начальные представления о правах и обязанностях человека, гражданина, семьянина, товарища.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Проявляет познавательный интерес к важнейшим событиям истории России и ее народов, к героям России.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Проявляет уважение к защитникам Родины.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Проявляет интерес к государственным праздникам и желания участвовать в праздниках и их организации в образовательной организации. </w:t>
            </w:r>
          </w:p>
        </w:tc>
        <w:tc>
          <w:tcPr>
            <w:tcW w:w="3954" w:type="dxa"/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представления о политическом устройстве Российского государства, его институтах, их роли в жизни общества, о его важнейших законах.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представления  о символах государства – Флаге и Гербе России,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о флаге и гербе субъекта Российской Федерации, в котором находится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образовательное учреждение. </w:t>
            </w:r>
          </w:p>
          <w:p w:rsidR="001A0C3D" w:rsidRDefault="00B02CC5" w:rsidP="00C25AB2">
            <w:pPr>
              <w:pStyle w:val="Default"/>
              <w:ind w:firstLine="0"/>
            </w:pPr>
            <w:r w:rsidRPr="00013338">
              <w:t xml:space="preserve">Имеет представления  об институтах гражданского общества, о возможностях участия </w:t>
            </w:r>
          </w:p>
          <w:p w:rsidR="001A0C3D" w:rsidRDefault="001A0C3D" w:rsidP="00C25AB2">
            <w:pPr>
              <w:pStyle w:val="Default"/>
              <w:ind w:firstLine="0"/>
            </w:pP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граждан  в общественном управлении.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представления о правах и обязанностях гражданина России, правах ребенка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Проявляет интерес к общественным явлениям, осознает важность активной роли человека в обществе.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Знает национальных героев и важнейшие события истории России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 её народов.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Знает государственные праздники, принимает участие в важнейших событиях жизни России, субъекта Российской Федерации, края (населённого пункта), в котором находится образовательное учреждение.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Уважительно относится к защитникам Родины. Уважительно относится к русскому языку как государственному, языку межнационального общения. </w:t>
            </w:r>
          </w:p>
        </w:tc>
      </w:tr>
      <w:tr w:rsidR="00B02CC5" w:rsidTr="00C95F21">
        <w:trPr>
          <w:trHeight w:val="2399"/>
        </w:trPr>
        <w:tc>
          <w:tcPr>
            <w:tcW w:w="2266" w:type="dxa"/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Формирование </w:t>
            </w:r>
          </w:p>
          <w:p w:rsidR="00B02CC5" w:rsidRPr="00013338" w:rsidRDefault="00B02CC5" w:rsidP="00C25AB2">
            <w:pPr>
              <w:ind w:firstLine="0"/>
            </w:pPr>
            <w:r w:rsidRPr="00013338">
              <w:t xml:space="preserve">основ гражданской идентичности </w:t>
            </w:r>
          </w:p>
        </w:tc>
        <w:tc>
          <w:tcPr>
            <w:tcW w:w="4144" w:type="dxa"/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первичные представления о нравственных ценностях в отношении общества, сверстников, взрослых, предметного мира и себя в этом мире. Проявляет нравственные чувства, эмоционально- ценностного отношения к окружающим людям, предметному миру, к себе Испытывает чувства гордости, удовлетворенности, стыда от своих поступков, действий и поведения;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lastRenderedPageBreak/>
              <w:t xml:space="preserve">Доброжелателен, умеет слушать и слышать собеседника, обосновывать свое мнение.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Демонстрирует способность выразить себя в игровой, досуговой деятельности и поведении в соответствии с нравственными ценностями.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Самостоятельно применяет усвоенные правила, владеет нормами, конструктивными способами взаимодействия с взрослыми и сверстниками (умение договариваться, </w:t>
            </w:r>
          </w:p>
          <w:p w:rsidR="001A0C3D" w:rsidRDefault="001A0C3D" w:rsidP="001A0C3D">
            <w:pPr>
              <w:pStyle w:val="Default"/>
              <w:ind w:firstLine="0"/>
              <w:jc w:val="center"/>
            </w:pP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взаимодействовать в игровых отношениях в рамках игровых правил и т.д.).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Преобразует полученные знания и способы деятельности, изменяет поведение и стиль общения со взрослыми и сверстниками в зависимости от ситуации.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Способен к творческому поведению в новых ситуациях в соответствии с принятой системой ценностей.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Выражает познавательный интерес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к отношениям, поведению людей, стремление  их осмысливать, оценивать в соответствии с усвоенными нравственными нормами и ценностями.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Экспериментирует в сфере установления отношений, определения позиции в собственном поведении.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>Способен самостоятельно действовать, в случае затруднений обращаться за помощью. Осознает преимущества совместного поиска выхода из сложившейся проблемной ситуации или принятия решений.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Использует тактики разговорной дисциплины (спокойно сидеть, слушать, дать возможность высказаться).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Слушает и уважает мнения других людей.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Идет навстречу другому при несовпадающих интересах и мнениях, найти компромисс и совместно прийти к решению, которое поможет достигнуть баланса интересов. Соотносит свое </w:t>
            </w:r>
            <w:r w:rsidRPr="00013338">
              <w:lastRenderedPageBreak/>
              <w:t xml:space="preserve">поведение с правилами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 нормами общества. Управляет своим эмоциональным состоянием. Имеет свое мнение, может его обосновать.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Оказывает позитивное влияние на свое окружение.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Осознанно принимает решения и несет за них ответственность. Способен управлять своим поведением, планировать свои действия. </w:t>
            </w:r>
          </w:p>
          <w:p w:rsidR="001A0C3D" w:rsidRDefault="001A0C3D" w:rsidP="001A0C3D">
            <w:pPr>
              <w:pStyle w:val="Default"/>
              <w:ind w:firstLine="0"/>
              <w:jc w:val="center"/>
            </w:pP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Старается не нарушать правила поведения, испытывает чувство неловкости, стыда в ситуациях, где его поведение неблаговидно. </w:t>
            </w:r>
          </w:p>
          <w:p w:rsidR="00B02CC5" w:rsidRPr="00013338" w:rsidRDefault="00B02CC5" w:rsidP="00C25AB2">
            <w:pPr>
              <w:pStyle w:val="Default"/>
            </w:pPr>
            <w:r w:rsidRPr="00013338">
              <w:t xml:space="preserve">Проявляет поведение, которое в основном определяется представлениями о хороших и плохих поступках. </w:t>
            </w:r>
          </w:p>
        </w:tc>
        <w:tc>
          <w:tcPr>
            <w:tcW w:w="3954" w:type="dxa"/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lastRenderedPageBreak/>
              <w:t xml:space="preserve">Имеет представления о базовых национальных ценностях Российского государства.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Различает хорошие и плохие поступки, умеет отвечать за свои собственные поступки.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Соблюдает правила поведения в образовательном учреждении, дома, на улице, в общественных местах, на природе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Негативно относится к нарушениям порядка в группе, </w:t>
            </w:r>
            <w:r w:rsidRPr="00013338">
              <w:lastRenderedPageBreak/>
              <w:t xml:space="preserve">дома, на улице;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к невыполнению человеком любого возраста и статуса своих обязанностей.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первоначальные представления о роли традиционных религий в истории и культуре нашей страны.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Проявляет уважительное и доброжелательное отношение к родителям, другим старшим и младшим людям.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Использует правила этики и культуры речи. </w:t>
            </w:r>
          </w:p>
          <w:p w:rsidR="001A0C3D" w:rsidRDefault="001A0C3D" w:rsidP="00C25AB2">
            <w:pPr>
              <w:pStyle w:val="Default"/>
              <w:ind w:firstLine="0"/>
            </w:pP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Избегает плохих поступков; умеет признаться в плохом поступке и проанализировать его. Понимает возможное негативное влияние на морально-психологическое состояние человека компьютерных игр, видеопродукции, телевизионных передач, рекламы. </w:t>
            </w:r>
          </w:p>
        </w:tc>
      </w:tr>
      <w:tr w:rsidR="00B02CC5" w:rsidTr="00246C73">
        <w:trPr>
          <w:trHeight w:val="1408"/>
        </w:trPr>
        <w:tc>
          <w:tcPr>
            <w:tcW w:w="2266" w:type="dxa"/>
          </w:tcPr>
          <w:p w:rsidR="00B02CC5" w:rsidRPr="00013338" w:rsidRDefault="00B02CC5" w:rsidP="00C25AB2">
            <w:pPr>
              <w:ind w:firstLine="0"/>
            </w:pPr>
            <w:r w:rsidRPr="00013338">
              <w:lastRenderedPageBreak/>
              <w:t>Формирование основ социокультурных ценностей</w:t>
            </w:r>
          </w:p>
        </w:tc>
        <w:tc>
          <w:tcPr>
            <w:tcW w:w="4144" w:type="dxa"/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Демонстрирует интерес к поиску и открытию информации, способствующей места в обществе (коллективе сверстников в детском саду и новых общностях, в кругу знакомых и незнакомых взрослых).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Проявляет инициативу по улучшению качества жизни окружающих людей в процессе постановки и посильного решения практических проблем в реализации собственных проектных замыслов.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Инициативен в получении новой информации и практического опыта, мотивируя ее потребностью в саморазвитии и желанием помогать другим людям, взаимодействовать с ними в решении посильных, но серьезных общественных задач.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Владеет основами управления своим поведением и эмоциями в обществе, способен сдерживать негативные импульсы и состояния.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Знает и выполняет нормы и правила поведения в общественных местах спецификой (детский сад, транспорт, поликлиника, магазин, музей, театр и пр.).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Умеет донести свою мысль до собеседника на основе его личностных (возрастных, национальных, физических) с использованием разных средств </w:t>
            </w:r>
            <w:r w:rsidRPr="00013338">
              <w:lastRenderedPageBreak/>
              <w:t xml:space="preserve">общения.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первичные представления </w:t>
            </w:r>
          </w:p>
          <w:p w:rsidR="00C95F21" w:rsidRDefault="00B02CC5" w:rsidP="00C25AB2">
            <w:pPr>
              <w:pStyle w:val="Default"/>
              <w:ind w:firstLine="0"/>
            </w:pPr>
            <w:r w:rsidRPr="00013338">
              <w:t xml:space="preserve">о социокультурных ценностях, основанных на знаниях национальных традиций и обычаев, на уважении к произведениям культуры и искусства. Проявляет интерес, любознательность к различным видам творческой </w:t>
            </w:r>
          </w:p>
          <w:p w:rsidR="00C95F21" w:rsidRDefault="00C95F21" w:rsidP="00C95F21">
            <w:pPr>
              <w:pStyle w:val="Default"/>
              <w:ind w:firstLine="0"/>
              <w:jc w:val="center"/>
            </w:pP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деятельности.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Способен выразить себя в доступных видах деятельности в соответствии с социокультурными ценностями.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>Проявляет потребности к реализации эстетических ценностей в пространстве образовательного учреждения. Эмоционально отзывается на красоту окружающего мира, произведения народного и профессионального искусства.</w:t>
            </w:r>
          </w:p>
          <w:p w:rsidR="00B02CC5" w:rsidRPr="00013338" w:rsidRDefault="00B02CC5" w:rsidP="00C25AB2">
            <w:pPr>
              <w:pStyle w:val="Default"/>
            </w:pPr>
          </w:p>
        </w:tc>
        <w:tc>
          <w:tcPr>
            <w:tcW w:w="3954" w:type="dxa"/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lastRenderedPageBreak/>
              <w:t xml:space="preserve">Демонстрирует ценностное отношение к учёбе как к виду творческой деятельности.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элементарные представления о роли знаний, науки, современного производства в жизни человека и общества.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первоначальные навыки командной работы, в том числе в разработке и реализации учебных и практикоориентированных проектов.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представления о душевной и физической красоте человека.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Способен видеть красоту природы, труда и творчества.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Проявляет интерес к чтению, произведениям искусства, детским спектаклям, концертам, выставкам, музыке.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Интересуется занятиями художественным творчеством;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Поддерживает опрятный внешний вид.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Отрицательно относится к некрасивым поступкам и неряшливости.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Отрицательно относится к аморальным поступкам, грубости, оскорбительным словам и действиям, в том числе в содержании художественных фильмов и телевизионных передач. </w:t>
            </w:r>
          </w:p>
        </w:tc>
      </w:tr>
      <w:tr w:rsidR="00B02CC5" w:rsidTr="008A4B9F">
        <w:trPr>
          <w:trHeight w:val="711"/>
        </w:trPr>
        <w:tc>
          <w:tcPr>
            <w:tcW w:w="2266" w:type="dxa"/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lastRenderedPageBreak/>
              <w:t>Формирование основ межэтнического взаимодействия</w:t>
            </w:r>
          </w:p>
        </w:tc>
        <w:tc>
          <w:tcPr>
            <w:tcW w:w="4144" w:type="dxa"/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представления об этических нормах взаимоотношений между людьми разных этносов, носителями разных убеждений, представителями различных культур.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первичные представления  о многонациональных народах России, об этнокультурных традициях, фольклоре народов России.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Понимает, что все люди имеют равные права.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Спокойно реагирует на непривычное поведение других людей, стремится обсудить его с взрослыми. Не применяет физического насилия и вербальной агрессии в общении с другими людьми; </w:t>
            </w:r>
          </w:p>
          <w:p w:rsidR="00C95F21" w:rsidRDefault="00B02CC5" w:rsidP="00C25AB2">
            <w:pPr>
              <w:pStyle w:val="Default"/>
              <w:ind w:firstLine="0"/>
            </w:pPr>
            <w:r w:rsidRPr="00013338">
              <w:t xml:space="preserve">Твердо отстаивает свое достоинство и свои права в обществе сверстников и взрослых с помощью рациональной аргументации. Помогает менее защищенным и слабым сверстникам отстаивать их </w:t>
            </w:r>
          </w:p>
          <w:p w:rsidR="00B02CC5" w:rsidRDefault="00B02CC5" w:rsidP="00C25AB2">
            <w:pPr>
              <w:pStyle w:val="Default"/>
              <w:ind w:firstLine="0"/>
            </w:pPr>
            <w:r w:rsidRPr="00013338">
              <w:t>права и достоинство.</w:t>
            </w:r>
          </w:p>
          <w:p w:rsidR="00C95F21" w:rsidRDefault="00C95F21" w:rsidP="00C25AB2">
            <w:pPr>
              <w:pStyle w:val="Default"/>
              <w:ind w:firstLine="0"/>
            </w:pPr>
          </w:p>
          <w:p w:rsidR="00C95F21" w:rsidRDefault="00C95F21" w:rsidP="00C25AB2">
            <w:pPr>
              <w:pStyle w:val="Default"/>
              <w:ind w:firstLine="0"/>
            </w:pPr>
          </w:p>
          <w:p w:rsidR="00C95F21" w:rsidRDefault="00C95F21" w:rsidP="00C25AB2">
            <w:pPr>
              <w:pStyle w:val="Default"/>
              <w:ind w:firstLine="0"/>
            </w:pPr>
          </w:p>
          <w:p w:rsidR="00C95F21" w:rsidRDefault="00C95F21" w:rsidP="00C25AB2">
            <w:pPr>
              <w:pStyle w:val="Default"/>
              <w:ind w:firstLine="0"/>
            </w:pPr>
          </w:p>
          <w:p w:rsidR="00C95F21" w:rsidRDefault="00C95F21" w:rsidP="00C25AB2">
            <w:pPr>
              <w:pStyle w:val="Default"/>
              <w:ind w:firstLine="0"/>
            </w:pPr>
          </w:p>
          <w:p w:rsidR="00C95F21" w:rsidRDefault="00C95F21" w:rsidP="00C25AB2">
            <w:pPr>
              <w:pStyle w:val="Default"/>
              <w:ind w:firstLine="0"/>
            </w:pPr>
          </w:p>
          <w:p w:rsidR="00C95F21" w:rsidRDefault="00C95F21" w:rsidP="00C25AB2">
            <w:pPr>
              <w:pStyle w:val="Default"/>
              <w:ind w:firstLine="0"/>
            </w:pPr>
          </w:p>
          <w:p w:rsidR="00C95F21" w:rsidRDefault="00C95F21" w:rsidP="00C25AB2">
            <w:pPr>
              <w:pStyle w:val="Default"/>
              <w:ind w:firstLine="0"/>
            </w:pPr>
          </w:p>
          <w:p w:rsidR="00C95F21" w:rsidRDefault="00C95F21" w:rsidP="00C25AB2">
            <w:pPr>
              <w:pStyle w:val="Default"/>
              <w:ind w:firstLine="0"/>
            </w:pPr>
          </w:p>
          <w:p w:rsidR="00C95F21" w:rsidRDefault="00C95F21" w:rsidP="00C25AB2">
            <w:pPr>
              <w:pStyle w:val="Default"/>
              <w:ind w:firstLine="0"/>
            </w:pPr>
          </w:p>
          <w:p w:rsidR="00C95F21" w:rsidRDefault="00C95F21" w:rsidP="00C25AB2">
            <w:pPr>
              <w:pStyle w:val="Default"/>
              <w:ind w:firstLine="0"/>
            </w:pPr>
          </w:p>
          <w:p w:rsidR="00C95F21" w:rsidRPr="00013338" w:rsidRDefault="00C95F21" w:rsidP="00C95F21">
            <w:pPr>
              <w:pStyle w:val="Default"/>
              <w:ind w:firstLine="0"/>
              <w:jc w:val="center"/>
            </w:pPr>
          </w:p>
        </w:tc>
        <w:tc>
          <w:tcPr>
            <w:tcW w:w="3954" w:type="dxa"/>
          </w:tcPr>
          <w:p w:rsidR="00B02CC5" w:rsidRPr="00013338" w:rsidRDefault="00B02CC5" w:rsidP="00C25AB2">
            <w:pPr>
              <w:pStyle w:val="Default"/>
            </w:pPr>
            <w:r w:rsidRPr="00013338">
              <w:lastRenderedPageBreak/>
              <w:t xml:space="preserve">Проявляет ценностное отношение к своему национальному языку и культуре. </w:t>
            </w:r>
          </w:p>
          <w:p w:rsidR="00B02CC5" w:rsidRPr="00013338" w:rsidRDefault="00B02CC5" w:rsidP="00C25AB2">
            <w:pPr>
              <w:pStyle w:val="Default"/>
            </w:pPr>
            <w:r w:rsidRPr="00013338">
              <w:t xml:space="preserve">Способен </w:t>
            </w:r>
          </w:p>
          <w:p w:rsidR="00B02CC5" w:rsidRPr="00013338" w:rsidRDefault="00B02CC5" w:rsidP="00C25AB2">
            <w:pPr>
              <w:pStyle w:val="Default"/>
            </w:pPr>
            <w:r w:rsidRPr="00013338">
              <w:t xml:space="preserve">к установлению дружеских взаимоотношений в коллективе, основанных на взаимопомощи и взаимной поддержке. </w:t>
            </w:r>
          </w:p>
          <w:p w:rsidR="00B02CC5" w:rsidRPr="00013338" w:rsidRDefault="00B02CC5" w:rsidP="00C25AB2">
            <w:pPr>
              <w:pStyle w:val="Default"/>
            </w:pPr>
            <w:r w:rsidRPr="00013338">
              <w:t xml:space="preserve">Имеет начальные </w:t>
            </w:r>
          </w:p>
          <w:p w:rsidR="00B02CC5" w:rsidRPr="00013338" w:rsidRDefault="00B02CC5" w:rsidP="00C25AB2">
            <w:pPr>
              <w:pStyle w:val="Default"/>
            </w:pPr>
            <w:r w:rsidRPr="00013338">
              <w:t xml:space="preserve">представления о народах России, об их общей исторической судьбе, </w:t>
            </w:r>
          </w:p>
          <w:p w:rsidR="00B02CC5" w:rsidRPr="00013338" w:rsidRDefault="00B02CC5" w:rsidP="00C25AB2">
            <w:pPr>
              <w:pStyle w:val="Default"/>
            </w:pPr>
            <w:r w:rsidRPr="00013338">
              <w:t>о единстве народов нашей страны.</w:t>
            </w:r>
          </w:p>
        </w:tc>
      </w:tr>
      <w:tr w:rsidR="00B02CC5" w:rsidTr="00246C73">
        <w:trPr>
          <w:trHeight w:val="8353"/>
        </w:trPr>
        <w:tc>
          <w:tcPr>
            <w:tcW w:w="2266" w:type="dxa"/>
            <w:vMerge w:val="restart"/>
            <w:tcBorders>
              <w:bottom w:val="single" w:sz="4" w:space="0" w:color="000000" w:themeColor="text1"/>
            </w:tcBorders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lastRenderedPageBreak/>
              <w:t xml:space="preserve">Формирование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>основ информационной культуры.</w:t>
            </w:r>
          </w:p>
          <w:p w:rsidR="00B02CC5" w:rsidRPr="00013338" w:rsidRDefault="00B02CC5" w:rsidP="00C25AB2">
            <w:pPr>
              <w:pStyle w:val="Default"/>
              <w:ind w:firstLine="0"/>
            </w:pPr>
          </w:p>
          <w:p w:rsidR="00B02CC5" w:rsidRPr="00013338" w:rsidRDefault="00B02CC5" w:rsidP="00C25AB2">
            <w:pPr>
              <w:pStyle w:val="Default"/>
              <w:ind w:firstLine="0"/>
            </w:pPr>
          </w:p>
          <w:p w:rsidR="00B02CC5" w:rsidRPr="00013338" w:rsidRDefault="00B02CC5" w:rsidP="00C25AB2">
            <w:pPr>
              <w:pStyle w:val="Default"/>
              <w:ind w:firstLine="0"/>
            </w:pPr>
          </w:p>
          <w:p w:rsidR="00B02CC5" w:rsidRPr="00013338" w:rsidRDefault="00B02CC5" w:rsidP="00C25AB2">
            <w:pPr>
              <w:pStyle w:val="Default"/>
              <w:ind w:firstLine="0"/>
            </w:pPr>
          </w:p>
          <w:p w:rsidR="00B02CC5" w:rsidRPr="00013338" w:rsidRDefault="00B02CC5" w:rsidP="00C25AB2">
            <w:pPr>
              <w:pStyle w:val="Default"/>
              <w:ind w:firstLine="0"/>
            </w:pPr>
          </w:p>
          <w:p w:rsidR="00B02CC5" w:rsidRPr="00013338" w:rsidRDefault="00B02CC5" w:rsidP="00C25AB2">
            <w:pPr>
              <w:pStyle w:val="Default"/>
              <w:ind w:firstLine="0"/>
            </w:pPr>
          </w:p>
          <w:p w:rsidR="00B02CC5" w:rsidRPr="00013338" w:rsidRDefault="00B02CC5" w:rsidP="00C25AB2">
            <w:pPr>
              <w:pStyle w:val="Default"/>
              <w:ind w:firstLine="0"/>
            </w:pPr>
          </w:p>
          <w:p w:rsidR="00B02CC5" w:rsidRPr="00013338" w:rsidRDefault="00B02CC5" w:rsidP="00C25AB2">
            <w:pPr>
              <w:pStyle w:val="Default"/>
              <w:ind w:firstLine="0"/>
            </w:pPr>
          </w:p>
          <w:p w:rsidR="00B02CC5" w:rsidRPr="00013338" w:rsidRDefault="00B02CC5" w:rsidP="00C25AB2">
            <w:pPr>
              <w:pStyle w:val="Default"/>
              <w:ind w:firstLine="0"/>
            </w:pPr>
          </w:p>
          <w:p w:rsidR="00B02CC5" w:rsidRPr="00013338" w:rsidRDefault="00B02CC5" w:rsidP="00C25AB2">
            <w:pPr>
              <w:pStyle w:val="Default"/>
              <w:ind w:firstLine="0"/>
            </w:pPr>
          </w:p>
          <w:p w:rsidR="00B02CC5" w:rsidRDefault="00B02CC5" w:rsidP="00C25AB2">
            <w:pPr>
              <w:pStyle w:val="Default"/>
              <w:ind w:firstLine="0"/>
            </w:pPr>
          </w:p>
          <w:p w:rsidR="00B02CC5" w:rsidRDefault="00B02CC5" w:rsidP="00C25AB2">
            <w:pPr>
              <w:pStyle w:val="Default"/>
              <w:ind w:firstLine="0"/>
            </w:pPr>
          </w:p>
          <w:p w:rsidR="00B02CC5" w:rsidRDefault="00B02CC5" w:rsidP="00C25AB2">
            <w:pPr>
              <w:pStyle w:val="Default"/>
              <w:ind w:firstLine="0"/>
            </w:pP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Формирование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>основ экологической культуры.</w:t>
            </w:r>
          </w:p>
        </w:tc>
        <w:tc>
          <w:tcPr>
            <w:tcW w:w="4144" w:type="dxa"/>
            <w:tcBorders>
              <w:bottom w:val="single" w:sz="2" w:space="0" w:color="FFFFFF" w:themeColor="background1"/>
            </w:tcBorders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Осознанно выполняет правила эргономики использования разных средств сетевой среды и виртуальных ресурсов; Использует простые средства сетевого взаимодействия для установления общественно полезных и продуктивных контактов с другими людьми.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Понимает прагматическое назначение цифровой среды и ее рациональные возможности в получении и передаче информации, создании общественно полезных продуктов и т.д. </w:t>
            </w:r>
          </w:p>
          <w:p w:rsidR="00B02CC5" w:rsidRPr="00013338" w:rsidRDefault="00B02CC5" w:rsidP="00C25AB2">
            <w:pPr>
              <w:pStyle w:val="Default"/>
              <w:ind w:firstLine="0"/>
            </w:pP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первичные представления об экологических ценностях, основанных на заботе о живой и неживой природе, родном крае, бережном отношении к собственному здоровью. Проявляет разнообразные нравственные чувства, эмоционально-ценностного отношения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к природе.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>Имеет начальные знания о традициях нравственно- этическом отношении к природе в культуре России, нормах экологической этики. Проявляет желание участвовать в экологических проектах, различных мероприятиях экологической направленности.</w:t>
            </w:r>
          </w:p>
        </w:tc>
        <w:tc>
          <w:tcPr>
            <w:tcW w:w="3954" w:type="dxa"/>
            <w:vMerge w:val="restart"/>
            <w:tcBorders>
              <w:bottom w:val="single" w:sz="4" w:space="0" w:color="000000" w:themeColor="text1"/>
            </w:tcBorders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Использует знаково- символические средства представления информации для создания моделей изучаемых объектов и процессов.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Самостоятельно организует поиск информации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Критически относится к информации и избирательности её восприятия;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>Уважительно относится к информации о частной жизни и информационным результатам деятельности других людей.</w:t>
            </w:r>
          </w:p>
          <w:p w:rsidR="00B02CC5" w:rsidRPr="00013338" w:rsidRDefault="00B02CC5" w:rsidP="00C25AB2">
            <w:pPr>
              <w:pStyle w:val="Default"/>
              <w:ind w:firstLine="0"/>
            </w:pPr>
          </w:p>
          <w:p w:rsidR="00B02CC5" w:rsidRDefault="00B02CC5" w:rsidP="00C25AB2">
            <w:pPr>
              <w:pStyle w:val="Default"/>
              <w:ind w:firstLine="0"/>
            </w:pPr>
          </w:p>
          <w:p w:rsidR="00B02CC5" w:rsidRDefault="00B02CC5" w:rsidP="00C25AB2">
            <w:pPr>
              <w:pStyle w:val="Default"/>
              <w:ind w:firstLine="0"/>
            </w:pP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Проявляет интерес и ценностное отношение к природным явлениям и разным формам жизни; понимание роли человека в природе.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Бережно относится ко всему живому.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>Имеет первоначальные представления о влиянии природного окружения на жизнь и деятельность человека.</w:t>
            </w:r>
          </w:p>
        </w:tc>
      </w:tr>
      <w:tr w:rsidR="00B02CC5" w:rsidTr="00246C73">
        <w:trPr>
          <w:trHeight w:val="59"/>
        </w:trPr>
        <w:tc>
          <w:tcPr>
            <w:tcW w:w="2266" w:type="dxa"/>
            <w:vMerge/>
          </w:tcPr>
          <w:p w:rsidR="00B02CC5" w:rsidRPr="00013338" w:rsidRDefault="00B02CC5" w:rsidP="00C25AB2"/>
        </w:tc>
        <w:tc>
          <w:tcPr>
            <w:tcW w:w="4144" w:type="dxa"/>
            <w:tcBorders>
              <w:top w:val="single" w:sz="2" w:space="0" w:color="FFFFFF" w:themeColor="background1"/>
              <w:bottom w:val="single" w:sz="4" w:space="0" w:color="auto"/>
            </w:tcBorders>
          </w:tcPr>
          <w:p w:rsidR="00B02CC5" w:rsidRPr="00013338" w:rsidRDefault="00B02CC5" w:rsidP="00C25AB2">
            <w:pPr>
              <w:pStyle w:val="Default"/>
              <w:ind w:firstLine="0"/>
            </w:pPr>
          </w:p>
        </w:tc>
        <w:tc>
          <w:tcPr>
            <w:tcW w:w="3954" w:type="dxa"/>
            <w:vMerge/>
          </w:tcPr>
          <w:p w:rsidR="00B02CC5" w:rsidRPr="00013338" w:rsidRDefault="00B02CC5" w:rsidP="00C25AB2">
            <w:pPr>
              <w:pStyle w:val="Default"/>
            </w:pPr>
          </w:p>
        </w:tc>
      </w:tr>
      <w:tr w:rsidR="00B02CC5" w:rsidTr="00246C73">
        <w:trPr>
          <w:trHeight w:val="10"/>
        </w:trPr>
        <w:tc>
          <w:tcPr>
            <w:tcW w:w="2266" w:type="dxa"/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Воспитание культуры труда </w:t>
            </w:r>
          </w:p>
          <w:p w:rsidR="00B02CC5" w:rsidRPr="00013338" w:rsidRDefault="00B02CC5" w:rsidP="00C25AB2">
            <w:pPr>
              <w:pStyle w:val="Default"/>
            </w:pPr>
          </w:p>
        </w:tc>
        <w:tc>
          <w:tcPr>
            <w:tcW w:w="4144" w:type="dxa"/>
            <w:tcBorders>
              <w:top w:val="single" w:sz="2" w:space="0" w:color="FFFFFF" w:themeColor="background1"/>
              <w:bottom w:val="single" w:sz="4" w:space="0" w:color="auto"/>
              <w:right w:val="single" w:sz="4" w:space="0" w:color="auto"/>
            </w:tcBorders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Выслушивает замечания и адекватно реагирует на него (эмоционально, вербально). Выражает и отстаивает свою позицию, а также способен принять позицию другого человека (сверстника, взрослого), подкрепленную аргументами.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Не принимает лжи и манипуляции (в собственном поведении и со стороны других людей).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lastRenderedPageBreak/>
              <w:t xml:space="preserve">Стремится обличить несправедливость и встать на защиту несправедливо обиженного. </w:t>
            </w:r>
          </w:p>
          <w:p w:rsidR="00C95F21" w:rsidRDefault="00B02CC5" w:rsidP="00C25AB2">
            <w:pPr>
              <w:pStyle w:val="Default"/>
              <w:ind w:firstLine="0"/>
            </w:pPr>
            <w:r w:rsidRPr="00013338">
              <w:t xml:space="preserve">Выполняет разные виды заданий, поручений, просьб, связанных с </w:t>
            </w:r>
          </w:p>
          <w:p w:rsidR="00C95F21" w:rsidRDefault="00C95F21" w:rsidP="00C95F21">
            <w:pPr>
              <w:pStyle w:val="Default"/>
              <w:ind w:firstLine="0"/>
              <w:jc w:val="center"/>
            </w:pP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гармонизацией общественного окружения.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Может выступать в разных ролях: в роли организатора, в роли исполнителя в деловом, игровом, коммуникативном взаимодействии.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Оказывает посильную практическую и психологическую помощь другим людям (сверстникам и взрослым) по их просьбе и собственной инициативе.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первичные представления о ценностях труда, о различных профессиях.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Проявляет навыки сотрудничества со сверстниками и взрослыми в трудовой деятельности.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Активно участвует в общественно полезной деятельности.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>Умеет выражать себя в различных доступных и наиболее привлекательных для ребёнка видах трудовой деятельности.</w:t>
            </w:r>
          </w:p>
        </w:tc>
        <w:tc>
          <w:tcPr>
            <w:tcW w:w="3954" w:type="dxa"/>
            <w:tcBorders>
              <w:left w:val="single" w:sz="4" w:space="0" w:color="auto"/>
            </w:tcBorders>
          </w:tcPr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lastRenderedPageBreak/>
              <w:t xml:space="preserve">Имеет представления о ведущей роли образования и трудовой деятельности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в жизни человека; о значении творчества в развитии общества.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Проявляет уважение к труду и творчеству взрослых и сверстников.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Имеет представления о профессиональных сферах человеческой деятельности.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lastRenderedPageBreak/>
              <w:t xml:space="preserve">Проявляет дисциплинированность, последовательность и настойчивость в выполнении учебных и учебно-трудовых заданиях. </w:t>
            </w:r>
          </w:p>
          <w:p w:rsidR="00C95F21" w:rsidRDefault="00C95F21" w:rsidP="00C25AB2">
            <w:pPr>
              <w:pStyle w:val="Default"/>
              <w:ind w:firstLine="0"/>
            </w:pP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Соблюдает порядок на рабочих местах (в школе, дома и пр.).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 xml:space="preserve">Бережно относится к результатам своего труда, труда других людей, к школьному имуществу, учебникам, личным вещам. </w:t>
            </w:r>
          </w:p>
          <w:p w:rsidR="00B02CC5" w:rsidRPr="00013338" w:rsidRDefault="00B02CC5" w:rsidP="00C25AB2">
            <w:pPr>
              <w:pStyle w:val="Default"/>
              <w:ind w:firstLine="0"/>
            </w:pPr>
            <w:r w:rsidRPr="00013338">
              <w:t>Отрицательно относится к лени и небрежности в труде и учёбе, небережливому отношению к результатам труда людей.</w:t>
            </w:r>
          </w:p>
        </w:tc>
      </w:tr>
    </w:tbl>
    <w:p w:rsidR="00CF5C69" w:rsidRDefault="00CF5C6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2CC5" w:rsidRDefault="00B02CC5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2.3.3. Содержательный раздел</w:t>
      </w:r>
    </w:p>
    <w:p w:rsidR="00B02CC5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2.3.3.1 </w:t>
      </w:r>
      <w:r w:rsidRPr="003965E7">
        <w:rPr>
          <w:rFonts w:ascii="Times New Roman" w:hAnsi="Times New Roman" w:cs="Times New Roman"/>
          <w:b/>
          <w:sz w:val="28"/>
          <w:szCs w:val="28"/>
        </w:rPr>
        <w:t>Уклад.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Уклад учитывает специфику и конкретные формы организации распорядка дневного, недельного, месячного, годового циклов жизни </w:t>
      </w:r>
      <w:r w:rsidR="00D8368C">
        <w:rPr>
          <w:rFonts w:ascii="Times New Roman" w:hAnsi="Times New Roman" w:cs="Times New Roman"/>
          <w:sz w:val="28"/>
          <w:szCs w:val="28"/>
        </w:rPr>
        <w:t>группы</w:t>
      </w:r>
      <w:r w:rsidRPr="00E465ED">
        <w:rPr>
          <w:rFonts w:ascii="Times New Roman" w:hAnsi="Times New Roman" w:cs="Times New Roman"/>
          <w:sz w:val="28"/>
          <w:szCs w:val="28"/>
        </w:rPr>
        <w:t>.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>Уклад способствует формированию ценностей воспитания, которые разделяются всеми участниками образовательных отношений (воспитанниками, родителями, педагогами и другими сотрудниками ДО).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Задачи воспитания реализуются в течение всего времени нахождения ребенка в детском саду: в процессе </w:t>
      </w:r>
      <w:r>
        <w:rPr>
          <w:rFonts w:ascii="Times New Roman" w:hAnsi="Times New Roman" w:cs="Times New Roman"/>
          <w:sz w:val="28"/>
          <w:szCs w:val="28"/>
        </w:rPr>
        <w:t>занятий</w:t>
      </w:r>
      <w:r w:rsidRPr="00E465ED">
        <w:rPr>
          <w:rFonts w:ascii="Times New Roman" w:hAnsi="Times New Roman" w:cs="Times New Roman"/>
          <w:sz w:val="28"/>
          <w:szCs w:val="28"/>
        </w:rPr>
        <w:t xml:space="preserve">, режимных моментов, совместной деятельности с детьми и индивидуальной работы. </w:t>
      </w:r>
    </w:p>
    <w:p w:rsidR="003965E7" w:rsidRPr="00523BDE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23BDE">
        <w:rPr>
          <w:rFonts w:ascii="Times New Roman" w:hAnsi="Times New Roman" w:cs="Times New Roman"/>
          <w:b/>
          <w:sz w:val="28"/>
          <w:szCs w:val="28"/>
        </w:rPr>
        <w:t>Основные традици</w:t>
      </w:r>
      <w:r w:rsidR="00523BDE" w:rsidRPr="00523BDE">
        <w:rPr>
          <w:rFonts w:ascii="Times New Roman" w:hAnsi="Times New Roman" w:cs="Times New Roman"/>
          <w:b/>
          <w:sz w:val="28"/>
          <w:szCs w:val="28"/>
        </w:rPr>
        <w:t>и воспитательного процесса в ДО</w:t>
      </w:r>
      <w:r w:rsidRPr="00523BDE">
        <w:rPr>
          <w:rFonts w:ascii="Times New Roman" w:hAnsi="Times New Roman" w:cs="Times New Roman"/>
          <w:b/>
          <w:sz w:val="28"/>
          <w:szCs w:val="28"/>
        </w:rPr>
        <w:t xml:space="preserve">: </w:t>
      </w:r>
    </w:p>
    <w:p w:rsidR="003965E7" w:rsidRPr="00523BDE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BDE">
        <w:rPr>
          <w:rFonts w:ascii="Times New Roman" w:hAnsi="Times New Roman" w:cs="Times New Roman"/>
          <w:sz w:val="28"/>
          <w:szCs w:val="28"/>
        </w:rPr>
        <w:t xml:space="preserve">1. Стержнем годового цикла воспитательной работы являются </w:t>
      </w:r>
      <w:r w:rsidRPr="00523BDE">
        <w:rPr>
          <w:rFonts w:ascii="Times New Roman" w:hAnsi="Times New Roman" w:cs="Times New Roman"/>
          <w:b/>
          <w:sz w:val="28"/>
          <w:szCs w:val="28"/>
        </w:rPr>
        <w:t>общие для всего детского сада событийные мероприятия, в которых участвуют дети разных возрастов.</w:t>
      </w:r>
      <w:r w:rsidRPr="00523BDE">
        <w:rPr>
          <w:rFonts w:ascii="Times New Roman" w:hAnsi="Times New Roman" w:cs="Times New Roman"/>
          <w:sz w:val="28"/>
          <w:szCs w:val="28"/>
        </w:rPr>
        <w:t xml:space="preserve"> Межвозрастное взаимодействие дошкольников способствует их взаимообучению и взаимовоспитанию. Общение младших по возрасту ребят со старшими создает благоприятные условия для формирования дружеских отношений, положительных эмоций, проявления уважения, самостоятельности. Это дает больший воспитательный результат, чем прямое влияние педагога. </w:t>
      </w:r>
    </w:p>
    <w:p w:rsidR="00C95F21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BDE">
        <w:rPr>
          <w:rFonts w:ascii="Times New Roman" w:hAnsi="Times New Roman" w:cs="Times New Roman"/>
          <w:sz w:val="28"/>
          <w:szCs w:val="28"/>
        </w:rPr>
        <w:t xml:space="preserve">2. </w:t>
      </w:r>
      <w:r w:rsidRPr="00523BDE">
        <w:rPr>
          <w:rFonts w:ascii="Times New Roman" w:hAnsi="Times New Roman" w:cs="Times New Roman"/>
          <w:b/>
          <w:sz w:val="28"/>
          <w:szCs w:val="28"/>
        </w:rPr>
        <w:t>Детская художественная литература и народное творчество</w:t>
      </w:r>
      <w:r w:rsidRPr="00523BDE">
        <w:rPr>
          <w:rFonts w:ascii="Times New Roman" w:hAnsi="Times New Roman" w:cs="Times New Roman"/>
          <w:sz w:val="28"/>
          <w:szCs w:val="28"/>
        </w:rPr>
        <w:t xml:space="preserve"> традиционн</w:t>
      </w:r>
      <w:r w:rsidR="008064FD">
        <w:rPr>
          <w:rFonts w:ascii="Times New Roman" w:hAnsi="Times New Roman" w:cs="Times New Roman"/>
          <w:sz w:val="28"/>
          <w:szCs w:val="28"/>
        </w:rPr>
        <w:t>о рассматриваются педагогами ДО</w:t>
      </w:r>
      <w:r w:rsidRPr="00523BDE">
        <w:rPr>
          <w:rFonts w:ascii="Times New Roman" w:hAnsi="Times New Roman" w:cs="Times New Roman"/>
          <w:sz w:val="28"/>
          <w:szCs w:val="28"/>
        </w:rPr>
        <w:t xml:space="preserve"> в качестве наиболее доступных и действенных в </w:t>
      </w:r>
      <w:r w:rsidRPr="00523BDE">
        <w:rPr>
          <w:rFonts w:ascii="Times New Roman" w:hAnsi="Times New Roman" w:cs="Times New Roman"/>
          <w:sz w:val="28"/>
          <w:szCs w:val="28"/>
        </w:rPr>
        <w:lastRenderedPageBreak/>
        <w:t>воспитательном отношении видов искусства, обеспечивающих развитие личности дошкольника в соответствии с общечеловеческими и национальными ценностными установками.</w:t>
      </w:r>
    </w:p>
    <w:p w:rsidR="003965E7" w:rsidRPr="00523BDE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BDE">
        <w:rPr>
          <w:rFonts w:ascii="Times New Roman" w:hAnsi="Times New Roman" w:cs="Times New Roman"/>
          <w:sz w:val="28"/>
          <w:szCs w:val="28"/>
        </w:rPr>
        <w:t xml:space="preserve">3. </w:t>
      </w:r>
      <w:r w:rsidR="008064FD">
        <w:rPr>
          <w:rFonts w:ascii="Times New Roman" w:hAnsi="Times New Roman" w:cs="Times New Roman"/>
          <w:b/>
          <w:sz w:val="28"/>
          <w:szCs w:val="28"/>
        </w:rPr>
        <w:t>Воспитатели и специалисты ДО</w:t>
      </w:r>
      <w:r w:rsidRPr="00523BDE">
        <w:rPr>
          <w:rFonts w:ascii="Times New Roman" w:hAnsi="Times New Roman" w:cs="Times New Roman"/>
          <w:b/>
          <w:sz w:val="28"/>
          <w:szCs w:val="28"/>
        </w:rPr>
        <w:t xml:space="preserve"> ориентированы на организацию разнообразных форм детских сообществ.</w:t>
      </w:r>
      <w:r w:rsidRPr="00523BDE">
        <w:rPr>
          <w:rFonts w:ascii="Times New Roman" w:hAnsi="Times New Roman" w:cs="Times New Roman"/>
          <w:sz w:val="28"/>
          <w:szCs w:val="28"/>
        </w:rPr>
        <w:t xml:space="preserve"> Это кружки, лаборатории, детско-взрослые сообщества и др. Данные сообщества обеспечивают полноценный опыт социализации детей. </w:t>
      </w:r>
    </w:p>
    <w:p w:rsidR="003965E7" w:rsidRPr="00523BDE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BDE">
        <w:rPr>
          <w:rFonts w:ascii="Times New Roman" w:hAnsi="Times New Roman" w:cs="Times New Roman"/>
          <w:sz w:val="28"/>
          <w:szCs w:val="28"/>
        </w:rPr>
        <w:t xml:space="preserve">4. </w:t>
      </w:r>
      <w:r w:rsidRPr="00523BDE">
        <w:rPr>
          <w:rFonts w:ascii="Times New Roman" w:hAnsi="Times New Roman" w:cs="Times New Roman"/>
          <w:b/>
          <w:sz w:val="28"/>
          <w:szCs w:val="28"/>
        </w:rPr>
        <w:t>Коллективное планирование, разработка и проведение общих мероприятий.</w:t>
      </w:r>
      <w:r w:rsidR="0069054F">
        <w:rPr>
          <w:rFonts w:ascii="Times New Roman" w:hAnsi="Times New Roman" w:cs="Times New Roman"/>
          <w:sz w:val="28"/>
          <w:szCs w:val="28"/>
        </w:rPr>
        <w:t xml:space="preserve"> В ДО</w:t>
      </w:r>
      <w:r w:rsidRPr="00523BDE">
        <w:rPr>
          <w:rFonts w:ascii="Times New Roman" w:hAnsi="Times New Roman" w:cs="Times New Roman"/>
          <w:sz w:val="28"/>
          <w:szCs w:val="28"/>
        </w:rPr>
        <w:t xml:space="preserve"> существует практика создания творческих групп педагогов, которые оказывают консультационную, психологическую, информационную и технологическую поддержку своим коллегам в организации воспитательных мероприятий. </w:t>
      </w:r>
    </w:p>
    <w:p w:rsidR="003965E7" w:rsidRPr="00523BDE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BDE">
        <w:rPr>
          <w:rFonts w:ascii="Times New Roman" w:hAnsi="Times New Roman" w:cs="Times New Roman"/>
          <w:sz w:val="28"/>
          <w:szCs w:val="28"/>
        </w:rPr>
        <w:t xml:space="preserve">5. Дополнительным воспитательным ресурсом по приобщению дошкольников к истории и культуре своей Отчизны и своего родного края являются </w:t>
      </w:r>
      <w:r w:rsidRPr="00523BDE">
        <w:rPr>
          <w:rFonts w:ascii="Times New Roman" w:hAnsi="Times New Roman" w:cs="Times New Roman"/>
          <w:b/>
          <w:sz w:val="28"/>
          <w:szCs w:val="28"/>
        </w:rPr>
        <w:t>мини-музеи</w:t>
      </w:r>
      <w:r w:rsidRPr="00523BDE">
        <w:rPr>
          <w:rFonts w:ascii="Times New Roman" w:hAnsi="Times New Roman" w:cs="Times New Roman"/>
          <w:sz w:val="28"/>
          <w:szCs w:val="28"/>
        </w:rPr>
        <w:t xml:space="preserve">, которые систематически организуются в </w:t>
      </w:r>
      <w:r w:rsidR="008064FD">
        <w:rPr>
          <w:rFonts w:ascii="Times New Roman" w:hAnsi="Times New Roman" w:cs="Times New Roman"/>
          <w:sz w:val="28"/>
          <w:szCs w:val="28"/>
        </w:rPr>
        <w:t xml:space="preserve">нашей </w:t>
      </w:r>
      <w:r w:rsidRPr="00523BDE">
        <w:rPr>
          <w:rFonts w:ascii="Times New Roman" w:hAnsi="Times New Roman" w:cs="Times New Roman"/>
          <w:sz w:val="28"/>
          <w:szCs w:val="28"/>
        </w:rPr>
        <w:t xml:space="preserve">группе дошкольного учреждения. Музейная педагогика рассматривается нами как ценность, обладающая исторической и художественной значимостью. 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 Воспитательный процесс выстраивается с учетом концепции духовно - нравственного развития и воспитания личности гражданина России, включающей в себя: 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- </w:t>
      </w:r>
      <w:r w:rsidRPr="00E465ED">
        <w:rPr>
          <w:rFonts w:ascii="Times New Roman" w:hAnsi="Times New Roman" w:cs="Times New Roman"/>
          <w:b/>
          <w:sz w:val="28"/>
          <w:szCs w:val="28"/>
        </w:rPr>
        <w:t>национальный воспитательный идеал</w:t>
      </w:r>
      <w:r w:rsidRPr="00E465ED">
        <w:rPr>
          <w:rFonts w:ascii="Times New Roman" w:hAnsi="Times New Roman" w:cs="Times New Roman"/>
          <w:sz w:val="28"/>
          <w:szCs w:val="28"/>
        </w:rPr>
        <w:t xml:space="preserve"> - высшая цель, образования нравственное (идеальное) представление о человеке, на воспитание, обучение и развитие которого направлены усилия основных субъектов национальной жизни: государства, семьи, школы, религиозных объединений и общественных организаций; 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- </w:t>
      </w:r>
      <w:r w:rsidRPr="00E465ED">
        <w:rPr>
          <w:rFonts w:ascii="Times New Roman" w:hAnsi="Times New Roman" w:cs="Times New Roman"/>
          <w:b/>
          <w:sz w:val="28"/>
          <w:szCs w:val="28"/>
        </w:rPr>
        <w:t>базовые национальные ценности</w:t>
      </w:r>
      <w:r w:rsidRPr="00E465ED">
        <w:rPr>
          <w:rFonts w:ascii="Times New Roman" w:hAnsi="Times New Roman" w:cs="Times New Roman"/>
          <w:sz w:val="28"/>
          <w:szCs w:val="28"/>
        </w:rPr>
        <w:t xml:space="preserve"> - основные моральные ценности, приоритетные нравственные установки, существующие в культурных, семейных, социально-исторических, религиозных традициях многонационального народа Российской Федерации, передаваемые от поколения к поколению и обеспечивающие успешное развитие страны в современных условиях: 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sym w:font="Symbol" w:char="F0B7"/>
      </w:r>
      <w:r w:rsidRPr="00E465ED">
        <w:rPr>
          <w:rFonts w:ascii="Times New Roman" w:hAnsi="Times New Roman" w:cs="Times New Roman"/>
          <w:sz w:val="28"/>
          <w:szCs w:val="28"/>
        </w:rPr>
        <w:t xml:space="preserve"> патриотизм – любовь к России, к своему народу, к своей малой Родине, служение Отечеству; 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sym w:font="Symbol" w:char="F0B7"/>
      </w:r>
      <w:r w:rsidRPr="00E465ED">
        <w:rPr>
          <w:rFonts w:ascii="Times New Roman" w:hAnsi="Times New Roman" w:cs="Times New Roman"/>
          <w:sz w:val="28"/>
          <w:szCs w:val="28"/>
        </w:rPr>
        <w:t xml:space="preserve"> социальная солидарность – свобода личная и национальная, доверие к людям, институтам государства и гражданского общества, справедливость, милосердие, честь, достоинство; 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sym w:font="Symbol" w:char="F0B7"/>
      </w:r>
      <w:r w:rsidRPr="00E465ED">
        <w:rPr>
          <w:rFonts w:ascii="Times New Roman" w:hAnsi="Times New Roman" w:cs="Times New Roman"/>
          <w:sz w:val="28"/>
          <w:szCs w:val="28"/>
        </w:rPr>
        <w:t xml:space="preserve"> гражданственность – служение Отечеству, правовое государство, гражданское общество, закон и правопорядок, поликультурный мир, свобода совести и вероисповедания; 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sym w:font="Symbol" w:char="F0B7"/>
      </w:r>
      <w:r w:rsidRPr="00E465ED">
        <w:rPr>
          <w:rFonts w:ascii="Times New Roman" w:hAnsi="Times New Roman" w:cs="Times New Roman"/>
          <w:sz w:val="28"/>
          <w:szCs w:val="28"/>
        </w:rPr>
        <w:t xml:space="preserve"> семья – любовь и верность, здоровье, достаток, уважение к родителям, забота о старших и младших, забота о продолжении рода; 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sym w:font="Symbol" w:char="F0B7"/>
      </w:r>
      <w:r w:rsidRPr="00E465ED">
        <w:rPr>
          <w:rFonts w:ascii="Times New Roman" w:hAnsi="Times New Roman" w:cs="Times New Roman"/>
          <w:sz w:val="28"/>
          <w:szCs w:val="28"/>
        </w:rPr>
        <w:t xml:space="preserve"> труд и творчество – уважение к труду, творчество и созидание, целеустремлённость и настойчивость; 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sym w:font="Symbol" w:char="F0B7"/>
      </w:r>
      <w:r w:rsidRPr="00E465ED">
        <w:rPr>
          <w:rFonts w:ascii="Times New Roman" w:hAnsi="Times New Roman" w:cs="Times New Roman"/>
          <w:sz w:val="28"/>
          <w:szCs w:val="28"/>
        </w:rPr>
        <w:t xml:space="preserve"> наука – ценность знания, стремление к истине, научная картина мира; </w:t>
      </w:r>
    </w:p>
    <w:p w:rsidR="003965E7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sym w:font="Symbol" w:char="F0B7"/>
      </w:r>
      <w:r w:rsidRPr="00E465ED">
        <w:rPr>
          <w:rFonts w:ascii="Times New Roman" w:hAnsi="Times New Roman" w:cs="Times New Roman"/>
          <w:sz w:val="28"/>
          <w:szCs w:val="28"/>
        </w:rPr>
        <w:t xml:space="preserve"> традиционные российские религии – представления о вере, духовности религиозной жизни человека, ценности религиозного мировоззрения, толерантности, формируемые на основе межконфессионального диалога;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lastRenderedPageBreak/>
        <w:sym w:font="Symbol" w:char="F0B7"/>
      </w:r>
      <w:r w:rsidRPr="00E465ED">
        <w:rPr>
          <w:rFonts w:ascii="Times New Roman" w:hAnsi="Times New Roman" w:cs="Times New Roman"/>
          <w:sz w:val="28"/>
          <w:szCs w:val="28"/>
        </w:rPr>
        <w:t xml:space="preserve"> искусство и литература – красота, гармония, духовный мир человека, 8 нравственный выбор, смысл жизни, эстетическое развитие, этическое развитие; 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sym w:font="Symbol" w:char="F0B7"/>
      </w:r>
      <w:r w:rsidRPr="00E465ED">
        <w:rPr>
          <w:rFonts w:ascii="Times New Roman" w:hAnsi="Times New Roman" w:cs="Times New Roman"/>
          <w:sz w:val="28"/>
          <w:szCs w:val="28"/>
        </w:rPr>
        <w:t xml:space="preserve"> природа – эволюция, родная земля, заповедная природа, планета Земля, экологическое сознание; 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sym w:font="Symbol" w:char="F0B7"/>
      </w:r>
      <w:r w:rsidRPr="00E465ED">
        <w:rPr>
          <w:rFonts w:ascii="Times New Roman" w:hAnsi="Times New Roman" w:cs="Times New Roman"/>
          <w:sz w:val="28"/>
          <w:szCs w:val="28"/>
        </w:rPr>
        <w:t xml:space="preserve"> человечество – мир во всем мире, многообразие культур и народов, прогресс человечества, международное сотрудничество; 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- </w:t>
      </w:r>
      <w:r w:rsidRPr="00E465ED">
        <w:rPr>
          <w:rFonts w:ascii="Times New Roman" w:hAnsi="Times New Roman" w:cs="Times New Roman"/>
          <w:b/>
          <w:sz w:val="28"/>
          <w:szCs w:val="28"/>
        </w:rPr>
        <w:t>духовно-нравственное развитие личности</w:t>
      </w:r>
      <w:r w:rsidRPr="00E465ED">
        <w:rPr>
          <w:rFonts w:ascii="Times New Roman" w:hAnsi="Times New Roman" w:cs="Times New Roman"/>
          <w:sz w:val="28"/>
          <w:szCs w:val="28"/>
        </w:rPr>
        <w:t xml:space="preserve"> – осуществляемое в процессе социализации последовательное расширение и укрепление ценностносмысловой сферы личности, формирование способности человека оценивать и сознательно выстраивать на основе традиционных моральных норм и нравственных идеалов отношения к себе, другим людям, обществу, государству, Отечеству, миру в целом; </w:t>
      </w:r>
    </w:p>
    <w:p w:rsidR="003965E7" w:rsidRPr="00E465ED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- </w:t>
      </w:r>
      <w:r w:rsidRPr="00E465ED">
        <w:rPr>
          <w:rFonts w:ascii="Times New Roman" w:hAnsi="Times New Roman" w:cs="Times New Roman"/>
          <w:b/>
          <w:sz w:val="28"/>
          <w:szCs w:val="28"/>
        </w:rPr>
        <w:t>духовно-нравственное воспитание личности гражданина России</w:t>
      </w:r>
      <w:r w:rsidRPr="00E465ED">
        <w:rPr>
          <w:rFonts w:ascii="Times New Roman" w:hAnsi="Times New Roman" w:cs="Times New Roman"/>
          <w:sz w:val="28"/>
          <w:szCs w:val="28"/>
        </w:rPr>
        <w:t xml:space="preserve"> - педагогически организованный процесс усвоения и приятия воспитанниками базовых национальных ценностей, имеющих иерархическую структуру и сложную организацию. Носителями этих ценностей являются многонациональный народ Российской Федерации, государство, семья, культурно-территориальные сообщества, традиционные российские религиозные объединения (христианские, прежде всего в форме русского прав</w:t>
      </w:r>
      <w:r w:rsidR="0069054F">
        <w:rPr>
          <w:rFonts w:ascii="Times New Roman" w:hAnsi="Times New Roman" w:cs="Times New Roman"/>
          <w:sz w:val="28"/>
          <w:szCs w:val="28"/>
        </w:rPr>
        <w:t>ославия, исламские</w:t>
      </w:r>
      <w:r w:rsidRPr="00E465ED">
        <w:rPr>
          <w:rFonts w:ascii="Times New Roman" w:hAnsi="Times New Roman" w:cs="Times New Roman"/>
          <w:sz w:val="28"/>
          <w:szCs w:val="28"/>
        </w:rPr>
        <w:t>), мировое сообщество.</w:t>
      </w:r>
    </w:p>
    <w:p w:rsidR="003965E7" w:rsidRDefault="003965E7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2CC5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2.3.3.2.</w:t>
      </w:r>
      <w:r w:rsidRPr="00246AF0">
        <w:rPr>
          <w:rFonts w:ascii="Times New Roman" w:hAnsi="Times New Roman" w:cs="Times New Roman"/>
          <w:b/>
          <w:sz w:val="28"/>
          <w:szCs w:val="28"/>
        </w:rPr>
        <w:t>Воспитывающая среда.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Воспитывающая среда определяется целью и задачами воспитания, </w:t>
      </w:r>
      <w:r w:rsidRPr="00E465ED">
        <w:rPr>
          <w:rFonts w:ascii="Times New Roman" w:hAnsi="Times New Roman" w:cs="Times New Roman"/>
          <w:sz w:val="28"/>
          <w:szCs w:val="28"/>
        </w:rPr>
        <w:br/>
        <w:t>духовно-нравственными и социокультурными ценностями, образцами и практиками.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>Основными характеристиками воспитывающей среды являются ее насыщенность и структурированность.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 Конструирование среды  строится на основе следующих элементов: </w:t>
      </w:r>
    </w:p>
    <w:p w:rsidR="00246AF0" w:rsidRPr="00E465ED" w:rsidRDefault="00246AF0" w:rsidP="00C25AB2">
      <w:pPr>
        <w:pStyle w:val="a3"/>
        <w:numPr>
          <w:ilvl w:val="0"/>
          <w:numId w:val="3"/>
        </w:numPr>
        <w:rPr>
          <w:sz w:val="28"/>
          <w:szCs w:val="28"/>
        </w:rPr>
      </w:pPr>
      <w:r w:rsidRPr="00E465ED">
        <w:rPr>
          <w:sz w:val="28"/>
          <w:szCs w:val="28"/>
        </w:rPr>
        <w:t xml:space="preserve">социокультурный контекст, </w:t>
      </w:r>
    </w:p>
    <w:p w:rsidR="00246AF0" w:rsidRPr="00E465ED" w:rsidRDefault="00246AF0" w:rsidP="00C25AB2">
      <w:pPr>
        <w:pStyle w:val="a3"/>
        <w:numPr>
          <w:ilvl w:val="0"/>
          <w:numId w:val="3"/>
        </w:numPr>
        <w:rPr>
          <w:sz w:val="28"/>
          <w:szCs w:val="28"/>
        </w:rPr>
      </w:pPr>
      <w:r w:rsidRPr="00E465ED">
        <w:rPr>
          <w:sz w:val="28"/>
          <w:szCs w:val="28"/>
        </w:rPr>
        <w:t xml:space="preserve">социокультурные ценности, </w:t>
      </w:r>
    </w:p>
    <w:p w:rsidR="00246AF0" w:rsidRPr="00E465ED" w:rsidRDefault="00246AF0" w:rsidP="00C25AB2">
      <w:pPr>
        <w:pStyle w:val="a3"/>
        <w:numPr>
          <w:ilvl w:val="0"/>
          <w:numId w:val="3"/>
        </w:numPr>
        <w:rPr>
          <w:sz w:val="28"/>
          <w:szCs w:val="28"/>
        </w:rPr>
      </w:pPr>
      <w:r w:rsidRPr="00E465ED">
        <w:rPr>
          <w:sz w:val="28"/>
          <w:szCs w:val="28"/>
        </w:rPr>
        <w:t xml:space="preserve">уклад, </w:t>
      </w:r>
    </w:p>
    <w:p w:rsidR="00246AF0" w:rsidRPr="00E465ED" w:rsidRDefault="00246AF0" w:rsidP="00C25AB2">
      <w:pPr>
        <w:pStyle w:val="a3"/>
        <w:numPr>
          <w:ilvl w:val="0"/>
          <w:numId w:val="3"/>
        </w:numPr>
        <w:rPr>
          <w:sz w:val="28"/>
          <w:szCs w:val="28"/>
        </w:rPr>
      </w:pPr>
      <w:r w:rsidRPr="00E465ED">
        <w:rPr>
          <w:sz w:val="28"/>
          <w:szCs w:val="28"/>
        </w:rPr>
        <w:t xml:space="preserve">воспитывающая среда, </w:t>
      </w:r>
    </w:p>
    <w:p w:rsidR="00246AF0" w:rsidRPr="00E465ED" w:rsidRDefault="00246AF0" w:rsidP="00C25AB2">
      <w:pPr>
        <w:pStyle w:val="a3"/>
        <w:numPr>
          <w:ilvl w:val="0"/>
          <w:numId w:val="3"/>
        </w:numPr>
        <w:rPr>
          <w:sz w:val="28"/>
          <w:szCs w:val="28"/>
        </w:rPr>
      </w:pPr>
      <w:r w:rsidRPr="00E465ED">
        <w:rPr>
          <w:sz w:val="28"/>
          <w:szCs w:val="28"/>
        </w:rPr>
        <w:t xml:space="preserve">общность, </w:t>
      </w:r>
    </w:p>
    <w:p w:rsidR="00246AF0" w:rsidRPr="00E465ED" w:rsidRDefault="00246AF0" w:rsidP="00C25AB2">
      <w:pPr>
        <w:pStyle w:val="a3"/>
        <w:numPr>
          <w:ilvl w:val="0"/>
          <w:numId w:val="3"/>
        </w:numPr>
        <w:rPr>
          <w:sz w:val="28"/>
          <w:szCs w:val="28"/>
        </w:rPr>
      </w:pPr>
      <w:r w:rsidRPr="00E465ED">
        <w:rPr>
          <w:sz w:val="28"/>
          <w:szCs w:val="28"/>
        </w:rPr>
        <w:t xml:space="preserve">деятельность и событие. 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Каждая из этих категорий обеспечивает целостность содержания и имеет свое наполнение для решения задач воспитания и становления личности ребенка. 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     Социокультурный контекст - это социальная и культурная среда, в которой человек растет и живет, а также включает влияние, которое среда оказывает на его идеи и поведение. </w:t>
      </w:r>
    </w:p>
    <w:p w:rsidR="00246AF0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     Социокультурные ценности - это основные жизненные смыслы, определяющие отношение человека к окружающей действительности и детерминирующие основные модели социального поведения, которыми руководствуется человек в повседневной жизни и деятельности.</w:t>
      </w:r>
    </w:p>
    <w:p w:rsidR="00C95F21" w:rsidRPr="00E465ED" w:rsidRDefault="00C95F21" w:rsidP="00C95F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     Социокультурные ценности являются определяющей структурно- содержательной основой программы воспитания. 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lastRenderedPageBreak/>
        <w:t xml:space="preserve">     Уклад - это система отношений в образовательной организации сложившаяся на основе нравственно-ценностных идеалов, традиций и характера организации различных воспитательных процессов. Уклад основан на социокультурном контексте; определяет смысл, стиль и характер взаимоотношений в ОО. Уклад всегда основывается на человеческой культуре, поэтому объединяет в себе устоявшийся порядок жизни, общественный договор, нормы и правила, традиции, психологический климат (атмосферу), безопасность и систему ценностей дошкольного воспитания. 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     Воспитывающая среда – это совокупность окружающих ребенка социально - ценностных обстоятельств, влияющих на его личностное развитие и содействующих его включению в современную культуру. Воспитывающая среда определяется, с одной стороны, целями и задачами воспитания, с другой - культурными ценностями, образцами и практиками. В этом контексте, основными характеристиками среды являются ее насыщенность и структурированность. Воспитывающая среда строится по трем линиям: 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>- «от взрослого», который создает предметно-пространственную среду, насыщая ее ценностями и смыслами;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 - «от совместности ребенка и взрослого»: воспитывающая среда, направленная на взаимодействие ребенка и взрослого, раскрывающего смыслы и ценности воспитания;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 - «от ребенка»: воспитывающая среда, в которой ребенок самостоятельно творит, живет и получает опыт позитивных достижений, осваивая ценности и смыслы, заложенные взрослым. 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    Цели и задачи воспитания реализуются во всех видах деятельности дошкольника, обозначенных в Федеральном государственном образовательном стандарте дошкольного образования. Все виды детской деятельности опосредованы разными типами  активностей: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 - предметно-целевая (виды деятельности, организуемые взрослым, в которых он открывает ребенку смысл и ценность человеческой деятельности, способы ее реализации совместно с родителями, воспитателями, сверстниками);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 - культурные практики (активная, самостоятельная апробация каждым ребенком инструментального и ценностного содержаний, полученных от взрослого и способов их реализации в различных видах деятельности через личный опыт);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 - свободная инициативная деятельность ребенка (его спонтанная самостоятельная активность, в рамках которой он реализует свои базовые устремления: любознательность, общительность, опыт деятельности на основе усвоенных ценностей). </w:t>
      </w:r>
    </w:p>
    <w:p w:rsidR="00C95F21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Общность – это качественная характеристика любого объединения людей, определяющая степень их единства и совместности, для которой характерно содействие друг другу, сотворчество и сопереживание, взаимопонимание и взаимное уважение, наличие общих симпатий, ценностей и смыслов. Понятие общность основывается на социальной ситуации развития ребенка, которая </w:t>
      </w:r>
    </w:p>
    <w:p w:rsidR="00C95F21" w:rsidRDefault="00246AF0" w:rsidP="00C95F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представляет собой исходный момент для всех динамических изменений, 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происходящих в развитии в течение данного периода. Она определяет целиком и полностью те формы и тот путь, следуя по которому, ребенок приобретает новые </w:t>
      </w:r>
      <w:r w:rsidRPr="00E465ED">
        <w:rPr>
          <w:rFonts w:ascii="Times New Roman" w:hAnsi="Times New Roman" w:cs="Times New Roman"/>
          <w:sz w:val="28"/>
          <w:szCs w:val="28"/>
        </w:rPr>
        <w:lastRenderedPageBreak/>
        <w:t xml:space="preserve">и новые свойства своей личности, черпая их из среды, как из основного источника своего развития, тот путь, по которому социальное становится индивидуальным. </w:t>
      </w:r>
    </w:p>
    <w:p w:rsidR="00246AF0" w:rsidRPr="00E465ED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Процесс воспитания детей дошкольного возраста связан с деятельностью разных видов общностей (детских, детско-взрослых, профессионально-родительских, профессиональных). </w:t>
      </w:r>
    </w:p>
    <w:p w:rsidR="00246AF0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465ED">
        <w:rPr>
          <w:rFonts w:ascii="Times New Roman" w:hAnsi="Times New Roman" w:cs="Times New Roman"/>
          <w:sz w:val="28"/>
          <w:szCs w:val="28"/>
        </w:rPr>
        <w:t xml:space="preserve"> Воспитательное событие - это единица воспитания, в которой активность взрослого приводит к накоплению ребенком собственного опыта переживания базовых ценностей. Событием может быть не только организованное мероприятие, но и любой режимный момент, традиции утренней встречи детей, индивидуальная беседа, общие дела и совместно реализуемые проекты, и прочее.</w:t>
      </w:r>
    </w:p>
    <w:p w:rsidR="00246AF0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46AF0" w:rsidRPr="00D14D19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2.3.</w:t>
      </w:r>
      <w:r>
        <w:rPr>
          <w:rFonts w:ascii="Times New Roman" w:hAnsi="Times New Roman" w:cs="Times New Roman"/>
          <w:b/>
          <w:sz w:val="28"/>
          <w:szCs w:val="28"/>
        </w:rPr>
        <w:t>3</w:t>
      </w:r>
      <w:r w:rsidRPr="00D14D19">
        <w:rPr>
          <w:rFonts w:ascii="Times New Roman" w:hAnsi="Times New Roman" w:cs="Times New Roman"/>
          <w:b/>
          <w:sz w:val="28"/>
          <w:szCs w:val="28"/>
        </w:rPr>
        <w:t xml:space="preserve">.3. Общности (сообщества) </w:t>
      </w:r>
    </w:p>
    <w:p w:rsidR="00246AF0" w:rsidRPr="00236B88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sz w:val="28"/>
          <w:szCs w:val="28"/>
        </w:rPr>
        <w:t>Основой эффективности такой общности является рефлексия собственной профессиональной деятельности.</w:t>
      </w:r>
    </w:p>
    <w:p w:rsidR="00246AF0" w:rsidRPr="00236B88" w:rsidRDefault="0069054F" w:rsidP="00B83190">
      <w:pPr>
        <w:tabs>
          <w:tab w:val="left" w:pos="1134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Педагоги являются примером</w:t>
      </w:r>
      <w:r w:rsidR="00246AF0" w:rsidRPr="00236B88">
        <w:rPr>
          <w:rFonts w:ascii="Times New Roman" w:hAnsi="Times New Roman" w:cs="Times New Roman"/>
          <w:sz w:val="28"/>
          <w:szCs w:val="28"/>
        </w:rPr>
        <w:t xml:space="preserve"> в формировании полноценных и сформированных ценностных ориентиров,</w:t>
      </w:r>
      <w:r w:rsidR="00246AF0" w:rsidRPr="00236B88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="00246AF0" w:rsidRPr="00236B88">
        <w:rPr>
          <w:rFonts w:ascii="Times New Roman" w:hAnsi="Times New Roman" w:cs="Times New Roman"/>
          <w:sz w:val="28"/>
          <w:szCs w:val="28"/>
        </w:rPr>
        <w:t>норм</w:t>
      </w:r>
      <w:r w:rsidR="00246AF0" w:rsidRPr="00236B88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="00246AF0" w:rsidRPr="00236B88">
        <w:rPr>
          <w:rFonts w:ascii="Times New Roman" w:hAnsi="Times New Roman" w:cs="Times New Roman"/>
          <w:sz w:val="28"/>
          <w:szCs w:val="28"/>
        </w:rPr>
        <w:t>общения и поведения;</w:t>
      </w:r>
    </w:p>
    <w:p w:rsidR="00246AF0" w:rsidRPr="00236B88" w:rsidRDefault="00246AF0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sz w:val="28"/>
          <w:szCs w:val="28"/>
        </w:rPr>
        <w:t>мотивировать детей к общению друг с другом, поощрять даже самые незначительные стремления к общению и взаимодействию;</w:t>
      </w:r>
    </w:p>
    <w:p w:rsidR="00246AF0" w:rsidRPr="00236B88" w:rsidRDefault="00246AF0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sz w:val="28"/>
          <w:szCs w:val="28"/>
        </w:rPr>
        <w:t>поощрять детскую дружбу, стараться, чтобы дружба между отдельными детьми внутри группы сверстников принимала общественную направленность;</w:t>
      </w:r>
    </w:p>
    <w:p w:rsidR="00246AF0" w:rsidRPr="00236B88" w:rsidRDefault="00246AF0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sz w:val="28"/>
          <w:szCs w:val="28"/>
        </w:rPr>
        <w:t>заботиться о том, чтобы дети непрерывно приобретали опыт общения на основе чувства доброжелательности;</w:t>
      </w:r>
    </w:p>
    <w:p w:rsidR="00246AF0" w:rsidRPr="00236B88" w:rsidRDefault="00246AF0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sz w:val="28"/>
          <w:szCs w:val="28"/>
        </w:rPr>
        <w:t>содействовать проявлению детьми заботы об окружающих, учить проявлять чуткость к сверстникам, побуждать детей сопереживать, беспокоиться, проявлять внимание к заболевшему товарищу;</w:t>
      </w:r>
    </w:p>
    <w:p w:rsidR="00246AF0" w:rsidRPr="00236B88" w:rsidRDefault="00246AF0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sz w:val="28"/>
          <w:szCs w:val="28"/>
        </w:rPr>
        <w:t>воспитывать в детях такие качества личности, которые помогают влиться в общество сверстников (организованность, общительность, отзывчивость, щедрость, доброжелательность и пр.);</w:t>
      </w:r>
    </w:p>
    <w:p w:rsidR="00246AF0" w:rsidRPr="00236B88" w:rsidRDefault="00246AF0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sz w:val="28"/>
          <w:szCs w:val="28"/>
        </w:rPr>
        <w:t xml:space="preserve">учить детей совместной деятельности, насыщать их жизнь событиями, </w:t>
      </w:r>
      <w:r w:rsidRPr="00236B88">
        <w:rPr>
          <w:rFonts w:ascii="Times New Roman" w:hAnsi="Times New Roman" w:cs="Times New Roman"/>
          <w:sz w:val="28"/>
          <w:szCs w:val="28"/>
        </w:rPr>
        <w:br/>
        <w:t>которые сплачивали бы и объединяли ребят;</w:t>
      </w:r>
    </w:p>
    <w:p w:rsidR="00246AF0" w:rsidRPr="00236B88" w:rsidRDefault="00246AF0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sz w:val="28"/>
          <w:szCs w:val="28"/>
        </w:rPr>
        <w:t>воспитывать в детях чувство ответственности перед группой за свое поведение.</w:t>
      </w:r>
    </w:p>
    <w:p w:rsidR="00246AF0" w:rsidRPr="00236B88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b/>
          <w:bCs/>
          <w:sz w:val="28"/>
          <w:szCs w:val="28"/>
        </w:rPr>
        <w:t>Профессионально-родительская общность</w:t>
      </w:r>
      <w:r w:rsidR="0069054F">
        <w:rPr>
          <w:rFonts w:ascii="Times New Roman" w:hAnsi="Times New Roman" w:cs="Times New Roman"/>
          <w:sz w:val="28"/>
          <w:szCs w:val="28"/>
        </w:rPr>
        <w:t xml:space="preserve"> включает сотрудников ДО</w:t>
      </w:r>
      <w:r w:rsidRPr="00236B88">
        <w:rPr>
          <w:rFonts w:ascii="Times New Roman" w:hAnsi="Times New Roman" w:cs="Times New Roman"/>
          <w:sz w:val="28"/>
          <w:szCs w:val="28"/>
        </w:rPr>
        <w:t xml:space="preserve"> и всех взрослых членов семей воспитанников, которых связывают не только общие ценности, цели развития  и воспитания детей, но и уважение друг к другу. Основная задача – объединение усилий  по воспитанию ребенка в семье и в ДО. Зачастую поведение ребенка</w:t>
      </w:r>
      <w:r w:rsidR="0069054F">
        <w:rPr>
          <w:rFonts w:ascii="Times New Roman" w:hAnsi="Times New Roman" w:cs="Times New Roman"/>
          <w:sz w:val="28"/>
          <w:szCs w:val="28"/>
        </w:rPr>
        <w:t xml:space="preserve"> сильно различается дома и в ДО</w:t>
      </w:r>
      <w:r w:rsidRPr="00236B88">
        <w:rPr>
          <w:rFonts w:ascii="Times New Roman" w:hAnsi="Times New Roman" w:cs="Times New Roman"/>
          <w:sz w:val="28"/>
          <w:szCs w:val="28"/>
        </w:rPr>
        <w:t>. Без совместного обсуждения воспитывающими взрослыми особенностей ребенка невозможно выявление и в дальнейшем создание условий, которые необходимы для его оптимального и полноценного развития и воспитания.</w:t>
      </w:r>
    </w:p>
    <w:p w:rsidR="00C95F21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b/>
          <w:bCs/>
          <w:sz w:val="28"/>
          <w:szCs w:val="28"/>
        </w:rPr>
        <w:t>Детско-взрослая общность</w:t>
      </w:r>
      <w:r w:rsidRPr="00236B88">
        <w:rPr>
          <w:rFonts w:ascii="Times New Roman" w:hAnsi="Times New Roman" w:cs="Times New Roman"/>
          <w:sz w:val="28"/>
          <w:szCs w:val="28"/>
        </w:rPr>
        <w:t xml:space="preserve">. Для общности характерно содействие друг другу, сотворчество и сопереживание, взаимопонимание и взаимное уважение, </w:t>
      </w:r>
    </w:p>
    <w:p w:rsidR="00C95F21" w:rsidRDefault="00C95F21" w:rsidP="00C95F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46AF0" w:rsidRPr="00236B88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sz w:val="28"/>
          <w:szCs w:val="28"/>
        </w:rPr>
        <w:t>отношение к ребенку как к полноправному человеку, наличие общих симпатий, ценностей и смыслов у всех участников общности.</w:t>
      </w:r>
    </w:p>
    <w:p w:rsidR="00246AF0" w:rsidRPr="00236B88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sz w:val="28"/>
          <w:szCs w:val="28"/>
        </w:rPr>
        <w:t xml:space="preserve">Детско-взрослая общность является источником и механизмом воспитания ребенка. Находясь в общности, ребенок сначала приобщается к тем правилам и </w:t>
      </w:r>
      <w:r w:rsidRPr="00236B88">
        <w:rPr>
          <w:rFonts w:ascii="Times New Roman" w:hAnsi="Times New Roman" w:cs="Times New Roman"/>
          <w:sz w:val="28"/>
          <w:szCs w:val="28"/>
        </w:rPr>
        <w:lastRenderedPageBreak/>
        <w:t>нормам, которые вносят взрослые в общность, а затем эти нормы усваиваются ребенком и становятся его собственными.</w:t>
      </w:r>
    </w:p>
    <w:p w:rsidR="00246AF0" w:rsidRPr="00236B88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sz w:val="28"/>
          <w:szCs w:val="28"/>
        </w:rPr>
        <w:t xml:space="preserve">Общность строится и задается системой связей и отношений ее участников. </w:t>
      </w:r>
      <w:r w:rsidRPr="00236B88">
        <w:rPr>
          <w:rFonts w:ascii="Times New Roman" w:hAnsi="Times New Roman" w:cs="Times New Roman"/>
          <w:sz w:val="28"/>
          <w:szCs w:val="28"/>
        </w:rPr>
        <w:br/>
        <w:t>В каждом возрасте и каждом случае она будет обладать своей спецификой в зависимости  от решаемых воспитательных задач.</w:t>
      </w:r>
    </w:p>
    <w:p w:rsidR="00246AF0" w:rsidRPr="00236B88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b/>
          <w:bCs/>
          <w:sz w:val="28"/>
          <w:szCs w:val="28"/>
        </w:rPr>
        <w:t xml:space="preserve">Детская общность. </w:t>
      </w:r>
      <w:r w:rsidRPr="00236B88">
        <w:rPr>
          <w:rFonts w:ascii="Times New Roman" w:hAnsi="Times New Roman" w:cs="Times New Roman"/>
          <w:sz w:val="28"/>
          <w:szCs w:val="28"/>
        </w:rPr>
        <w:t>Общество сверстников – необходимое условие полноценного развития личности ребенка. Здесь он непрерывно приобретает способы общественного поведения,  под руководством воспитателя учится умению дружно жить, сообща играть, трудиться, заниматься, достигать поставленной цели. Чувство приверженности к группе сверстников рождается тогда, когда ребенок впервые начинает понимать, что рядом с ним такие же, как он сам, что свои желания необходимо соотносить с желаниями других.</w:t>
      </w:r>
    </w:p>
    <w:p w:rsidR="00246AF0" w:rsidRPr="00236B88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sz w:val="28"/>
          <w:szCs w:val="28"/>
        </w:rPr>
        <w:t>Воспитатель должен воспитывать у детей навыки и привычки поведения, качества, определяющие характер взаимоотношений ребенка с другими людьми и его успешность в том или ином сообществе. Поэтому так важно придать детским взаимоотношениям дух доброжелательности, развивать у детей стремление и умение помогать как старшим, так и друг другу, оказывать сопротивление плохим поступкам, общими усилиями достигать поставленной цели.</w:t>
      </w:r>
    </w:p>
    <w:p w:rsidR="00246AF0" w:rsidRPr="00236B88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sz w:val="28"/>
          <w:szCs w:val="28"/>
        </w:rPr>
        <w:t xml:space="preserve">Одним из видов детских общностей являются разновозрастные детские общности. </w:t>
      </w:r>
      <w:r w:rsidRPr="00236B88">
        <w:rPr>
          <w:rFonts w:ascii="Times New Roman" w:hAnsi="Times New Roman" w:cs="Times New Roman"/>
          <w:sz w:val="28"/>
          <w:szCs w:val="28"/>
        </w:rPr>
        <w:br/>
        <w:t xml:space="preserve">         В детском саду обеспечена возможность взаимодействия ребенка как со старшими, так и с младшими детьми. Включенность ребенка в отношения со старшими, помимо подражания и приобретения нового, рождает опыт послушания, следования общим для всех правилам, нормам поведения и традициям. Отношения с младшими – это возможность для ребенка стать авторитетом и образцом для подражания, а также пространство для воспитания заботы и ответственности.</w:t>
      </w:r>
    </w:p>
    <w:p w:rsidR="00246AF0" w:rsidRPr="00236B88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b/>
          <w:sz w:val="28"/>
          <w:szCs w:val="28"/>
        </w:rPr>
        <w:t xml:space="preserve">Культура поведения воспитателя в общностях как значимая составляющая уклада. </w:t>
      </w:r>
      <w:r w:rsidRPr="00236B88">
        <w:rPr>
          <w:rFonts w:ascii="Times New Roman" w:hAnsi="Times New Roman" w:cs="Times New Roman"/>
          <w:sz w:val="28"/>
          <w:szCs w:val="28"/>
        </w:rPr>
        <w:t xml:space="preserve">Культура поведения </w:t>
      </w:r>
      <w:r w:rsidR="00FD6559">
        <w:rPr>
          <w:rFonts w:ascii="Times New Roman" w:hAnsi="Times New Roman" w:cs="Times New Roman"/>
          <w:sz w:val="28"/>
          <w:szCs w:val="28"/>
        </w:rPr>
        <w:t>сотрудников</w:t>
      </w:r>
      <w:r w:rsidRPr="00236B88">
        <w:rPr>
          <w:rFonts w:ascii="Times New Roman" w:hAnsi="Times New Roman" w:cs="Times New Roman"/>
          <w:sz w:val="28"/>
          <w:szCs w:val="28"/>
        </w:rPr>
        <w:t xml:space="preserve"> в детском саду направлена на создание воспитывающей среды  как условия решения возрастных задач воспитания. Общая психологическая атмосфера, эмоциональный настрой группы, спокойная обстановка, отсутствие спешки, разумная сбалансированность планов – это необходимые условия нормальной жизни и развития детей.</w:t>
      </w:r>
    </w:p>
    <w:p w:rsidR="00246AF0" w:rsidRPr="00236B88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6B88">
        <w:rPr>
          <w:rFonts w:ascii="Times New Roman" w:hAnsi="Times New Roman" w:cs="Times New Roman"/>
          <w:sz w:val="28"/>
          <w:szCs w:val="28"/>
        </w:rPr>
        <w:t>Воспитатель должен соблюдать кодекс нормы профессиональной этики и поведения:</w:t>
      </w:r>
    </w:p>
    <w:p w:rsidR="00246AF0" w:rsidRPr="00236B88" w:rsidRDefault="00246AF0" w:rsidP="00C25AB2">
      <w:pPr>
        <w:pStyle w:val="12"/>
        <w:tabs>
          <w:tab w:val="right" w:pos="426"/>
          <w:tab w:val="left" w:pos="1134"/>
        </w:tabs>
        <w:ind w:left="0" w:firstLine="709"/>
        <w:jc w:val="both"/>
        <w:rPr>
          <w:sz w:val="28"/>
          <w:szCs w:val="28"/>
        </w:rPr>
      </w:pPr>
      <w:r w:rsidRPr="00236B88">
        <w:rPr>
          <w:sz w:val="28"/>
          <w:szCs w:val="28"/>
          <w:lang w:eastAsia="en-US"/>
        </w:rPr>
        <w:t>педагог всегда выходит навстречу родителям и приветствует родителей и детей первым;</w:t>
      </w:r>
    </w:p>
    <w:p w:rsidR="00246AF0" w:rsidRPr="00236B88" w:rsidRDefault="00246AF0" w:rsidP="00C25AB2">
      <w:pPr>
        <w:pStyle w:val="12"/>
        <w:tabs>
          <w:tab w:val="right" w:pos="426"/>
          <w:tab w:val="left" w:pos="1134"/>
        </w:tabs>
        <w:ind w:left="0" w:firstLine="709"/>
        <w:jc w:val="both"/>
        <w:rPr>
          <w:sz w:val="28"/>
          <w:szCs w:val="28"/>
        </w:rPr>
      </w:pPr>
      <w:r w:rsidRPr="00236B88">
        <w:rPr>
          <w:sz w:val="28"/>
          <w:szCs w:val="28"/>
          <w:lang w:eastAsia="en-US"/>
        </w:rPr>
        <w:t>улыбка – всегда обязательная часть приветствия;</w:t>
      </w:r>
    </w:p>
    <w:p w:rsidR="00246AF0" w:rsidRPr="00236B88" w:rsidRDefault="00246AF0" w:rsidP="00C25AB2">
      <w:pPr>
        <w:pStyle w:val="12"/>
        <w:tabs>
          <w:tab w:val="right" w:pos="426"/>
          <w:tab w:val="left" w:pos="1134"/>
        </w:tabs>
        <w:ind w:left="0" w:firstLine="709"/>
        <w:jc w:val="both"/>
        <w:rPr>
          <w:sz w:val="28"/>
          <w:szCs w:val="28"/>
        </w:rPr>
      </w:pPr>
      <w:r w:rsidRPr="00236B88">
        <w:rPr>
          <w:sz w:val="28"/>
          <w:szCs w:val="28"/>
          <w:lang w:eastAsia="en-US"/>
        </w:rPr>
        <w:t>педагог описывает события и ситуации, но не даёт им оценки;</w:t>
      </w:r>
    </w:p>
    <w:p w:rsidR="00246AF0" w:rsidRDefault="00246AF0" w:rsidP="00C25AB2">
      <w:pPr>
        <w:pStyle w:val="12"/>
        <w:tabs>
          <w:tab w:val="right" w:pos="426"/>
          <w:tab w:val="left" w:pos="1134"/>
        </w:tabs>
        <w:ind w:left="0" w:firstLine="709"/>
        <w:jc w:val="both"/>
        <w:rPr>
          <w:sz w:val="28"/>
          <w:szCs w:val="28"/>
          <w:lang w:eastAsia="en-US"/>
        </w:rPr>
      </w:pPr>
      <w:r w:rsidRPr="00236B88">
        <w:rPr>
          <w:sz w:val="28"/>
          <w:szCs w:val="28"/>
          <w:lang w:eastAsia="en-US"/>
        </w:rPr>
        <w:t>педагог не обвиняет родителей и не возлагает на них ответственность за поведение детей в детском саду;</w:t>
      </w:r>
    </w:p>
    <w:p w:rsidR="00246AF0" w:rsidRDefault="00246AF0" w:rsidP="00C95F21">
      <w:pPr>
        <w:pStyle w:val="12"/>
        <w:tabs>
          <w:tab w:val="right" w:pos="426"/>
          <w:tab w:val="left" w:pos="1134"/>
        </w:tabs>
        <w:ind w:left="0"/>
        <w:jc w:val="both"/>
        <w:rPr>
          <w:sz w:val="28"/>
          <w:szCs w:val="28"/>
          <w:lang w:eastAsia="en-US"/>
        </w:rPr>
      </w:pPr>
      <w:r w:rsidRPr="00236B88">
        <w:rPr>
          <w:sz w:val="28"/>
          <w:szCs w:val="28"/>
          <w:lang w:eastAsia="en-US"/>
        </w:rPr>
        <w:t>тон общения ровный и дружелюбный, исключается повышение голоса;</w:t>
      </w:r>
    </w:p>
    <w:p w:rsidR="00246AF0" w:rsidRPr="00236B88" w:rsidRDefault="00246AF0" w:rsidP="00C95F21">
      <w:pPr>
        <w:pStyle w:val="12"/>
        <w:tabs>
          <w:tab w:val="right" w:pos="426"/>
          <w:tab w:val="left" w:pos="1134"/>
        </w:tabs>
        <w:ind w:left="0"/>
        <w:jc w:val="both"/>
        <w:rPr>
          <w:sz w:val="28"/>
          <w:szCs w:val="28"/>
        </w:rPr>
      </w:pPr>
      <w:r w:rsidRPr="00236B88">
        <w:rPr>
          <w:sz w:val="28"/>
          <w:szCs w:val="28"/>
          <w:lang w:eastAsia="en-US"/>
        </w:rPr>
        <w:t>уважительное отношение к личности воспитанника;</w:t>
      </w:r>
    </w:p>
    <w:p w:rsidR="00246AF0" w:rsidRPr="00236B88" w:rsidRDefault="00246AF0" w:rsidP="00C25AB2">
      <w:pPr>
        <w:pStyle w:val="12"/>
        <w:tabs>
          <w:tab w:val="right" w:pos="426"/>
          <w:tab w:val="left" w:pos="1134"/>
        </w:tabs>
        <w:ind w:left="0" w:firstLine="709"/>
        <w:jc w:val="both"/>
        <w:rPr>
          <w:sz w:val="28"/>
          <w:szCs w:val="28"/>
        </w:rPr>
      </w:pPr>
      <w:r w:rsidRPr="00236B88">
        <w:rPr>
          <w:sz w:val="28"/>
          <w:szCs w:val="28"/>
          <w:lang w:eastAsia="en-US"/>
        </w:rPr>
        <w:t>умение заинтересованно слушать собеседника и сопереживать ему;</w:t>
      </w:r>
    </w:p>
    <w:p w:rsidR="00246AF0" w:rsidRPr="00236B88" w:rsidRDefault="00246AF0" w:rsidP="00C25AB2">
      <w:pPr>
        <w:pStyle w:val="12"/>
        <w:tabs>
          <w:tab w:val="right" w:pos="426"/>
          <w:tab w:val="left" w:pos="1134"/>
        </w:tabs>
        <w:ind w:left="0" w:firstLine="709"/>
        <w:jc w:val="both"/>
        <w:rPr>
          <w:sz w:val="28"/>
          <w:szCs w:val="28"/>
        </w:rPr>
      </w:pPr>
      <w:r w:rsidRPr="00236B88">
        <w:rPr>
          <w:sz w:val="28"/>
          <w:szCs w:val="28"/>
          <w:lang w:eastAsia="en-US"/>
        </w:rPr>
        <w:t>умение видеть и слышать воспитанника, сопереживать ему;</w:t>
      </w:r>
    </w:p>
    <w:p w:rsidR="00246AF0" w:rsidRPr="00236B88" w:rsidRDefault="00246AF0" w:rsidP="00C25AB2">
      <w:pPr>
        <w:pStyle w:val="12"/>
        <w:tabs>
          <w:tab w:val="right" w:pos="426"/>
          <w:tab w:val="left" w:pos="1134"/>
        </w:tabs>
        <w:ind w:left="0" w:firstLine="709"/>
        <w:jc w:val="both"/>
        <w:rPr>
          <w:sz w:val="28"/>
          <w:szCs w:val="28"/>
        </w:rPr>
      </w:pPr>
      <w:r w:rsidRPr="00236B88">
        <w:rPr>
          <w:sz w:val="28"/>
          <w:szCs w:val="28"/>
          <w:lang w:eastAsia="en-US"/>
        </w:rPr>
        <w:t>уравновешенность и самообладание, выдержка в отношениях с детьми;</w:t>
      </w:r>
    </w:p>
    <w:p w:rsidR="00246AF0" w:rsidRPr="00236B88" w:rsidRDefault="00246AF0" w:rsidP="00C25AB2">
      <w:pPr>
        <w:pStyle w:val="12"/>
        <w:tabs>
          <w:tab w:val="right" w:pos="426"/>
          <w:tab w:val="left" w:pos="1134"/>
        </w:tabs>
        <w:ind w:left="0" w:firstLine="709"/>
        <w:jc w:val="both"/>
        <w:rPr>
          <w:sz w:val="28"/>
          <w:szCs w:val="28"/>
        </w:rPr>
      </w:pPr>
      <w:r w:rsidRPr="00236B88">
        <w:rPr>
          <w:sz w:val="28"/>
          <w:szCs w:val="28"/>
          <w:lang w:eastAsia="en-US"/>
        </w:rPr>
        <w:lastRenderedPageBreak/>
        <w:t>умение быстро и правильно оценивать сложившуюся обстановку и в то же время не торопиться с выводами о поведении и способностях воспитанников;</w:t>
      </w:r>
    </w:p>
    <w:p w:rsidR="00246AF0" w:rsidRPr="00236B88" w:rsidRDefault="00246AF0" w:rsidP="00C25AB2">
      <w:pPr>
        <w:pStyle w:val="12"/>
        <w:tabs>
          <w:tab w:val="right" w:pos="426"/>
          <w:tab w:val="left" w:pos="1134"/>
        </w:tabs>
        <w:ind w:left="0" w:firstLine="709"/>
        <w:jc w:val="both"/>
        <w:rPr>
          <w:sz w:val="28"/>
          <w:szCs w:val="28"/>
        </w:rPr>
      </w:pPr>
      <w:r w:rsidRPr="00236B88">
        <w:rPr>
          <w:sz w:val="28"/>
          <w:szCs w:val="28"/>
          <w:lang w:eastAsia="en-US"/>
        </w:rPr>
        <w:t>умение сочетать мягкий эмоциональный и деловой тон в отношениях с детьми;</w:t>
      </w:r>
    </w:p>
    <w:p w:rsidR="00246AF0" w:rsidRPr="00236B88" w:rsidRDefault="00246AF0" w:rsidP="00C25AB2">
      <w:pPr>
        <w:pStyle w:val="12"/>
        <w:tabs>
          <w:tab w:val="right" w:pos="426"/>
          <w:tab w:val="left" w:pos="1134"/>
        </w:tabs>
        <w:ind w:left="0" w:firstLine="709"/>
        <w:jc w:val="both"/>
        <w:rPr>
          <w:sz w:val="28"/>
          <w:szCs w:val="28"/>
        </w:rPr>
      </w:pPr>
      <w:r w:rsidRPr="00236B88">
        <w:rPr>
          <w:sz w:val="28"/>
          <w:szCs w:val="28"/>
          <w:lang w:eastAsia="en-US"/>
        </w:rPr>
        <w:t>умение сочетать требовательность с чутким отношением к воспитанникам;</w:t>
      </w:r>
    </w:p>
    <w:p w:rsidR="00246AF0" w:rsidRPr="00236B88" w:rsidRDefault="00246AF0" w:rsidP="00C25AB2">
      <w:pPr>
        <w:pStyle w:val="12"/>
        <w:tabs>
          <w:tab w:val="right" w:pos="426"/>
          <w:tab w:val="left" w:pos="1134"/>
        </w:tabs>
        <w:ind w:left="0" w:firstLine="709"/>
        <w:jc w:val="both"/>
        <w:rPr>
          <w:sz w:val="28"/>
          <w:szCs w:val="28"/>
        </w:rPr>
      </w:pPr>
      <w:r w:rsidRPr="00236B88">
        <w:rPr>
          <w:sz w:val="28"/>
          <w:szCs w:val="28"/>
          <w:lang w:eastAsia="en-US"/>
        </w:rPr>
        <w:t>знание возрастных и индивидуальных особенностей воспитанников;</w:t>
      </w:r>
    </w:p>
    <w:p w:rsidR="00246AF0" w:rsidRPr="00236B88" w:rsidRDefault="00246AF0" w:rsidP="00C25AB2">
      <w:pPr>
        <w:pStyle w:val="12"/>
        <w:tabs>
          <w:tab w:val="right" w:pos="426"/>
          <w:tab w:val="left" w:pos="1134"/>
        </w:tabs>
        <w:ind w:left="0" w:firstLine="709"/>
        <w:jc w:val="both"/>
        <w:rPr>
          <w:sz w:val="28"/>
          <w:szCs w:val="28"/>
        </w:rPr>
      </w:pPr>
      <w:r w:rsidRPr="00236B88">
        <w:rPr>
          <w:sz w:val="28"/>
          <w:szCs w:val="28"/>
          <w:lang w:eastAsia="en-US"/>
        </w:rPr>
        <w:t>соответствие внешнего вида статусу воспитателя детского сада.</w:t>
      </w:r>
    </w:p>
    <w:p w:rsidR="00246AF0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46AF0" w:rsidRDefault="00246AF0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2.3.</w:t>
      </w:r>
      <w:r>
        <w:rPr>
          <w:rFonts w:ascii="Times New Roman" w:hAnsi="Times New Roman" w:cs="Times New Roman"/>
          <w:b/>
          <w:sz w:val="28"/>
          <w:szCs w:val="28"/>
        </w:rPr>
        <w:t>3</w:t>
      </w:r>
      <w:r w:rsidRPr="00D14D19">
        <w:rPr>
          <w:rFonts w:ascii="Times New Roman" w:hAnsi="Times New Roman" w:cs="Times New Roman"/>
          <w:b/>
          <w:sz w:val="28"/>
          <w:szCs w:val="28"/>
        </w:rPr>
        <w:t xml:space="preserve">.4. </w:t>
      </w:r>
      <w:r w:rsidRPr="00246AF0">
        <w:rPr>
          <w:rFonts w:ascii="Times New Roman" w:hAnsi="Times New Roman" w:cs="Times New Roman"/>
          <w:b/>
          <w:sz w:val="28"/>
          <w:szCs w:val="28"/>
        </w:rPr>
        <w:t>Задачи воспитания в образовательных областях.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46AF0">
        <w:rPr>
          <w:sz w:val="28"/>
          <w:szCs w:val="28"/>
        </w:rPr>
        <w:t xml:space="preserve">Содержание Программы воспитания реализуется в ходе освоения детьми </w:t>
      </w:r>
      <w:r w:rsidR="00593127">
        <w:rPr>
          <w:sz w:val="28"/>
          <w:szCs w:val="28"/>
        </w:rPr>
        <w:t>старшей</w:t>
      </w:r>
      <w:r>
        <w:rPr>
          <w:sz w:val="28"/>
          <w:szCs w:val="28"/>
        </w:rPr>
        <w:t xml:space="preserve"> группы</w:t>
      </w:r>
      <w:r w:rsidRPr="00246AF0">
        <w:rPr>
          <w:sz w:val="28"/>
          <w:szCs w:val="28"/>
        </w:rPr>
        <w:t xml:space="preserve"> всех образовательных областей, обозначенных в </w:t>
      </w:r>
      <w:hyperlink r:id="rId10" w:history="1">
        <w:r>
          <w:rPr>
            <w:rStyle w:val="a7"/>
            <w:color w:val="auto"/>
            <w:sz w:val="28"/>
            <w:szCs w:val="28"/>
            <w:bdr w:val="none" w:sz="0" w:space="0" w:color="auto" w:frame="1"/>
          </w:rPr>
          <w:t>ФГОС</w:t>
        </w:r>
      </w:hyperlink>
      <w:r>
        <w:rPr>
          <w:sz w:val="28"/>
          <w:szCs w:val="28"/>
        </w:rPr>
        <w:t xml:space="preserve"> ДО</w:t>
      </w:r>
      <w:r w:rsidRPr="00246AF0">
        <w:rPr>
          <w:sz w:val="28"/>
          <w:szCs w:val="28"/>
        </w:rPr>
        <w:t>: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05" w:name="102018"/>
      <w:bookmarkEnd w:id="505"/>
      <w:r w:rsidRPr="00246AF0">
        <w:rPr>
          <w:sz w:val="28"/>
          <w:szCs w:val="28"/>
        </w:rPr>
        <w:t xml:space="preserve">Образовательная область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Социально-коммуникативное развитие</w:t>
      </w:r>
      <w:r>
        <w:rPr>
          <w:sz w:val="28"/>
          <w:szCs w:val="28"/>
        </w:rPr>
        <w:t xml:space="preserve">» </w:t>
      </w:r>
      <w:r w:rsidRPr="00246AF0">
        <w:rPr>
          <w:sz w:val="28"/>
          <w:szCs w:val="28"/>
        </w:rPr>
        <w:t>соотносится с патриотическим, духовно-нравственным, социальным и трудовым направлениями воспитания;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06" w:name="102019"/>
      <w:bookmarkEnd w:id="506"/>
      <w:r w:rsidRPr="00246AF0">
        <w:rPr>
          <w:sz w:val="28"/>
          <w:szCs w:val="28"/>
        </w:rPr>
        <w:t xml:space="preserve">Образовательная область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Познавательное развитие</w:t>
      </w:r>
      <w:r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 соотносится с познавательным и патриотическим направлениями воспитания;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07" w:name="102020"/>
      <w:bookmarkEnd w:id="507"/>
      <w:r w:rsidRPr="00246AF0">
        <w:rPr>
          <w:sz w:val="28"/>
          <w:szCs w:val="28"/>
        </w:rPr>
        <w:t xml:space="preserve">Образовательная область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Речевое развитие</w:t>
      </w:r>
      <w:r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 соотносится с социальным и эстетическим направлениями воспитания;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08" w:name="102021"/>
      <w:bookmarkEnd w:id="508"/>
      <w:r w:rsidRPr="00246AF0">
        <w:rPr>
          <w:sz w:val="28"/>
          <w:szCs w:val="28"/>
        </w:rPr>
        <w:t xml:space="preserve">Образовательная область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Художественно-эстетическое развитие</w:t>
      </w:r>
      <w:r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 соотносится с эстетическим направлением воспитания;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09" w:name="102022"/>
      <w:bookmarkEnd w:id="509"/>
      <w:r w:rsidRPr="00246AF0">
        <w:rPr>
          <w:sz w:val="28"/>
          <w:szCs w:val="28"/>
        </w:rPr>
        <w:t xml:space="preserve">Образовательная область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Физическое развитие</w:t>
      </w:r>
      <w:r>
        <w:rPr>
          <w:sz w:val="28"/>
          <w:szCs w:val="28"/>
        </w:rPr>
        <w:t xml:space="preserve">» </w:t>
      </w:r>
      <w:r w:rsidRPr="00246AF0">
        <w:rPr>
          <w:sz w:val="28"/>
          <w:szCs w:val="28"/>
        </w:rPr>
        <w:t>соотносится с физическим и оздоровительным направлениями воспитания.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10" w:name="102023"/>
      <w:bookmarkEnd w:id="510"/>
      <w:r w:rsidRPr="00246AF0">
        <w:rPr>
          <w:sz w:val="28"/>
          <w:szCs w:val="28"/>
        </w:rPr>
        <w:t xml:space="preserve">Решение задач воспитания в рамках образовательной области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Социально-коммуникативное развитие</w:t>
      </w:r>
      <w:r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 направлено на приобщение детей к ценностям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Родина</w:t>
      </w:r>
      <w:r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Природа</w:t>
      </w:r>
      <w:r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Семья</w:t>
      </w:r>
      <w:r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Человек</w:t>
      </w:r>
      <w:r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Жизнь</w:t>
      </w:r>
      <w:r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Милосердие</w:t>
      </w:r>
      <w:r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Добро</w:t>
      </w:r>
      <w:r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Дружба</w:t>
      </w:r>
      <w:r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Сотрудничество</w:t>
      </w:r>
      <w:r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Труд</w:t>
      </w:r>
      <w:r>
        <w:rPr>
          <w:sz w:val="28"/>
          <w:szCs w:val="28"/>
        </w:rPr>
        <w:t>»</w:t>
      </w:r>
      <w:r w:rsidRPr="00246AF0">
        <w:rPr>
          <w:sz w:val="28"/>
          <w:szCs w:val="28"/>
        </w:rPr>
        <w:t>. Это предполагает решение задач нескольких направлений воспитания: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11" w:name="102024"/>
      <w:bookmarkEnd w:id="511"/>
      <w:r w:rsidRPr="00246AF0">
        <w:rPr>
          <w:sz w:val="28"/>
          <w:szCs w:val="28"/>
        </w:rPr>
        <w:t>воспитание любви к своей семье, своему населенному пункту, родному краю, своей стране;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12" w:name="102025"/>
      <w:bookmarkEnd w:id="512"/>
      <w:r w:rsidRPr="00246AF0">
        <w:rPr>
          <w:sz w:val="28"/>
          <w:szCs w:val="28"/>
        </w:rPr>
        <w:t>воспитание уважительного отношения к ровесникам, родителям (законным представителям), соседям, другим людям вне зависимости от их этнической принадлежности;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13" w:name="102026"/>
      <w:bookmarkEnd w:id="513"/>
      <w:r w:rsidRPr="00246AF0">
        <w:rPr>
          <w:sz w:val="28"/>
          <w:szCs w:val="28"/>
        </w:rPr>
        <w:t>воспитание ценностного отношения к культурному наследию своего народа, к нравственным и культурным традициям России;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14" w:name="102027"/>
      <w:bookmarkEnd w:id="514"/>
      <w:r w:rsidRPr="00246AF0">
        <w:rPr>
          <w:sz w:val="28"/>
          <w:szCs w:val="28"/>
        </w:rPr>
        <w:t>содействие становлению целостной картины мира, основанной на представлениях о добре и зле, прекрасном и безобразном, правдивом и ложном;</w:t>
      </w:r>
    </w:p>
    <w:p w:rsid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15" w:name="102028"/>
      <w:bookmarkEnd w:id="515"/>
      <w:r w:rsidRPr="00246AF0">
        <w:rPr>
          <w:sz w:val="28"/>
          <w:szCs w:val="28"/>
        </w:rPr>
        <w:t>воспитание социальных чувств и навыков: способности к сопереживанию, общительности, дружелюбия, сотрудничества, умения соблюдать правила, активной личностной позиции;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16" w:name="102029"/>
      <w:bookmarkEnd w:id="516"/>
      <w:r w:rsidRPr="00246AF0">
        <w:rPr>
          <w:sz w:val="28"/>
          <w:szCs w:val="28"/>
        </w:rPr>
        <w:t>создание условий для возникновения у ребенка нравственного, социально значимого поступка, приобретения ребенком опыта милосердия и заботы;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17" w:name="102030"/>
      <w:bookmarkEnd w:id="517"/>
      <w:r w:rsidRPr="00246AF0">
        <w:rPr>
          <w:sz w:val="28"/>
          <w:szCs w:val="28"/>
        </w:rPr>
        <w:t>поддержка трудового усилия, привычки к доступному дошкольнику напряжению физических, умственных и нравственных сил для решения трудовой задачи;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18" w:name="102031"/>
      <w:bookmarkEnd w:id="518"/>
      <w:r w:rsidRPr="00246AF0">
        <w:rPr>
          <w:sz w:val="28"/>
          <w:szCs w:val="28"/>
        </w:rPr>
        <w:t>формирование способности бережно и уважительно относиться к результатам своего труда и труда других людей.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19" w:name="102032"/>
      <w:bookmarkEnd w:id="519"/>
      <w:r w:rsidRPr="00246AF0">
        <w:rPr>
          <w:sz w:val="28"/>
          <w:szCs w:val="28"/>
        </w:rPr>
        <w:lastRenderedPageBreak/>
        <w:t xml:space="preserve">Решение задач воспитания в рамках образовательной области </w:t>
      </w:r>
      <w:r>
        <w:rPr>
          <w:sz w:val="28"/>
          <w:szCs w:val="28"/>
        </w:rPr>
        <w:t>«</w:t>
      </w:r>
      <w:r w:rsidRPr="00246AF0">
        <w:rPr>
          <w:sz w:val="28"/>
          <w:szCs w:val="28"/>
        </w:rPr>
        <w:t>Познавательное развитие</w:t>
      </w:r>
      <w:r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 направлено на приобщение детей к ценностям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Человек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Семья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Познание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Родина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 и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Природа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>, что предполагает: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20" w:name="102033"/>
      <w:bookmarkEnd w:id="520"/>
      <w:r w:rsidRPr="00246AF0">
        <w:rPr>
          <w:sz w:val="28"/>
          <w:szCs w:val="28"/>
        </w:rPr>
        <w:t>воспитание отношения к знанию как ценности, понимание значения образования для человека, общества, страны;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21" w:name="102034"/>
      <w:bookmarkEnd w:id="521"/>
      <w:r w:rsidRPr="00246AF0">
        <w:rPr>
          <w:sz w:val="28"/>
          <w:szCs w:val="28"/>
        </w:rPr>
        <w:t>приобщение к отечественным традициям и праздникам, к истории и достижениям родной страны, к культурному наследию народов России;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22" w:name="102035"/>
      <w:bookmarkEnd w:id="522"/>
      <w:r w:rsidRPr="00246AF0">
        <w:rPr>
          <w:sz w:val="28"/>
          <w:szCs w:val="28"/>
        </w:rPr>
        <w:t>воспитание уважения к людям - представителям разных народов России независимо от их этнической принадлежности;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23" w:name="102036"/>
      <w:bookmarkEnd w:id="523"/>
      <w:r w:rsidRPr="00246AF0">
        <w:rPr>
          <w:sz w:val="28"/>
          <w:szCs w:val="28"/>
        </w:rPr>
        <w:t>воспитание уважительного отношения к государственным символам страны (флагу, гербу, гимну);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24" w:name="102037"/>
      <w:bookmarkEnd w:id="524"/>
      <w:r w:rsidRPr="00246AF0">
        <w:rPr>
          <w:sz w:val="28"/>
          <w:szCs w:val="28"/>
        </w:rPr>
        <w:t>воспитание бережного и ответственного отношения к природе родного края, родной страны, приобретение первого опыта действий по сохранению природы.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25" w:name="102038"/>
      <w:bookmarkEnd w:id="525"/>
      <w:r w:rsidRPr="00246AF0">
        <w:rPr>
          <w:sz w:val="28"/>
          <w:szCs w:val="28"/>
        </w:rPr>
        <w:t xml:space="preserve"> Решение задач воспитания в рамках образовательной области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Речевое развитие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 направлено на приобщение детей к ценностям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Культура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Красота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>, что предполагает: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26" w:name="102039"/>
      <w:bookmarkEnd w:id="526"/>
      <w:r w:rsidRPr="00246AF0">
        <w:rPr>
          <w:sz w:val="28"/>
          <w:szCs w:val="28"/>
        </w:rPr>
        <w:t>владение формами речевого этикета, отражающими принятые в обществе правила и нормы культурного поведения;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27" w:name="102040"/>
      <w:bookmarkEnd w:id="527"/>
      <w:r w:rsidRPr="00246AF0">
        <w:rPr>
          <w:sz w:val="28"/>
          <w:szCs w:val="28"/>
        </w:rPr>
        <w:t>воспитание отношения к родному языку как ценности, умения чувствовать красоту языка, стремления говорить красиво (на правильном, богатом, образном языке).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28" w:name="102041"/>
      <w:bookmarkEnd w:id="528"/>
      <w:r w:rsidRPr="00246AF0">
        <w:rPr>
          <w:sz w:val="28"/>
          <w:szCs w:val="28"/>
        </w:rPr>
        <w:t xml:space="preserve"> Решение задач воспитания в рамках образовательной области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Художественно-эстетическое развитие</w:t>
      </w:r>
      <w:r w:rsidR="006D6DA0">
        <w:rPr>
          <w:sz w:val="28"/>
          <w:szCs w:val="28"/>
        </w:rPr>
        <w:t xml:space="preserve">» </w:t>
      </w:r>
      <w:r w:rsidRPr="00246AF0">
        <w:rPr>
          <w:sz w:val="28"/>
          <w:szCs w:val="28"/>
        </w:rPr>
        <w:t xml:space="preserve">направлено на приобщение детей к ценностям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Красота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Культура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Человек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Природа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>, что предполагает: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29" w:name="102042"/>
      <w:bookmarkEnd w:id="529"/>
      <w:r w:rsidRPr="00246AF0">
        <w:rPr>
          <w:sz w:val="28"/>
          <w:szCs w:val="28"/>
        </w:rPr>
        <w:t>воспитание эстетических чувств (удивления, радости, восхищения, любви) к различным объектам и явлениям окружающего мира (природного, бытового, социокультурного), к произведениям разных видов, жанров и стилей искусства (в соответствии с возрастными особенностями);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30" w:name="102043"/>
      <w:bookmarkEnd w:id="530"/>
      <w:r w:rsidRPr="00246AF0">
        <w:rPr>
          <w:sz w:val="28"/>
          <w:szCs w:val="28"/>
        </w:rPr>
        <w:t>приобщение к традициям и великому культурному наследию российского народа, шедеврам мировой художественной культуры с целью раскрытия ценностей</w:t>
      </w:r>
      <w:r w:rsidR="006D6DA0">
        <w:rPr>
          <w:sz w:val="28"/>
          <w:szCs w:val="28"/>
        </w:rPr>
        <w:t xml:space="preserve"> «</w:t>
      </w:r>
      <w:r w:rsidR="006D6DA0" w:rsidRPr="00246AF0">
        <w:rPr>
          <w:sz w:val="28"/>
          <w:szCs w:val="28"/>
        </w:rPr>
        <w:t>Красота</w:t>
      </w:r>
      <w:r w:rsidR="006D6DA0">
        <w:rPr>
          <w:sz w:val="28"/>
          <w:szCs w:val="28"/>
        </w:rPr>
        <w:t>»</w:t>
      </w:r>
      <w:r w:rsidR="006D6DA0" w:rsidRPr="00246AF0">
        <w:rPr>
          <w:sz w:val="28"/>
          <w:szCs w:val="28"/>
        </w:rPr>
        <w:t xml:space="preserve">, </w:t>
      </w:r>
      <w:r w:rsidR="006D6DA0">
        <w:rPr>
          <w:sz w:val="28"/>
          <w:szCs w:val="28"/>
        </w:rPr>
        <w:t>«</w:t>
      </w:r>
      <w:r w:rsidR="006D6DA0" w:rsidRPr="00246AF0">
        <w:rPr>
          <w:sz w:val="28"/>
          <w:szCs w:val="28"/>
        </w:rPr>
        <w:t>Культура</w:t>
      </w:r>
      <w:r w:rsidR="006D6DA0">
        <w:rPr>
          <w:sz w:val="28"/>
          <w:szCs w:val="28"/>
        </w:rPr>
        <w:t>»</w:t>
      </w:r>
      <w:r w:rsidR="006D6DA0" w:rsidRPr="00246AF0">
        <w:rPr>
          <w:sz w:val="28"/>
          <w:szCs w:val="28"/>
        </w:rPr>
        <w:t xml:space="preserve">, </w:t>
      </w:r>
      <w:r w:rsidR="006D6DA0">
        <w:rPr>
          <w:sz w:val="28"/>
          <w:szCs w:val="28"/>
        </w:rPr>
        <w:t>«</w:t>
      </w:r>
      <w:r w:rsidR="006D6DA0" w:rsidRPr="00246AF0">
        <w:rPr>
          <w:sz w:val="28"/>
          <w:szCs w:val="28"/>
        </w:rPr>
        <w:t>Природа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>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31" w:name="102044"/>
      <w:bookmarkEnd w:id="531"/>
      <w:r w:rsidRPr="00246AF0">
        <w:rPr>
          <w:sz w:val="28"/>
          <w:szCs w:val="28"/>
        </w:rPr>
        <w:t>становление эстетического, эмоционально-ценностного отношения к окружающему миру для гармонизации внешнего мира и внутреннего мира ребенка;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32" w:name="102045"/>
      <w:bookmarkEnd w:id="532"/>
      <w:r w:rsidRPr="00246AF0">
        <w:rPr>
          <w:sz w:val="28"/>
          <w:szCs w:val="28"/>
        </w:rPr>
        <w:t>формирование целостной картины мира на основе интеграции интеллектуального и эмоционально-образного способов его освоения детьми;</w:t>
      </w:r>
    </w:p>
    <w:p w:rsidR="00C95F21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33" w:name="102046"/>
      <w:bookmarkEnd w:id="533"/>
      <w:r w:rsidRPr="00246AF0">
        <w:rPr>
          <w:sz w:val="28"/>
          <w:szCs w:val="28"/>
        </w:rPr>
        <w:t xml:space="preserve">создание условий для выявления, развития и реализации творческого потенциала каждого ребенка с учетом его индивидуальности, поддержка его готовности к 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46AF0">
        <w:rPr>
          <w:sz w:val="28"/>
          <w:szCs w:val="28"/>
        </w:rPr>
        <w:t>творческой самореализации и сотворчеству с другими людьми (детьми и взрослыми).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34" w:name="102047"/>
      <w:bookmarkEnd w:id="534"/>
      <w:r w:rsidRPr="00246AF0">
        <w:rPr>
          <w:sz w:val="28"/>
          <w:szCs w:val="28"/>
        </w:rPr>
        <w:t xml:space="preserve">Решение задач воспитания в рамках образовательной области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Физическое развитие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 направлено на приобщение детей к ценностям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Жизнь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 xml:space="preserve">, </w:t>
      </w:r>
      <w:r w:rsidR="006D6DA0">
        <w:rPr>
          <w:sz w:val="28"/>
          <w:szCs w:val="28"/>
        </w:rPr>
        <w:t>«</w:t>
      </w:r>
      <w:r w:rsidRPr="00246AF0">
        <w:rPr>
          <w:sz w:val="28"/>
          <w:szCs w:val="28"/>
        </w:rPr>
        <w:t>Здоровье</w:t>
      </w:r>
      <w:r w:rsidR="006D6DA0">
        <w:rPr>
          <w:sz w:val="28"/>
          <w:szCs w:val="28"/>
        </w:rPr>
        <w:t>»</w:t>
      </w:r>
      <w:r w:rsidRPr="00246AF0">
        <w:rPr>
          <w:sz w:val="28"/>
          <w:szCs w:val="28"/>
        </w:rPr>
        <w:t>, что предполагает: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35" w:name="102048"/>
      <w:bookmarkEnd w:id="535"/>
      <w:r w:rsidRPr="00246AF0">
        <w:rPr>
          <w:sz w:val="28"/>
          <w:szCs w:val="28"/>
        </w:rPr>
        <w:t>формирование у ребенка возрастосообразных представлений о жизни, здоровье и физической культуре;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36" w:name="102049"/>
      <w:bookmarkEnd w:id="536"/>
      <w:r w:rsidRPr="00246AF0">
        <w:rPr>
          <w:sz w:val="28"/>
          <w:szCs w:val="28"/>
        </w:rPr>
        <w:lastRenderedPageBreak/>
        <w:t>становление эмоционально-ценностного отношения к здоровому образу жизни, интереса к физическим упражнениям, подвижным играм, закаливанию организма, к овладению гигиеническими нормами и правилами;</w:t>
      </w:r>
    </w:p>
    <w:p w:rsidR="00246AF0" w:rsidRPr="00246AF0" w:rsidRDefault="00246AF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37" w:name="102050"/>
      <w:bookmarkEnd w:id="537"/>
      <w:r w:rsidRPr="00246AF0">
        <w:rPr>
          <w:sz w:val="28"/>
          <w:szCs w:val="28"/>
        </w:rPr>
        <w:t>воспитание активности, самостоятельности, уверенности, нравственных и волевых качеств.</w:t>
      </w:r>
    </w:p>
    <w:p w:rsidR="008D4713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46AF0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2.3.3.5.</w:t>
      </w:r>
      <w:r w:rsidRPr="008D4713">
        <w:rPr>
          <w:rFonts w:ascii="Times New Roman" w:hAnsi="Times New Roman" w:cs="Times New Roman"/>
          <w:b/>
          <w:sz w:val="28"/>
          <w:szCs w:val="28"/>
        </w:rPr>
        <w:t>Формы совместной деятельности в образовательной организации.</w:t>
      </w:r>
    </w:p>
    <w:p w:rsidR="008D4713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Взаимодействие</w:t>
      </w:r>
      <w:r w:rsidRPr="008D4713">
        <w:rPr>
          <w:rFonts w:ascii="Times New Roman" w:hAnsi="Times New Roman" w:cs="Times New Roman"/>
          <w:b/>
          <w:sz w:val="28"/>
          <w:szCs w:val="28"/>
        </w:rPr>
        <w:t xml:space="preserve"> с родителями (законными представителями).</w:t>
      </w:r>
    </w:p>
    <w:p w:rsidR="008D4713" w:rsidRPr="005F65F7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65F7">
        <w:rPr>
          <w:rFonts w:ascii="Times New Roman" w:hAnsi="Times New Roman" w:cs="Times New Roman"/>
          <w:sz w:val="28"/>
          <w:szCs w:val="28"/>
        </w:rPr>
        <w:t xml:space="preserve">Взаимодействие взрослых с детьми является важнейшим фактором общего развития ребенка и пронизывает все направления образовательной деятельности. С помощью взрослого и в самостоятельной деятельности ребенок учится познавать окружающий мир, играть, рисовать, общаться с окружающими. </w:t>
      </w:r>
    </w:p>
    <w:p w:rsidR="008D4713" w:rsidRPr="005F65F7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65F7">
        <w:rPr>
          <w:rFonts w:ascii="Times New Roman" w:hAnsi="Times New Roman" w:cs="Times New Roman"/>
          <w:sz w:val="28"/>
          <w:szCs w:val="28"/>
        </w:rPr>
        <w:t xml:space="preserve">Процесс приобщения к культурным образцам человеческой деятельности (культуре жизни, познанию мира, речи, коммуникации, и прочим), приобретения культурных умений при взаимодействии со взрослыми и в самостоятельной деятельности в предметной среде называется процессом овладения культурными практиками. </w:t>
      </w:r>
    </w:p>
    <w:p w:rsidR="008D4713" w:rsidRPr="005F65F7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65F7">
        <w:rPr>
          <w:rFonts w:ascii="Times New Roman" w:hAnsi="Times New Roman" w:cs="Times New Roman"/>
          <w:sz w:val="28"/>
          <w:szCs w:val="28"/>
        </w:rPr>
        <w:t xml:space="preserve">Процесс приобретения общих культурных умений во всей его полноте возможен только в том случае, если взрослый выступает в этом процессе в роли партнера, а не руководителя, поддерживая и развивая мотивацию ребенка. </w:t>
      </w:r>
    </w:p>
    <w:p w:rsidR="008D4713" w:rsidRPr="005F65F7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65F7">
        <w:rPr>
          <w:rFonts w:ascii="Times New Roman" w:hAnsi="Times New Roman" w:cs="Times New Roman"/>
          <w:sz w:val="28"/>
          <w:szCs w:val="28"/>
        </w:rPr>
        <w:t xml:space="preserve">Партнерские отношения взрослого и ребенка в ДО и в семье являются разумной альтернативой двум диаметрально противоположным подходам: прямому обучению и образованию, основанному на идеях «свободного воспитания». Основной функциональной характеристикой партнерских отношений является равноправное относительно ребенка включение взрослого в процесс деятельности. Взрослый участвует в реализации поставленной цели наравне с детьми, как более опытный и компетентный партнер. </w:t>
      </w:r>
    </w:p>
    <w:p w:rsidR="00C95F21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65F7">
        <w:rPr>
          <w:rFonts w:ascii="Times New Roman" w:hAnsi="Times New Roman" w:cs="Times New Roman"/>
          <w:sz w:val="28"/>
          <w:szCs w:val="28"/>
        </w:rPr>
        <w:t xml:space="preserve"> Для личностно-порождающего взаимодействия характерно принятие ребенка таким, какой он есть, и вера в его способности. Взрослый не подгоняет ребенка под какой-то определенный «стандарт», а строит общение с ним с ориентацией на достоинства и индивидуальные особенности ребенка, его характер, привычки, интересы, предпочтения. Он сопереживает ребенку в радости и огорчениях, оказывает поддержку при затруднениях, участвует в его играх и занятиях. Взрослый старается избегать запретов и наказаний. Ограничения и порицания используются в случае крайней необходимости, не унижая достоинство ребенка. Такой стиль воспитания обеспечивает ребенку чувство психологической защищенности, способствует развитию его индивидуальности, положительных </w:t>
      </w:r>
    </w:p>
    <w:p w:rsidR="008D4713" w:rsidRPr="005F65F7" w:rsidRDefault="008D4713" w:rsidP="00C95F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F65F7">
        <w:rPr>
          <w:rFonts w:ascii="Times New Roman" w:hAnsi="Times New Roman" w:cs="Times New Roman"/>
          <w:sz w:val="28"/>
          <w:szCs w:val="28"/>
        </w:rPr>
        <w:t xml:space="preserve">взаимоотношений с взрослыми и другими детьми. </w:t>
      </w:r>
    </w:p>
    <w:p w:rsidR="008D4713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65F7">
        <w:rPr>
          <w:rFonts w:ascii="Times New Roman" w:hAnsi="Times New Roman" w:cs="Times New Roman"/>
          <w:sz w:val="28"/>
          <w:szCs w:val="28"/>
        </w:rPr>
        <w:t xml:space="preserve">Личностно-порождающее взаимодействие способствует формированию у ребенка различных позитивных качеств. Ребенок учится уважать себя и других, так как отношение ребенка к себе и другим людям всегда отражает характер отношения к нему окружающих взрослых. Он приобретает чувство уверенности в себе, не боится ошибок. Когда взрослые предоставляют ребенку самостоятельность, оказывают поддержку, вселяют веру в его силы, он не пасует перед трудностями, настойчиво ищет пути их преодоления. Ребенок не боится быть самим собой, быть искренним. Когда взрослые поддерживают индивидуальность ребенка, </w:t>
      </w:r>
      <w:r w:rsidRPr="005F65F7">
        <w:rPr>
          <w:rFonts w:ascii="Times New Roman" w:hAnsi="Times New Roman" w:cs="Times New Roman"/>
          <w:sz w:val="28"/>
          <w:szCs w:val="28"/>
        </w:rPr>
        <w:lastRenderedPageBreak/>
        <w:t xml:space="preserve">принимают его таким, каков он есть, избегают неоправданных ограничений и наказаний, ребенок не боится быть самим собой, признавать свои ошибки. Взаимное доверие между взрослыми и детьми способствует истинному принятию ребенком моральных норм. Ребенок учится брать на себя ответственность за свои решения и поступки. Ведь взрослый везде, где это возможно, предоставляет ребенку право выбора того или действия. Признание за ребенком права иметь свое мнение, выбирать занятия по душе, партнеров по игре способствует формированию у него личностной зрелости и, как следствие, чувства ответственности за свой выбор. Ребенок приучается думать самостоятельно, поскольку взрослые не навязывают ему своего решения, а способствуют тому, чтобы он принял собственное. Ребенок учится адекватно выражать свои чувства. Помогая ребенку осознать свои переживания, выразить их словами, взрослые содействуют формированию у него умения проявлять чувства социально приемлемыми способами. Ребенок учится понимать других и сочувствовать им, потому что получает этот опыт из общения с взрослыми и переносит его на других людей. </w:t>
      </w:r>
    </w:p>
    <w:p w:rsidR="008D4713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В</w:t>
      </w:r>
      <w:r w:rsidRPr="00A409A8">
        <w:rPr>
          <w:rFonts w:ascii="Times New Roman" w:hAnsi="Times New Roman" w:cs="Times New Roman"/>
          <w:sz w:val="28"/>
          <w:szCs w:val="28"/>
        </w:rPr>
        <w:t>иды и формы деятельности, которые используются в деятельности ОО в построении сотрудничества педагогов и родителей (законных представителей) в процессе воспитательной работы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D4713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-родительские собрания;</w:t>
      </w:r>
    </w:p>
    <w:p w:rsidR="008D4713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-круглые столы;</w:t>
      </w:r>
    </w:p>
    <w:p w:rsidR="008D4713" w:rsidRPr="00944BD5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i/>
          <w:color w:val="0070C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-родительские клу</w:t>
      </w:r>
      <w:r w:rsidR="00EE6494">
        <w:rPr>
          <w:rFonts w:ascii="Times New Roman" w:hAnsi="Times New Roman" w:cs="Times New Roman"/>
          <w:sz w:val="28"/>
          <w:szCs w:val="28"/>
        </w:rPr>
        <w:t>бы;</w:t>
      </w:r>
    </w:p>
    <w:p w:rsidR="008D4713" w:rsidRDefault="00EE6494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-мастер-классы;</w:t>
      </w:r>
    </w:p>
    <w:p w:rsidR="00EE6494" w:rsidRDefault="00EE6494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выездные мероприятия;</w:t>
      </w:r>
    </w:p>
    <w:p w:rsidR="00EE6494" w:rsidRDefault="00EE6494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совместные праздники;</w:t>
      </w:r>
    </w:p>
    <w:p w:rsidR="00EE6494" w:rsidRDefault="00EE6494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участие в конкурсах группы и детского сада:</w:t>
      </w:r>
    </w:p>
    <w:p w:rsidR="00EE6494" w:rsidRDefault="00EE6494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-экскурсии;</w:t>
      </w:r>
    </w:p>
    <w:p w:rsidR="00EE6494" w:rsidRPr="00B83190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3190">
        <w:rPr>
          <w:rFonts w:ascii="Times New Roman" w:hAnsi="Times New Roman" w:cs="Times New Roman"/>
          <w:sz w:val="28"/>
          <w:szCs w:val="28"/>
        </w:rPr>
        <w:t>-иные формы взаимодействия</w:t>
      </w:r>
      <w:r w:rsidR="00B83190" w:rsidRPr="00B83190">
        <w:rPr>
          <w:rFonts w:ascii="Times New Roman" w:hAnsi="Times New Roman" w:cs="Times New Roman"/>
          <w:sz w:val="28"/>
          <w:szCs w:val="28"/>
        </w:rPr>
        <w:t>.</w:t>
      </w:r>
    </w:p>
    <w:p w:rsidR="008D4713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3190">
        <w:rPr>
          <w:rFonts w:ascii="Times New Roman" w:hAnsi="Times New Roman" w:cs="Times New Roman"/>
          <w:sz w:val="28"/>
          <w:szCs w:val="28"/>
        </w:rPr>
        <w:t xml:space="preserve">          В Программу воспитания включен раздел, посвященный особенностям традиционных событий, праздников, мероприятий</w:t>
      </w:r>
      <w:r w:rsidR="00EE6494" w:rsidRPr="00B83190">
        <w:rPr>
          <w:rFonts w:ascii="Times New Roman" w:hAnsi="Times New Roman" w:cs="Times New Roman"/>
          <w:sz w:val="28"/>
          <w:szCs w:val="28"/>
        </w:rPr>
        <w:t>:</w:t>
      </w:r>
      <w:r w:rsidR="00870DA7">
        <w:rPr>
          <w:rFonts w:ascii="Times New Roman" w:hAnsi="Times New Roman" w:cs="Times New Roman"/>
          <w:sz w:val="28"/>
          <w:szCs w:val="28"/>
        </w:rPr>
        <w:t xml:space="preserve"> </w:t>
      </w:r>
      <w:r w:rsidR="00B83190" w:rsidRPr="00B83190">
        <w:rPr>
          <w:rFonts w:ascii="Times New Roman" w:hAnsi="Times New Roman" w:cs="Times New Roman"/>
          <w:sz w:val="28"/>
          <w:szCs w:val="28"/>
        </w:rPr>
        <w:t xml:space="preserve">День знаний, Осенний бал, Новый год, Международный женский день (8 Марта), День Российской армии (23 февраля, а так же </w:t>
      </w:r>
      <w:r w:rsidR="002F537E" w:rsidRPr="00B83190">
        <w:rPr>
          <w:rFonts w:ascii="Times New Roman" w:hAnsi="Times New Roman" w:cs="Times New Roman"/>
          <w:sz w:val="28"/>
          <w:szCs w:val="28"/>
        </w:rPr>
        <w:t>Масленица</w:t>
      </w:r>
      <w:r w:rsidR="00EE6494" w:rsidRPr="00B83190">
        <w:rPr>
          <w:rFonts w:ascii="Times New Roman" w:hAnsi="Times New Roman" w:cs="Times New Roman"/>
          <w:sz w:val="28"/>
          <w:szCs w:val="28"/>
        </w:rPr>
        <w:t>, Сабантуй, Пасха, Ураза Байрам, Курбан Байрам</w:t>
      </w:r>
      <w:r w:rsidR="008D6808">
        <w:rPr>
          <w:rFonts w:ascii="Times New Roman" w:hAnsi="Times New Roman" w:cs="Times New Roman"/>
          <w:sz w:val="28"/>
          <w:szCs w:val="28"/>
        </w:rPr>
        <w:t>)</w:t>
      </w:r>
      <w:r w:rsidR="00EE6494" w:rsidRPr="00B83190">
        <w:rPr>
          <w:rFonts w:ascii="Times New Roman" w:hAnsi="Times New Roman" w:cs="Times New Roman"/>
          <w:sz w:val="28"/>
          <w:szCs w:val="28"/>
        </w:rPr>
        <w:t>.</w:t>
      </w:r>
      <w:r w:rsidRPr="005F65F7">
        <w:rPr>
          <w:rFonts w:ascii="Times New Roman" w:hAnsi="Times New Roman" w:cs="Times New Roman"/>
          <w:sz w:val="28"/>
          <w:szCs w:val="28"/>
        </w:rPr>
        <w:t>Традиционные события ориентированы на все направления развития ребенка дошкольного возраста и посвящены различным сторонам человеческого бытия, а также вызывают личностный интерес детей к:</w:t>
      </w:r>
    </w:p>
    <w:p w:rsidR="00C95F21" w:rsidRPr="00C95F21" w:rsidRDefault="008D4713" w:rsidP="00C95F21">
      <w:pPr>
        <w:spacing w:after="0" w:line="240" w:lineRule="auto"/>
        <w:rPr>
          <w:rFonts w:ascii="Times New Roman" w:hAnsi="Times New Roman" w:cs="Times New Roman"/>
          <w:color w:val="00B050"/>
          <w:sz w:val="28"/>
          <w:szCs w:val="28"/>
        </w:rPr>
      </w:pPr>
      <w:r w:rsidRPr="005F65F7">
        <w:rPr>
          <w:rFonts w:ascii="Times New Roman" w:hAnsi="Times New Roman" w:cs="Times New Roman"/>
          <w:sz w:val="28"/>
          <w:szCs w:val="28"/>
        </w:rPr>
        <w:t>- явлениям нравственной жизни ребенка;</w:t>
      </w:r>
    </w:p>
    <w:p w:rsidR="008D4713" w:rsidRPr="005F65F7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65F7">
        <w:rPr>
          <w:rFonts w:ascii="Times New Roman" w:hAnsi="Times New Roman" w:cs="Times New Roman"/>
          <w:sz w:val="28"/>
          <w:szCs w:val="28"/>
        </w:rPr>
        <w:t>- окружающей природе;</w:t>
      </w:r>
    </w:p>
    <w:p w:rsidR="008D4713" w:rsidRPr="005F65F7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65F7">
        <w:rPr>
          <w:rFonts w:ascii="Times New Roman" w:hAnsi="Times New Roman" w:cs="Times New Roman"/>
          <w:sz w:val="28"/>
          <w:szCs w:val="28"/>
        </w:rPr>
        <w:t>- миру искусства и литературы;</w:t>
      </w:r>
    </w:p>
    <w:p w:rsidR="008D4713" w:rsidRPr="005F65F7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65F7">
        <w:rPr>
          <w:rFonts w:ascii="Times New Roman" w:hAnsi="Times New Roman" w:cs="Times New Roman"/>
          <w:sz w:val="28"/>
          <w:szCs w:val="28"/>
        </w:rPr>
        <w:t>- традиционным для семьи, общества и государства праздничным событиям;</w:t>
      </w:r>
    </w:p>
    <w:p w:rsidR="008D4713" w:rsidRPr="005F65F7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65F7">
        <w:rPr>
          <w:rFonts w:ascii="Times New Roman" w:hAnsi="Times New Roman" w:cs="Times New Roman"/>
          <w:sz w:val="28"/>
          <w:szCs w:val="28"/>
        </w:rPr>
        <w:t>- событиям, формирующим чувство гражданской принадлежности ребёнка;</w:t>
      </w:r>
    </w:p>
    <w:p w:rsidR="008D4713" w:rsidRPr="005F65F7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65F7">
        <w:rPr>
          <w:rFonts w:ascii="Times New Roman" w:hAnsi="Times New Roman" w:cs="Times New Roman"/>
          <w:sz w:val="28"/>
          <w:szCs w:val="28"/>
        </w:rPr>
        <w:t>- сезонным явлениям;</w:t>
      </w:r>
    </w:p>
    <w:p w:rsidR="008D4713" w:rsidRPr="005F65F7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65F7">
        <w:rPr>
          <w:rFonts w:ascii="Times New Roman" w:hAnsi="Times New Roman" w:cs="Times New Roman"/>
          <w:sz w:val="28"/>
          <w:szCs w:val="28"/>
        </w:rPr>
        <w:t>- народной культуре и традициям.</w:t>
      </w:r>
    </w:p>
    <w:p w:rsidR="008D4713" w:rsidRPr="005F65F7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65F7">
        <w:rPr>
          <w:rFonts w:ascii="Times New Roman" w:hAnsi="Times New Roman" w:cs="Times New Roman"/>
          <w:sz w:val="28"/>
          <w:szCs w:val="28"/>
        </w:rPr>
        <w:t>Тематический принцип построения образовательного процесса позволяет ввести региональные и культурные компоненты, учитывать приоритет ДО.</w:t>
      </w:r>
    </w:p>
    <w:p w:rsidR="008D4713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F18A6" w:rsidRDefault="008F18A6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46AF0" w:rsidRDefault="0044335B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4335B">
        <w:rPr>
          <w:rFonts w:ascii="Times New Roman" w:hAnsi="Times New Roman" w:cs="Times New Roman"/>
          <w:b/>
          <w:sz w:val="28"/>
          <w:szCs w:val="28"/>
        </w:rPr>
        <w:lastRenderedPageBreak/>
        <w:t>События образовательной организации.</w:t>
      </w:r>
    </w:p>
    <w:p w:rsidR="00310444" w:rsidRPr="0082045A" w:rsidRDefault="00310444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045A">
        <w:rPr>
          <w:rFonts w:ascii="Times New Roman" w:hAnsi="Times New Roman" w:cs="Times New Roman"/>
          <w:sz w:val="28"/>
          <w:szCs w:val="28"/>
        </w:rPr>
        <w:t>Событие – это форма совместной деятельности ребенка и взрослого, в которой активность взрослого приводит к приобретению ребенком собственного опыта переживания той или иной ценности. Для того чтобы стать значимой, каждая ценность воспитания должна быть понята, раскрыта и принята ребенком совместно с другими людьми</w:t>
      </w:r>
      <w:r>
        <w:rPr>
          <w:rFonts w:ascii="Times New Roman" w:hAnsi="Times New Roman" w:cs="Times New Roman"/>
          <w:sz w:val="28"/>
          <w:szCs w:val="28"/>
        </w:rPr>
        <w:t xml:space="preserve"> в значимой для него общности.  </w:t>
      </w:r>
      <w:r w:rsidRPr="0082045A">
        <w:rPr>
          <w:rFonts w:ascii="Times New Roman" w:hAnsi="Times New Roman" w:cs="Times New Roman"/>
          <w:sz w:val="28"/>
          <w:szCs w:val="28"/>
        </w:rPr>
        <w:t>Этот процесс происходит стихийно, но для того, чтобы вести воспитательную работу, он должен быть направлен взрослым.</w:t>
      </w:r>
    </w:p>
    <w:p w:rsidR="00310444" w:rsidRDefault="00310444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045A">
        <w:rPr>
          <w:rFonts w:ascii="Times New Roman" w:hAnsi="Times New Roman" w:cs="Times New Roman"/>
          <w:sz w:val="28"/>
          <w:szCs w:val="28"/>
        </w:rPr>
        <w:t>Воспитательное событие – это спроектированная взро</w:t>
      </w:r>
      <w:r>
        <w:rPr>
          <w:rFonts w:ascii="Times New Roman" w:hAnsi="Times New Roman" w:cs="Times New Roman"/>
          <w:sz w:val="28"/>
          <w:szCs w:val="28"/>
        </w:rPr>
        <w:t xml:space="preserve">слым образовательная ситуация. </w:t>
      </w:r>
    </w:p>
    <w:p w:rsidR="00310444" w:rsidRPr="0082045A" w:rsidRDefault="00310444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045A">
        <w:rPr>
          <w:rFonts w:ascii="Times New Roman" w:hAnsi="Times New Roman" w:cs="Times New Roman"/>
          <w:sz w:val="28"/>
          <w:szCs w:val="28"/>
        </w:rPr>
        <w:t>В каждом воспитательном событии педагог продумывает смысл реальных и возможных действий детей и смысл своих действий в контексте задач воспитания. Событием может быть не только организованное мероприятие, но и спонтанно возникшая ситуация, и любой режимный момент, традиции утренней встречи детей, индивидуальная беседа, общие дела, совместно реализуемые проекты и пр. Планируемые и подготовленные педагогом воспитательные события проектируются в соответствии с календарным планом воспитательной работы ДО, группы, ситуацией развития конкретного ребенка.</w:t>
      </w:r>
    </w:p>
    <w:p w:rsidR="00310444" w:rsidRPr="0082045A" w:rsidRDefault="00310444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045A">
        <w:rPr>
          <w:rFonts w:ascii="Times New Roman" w:hAnsi="Times New Roman" w:cs="Times New Roman"/>
          <w:sz w:val="28"/>
          <w:szCs w:val="28"/>
        </w:rPr>
        <w:t>Проектирование событий в ДО возможно в следующих формах:</w:t>
      </w:r>
    </w:p>
    <w:p w:rsidR="00310444" w:rsidRPr="0082045A" w:rsidRDefault="00310444" w:rsidP="00C25AB2">
      <w:pPr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045A">
        <w:rPr>
          <w:rFonts w:ascii="Times New Roman" w:hAnsi="Times New Roman" w:cs="Times New Roman"/>
          <w:sz w:val="28"/>
          <w:szCs w:val="28"/>
        </w:rPr>
        <w:t>разработка и реализация значимых событи</w:t>
      </w:r>
      <w:r>
        <w:rPr>
          <w:rFonts w:ascii="Times New Roman" w:hAnsi="Times New Roman" w:cs="Times New Roman"/>
          <w:sz w:val="28"/>
          <w:szCs w:val="28"/>
        </w:rPr>
        <w:t xml:space="preserve">й в ведущих видах деятельности </w:t>
      </w:r>
      <w:r w:rsidRPr="0082045A">
        <w:rPr>
          <w:rFonts w:ascii="Times New Roman" w:hAnsi="Times New Roman" w:cs="Times New Roman"/>
          <w:sz w:val="28"/>
          <w:szCs w:val="28"/>
        </w:rPr>
        <w:t>(детско-взрослый спектакль, построение эксперимента, совместное конструирование, спортивные игры и др.);</w:t>
      </w:r>
    </w:p>
    <w:p w:rsidR="00310444" w:rsidRPr="0082045A" w:rsidRDefault="00310444" w:rsidP="00C25AB2">
      <w:pPr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045A">
        <w:rPr>
          <w:rFonts w:ascii="Times New Roman" w:hAnsi="Times New Roman" w:cs="Times New Roman"/>
          <w:sz w:val="28"/>
          <w:szCs w:val="28"/>
        </w:rPr>
        <w:t>проектирование встреч, общения детей со с</w:t>
      </w:r>
      <w:r w:rsidR="00870DA7">
        <w:rPr>
          <w:rFonts w:ascii="Times New Roman" w:hAnsi="Times New Roman" w:cs="Times New Roman"/>
          <w:sz w:val="28"/>
          <w:szCs w:val="28"/>
        </w:rPr>
        <w:t>таршими, младшими</w:t>
      </w:r>
      <w:r>
        <w:rPr>
          <w:rFonts w:ascii="Times New Roman" w:hAnsi="Times New Roman" w:cs="Times New Roman"/>
          <w:sz w:val="28"/>
          <w:szCs w:val="28"/>
        </w:rPr>
        <w:t xml:space="preserve"> ровес</w:t>
      </w:r>
      <w:r w:rsidR="00870DA7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никами,</w:t>
      </w:r>
      <w:r w:rsidR="00870DA7">
        <w:rPr>
          <w:rFonts w:ascii="Times New Roman" w:hAnsi="Times New Roman" w:cs="Times New Roman"/>
          <w:sz w:val="28"/>
          <w:szCs w:val="28"/>
        </w:rPr>
        <w:t xml:space="preserve"> </w:t>
      </w:r>
      <w:r w:rsidRPr="0082045A">
        <w:rPr>
          <w:rFonts w:ascii="Times New Roman" w:hAnsi="Times New Roman" w:cs="Times New Roman"/>
          <w:sz w:val="28"/>
          <w:szCs w:val="28"/>
        </w:rPr>
        <w:t>с взрослыми, с носителями воспитательно значимых культурных практик (искусство, литература, прикладное творчество и т. д.), профессий, культурных традиций народов России;</w:t>
      </w:r>
    </w:p>
    <w:p w:rsidR="00310444" w:rsidRPr="0082045A" w:rsidRDefault="00310444" w:rsidP="00C25AB2">
      <w:pPr>
        <w:tabs>
          <w:tab w:val="left" w:pos="993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2045A">
        <w:rPr>
          <w:rFonts w:ascii="Times New Roman" w:hAnsi="Times New Roman" w:cs="Times New Roman"/>
          <w:sz w:val="28"/>
          <w:szCs w:val="28"/>
        </w:rPr>
        <w:t xml:space="preserve">создание творческих детско-взрослых проектов (празднование Дня Победы </w:t>
      </w:r>
      <w:r w:rsidRPr="0082045A">
        <w:rPr>
          <w:rFonts w:ascii="Times New Roman" w:hAnsi="Times New Roman" w:cs="Times New Roman"/>
          <w:sz w:val="28"/>
          <w:szCs w:val="28"/>
        </w:rPr>
        <w:br/>
        <w:t>с приглашением ветеранов, «Театр в детском саду» – показ спектакля для детей из соседнего детского сада и т. д.).</w:t>
      </w:r>
    </w:p>
    <w:p w:rsidR="008D4713" w:rsidRDefault="00310444" w:rsidP="00D34FC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2045A">
        <w:rPr>
          <w:rFonts w:ascii="Times New Roman" w:hAnsi="Times New Roman" w:cs="Times New Roman"/>
          <w:sz w:val="28"/>
          <w:szCs w:val="28"/>
        </w:rPr>
        <w:t xml:space="preserve">Проектирование событий позволяет построить целостный годовой цикл методической работы на основе традиционных ценностей российского общества. </w:t>
      </w:r>
    </w:p>
    <w:p w:rsidR="008D4713" w:rsidRDefault="00542BFB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42BFB">
        <w:rPr>
          <w:rFonts w:ascii="Times New Roman" w:hAnsi="Times New Roman" w:cs="Times New Roman"/>
          <w:b/>
          <w:sz w:val="28"/>
          <w:szCs w:val="28"/>
        </w:rPr>
        <w:t>Совместная деятельность в образовательных ситуациях.</w:t>
      </w:r>
    </w:p>
    <w:p w:rsidR="00542BFB" w:rsidRDefault="00542BFB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38" w:name="102079"/>
      <w:bookmarkEnd w:id="538"/>
      <w:r w:rsidRPr="00542BFB">
        <w:rPr>
          <w:color w:val="000000"/>
          <w:sz w:val="28"/>
          <w:szCs w:val="28"/>
        </w:rPr>
        <w:t>К основным видам организации совместной деятельности в образовательных ситуациях в ДО можно отнести</w:t>
      </w:r>
      <w:r w:rsidR="00D34FC6">
        <w:rPr>
          <w:color w:val="000000"/>
          <w:sz w:val="28"/>
          <w:szCs w:val="28"/>
        </w:rPr>
        <w:t xml:space="preserve">: </w:t>
      </w:r>
      <w:bookmarkStart w:id="539" w:name="102080"/>
      <w:bookmarkEnd w:id="539"/>
      <w:r w:rsidRPr="00542BFB">
        <w:rPr>
          <w:color w:val="000000"/>
          <w:sz w:val="28"/>
          <w:szCs w:val="28"/>
        </w:rPr>
        <w:t>ситуативная беседа, рассказ, советы, вопросы;</w:t>
      </w:r>
    </w:p>
    <w:p w:rsidR="00542BFB" w:rsidRPr="00542BFB" w:rsidRDefault="00542BFB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40" w:name="102081"/>
      <w:bookmarkEnd w:id="540"/>
      <w:r w:rsidRPr="00542BFB">
        <w:rPr>
          <w:color w:val="000000"/>
          <w:sz w:val="28"/>
          <w:szCs w:val="28"/>
        </w:rPr>
        <w:t>социальное моделирование, воспитывающая (проблемная) ситуация, составление рассказов из личного опыта;</w:t>
      </w:r>
    </w:p>
    <w:p w:rsidR="00542BFB" w:rsidRPr="00542BFB" w:rsidRDefault="00542BFB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41" w:name="102082"/>
      <w:bookmarkEnd w:id="541"/>
      <w:r w:rsidRPr="00542BFB">
        <w:rPr>
          <w:color w:val="000000"/>
          <w:sz w:val="28"/>
          <w:szCs w:val="28"/>
        </w:rPr>
        <w:t>чтение художественной литературы с последующим обсуждением и выводами, сочинение рассказов, историй, сказок, заучивание и чтение стихов наизусть;</w:t>
      </w:r>
    </w:p>
    <w:p w:rsidR="00542BFB" w:rsidRPr="00542BFB" w:rsidRDefault="00542BFB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42" w:name="102083"/>
      <w:bookmarkEnd w:id="542"/>
      <w:r w:rsidRPr="00542BFB">
        <w:rPr>
          <w:color w:val="000000"/>
          <w:sz w:val="28"/>
          <w:szCs w:val="28"/>
        </w:rPr>
        <w:t>разучивание и исполнение песен, театрализация, драматизация, этюды-инсценировки;</w:t>
      </w:r>
    </w:p>
    <w:p w:rsidR="00542BFB" w:rsidRPr="00542BFB" w:rsidRDefault="00542BFB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43" w:name="102084"/>
      <w:bookmarkEnd w:id="543"/>
      <w:r w:rsidRPr="00542BFB">
        <w:rPr>
          <w:color w:val="000000"/>
          <w:sz w:val="28"/>
          <w:szCs w:val="28"/>
        </w:rPr>
        <w:t>рассматривание и обсуждение картин и книжных иллюстраций, просмотр видеороликов, презентаций, мультфильмов;</w:t>
      </w:r>
    </w:p>
    <w:p w:rsidR="00542BFB" w:rsidRPr="00542BFB" w:rsidRDefault="00542BFB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44" w:name="102085"/>
      <w:bookmarkEnd w:id="544"/>
      <w:r w:rsidRPr="00542BFB">
        <w:rPr>
          <w:color w:val="000000"/>
          <w:sz w:val="28"/>
          <w:szCs w:val="28"/>
        </w:rPr>
        <w:t>организация выставок (книг, репродукций картин, тематических или авторских, детских поделок и тому подобное);</w:t>
      </w:r>
    </w:p>
    <w:p w:rsidR="00542BFB" w:rsidRPr="00542BFB" w:rsidRDefault="00542BFB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45" w:name="102086"/>
      <w:bookmarkEnd w:id="545"/>
      <w:r w:rsidRPr="00542BFB">
        <w:rPr>
          <w:color w:val="000000"/>
          <w:sz w:val="28"/>
          <w:szCs w:val="28"/>
        </w:rPr>
        <w:t>экскурсии (в музей, в общеобразовательную организацию и тому подобное), посещение спектаклей, выставок;</w:t>
      </w:r>
    </w:p>
    <w:p w:rsidR="00542BFB" w:rsidRPr="00542BFB" w:rsidRDefault="00542BFB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46" w:name="102087"/>
      <w:bookmarkEnd w:id="546"/>
      <w:r w:rsidRPr="00542BFB">
        <w:rPr>
          <w:color w:val="000000"/>
          <w:sz w:val="28"/>
          <w:szCs w:val="28"/>
        </w:rPr>
        <w:lastRenderedPageBreak/>
        <w:t>игровые методы (игровая роль, игровая ситуация, игровое действие и другие);</w:t>
      </w:r>
    </w:p>
    <w:p w:rsidR="00542BFB" w:rsidRPr="00542BFB" w:rsidRDefault="00542BFB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47" w:name="102088"/>
      <w:bookmarkEnd w:id="547"/>
      <w:r w:rsidRPr="00542BFB">
        <w:rPr>
          <w:color w:val="000000"/>
          <w:sz w:val="28"/>
          <w:szCs w:val="28"/>
        </w:rPr>
        <w:t>демонстрация собственной нравственной позиции педагогом, личный пример педагога, приучение к вежливому общению, поощрение (одобрение, тактильный контакт, похвала, поощряющий взгляд).</w:t>
      </w:r>
    </w:p>
    <w:p w:rsidR="00542BFB" w:rsidRPr="00BB57D7" w:rsidRDefault="00542BFB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B050"/>
        </w:rPr>
      </w:pPr>
      <w:bookmarkStart w:id="548" w:name="102089"/>
      <w:bookmarkEnd w:id="548"/>
      <w:r w:rsidRPr="00542BFB">
        <w:rPr>
          <w:color w:val="000000"/>
          <w:sz w:val="28"/>
          <w:szCs w:val="28"/>
        </w:rPr>
        <w:t xml:space="preserve">Указанные формы совместной деятельности являются примерными. </w:t>
      </w:r>
    </w:p>
    <w:p w:rsidR="008D4713" w:rsidRDefault="008D4713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725B" w:rsidRPr="00D14D19" w:rsidRDefault="0085725B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2.3.3.6.</w:t>
      </w:r>
      <w:r w:rsidRPr="00D14D19">
        <w:rPr>
          <w:rFonts w:ascii="Times New Roman" w:hAnsi="Times New Roman" w:cs="Times New Roman"/>
          <w:b/>
          <w:sz w:val="28"/>
          <w:szCs w:val="28"/>
        </w:rPr>
        <w:t xml:space="preserve">Организация </w:t>
      </w:r>
      <w:r>
        <w:rPr>
          <w:rFonts w:ascii="Times New Roman" w:hAnsi="Times New Roman" w:cs="Times New Roman"/>
          <w:b/>
          <w:sz w:val="28"/>
          <w:szCs w:val="28"/>
        </w:rPr>
        <w:t xml:space="preserve">развивающей </w:t>
      </w:r>
      <w:r w:rsidRPr="00D14D19">
        <w:rPr>
          <w:rFonts w:ascii="Times New Roman" w:hAnsi="Times New Roman" w:cs="Times New Roman"/>
          <w:b/>
          <w:sz w:val="28"/>
          <w:szCs w:val="28"/>
        </w:rPr>
        <w:t>предметно-пространственной среды</w:t>
      </w:r>
    </w:p>
    <w:p w:rsidR="0085725B" w:rsidRPr="00036635" w:rsidRDefault="0085725B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Развивающая п</w:t>
      </w:r>
      <w:r w:rsidRPr="00036635">
        <w:rPr>
          <w:rFonts w:ascii="Times New Roman" w:hAnsi="Times New Roman" w:cs="Times New Roman"/>
          <w:iCs/>
          <w:sz w:val="28"/>
          <w:szCs w:val="28"/>
        </w:rPr>
        <w:t xml:space="preserve">редметно-пространственная среда (далее – </w:t>
      </w:r>
      <w:r>
        <w:rPr>
          <w:rFonts w:ascii="Times New Roman" w:hAnsi="Times New Roman" w:cs="Times New Roman"/>
          <w:iCs/>
          <w:sz w:val="28"/>
          <w:szCs w:val="28"/>
        </w:rPr>
        <w:t>Р</w:t>
      </w:r>
      <w:r w:rsidRPr="00036635">
        <w:rPr>
          <w:rFonts w:ascii="Times New Roman" w:hAnsi="Times New Roman" w:cs="Times New Roman"/>
          <w:iCs/>
          <w:sz w:val="28"/>
          <w:szCs w:val="28"/>
        </w:rPr>
        <w:t>ППС) отража</w:t>
      </w:r>
      <w:r>
        <w:rPr>
          <w:rFonts w:ascii="Times New Roman" w:hAnsi="Times New Roman" w:cs="Times New Roman"/>
          <w:iCs/>
          <w:sz w:val="28"/>
          <w:szCs w:val="28"/>
        </w:rPr>
        <w:t xml:space="preserve">ет </w:t>
      </w:r>
      <w:r w:rsidRPr="00036635">
        <w:rPr>
          <w:rFonts w:ascii="Times New Roman" w:hAnsi="Times New Roman" w:cs="Times New Roman"/>
          <w:iCs/>
          <w:sz w:val="28"/>
          <w:szCs w:val="28"/>
        </w:rPr>
        <w:t>федеральную, региональную специфику, а также специфику ОО и включа</w:t>
      </w:r>
      <w:r>
        <w:rPr>
          <w:rFonts w:ascii="Times New Roman" w:hAnsi="Times New Roman" w:cs="Times New Roman"/>
          <w:iCs/>
          <w:sz w:val="28"/>
          <w:szCs w:val="28"/>
        </w:rPr>
        <w:t>ет</w:t>
      </w:r>
      <w:r w:rsidRPr="00036635">
        <w:rPr>
          <w:rFonts w:ascii="Times New Roman" w:hAnsi="Times New Roman" w:cs="Times New Roman"/>
          <w:iCs/>
          <w:sz w:val="28"/>
          <w:szCs w:val="28"/>
        </w:rPr>
        <w:t>:</w:t>
      </w:r>
    </w:p>
    <w:p w:rsidR="0085725B" w:rsidRDefault="0085725B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-знаки и символы государства, региона, населенного пункта;</w:t>
      </w:r>
    </w:p>
    <w:p w:rsidR="0085725B" w:rsidRDefault="0085725B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Pr="00E75AF1">
        <w:rPr>
          <w:rFonts w:ascii="Times New Roman" w:hAnsi="Times New Roman" w:cs="Times New Roman"/>
          <w:iCs/>
          <w:sz w:val="28"/>
          <w:szCs w:val="28"/>
        </w:rPr>
        <w:t>компоненты среды, отражающие региональные, этнографические и другие особенности социокультурных условий, в которых находится ДО;</w:t>
      </w:r>
    </w:p>
    <w:p w:rsidR="0085725B" w:rsidRDefault="0085725B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Pr="00E75AF1">
        <w:rPr>
          <w:rFonts w:ascii="Times New Roman" w:hAnsi="Times New Roman" w:cs="Times New Roman"/>
          <w:iCs/>
          <w:sz w:val="28"/>
          <w:szCs w:val="28"/>
        </w:rPr>
        <w:t>компоненты среды, отражающие экологичность, природосообразность и безопасность;</w:t>
      </w:r>
    </w:p>
    <w:p w:rsidR="0085725B" w:rsidRDefault="0085725B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Pr="00E75AF1">
        <w:rPr>
          <w:rFonts w:ascii="Times New Roman" w:hAnsi="Times New Roman" w:cs="Times New Roman"/>
          <w:iCs/>
          <w:sz w:val="28"/>
          <w:szCs w:val="28"/>
        </w:rPr>
        <w:t>компоненты среды, обеспечивающие детям возможность общения, игры и совместной деятельности;</w:t>
      </w:r>
    </w:p>
    <w:p w:rsidR="0085725B" w:rsidRDefault="0085725B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Pr="00E75AF1">
        <w:rPr>
          <w:rFonts w:ascii="Times New Roman" w:hAnsi="Times New Roman" w:cs="Times New Roman"/>
          <w:iCs/>
          <w:sz w:val="28"/>
          <w:szCs w:val="28"/>
        </w:rPr>
        <w:t>компоненты среды, отражающие ценность семьи, людей разных поколений, радость общения с семьей;</w:t>
      </w:r>
    </w:p>
    <w:p w:rsidR="0085725B" w:rsidRDefault="0085725B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Pr="00E75AF1">
        <w:rPr>
          <w:rFonts w:ascii="Times New Roman" w:hAnsi="Times New Roman" w:cs="Times New Roman"/>
          <w:iCs/>
          <w:sz w:val="28"/>
          <w:szCs w:val="28"/>
        </w:rPr>
        <w:t>компоненты среды, обеспечивающие ребенку возможность познавательного развития, экспериментирования, освоения новых технологий, раскрывающие красоту знаний, необходимость научного познания, формирующие научную картину мира;</w:t>
      </w:r>
    </w:p>
    <w:p w:rsidR="0085725B" w:rsidRDefault="0085725B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Pr="00E75AF1">
        <w:rPr>
          <w:rFonts w:ascii="Times New Roman" w:hAnsi="Times New Roman" w:cs="Times New Roman"/>
          <w:iCs/>
          <w:sz w:val="28"/>
          <w:szCs w:val="28"/>
        </w:rPr>
        <w:t>компоненты среды, обеспечивающие ребенку возможность посильного труда, а также отражающие ценности труда в жизни человека и государства;</w:t>
      </w:r>
    </w:p>
    <w:p w:rsidR="0085725B" w:rsidRDefault="0085725B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Pr="00E75AF1">
        <w:rPr>
          <w:rFonts w:ascii="Times New Roman" w:hAnsi="Times New Roman" w:cs="Times New Roman"/>
          <w:iCs/>
          <w:sz w:val="28"/>
          <w:szCs w:val="28"/>
        </w:rPr>
        <w:t>компоненты среды, обеспечивающие ребенку возможности для укрепления здоровья, раскрывающие смысл здорового образа жизни, физической культуры и спорта;</w:t>
      </w:r>
    </w:p>
    <w:p w:rsidR="0085725B" w:rsidRDefault="0085725B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Pr="00E75AF1">
        <w:rPr>
          <w:rFonts w:ascii="Times New Roman" w:hAnsi="Times New Roman" w:cs="Times New Roman"/>
          <w:iCs/>
          <w:sz w:val="28"/>
          <w:szCs w:val="28"/>
        </w:rPr>
        <w:t>компоненты среды, предоставляющие ребенку возможность погружения в культуру России, знакомства с особенностями традиций многонационального российского народа.</w:t>
      </w:r>
    </w:p>
    <w:p w:rsidR="0085725B" w:rsidRDefault="0085725B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Р</w:t>
      </w:r>
      <w:r w:rsidRPr="00036635">
        <w:rPr>
          <w:rFonts w:ascii="Times New Roman" w:hAnsi="Times New Roman" w:cs="Times New Roman"/>
          <w:iCs/>
          <w:sz w:val="28"/>
          <w:szCs w:val="28"/>
        </w:rPr>
        <w:t>ППС отража</w:t>
      </w:r>
      <w:r>
        <w:rPr>
          <w:rFonts w:ascii="Times New Roman" w:hAnsi="Times New Roman" w:cs="Times New Roman"/>
          <w:iCs/>
          <w:sz w:val="28"/>
          <w:szCs w:val="28"/>
        </w:rPr>
        <w:t>ет</w:t>
      </w:r>
      <w:r w:rsidRPr="00036635">
        <w:rPr>
          <w:rFonts w:ascii="Times New Roman" w:hAnsi="Times New Roman" w:cs="Times New Roman"/>
          <w:iCs/>
          <w:sz w:val="28"/>
          <w:szCs w:val="28"/>
        </w:rPr>
        <w:t xml:space="preserve"> ценности, на которых строится программа воспитания, </w:t>
      </w:r>
      <w:r w:rsidRPr="00036635">
        <w:rPr>
          <w:rFonts w:ascii="Times New Roman" w:hAnsi="Times New Roman" w:cs="Times New Roman"/>
          <w:iCs/>
          <w:sz w:val="28"/>
          <w:szCs w:val="28"/>
        </w:rPr>
        <w:br/>
        <w:t>способств</w:t>
      </w:r>
      <w:r>
        <w:rPr>
          <w:rFonts w:ascii="Times New Roman" w:hAnsi="Times New Roman" w:cs="Times New Roman"/>
          <w:iCs/>
          <w:sz w:val="28"/>
          <w:szCs w:val="28"/>
        </w:rPr>
        <w:t>ует</w:t>
      </w:r>
      <w:r w:rsidRPr="00036635">
        <w:rPr>
          <w:rFonts w:ascii="Times New Roman" w:hAnsi="Times New Roman" w:cs="Times New Roman"/>
          <w:iCs/>
          <w:sz w:val="28"/>
          <w:szCs w:val="28"/>
        </w:rPr>
        <w:t xml:space="preserve"> их принятию и раскрытию ребенком.</w:t>
      </w:r>
    </w:p>
    <w:p w:rsidR="0085725B" w:rsidRDefault="0085725B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036635">
        <w:rPr>
          <w:rFonts w:ascii="Times New Roman" w:hAnsi="Times New Roman" w:cs="Times New Roman"/>
          <w:iCs/>
          <w:sz w:val="28"/>
          <w:szCs w:val="28"/>
        </w:rPr>
        <w:t xml:space="preserve">При выборе материалов и игрушек для </w:t>
      </w:r>
      <w:r>
        <w:rPr>
          <w:rFonts w:ascii="Times New Roman" w:hAnsi="Times New Roman" w:cs="Times New Roman"/>
          <w:iCs/>
          <w:sz w:val="28"/>
          <w:szCs w:val="28"/>
        </w:rPr>
        <w:t>Р</w:t>
      </w:r>
      <w:r w:rsidRPr="00036635">
        <w:rPr>
          <w:rFonts w:ascii="Times New Roman" w:hAnsi="Times New Roman" w:cs="Times New Roman"/>
          <w:iCs/>
          <w:sz w:val="28"/>
          <w:szCs w:val="28"/>
        </w:rPr>
        <w:t>ППС ориентирова</w:t>
      </w:r>
      <w:r>
        <w:rPr>
          <w:rFonts w:ascii="Times New Roman" w:hAnsi="Times New Roman" w:cs="Times New Roman"/>
          <w:iCs/>
          <w:sz w:val="28"/>
          <w:szCs w:val="28"/>
        </w:rPr>
        <w:t>лись</w:t>
      </w:r>
      <w:r w:rsidRPr="00036635">
        <w:rPr>
          <w:rFonts w:ascii="Times New Roman" w:hAnsi="Times New Roman" w:cs="Times New Roman"/>
          <w:iCs/>
          <w:sz w:val="28"/>
          <w:szCs w:val="28"/>
        </w:rPr>
        <w:t xml:space="preserve"> на продукцию отечественных и территориальных производителей. Игрушки, материалы и оборудование соответств</w:t>
      </w:r>
      <w:r>
        <w:rPr>
          <w:rFonts w:ascii="Times New Roman" w:hAnsi="Times New Roman" w:cs="Times New Roman"/>
          <w:iCs/>
          <w:sz w:val="28"/>
          <w:szCs w:val="28"/>
        </w:rPr>
        <w:t>уют</w:t>
      </w:r>
      <w:r w:rsidRPr="00036635">
        <w:rPr>
          <w:rFonts w:ascii="Times New Roman" w:hAnsi="Times New Roman" w:cs="Times New Roman"/>
          <w:iCs/>
          <w:sz w:val="28"/>
          <w:szCs w:val="28"/>
        </w:rPr>
        <w:t xml:space="preserve"> возрастным задачам воспитания детей </w:t>
      </w:r>
      <w:r w:rsidR="006F24CE">
        <w:rPr>
          <w:rFonts w:ascii="Times New Roman" w:hAnsi="Times New Roman" w:cs="Times New Roman"/>
          <w:iCs/>
          <w:sz w:val="28"/>
          <w:szCs w:val="28"/>
        </w:rPr>
        <w:t>старшей</w:t>
      </w:r>
      <w:r>
        <w:rPr>
          <w:rFonts w:ascii="Times New Roman" w:hAnsi="Times New Roman" w:cs="Times New Roman"/>
          <w:iCs/>
          <w:sz w:val="28"/>
          <w:szCs w:val="28"/>
        </w:rPr>
        <w:t xml:space="preserve"> группы</w:t>
      </w:r>
      <w:r w:rsidRPr="00036635">
        <w:rPr>
          <w:rFonts w:ascii="Times New Roman" w:hAnsi="Times New Roman" w:cs="Times New Roman"/>
          <w:iCs/>
          <w:sz w:val="28"/>
          <w:szCs w:val="28"/>
        </w:rPr>
        <w:t>.</w:t>
      </w:r>
    </w:p>
    <w:p w:rsidR="003B1C7E" w:rsidRDefault="003B1C7E" w:rsidP="003B1C7E">
      <w:pPr>
        <w:pStyle w:val="pboth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9E132F">
        <w:rPr>
          <w:sz w:val="28"/>
          <w:szCs w:val="28"/>
        </w:rPr>
        <w:t xml:space="preserve">Развивающая предметно-пространственная среда – часть образовательной среды и фактор, мощно обогащающий развитие детей. РППС Организации выступает основой для разнообразной, разносторонне развивающей, содержательной и привлекательной для каждого ребенка деятельности. Развивающая предметно-пространственная среда (далее - РППС) представляет собой единство специально организованного пространства как внешнего (территория Организации), так и внутреннего (групповые, специализированные, административные и иные пространства), материалов, оборудования, электронных образовательных ресурсов и средств обучения и воспитания детей дошкольного возраста, охраны и укрепления их здоровья, материалов для </w:t>
      </w:r>
      <w:r w:rsidRPr="009E132F">
        <w:rPr>
          <w:sz w:val="28"/>
          <w:szCs w:val="28"/>
        </w:rPr>
        <w:lastRenderedPageBreak/>
        <w:t>организации самостоятельной творческой деятельности детей. РППС создает возможности для учета особенностей, возможностей и интересов детей, коррекции недостатков их развития.  В соо</w:t>
      </w:r>
      <w:r>
        <w:rPr>
          <w:sz w:val="28"/>
          <w:szCs w:val="28"/>
        </w:rPr>
        <w:t>тветствии с</w:t>
      </w:r>
      <w:r w:rsidRPr="009E132F">
        <w:rPr>
          <w:sz w:val="28"/>
          <w:szCs w:val="28"/>
        </w:rPr>
        <w:t xml:space="preserve"> ФГОС возможны разные варианты создания РППС при условии учета целей и принципов Программы, возрастной и гендерной специфики для реализации образовательной программы. РППС Организации создается как единое пространство, все компоненты которого, как в помещении, так и вне его, согласуются между собой по содержанию, масштабу, художественному решению. При проектировании РППС Организации учитыва</w:t>
      </w:r>
      <w:r>
        <w:rPr>
          <w:sz w:val="28"/>
          <w:szCs w:val="28"/>
        </w:rPr>
        <w:t>ется</w:t>
      </w:r>
      <w:r w:rsidRPr="009E132F">
        <w:rPr>
          <w:sz w:val="28"/>
          <w:szCs w:val="28"/>
        </w:rPr>
        <w:t xml:space="preserve">: - местные этнопсихологические, социокультурные, культурно-исторические и природноклиматические условия, в которых находится Организация; - возраст, опыт, уровень развития детей и особенностей их деятельности - содержание воспитания и образования; - задачи образовательной программы для </w:t>
      </w:r>
      <w:r>
        <w:rPr>
          <w:sz w:val="28"/>
          <w:szCs w:val="28"/>
        </w:rPr>
        <w:t>данного</w:t>
      </w:r>
      <w:r w:rsidRPr="009E132F">
        <w:rPr>
          <w:sz w:val="28"/>
          <w:szCs w:val="28"/>
        </w:rPr>
        <w:t xml:space="preserve"> возраст</w:t>
      </w:r>
      <w:r>
        <w:rPr>
          <w:sz w:val="28"/>
          <w:szCs w:val="28"/>
        </w:rPr>
        <w:t>а</w:t>
      </w:r>
      <w:r w:rsidRPr="009E132F">
        <w:rPr>
          <w:sz w:val="28"/>
          <w:szCs w:val="28"/>
        </w:rPr>
        <w:t>; - возможности и потребности участников образовательной деятельности (детей и их семей, педагогов и других сотрудников Организации и пр.). С учетом возможности реализации образовательной программы Организации в различных организационных моделях и формах РППС должна соответствовать: требованиям ФГОС; образовательной программе Организации; материально-техническим и медико-социальным</w:t>
      </w:r>
      <w:r>
        <w:rPr>
          <w:sz w:val="28"/>
          <w:szCs w:val="28"/>
        </w:rPr>
        <w:t xml:space="preserve"> условиям пребывания детей в АНО ДО</w:t>
      </w:r>
      <w:r w:rsidRPr="009E132F">
        <w:rPr>
          <w:sz w:val="28"/>
          <w:szCs w:val="28"/>
        </w:rPr>
        <w:t xml:space="preserve">; возрастным особенностям детей; </w:t>
      </w:r>
      <w:r>
        <w:rPr>
          <w:sz w:val="28"/>
          <w:szCs w:val="28"/>
        </w:rPr>
        <w:t xml:space="preserve"> по</w:t>
      </w:r>
    </w:p>
    <w:p w:rsidR="003B1C7E" w:rsidRPr="009E132F" w:rsidRDefault="003B1C7E" w:rsidP="003B1C7E">
      <w:pPr>
        <w:pStyle w:val="pboth"/>
        <w:shd w:val="clear" w:color="auto" w:fill="FFFFFF"/>
        <w:spacing w:before="0" w:beforeAutospacing="0" w:after="0" w:afterAutospacing="0"/>
        <w:ind w:firstLine="567"/>
        <w:jc w:val="both"/>
        <w:rPr>
          <w:b/>
          <w:color w:val="000000"/>
          <w:sz w:val="28"/>
          <w:szCs w:val="28"/>
        </w:rPr>
      </w:pPr>
      <w:r w:rsidRPr="009E132F">
        <w:rPr>
          <w:sz w:val="28"/>
          <w:szCs w:val="28"/>
        </w:rPr>
        <w:t xml:space="preserve">воспитывающему характеру образования детей в Организации; требованиям безопасности и надежности. Определяя наполняемость РППС, следует помнить о целостности образовательного процесса и включать необходимое для реализации содержания каждого из направлений развития и образования детей (согласно ФГОС </w:t>
      </w:r>
      <w:r>
        <w:rPr>
          <w:sz w:val="28"/>
          <w:szCs w:val="28"/>
        </w:rPr>
        <w:t>АНО ДОУ</w:t>
      </w:r>
      <w:r w:rsidRPr="009E132F">
        <w:rPr>
          <w:sz w:val="28"/>
          <w:szCs w:val="28"/>
        </w:rPr>
        <w:t>. РППС Организации обеспечива</w:t>
      </w:r>
      <w:r>
        <w:rPr>
          <w:sz w:val="28"/>
          <w:szCs w:val="28"/>
        </w:rPr>
        <w:t>ет</w:t>
      </w:r>
      <w:r w:rsidRPr="009E132F">
        <w:rPr>
          <w:sz w:val="28"/>
          <w:szCs w:val="28"/>
        </w:rPr>
        <w:t xml:space="preserve"> возможность реализации разных видов индивидуальной и коллективной деятельности: игровой, коммуникативной, познавательно</w:t>
      </w:r>
      <w:r>
        <w:rPr>
          <w:sz w:val="28"/>
          <w:szCs w:val="28"/>
        </w:rPr>
        <w:t>-</w:t>
      </w:r>
      <w:r w:rsidRPr="009E132F">
        <w:rPr>
          <w:sz w:val="28"/>
          <w:szCs w:val="28"/>
        </w:rPr>
        <w:t>исследовательской, двигательной, продуктивной и пр. в соответствии с потребностями каждого возрастного этапа детей, охраны и укрепления их здоровья, возможностями учета особенностей и коррекции недостатков их развития. В соответствии с ФГОС РППС должна быть 1) содержательно-насыщенной; 2) трансформируемой; 3) полифункциональной; 4) доступной; 5) безопасной. Предметно-пространственная среда обеспечива</w:t>
      </w:r>
      <w:r>
        <w:rPr>
          <w:sz w:val="28"/>
          <w:szCs w:val="28"/>
        </w:rPr>
        <w:t>ет</w:t>
      </w:r>
      <w:r w:rsidRPr="009E132F">
        <w:rPr>
          <w:sz w:val="28"/>
          <w:szCs w:val="28"/>
        </w:rPr>
        <w:t xml:space="preserve"> условия для эмоционального благополучия детей и комфортной работы педагогических и учебно</w:t>
      </w:r>
      <w:r>
        <w:rPr>
          <w:sz w:val="28"/>
          <w:szCs w:val="28"/>
        </w:rPr>
        <w:t>-</w:t>
      </w:r>
      <w:r w:rsidRPr="009E132F">
        <w:rPr>
          <w:sz w:val="28"/>
          <w:szCs w:val="28"/>
        </w:rPr>
        <w:t xml:space="preserve">вспомогательных сотрудников. В Организации должны быть созданы условия для информатизации образовательного процесса. Для этого желательно, чтобы в групповых и прочих помещениях Организации имелось оборудование для использования информационно-коммуникационных технологий в образовательном процессе. При наличии возможности может быть обеспечено подключение всех групповых, а также иных помещений Организации к сети Интернет с учетом регламентов безопасного пользования Интернетом и психолого-педагогической экспертизы компьютерных игр. В оснащении РППС могут быть использованы элементы цифровой образовательной среды: интерактивные площадки как - пространство сотрудничества и творческой самореализации ребенка и взрослого (STEАM-лаборатории, мультстудии, роботизированные и технические игрушки и др.) Для детей с ОВЗ в Организации должна иметься специально приспособленная мебель, позволяющая заниматься разными видами деятельности, общаться и играть со сверстниками и, </w:t>
      </w:r>
      <w:r w:rsidRPr="009E132F">
        <w:rPr>
          <w:sz w:val="28"/>
          <w:szCs w:val="28"/>
        </w:rPr>
        <w:lastRenderedPageBreak/>
        <w:t>соответственно, в помещениях Организации должно быть достаточно места для специального оборудования.</w:t>
      </w:r>
    </w:p>
    <w:p w:rsidR="003B1C7E" w:rsidRPr="00036635" w:rsidRDefault="003B1C7E" w:rsidP="00C25A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723ED" w:rsidRDefault="003723ED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2.3.3.7</w:t>
      </w:r>
      <w:r w:rsidR="00316E50">
        <w:rPr>
          <w:rFonts w:ascii="Times New Roman" w:hAnsi="Times New Roman" w:cs="Times New Roman"/>
          <w:b/>
          <w:sz w:val="28"/>
          <w:szCs w:val="28"/>
        </w:rPr>
        <w:t>.</w:t>
      </w:r>
      <w:r w:rsidR="00316E50" w:rsidRPr="00316E50">
        <w:rPr>
          <w:rFonts w:ascii="Times New Roman" w:hAnsi="Times New Roman" w:cs="Times New Roman"/>
          <w:b/>
          <w:sz w:val="28"/>
          <w:szCs w:val="28"/>
        </w:rPr>
        <w:t>Социальное партнерство.</w:t>
      </w:r>
    </w:p>
    <w:p w:rsidR="00316E50" w:rsidRPr="00316E50" w:rsidRDefault="00316E5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16E50">
        <w:rPr>
          <w:color w:val="000000"/>
          <w:sz w:val="28"/>
          <w:szCs w:val="28"/>
        </w:rPr>
        <w:t>Реализация воспитательного потенциала социального партнерства предусматривает</w:t>
      </w:r>
      <w:r>
        <w:rPr>
          <w:color w:val="000000"/>
          <w:sz w:val="28"/>
          <w:szCs w:val="28"/>
        </w:rPr>
        <w:t>:</w:t>
      </w:r>
      <w:bookmarkStart w:id="549" w:name="102105"/>
      <w:bookmarkEnd w:id="549"/>
      <w:r w:rsidR="00870DA7">
        <w:rPr>
          <w:color w:val="000000"/>
          <w:sz w:val="28"/>
          <w:szCs w:val="28"/>
        </w:rPr>
        <w:t xml:space="preserve"> </w:t>
      </w:r>
      <w:r w:rsidRPr="00316E50">
        <w:rPr>
          <w:color w:val="000000"/>
          <w:sz w:val="28"/>
          <w:szCs w:val="28"/>
        </w:rPr>
        <w:t xml:space="preserve">участие представителей </w:t>
      </w:r>
      <w:r w:rsidR="00D34FC6">
        <w:rPr>
          <w:color w:val="000000"/>
          <w:sz w:val="28"/>
          <w:szCs w:val="28"/>
        </w:rPr>
        <w:t xml:space="preserve">и законных представителей </w:t>
      </w:r>
      <w:r w:rsidRPr="00316E50">
        <w:rPr>
          <w:color w:val="000000"/>
          <w:sz w:val="28"/>
          <w:szCs w:val="28"/>
        </w:rPr>
        <w:t>в проведении отдельных мероприятий (дни открытых дверей, государственные и региональные праздники, торжественные мероприятия и тому подобное);</w:t>
      </w:r>
    </w:p>
    <w:p w:rsidR="00316E50" w:rsidRPr="00316E50" w:rsidRDefault="00316E5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50" w:name="102106"/>
      <w:bookmarkStart w:id="551" w:name="102107"/>
      <w:bookmarkStart w:id="552" w:name="102108"/>
      <w:bookmarkEnd w:id="550"/>
      <w:bookmarkEnd w:id="551"/>
      <w:bookmarkEnd w:id="552"/>
      <w:r w:rsidRPr="00316E50">
        <w:rPr>
          <w:color w:val="000000"/>
          <w:sz w:val="28"/>
          <w:szCs w:val="28"/>
        </w:rPr>
        <w:t>реализация различных проектов воспитательной направленности, совместно разрабатываемых детьми, родителями (законным</w:t>
      </w:r>
      <w:r w:rsidR="00CA19AB">
        <w:rPr>
          <w:color w:val="000000"/>
          <w:sz w:val="28"/>
          <w:szCs w:val="28"/>
        </w:rPr>
        <w:t>и представителями) и педагогами.</w:t>
      </w:r>
    </w:p>
    <w:p w:rsidR="00316E50" w:rsidRDefault="00316E50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2CC5" w:rsidRPr="00D14D19" w:rsidRDefault="00B02CC5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 xml:space="preserve">2.3.4. Организационный раздел </w:t>
      </w:r>
    </w:p>
    <w:p w:rsidR="00316E50" w:rsidRDefault="00316E5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316E50">
        <w:rPr>
          <w:b/>
          <w:color w:val="000000"/>
          <w:sz w:val="28"/>
          <w:szCs w:val="28"/>
        </w:rPr>
        <w:t>2.3.4.1. Кадровое обеспечение.</w:t>
      </w:r>
    </w:p>
    <w:p w:rsidR="003B1C7E" w:rsidRDefault="003B1C7E" w:rsidP="003B1C7E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53" w:name="102111"/>
      <w:bookmarkEnd w:id="553"/>
      <w:r w:rsidRPr="0005617D">
        <w:rPr>
          <w:sz w:val="28"/>
          <w:szCs w:val="28"/>
        </w:rPr>
        <w:t xml:space="preserve">В </w:t>
      </w:r>
      <w:r w:rsidR="00EF7D50">
        <w:rPr>
          <w:sz w:val="28"/>
          <w:szCs w:val="28"/>
        </w:rPr>
        <w:t>старшей группе работают</w:t>
      </w:r>
      <w:r>
        <w:rPr>
          <w:sz w:val="28"/>
          <w:szCs w:val="28"/>
        </w:rPr>
        <w:t xml:space="preserve"> педагог</w:t>
      </w:r>
      <w:r w:rsidR="00EF7D50">
        <w:rPr>
          <w:sz w:val="28"/>
          <w:szCs w:val="28"/>
        </w:rPr>
        <w:t>и</w:t>
      </w:r>
      <w:r>
        <w:rPr>
          <w:sz w:val="28"/>
          <w:szCs w:val="28"/>
        </w:rPr>
        <w:t xml:space="preserve">: </w:t>
      </w:r>
      <w:r w:rsidR="00EF7D50">
        <w:rPr>
          <w:sz w:val="28"/>
          <w:szCs w:val="28"/>
        </w:rPr>
        <w:t>Аслан Лилия Рашидовна – общий стаж работы – 14 лет, по специальности -14</w:t>
      </w:r>
      <w:r>
        <w:rPr>
          <w:sz w:val="28"/>
          <w:szCs w:val="28"/>
        </w:rPr>
        <w:t xml:space="preserve"> лет, образовани</w:t>
      </w:r>
      <w:r w:rsidR="00EF7D50">
        <w:rPr>
          <w:sz w:val="28"/>
          <w:szCs w:val="28"/>
        </w:rPr>
        <w:t>е – высшее, категорийность – 1 квалификационная категория; Нестерова Людмила Николаевна- общий стаж работы-18 лет, по специальности-10 лет,образование – высшее, категорийность-СЗД.</w:t>
      </w:r>
    </w:p>
    <w:p w:rsidR="00316E50" w:rsidRDefault="00316E5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bookmarkStart w:id="554" w:name="102112"/>
      <w:bookmarkEnd w:id="554"/>
      <w:r w:rsidRPr="00316E50">
        <w:rPr>
          <w:b/>
          <w:color w:val="000000"/>
          <w:sz w:val="28"/>
          <w:szCs w:val="28"/>
        </w:rPr>
        <w:t>2.3.4.</w:t>
      </w:r>
      <w:r>
        <w:rPr>
          <w:b/>
          <w:color w:val="000000"/>
          <w:sz w:val="28"/>
          <w:szCs w:val="28"/>
        </w:rPr>
        <w:t>2</w:t>
      </w:r>
      <w:r w:rsidRPr="00316E50">
        <w:rPr>
          <w:b/>
          <w:color w:val="000000"/>
          <w:sz w:val="28"/>
          <w:szCs w:val="28"/>
        </w:rPr>
        <w:t>. Нормативно-методическое обеспечение.</w:t>
      </w:r>
    </w:p>
    <w:p w:rsidR="00C95F21" w:rsidRDefault="009E132F" w:rsidP="009E132F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55" w:name="102113"/>
      <w:bookmarkStart w:id="556" w:name="102115"/>
      <w:bookmarkEnd w:id="555"/>
      <w:bookmarkEnd w:id="556"/>
      <w:r w:rsidRPr="009E132F">
        <w:rPr>
          <w:sz w:val="28"/>
          <w:szCs w:val="28"/>
        </w:rPr>
        <w:t>Организация должна создать материально-технические условия, обеспечивающие: 1.Возможность достижения обучающимися планируемых результатов освоения Программы образования; 2.Выполнение Организацией требований санитарно-эпидемиологических правил и нормативов: к условиям размещения организаций, осуществляющих образовательную деятельность; оборудованию и содержанию территории; помещениям, их оборудованию и содержанию; естественному и искусственному освещению помещений; отоплению и вентиляции; водоснабжению и канализации; организации питания; медицинскому обеспечению; 3.Выполнение Организацией требований пожарной безопасности и электробезопасности; 4.Выполнение Организацией требований по охране здоровья обучающихся и охране труда работников Организации; 5.Возможность для беспрепятственного доступа обучающихся</w:t>
      </w:r>
      <w:r>
        <w:rPr>
          <w:sz w:val="28"/>
          <w:szCs w:val="28"/>
        </w:rPr>
        <w:t>.</w:t>
      </w:r>
      <w:r w:rsidRPr="009E132F">
        <w:rPr>
          <w:sz w:val="28"/>
          <w:szCs w:val="28"/>
        </w:rPr>
        <w:t xml:space="preserve"> При создании </w:t>
      </w:r>
    </w:p>
    <w:p w:rsidR="009E132F" w:rsidRDefault="009E132F" w:rsidP="009E132F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9E132F">
        <w:rPr>
          <w:sz w:val="28"/>
          <w:szCs w:val="28"/>
        </w:rPr>
        <w:t>материально-технических условий для детей. Программа оставляет за Организацией право самостоятельного подбора разновидности необходимых средств обучения, оборудования, материалов, исходя из особенностей реализации образовательной программы. В зависимости от возможностей, Организация может создать условия для материально</w:t>
      </w:r>
      <w:r>
        <w:rPr>
          <w:sz w:val="28"/>
          <w:szCs w:val="28"/>
        </w:rPr>
        <w:t>-</w:t>
      </w:r>
      <w:r w:rsidRPr="009E132F">
        <w:rPr>
          <w:sz w:val="28"/>
          <w:szCs w:val="28"/>
        </w:rPr>
        <w:t xml:space="preserve">технического оснащения дополнительных помещений: детских библиотек и видеотек, компьютерно-игровых комплексов, дизайн-студий, и театральных студий, мастерских, мультстудий и кванториумов, игротек, зимних садов, аудиовизуальных и компьютерных комплексов, экологических троп на территории Организации, музеев, тренажерных залов, фитобаров, саун и соляных пещер и др., позволяющих расширить образовательное пространство. </w:t>
      </w:r>
    </w:p>
    <w:p w:rsidR="00316E50" w:rsidRPr="009E132F" w:rsidRDefault="009E132F" w:rsidP="009E132F">
      <w:pPr>
        <w:pStyle w:val="pboth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  <w:r w:rsidRPr="009E132F">
        <w:rPr>
          <w:sz w:val="28"/>
          <w:szCs w:val="28"/>
        </w:rPr>
        <w:t xml:space="preserve">При проведении закупок оборудования и средств обучения и воспитания необходимо руководствоваться нормами законодательства РФ, в том числе в части предоставления приоритета товарам российского происхождения, работам, </w:t>
      </w:r>
      <w:r w:rsidRPr="009E132F">
        <w:rPr>
          <w:sz w:val="28"/>
          <w:szCs w:val="28"/>
        </w:rPr>
        <w:lastRenderedPageBreak/>
        <w:t xml:space="preserve">услугам, выполняемым, оказываемым российскими юридическими лицами. Инфраструктурный лист конкретной </w:t>
      </w:r>
      <w:r>
        <w:rPr>
          <w:sz w:val="28"/>
          <w:szCs w:val="28"/>
        </w:rPr>
        <w:t>АНО ДО</w:t>
      </w:r>
      <w:r w:rsidRPr="009E132F">
        <w:rPr>
          <w:sz w:val="28"/>
          <w:szCs w:val="28"/>
        </w:rPr>
        <w:t xml:space="preserve"> составляется по результатам мониторинга еѐ материально-технической базы: анализа образовательных потребностей обучающихся, кадрового потенциала, реализуемой Программыи других составляющих (с использованием данных цифрового сервиса по эксплуатации инфраструктуры) в целях обновления содержания и повышения качества </w:t>
      </w:r>
      <w:r>
        <w:rPr>
          <w:sz w:val="28"/>
          <w:szCs w:val="28"/>
        </w:rPr>
        <w:t>АНО ДО</w:t>
      </w:r>
      <w:r w:rsidRPr="009E132F">
        <w:rPr>
          <w:sz w:val="28"/>
          <w:szCs w:val="28"/>
        </w:rPr>
        <w:t>.</w:t>
      </w:r>
    </w:p>
    <w:p w:rsidR="00316E50" w:rsidRDefault="00316E5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316E50" w:rsidRPr="003534F2" w:rsidRDefault="006F5D8E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b/>
          <w:sz w:val="28"/>
          <w:szCs w:val="28"/>
        </w:rPr>
        <w:t>2.3.4.3.</w:t>
      </w:r>
      <w:r w:rsidR="00316E50" w:rsidRPr="003534F2">
        <w:rPr>
          <w:b/>
          <w:sz w:val="28"/>
          <w:szCs w:val="28"/>
        </w:rPr>
        <w:t>Требования к условиям работы с особыми категориями детей.</w:t>
      </w:r>
    </w:p>
    <w:p w:rsidR="00316E50" w:rsidRPr="003534F2" w:rsidRDefault="00316E5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57" w:name="102116"/>
      <w:bookmarkEnd w:id="557"/>
    </w:p>
    <w:p w:rsidR="00316E50" w:rsidRPr="003534F2" w:rsidRDefault="00316E5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3534F2">
        <w:rPr>
          <w:sz w:val="28"/>
          <w:szCs w:val="28"/>
        </w:rPr>
        <w:t xml:space="preserve">          По своим основным задачам воспитательная работа в </w:t>
      </w:r>
      <w:r w:rsidR="009E132F">
        <w:rPr>
          <w:sz w:val="28"/>
          <w:szCs w:val="28"/>
        </w:rPr>
        <w:t>АНО ДО</w:t>
      </w:r>
      <w:r w:rsidRPr="003534F2">
        <w:rPr>
          <w:sz w:val="28"/>
          <w:szCs w:val="28"/>
        </w:rPr>
        <w:t xml:space="preserve"> не зависит от наличия у ребенка особых образовательных потребностей.</w:t>
      </w:r>
    </w:p>
    <w:p w:rsidR="00316E50" w:rsidRPr="003534F2" w:rsidRDefault="00316E5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58" w:name="102117"/>
      <w:bookmarkEnd w:id="558"/>
      <w:r w:rsidRPr="003534F2">
        <w:rPr>
          <w:sz w:val="28"/>
          <w:szCs w:val="28"/>
        </w:rPr>
        <w:t xml:space="preserve">В основе процесса воспитания детей в </w:t>
      </w:r>
      <w:r w:rsidR="009E132F">
        <w:rPr>
          <w:sz w:val="28"/>
          <w:szCs w:val="28"/>
        </w:rPr>
        <w:t>АНО ДО</w:t>
      </w:r>
      <w:r w:rsidRPr="003534F2">
        <w:rPr>
          <w:sz w:val="28"/>
          <w:szCs w:val="28"/>
        </w:rPr>
        <w:t xml:space="preserve"> должны лежать традиционные ценности российского общества. </w:t>
      </w:r>
    </w:p>
    <w:p w:rsidR="00035F3E" w:rsidRPr="003534F2" w:rsidRDefault="00035F3E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59" w:name="102119"/>
      <w:bookmarkEnd w:id="559"/>
    </w:p>
    <w:p w:rsidR="00316E50" w:rsidRPr="003534F2" w:rsidRDefault="00316E5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3534F2">
        <w:rPr>
          <w:sz w:val="28"/>
          <w:szCs w:val="28"/>
        </w:rPr>
        <w:t>Программа предполагает создание следующих условий, обеспечивающих достижение целевых ориентиров в работе с особыми категориями детей:</w:t>
      </w:r>
    </w:p>
    <w:p w:rsidR="00316E50" w:rsidRPr="003534F2" w:rsidRDefault="00316E5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60" w:name="102120"/>
      <w:bookmarkEnd w:id="560"/>
      <w:r w:rsidRPr="003534F2">
        <w:rPr>
          <w:sz w:val="28"/>
          <w:szCs w:val="28"/>
        </w:rPr>
        <w:t>1) направленное на формирование личности взаимодействие взрослых с детьми, предполагающее создание таких ситуаций, в которых каждому ребенку с особыми образовательными потребностями предоставляется возможность выбора деятельности, партнера и средств; учитываются особенности деятельности, средств ее реализации, ограниченный объем личного опыта детей особых категорий;</w:t>
      </w:r>
    </w:p>
    <w:p w:rsidR="00316E50" w:rsidRPr="003534F2" w:rsidRDefault="00316E5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61" w:name="102121"/>
      <w:bookmarkEnd w:id="561"/>
      <w:r w:rsidRPr="003534F2">
        <w:rPr>
          <w:sz w:val="28"/>
          <w:szCs w:val="28"/>
        </w:rPr>
        <w:t>2) формирование игры как важнейшего фактора воспитания и развития ребенка с особыми образовательными потребностями, с учетом необходимости развития личности ребенка, создание условий для самоопределения и социализации детей на основе социокультурных, духовно-нравственных ценностей и принятых в российском обществе правил и норм поведения;</w:t>
      </w:r>
    </w:p>
    <w:p w:rsidR="00C95F21" w:rsidRDefault="00316E5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62" w:name="102122"/>
      <w:bookmarkEnd w:id="562"/>
      <w:r w:rsidRPr="003534F2">
        <w:rPr>
          <w:sz w:val="28"/>
          <w:szCs w:val="28"/>
        </w:rPr>
        <w:t xml:space="preserve">3) создание воспитывающей среды, способствующей личностному развитию </w:t>
      </w:r>
    </w:p>
    <w:p w:rsidR="00316E50" w:rsidRPr="003534F2" w:rsidRDefault="00316E5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3534F2">
        <w:rPr>
          <w:sz w:val="28"/>
          <w:szCs w:val="28"/>
        </w:rPr>
        <w:t>особой категории дошкольников, их позитивной социализации, сохранению их индивидуальности, охране и укреплению их здоровья и эмоционального благополучия;</w:t>
      </w:r>
    </w:p>
    <w:p w:rsidR="00316E50" w:rsidRPr="003534F2" w:rsidRDefault="00316E5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63" w:name="102123"/>
      <w:bookmarkEnd w:id="563"/>
      <w:r w:rsidRPr="003534F2">
        <w:rPr>
          <w:sz w:val="28"/>
          <w:szCs w:val="28"/>
        </w:rPr>
        <w:t>4) доступность воспитательных мероприятий, совместных и самостоятельных, подвижных и статичных форм активности с учетом особенностей развития и образовательных потребностей ребенка; речь идет не только о физической доступности, но и об интеллектуальной, когда созданные условия воспитания и применяемые правила должны быть понятны ребенку с особыми образовательными потребностями;</w:t>
      </w:r>
    </w:p>
    <w:p w:rsidR="00316E50" w:rsidRPr="003534F2" w:rsidRDefault="00316E50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64" w:name="102124"/>
      <w:bookmarkEnd w:id="564"/>
      <w:r w:rsidRPr="003534F2">
        <w:rPr>
          <w:sz w:val="28"/>
          <w:szCs w:val="28"/>
        </w:rPr>
        <w:t>5) участие семьи как необходимое условие для полноценного воспитания ребенка дошкольного возраста с особыми образовательными потребностями.</w:t>
      </w:r>
    </w:p>
    <w:p w:rsidR="00316E50" w:rsidRPr="003534F2" w:rsidRDefault="00316E50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3. Организационный раздел Программы:</w:t>
      </w: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3.1. Психолого-педагогические условия реализации Программы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246C73">
        <w:rPr>
          <w:color w:val="000000"/>
          <w:sz w:val="28"/>
          <w:szCs w:val="28"/>
        </w:rPr>
        <w:t xml:space="preserve">Успешная реализация </w:t>
      </w:r>
      <w:r>
        <w:rPr>
          <w:color w:val="000000"/>
          <w:sz w:val="28"/>
          <w:szCs w:val="28"/>
        </w:rPr>
        <w:t>П</w:t>
      </w:r>
      <w:r w:rsidRPr="00246C73">
        <w:rPr>
          <w:color w:val="000000"/>
          <w:sz w:val="28"/>
          <w:szCs w:val="28"/>
        </w:rPr>
        <w:t>рограммы обеспечивается следующими психолого-педагогическими условиями: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65" w:name="102128"/>
      <w:bookmarkEnd w:id="565"/>
      <w:r w:rsidRPr="00246C73">
        <w:rPr>
          <w:color w:val="000000"/>
          <w:sz w:val="28"/>
          <w:szCs w:val="28"/>
        </w:rPr>
        <w:lastRenderedPageBreak/>
        <w:t>1) признание детства как уникального периода в становлении человека, понимание неповторимости личности каждого ребенка, принятие воспитанника таким, какой он есть, со всеми его индивидуальными проявлениями; проявление уважения к развивающейся личности, как высшей ценности, поддержка уверенности в собственных возможностях и способностях у каждого воспитанника;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66" w:name="102129"/>
      <w:bookmarkEnd w:id="566"/>
      <w:r w:rsidRPr="00246C73">
        <w:rPr>
          <w:color w:val="000000"/>
          <w:sz w:val="28"/>
          <w:szCs w:val="28"/>
        </w:rPr>
        <w:t>2) решение образовательных задач с использованием как новых форм организации процесса образования (проектная деятельность, образовательная ситуация, образовательное событие, обогащенные игры детей в центрах активности, проблемно-обучающие ситуации в рамках интеграции образовательных областей и другое), так и традиционных (фронтальные, подгрупповые, индивидуальные занятий. При этом занятие рассматривается как дело, занимательное и интересное детям, развивающее их; деятельность, направленная на освоение детьми одной или нескольких образовательных областей, или их интеграцию с использованием разнообразных педагогически обоснованных форм и методов работы, выбор которых осуществляется педагогом;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67" w:name="102130"/>
      <w:bookmarkEnd w:id="567"/>
      <w:r w:rsidRPr="00246C73">
        <w:rPr>
          <w:color w:val="000000"/>
          <w:sz w:val="28"/>
          <w:szCs w:val="28"/>
        </w:rPr>
        <w:t>3) обеспечение преемственности содержания и форм организации образовательного процесса в ДО, в том числе дошкольного и начального общего уровней образования (опора на опыт детей, накопленный на предыдущих этапах развития, изменение форм и методов образовательной работы, ориентация на стратегический приоритет непрерывного образования - формирование умения учиться);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68" w:name="102131"/>
      <w:bookmarkEnd w:id="568"/>
      <w:r w:rsidRPr="00246C73">
        <w:rPr>
          <w:color w:val="000000"/>
          <w:sz w:val="28"/>
          <w:szCs w:val="28"/>
        </w:rPr>
        <w:t>4) учет специфики возрастного и индивидуального психофизического развития обучающихся (использование форм и методов, соответствующих возрастным особенностям детей; видов деятельности, специфических для каждого возрастного периода, социальной ситуации развития);</w:t>
      </w:r>
    </w:p>
    <w:p w:rsidR="00C95F21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69" w:name="102132"/>
      <w:bookmarkEnd w:id="569"/>
      <w:r w:rsidRPr="00246C73">
        <w:rPr>
          <w:color w:val="000000"/>
          <w:sz w:val="28"/>
          <w:szCs w:val="28"/>
        </w:rPr>
        <w:t>5) создание развивающей и эмоционально комфортной для ребенка образовательной среды, способствующей эмоционально-ценностному, социально-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246C73">
        <w:rPr>
          <w:color w:val="000000"/>
          <w:sz w:val="28"/>
          <w:szCs w:val="28"/>
        </w:rPr>
        <w:t>личностному, познавательному, эстетическому развитию ребенка и сохранению его индивидуальности, в которой ребенок реализует право на свободу выбора деятельности, партнера, средств и прочее;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70" w:name="102133"/>
      <w:bookmarkEnd w:id="570"/>
      <w:r w:rsidRPr="00246C73">
        <w:rPr>
          <w:color w:val="000000"/>
          <w:sz w:val="28"/>
          <w:szCs w:val="28"/>
        </w:rPr>
        <w:t>6) построение образовательной деятельности на основе взаимодействия взрослых с детьми, ориентированного на интересы и возможности каждого ребенка и учитывающего социальную ситуацию его развития;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71" w:name="102134"/>
      <w:bookmarkEnd w:id="571"/>
      <w:r w:rsidRPr="00246C73">
        <w:rPr>
          <w:color w:val="000000"/>
          <w:sz w:val="28"/>
          <w:szCs w:val="28"/>
        </w:rPr>
        <w:t>7) индивидуализация образования (в том числе поддержка ребенка, построение его образовательной траектории) и оптимизация работы с группой детей, основанные на результатах педагогической диагностики (мониторинга);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72" w:name="102135"/>
      <w:bookmarkEnd w:id="572"/>
      <w:r w:rsidRPr="00246C73">
        <w:rPr>
          <w:color w:val="000000"/>
          <w:sz w:val="28"/>
          <w:szCs w:val="28"/>
        </w:rPr>
        <w:t>8) оказание ранней коррекционной помощи детям с ООП, в том числе с ОВЗ на основе специальных психолого-педагогических подходов, методов, способов общения и условий, способствующих получению ДО, социальному развитию этих детей, в том числе посредством организации инклюзивного образования;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73" w:name="102136"/>
      <w:bookmarkEnd w:id="573"/>
      <w:r w:rsidRPr="00246C73">
        <w:rPr>
          <w:color w:val="000000"/>
          <w:sz w:val="28"/>
          <w:szCs w:val="28"/>
        </w:rPr>
        <w:t>9) совершенствование образовательной работы на основе результатов выявления запросов родительского и профессионального сообщества;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74" w:name="102137"/>
      <w:bookmarkEnd w:id="574"/>
      <w:r w:rsidRPr="00246C73">
        <w:rPr>
          <w:color w:val="000000"/>
          <w:sz w:val="28"/>
          <w:szCs w:val="28"/>
        </w:rPr>
        <w:t>10) психологическая, педагогическая и методическая помощь и поддержка, консультирование родителей (законных представителей) в вопросах обучения, воспитания и развитии детей, охраны и укрепления их здоровья;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75" w:name="102138"/>
      <w:bookmarkEnd w:id="575"/>
      <w:r w:rsidRPr="00246C73">
        <w:rPr>
          <w:color w:val="000000"/>
          <w:sz w:val="28"/>
          <w:szCs w:val="28"/>
        </w:rPr>
        <w:lastRenderedPageBreak/>
        <w:t>11) вовлечение родителей (законных представителей) в процесс реализации образовательной программы и построение отношений сотрудничества в соответствии с образовательными потребностями и возможностями семьи обучающихся;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76" w:name="102139"/>
      <w:bookmarkEnd w:id="576"/>
      <w:r w:rsidRPr="00246C73">
        <w:rPr>
          <w:color w:val="000000"/>
          <w:sz w:val="28"/>
          <w:szCs w:val="28"/>
        </w:rPr>
        <w:t>12) формирование и развитие профессиональной компетентности педагогов, психолого-педагогического просвещения родителей (законных представителей) обучающихся;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77" w:name="102140"/>
      <w:bookmarkEnd w:id="577"/>
      <w:r w:rsidRPr="00246C73">
        <w:rPr>
          <w:color w:val="000000"/>
          <w:sz w:val="28"/>
          <w:szCs w:val="28"/>
        </w:rPr>
        <w:t>13) непрерывное психолого-педагогическое сопровождение участников образовательных отношений в процессе реализации Федеральной программы в ДО, обеспечение вариативности его содержания, направлений и форм, согласно запросам родительского и профессионального сообществ;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78" w:name="102141"/>
      <w:bookmarkEnd w:id="578"/>
      <w:r w:rsidRPr="00246C73">
        <w:rPr>
          <w:color w:val="000000"/>
          <w:sz w:val="28"/>
          <w:szCs w:val="28"/>
        </w:rPr>
        <w:t>14) взаимодействие с различными социальными институтами (сферы образования, культуры, физкультуры и спорта, другими социально-воспитательными субъектами открытой образовательной системы), использование форм и методов взаимодействия, востребованных современной педагогической практикой и семьей, участие всех сторон взаимодействия в совместной социально значимой деятельности;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79" w:name="102142"/>
      <w:bookmarkEnd w:id="579"/>
      <w:r w:rsidRPr="00246C73">
        <w:rPr>
          <w:color w:val="000000"/>
          <w:sz w:val="28"/>
          <w:szCs w:val="28"/>
        </w:rPr>
        <w:t>15) использование широких возможностей социальной среды, социума как дополнительного средства развития личности, совершенствования процесса ее социализации;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80" w:name="102143"/>
      <w:bookmarkEnd w:id="580"/>
      <w:r w:rsidRPr="00246C73">
        <w:rPr>
          <w:color w:val="000000"/>
          <w:sz w:val="28"/>
          <w:szCs w:val="28"/>
        </w:rPr>
        <w:t xml:space="preserve">16) предоставление информации о </w:t>
      </w:r>
      <w:r w:rsidR="00FF2FE9">
        <w:rPr>
          <w:color w:val="000000"/>
          <w:sz w:val="28"/>
          <w:szCs w:val="28"/>
        </w:rPr>
        <w:t>ООП ДО</w:t>
      </w:r>
      <w:r w:rsidR="00014D02">
        <w:rPr>
          <w:color w:val="000000"/>
          <w:sz w:val="28"/>
          <w:szCs w:val="28"/>
        </w:rPr>
        <w:t xml:space="preserve"> </w:t>
      </w:r>
      <w:r w:rsidRPr="00246C73">
        <w:rPr>
          <w:color w:val="000000"/>
          <w:sz w:val="28"/>
          <w:szCs w:val="28"/>
        </w:rPr>
        <w:t>семье, заинтересованным лицам, вовлеченным в образовательную деятельность, а также широкой общественности;</w:t>
      </w:r>
    </w:p>
    <w:p w:rsid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81" w:name="102144"/>
      <w:bookmarkEnd w:id="581"/>
      <w:r w:rsidRPr="00246C73">
        <w:rPr>
          <w:color w:val="000000"/>
          <w:sz w:val="28"/>
          <w:szCs w:val="28"/>
        </w:rPr>
        <w:t>17) обеспечение возможностей для обсуждения программы, поиска, использования материалов, обеспечивающих ее реализацию, в том числе в информационной среде.</w:t>
      </w:r>
    </w:p>
    <w:p w:rsidR="00C95F21" w:rsidRDefault="00C95F2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A4071" w:rsidRDefault="00246C73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3.2.</w:t>
      </w:r>
      <w:r w:rsidRPr="00246C73">
        <w:rPr>
          <w:rFonts w:ascii="Times New Roman" w:hAnsi="Times New Roman" w:cs="Times New Roman"/>
          <w:b/>
          <w:sz w:val="28"/>
          <w:szCs w:val="28"/>
        </w:rPr>
        <w:t xml:space="preserve">Особенности организации </w:t>
      </w:r>
      <w:r>
        <w:rPr>
          <w:rFonts w:ascii="Times New Roman" w:hAnsi="Times New Roman" w:cs="Times New Roman"/>
          <w:b/>
          <w:sz w:val="28"/>
          <w:szCs w:val="28"/>
        </w:rPr>
        <w:t>РППС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246C73">
        <w:rPr>
          <w:color w:val="000000"/>
          <w:sz w:val="28"/>
          <w:szCs w:val="28"/>
        </w:rPr>
        <w:t>РППС рассматривается как часть образовательной среды и фактор, обог</w:t>
      </w:r>
      <w:r w:rsidR="00331843">
        <w:rPr>
          <w:color w:val="000000"/>
          <w:sz w:val="28"/>
          <w:szCs w:val="28"/>
        </w:rPr>
        <w:t xml:space="preserve">ащающий развитие детей. РППС </w:t>
      </w:r>
      <w:r w:rsidR="00331843">
        <w:rPr>
          <w:sz w:val="28"/>
          <w:szCs w:val="28"/>
        </w:rPr>
        <w:t>АНО ДО</w:t>
      </w:r>
      <w:r w:rsidRPr="00246C73">
        <w:rPr>
          <w:color w:val="000000"/>
          <w:sz w:val="28"/>
          <w:szCs w:val="28"/>
        </w:rPr>
        <w:t xml:space="preserve"> выступает основой для разнообразной, разносторонне развивающей, содержательной и привлекательной для каждого ребенка деятельности.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82" w:name="102147"/>
      <w:bookmarkEnd w:id="582"/>
      <w:r w:rsidRPr="00246C73">
        <w:rPr>
          <w:color w:val="000000"/>
          <w:sz w:val="28"/>
          <w:szCs w:val="28"/>
        </w:rPr>
        <w:t xml:space="preserve"> РППС включает организованное пространство (территория ДО, группов</w:t>
      </w:r>
      <w:r>
        <w:rPr>
          <w:color w:val="000000"/>
          <w:sz w:val="28"/>
          <w:szCs w:val="28"/>
        </w:rPr>
        <w:t>ую</w:t>
      </w:r>
      <w:r w:rsidRPr="00246C73">
        <w:rPr>
          <w:color w:val="000000"/>
          <w:sz w:val="28"/>
          <w:szCs w:val="28"/>
        </w:rPr>
        <w:t xml:space="preserve"> комнат</w:t>
      </w:r>
      <w:r>
        <w:rPr>
          <w:color w:val="000000"/>
          <w:sz w:val="28"/>
          <w:szCs w:val="28"/>
        </w:rPr>
        <w:t>у</w:t>
      </w:r>
      <w:r w:rsidRPr="00246C73">
        <w:rPr>
          <w:color w:val="000000"/>
          <w:sz w:val="28"/>
          <w:szCs w:val="28"/>
        </w:rPr>
        <w:t>, специализированные, административные и иные помещения), материалы, оборудование, электронные образовательные ресурсы и средства обучения и воспитания, охраны и укрепления здоровья детей, материалы для организации самостоятельной творческой деятельности детей. РППС создает возможности для учета особенностей, возможностей и интересов детей, коррекции недостатков их развития.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83" w:name="102148"/>
      <w:bookmarkEnd w:id="583"/>
      <w:r w:rsidRPr="00246C73">
        <w:rPr>
          <w:color w:val="000000"/>
          <w:sz w:val="28"/>
          <w:szCs w:val="28"/>
        </w:rPr>
        <w:t>При проектировании РППС учит</w:t>
      </w:r>
      <w:r>
        <w:rPr>
          <w:color w:val="000000"/>
          <w:sz w:val="28"/>
          <w:szCs w:val="28"/>
        </w:rPr>
        <w:t>аны</w:t>
      </w:r>
      <w:r w:rsidRPr="00246C73">
        <w:rPr>
          <w:color w:val="000000"/>
          <w:sz w:val="28"/>
          <w:szCs w:val="28"/>
        </w:rPr>
        <w:t>: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84" w:name="102151"/>
      <w:bookmarkEnd w:id="584"/>
      <w:r w:rsidRPr="00246C73">
        <w:rPr>
          <w:color w:val="000000"/>
          <w:sz w:val="28"/>
          <w:szCs w:val="28"/>
        </w:rPr>
        <w:t xml:space="preserve">местные этнопсихологические, социокультурные, культурно-исторические и природно-климатические условия, в которых находится </w:t>
      </w:r>
      <w:r w:rsidR="00331843">
        <w:rPr>
          <w:sz w:val="28"/>
          <w:szCs w:val="28"/>
        </w:rPr>
        <w:t>АНО ДО</w:t>
      </w:r>
      <w:r w:rsidRPr="00246C73">
        <w:rPr>
          <w:color w:val="000000"/>
          <w:sz w:val="28"/>
          <w:szCs w:val="28"/>
        </w:rPr>
        <w:t>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85" w:name="102152"/>
      <w:bookmarkEnd w:id="585"/>
      <w:r w:rsidRPr="00246C73">
        <w:rPr>
          <w:color w:val="000000"/>
          <w:sz w:val="28"/>
          <w:szCs w:val="28"/>
        </w:rPr>
        <w:t>возраст, уровень развития детей и особенности их деятельности, содержание образования;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86" w:name="102153"/>
      <w:bookmarkEnd w:id="586"/>
      <w:r w:rsidRPr="00246C73">
        <w:rPr>
          <w:color w:val="000000"/>
          <w:sz w:val="28"/>
          <w:szCs w:val="28"/>
        </w:rPr>
        <w:t xml:space="preserve">задачи образовательной программы для </w:t>
      </w:r>
      <w:r>
        <w:rPr>
          <w:color w:val="000000"/>
          <w:sz w:val="28"/>
          <w:szCs w:val="28"/>
        </w:rPr>
        <w:t>детей подготовительной к школе</w:t>
      </w:r>
      <w:r w:rsidRPr="00246C73">
        <w:rPr>
          <w:color w:val="000000"/>
          <w:sz w:val="28"/>
          <w:szCs w:val="28"/>
        </w:rPr>
        <w:t xml:space="preserve"> групп</w:t>
      </w:r>
      <w:r>
        <w:rPr>
          <w:color w:val="000000"/>
          <w:sz w:val="28"/>
          <w:szCs w:val="28"/>
        </w:rPr>
        <w:t>е</w:t>
      </w:r>
      <w:r w:rsidRPr="00246C73">
        <w:rPr>
          <w:color w:val="000000"/>
          <w:sz w:val="28"/>
          <w:szCs w:val="28"/>
        </w:rPr>
        <w:t>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87" w:name="102154"/>
      <w:bookmarkEnd w:id="587"/>
      <w:r w:rsidRPr="00246C73">
        <w:rPr>
          <w:color w:val="000000"/>
          <w:sz w:val="28"/>
          <w:szCs w:val="28"/>
        </w:rPr>
        <w:lastRenderedPageBreak/>
        <w:t xml:space="preserve">возможности и потребности участников образовательной деятельности (детей и их семей, педагогов и других сотрудников </w:t>
      </w:r>
      <w:r w:rsidR="00331843">
        <w:rPr>
          <w:sz w:val="28"/>
          <w:szCs w:val="28"/>
        </w:rPr>
        <w:t>АНО ДО</w:t>
      </w:r>
      <w:r w:rsidRPr="00246C73">
        <w:rPr>
          <w:color w:val="000000"/>
          <w:sz w:val="28"/>
          <w:szCs w:val="28"/>
        </w:rPr>
        <w:t>, участников сетевого взаимодействия и других участников образовательной деятельности).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88" w:name="102155"/>
      <w:bookmarkEnd w:id="588"/>
      <w:r w:rsidRPr="00246C73">
        <w:rPr>
          <w:color w:val="000000"/>
          <w:sz w:val="28"/>
          <w:szCs w:val="28"/>
        </w:rPr>
        <w:t>РППС соответств</w:t>
      </w:r>
      <w:r>
        <w:rPr>
          <w:color w:val="000000"/>
          <w:sz w:val="28"/>
          <w:szCs w:val="28"/>
        </w:rPr>
        <w:t>ует</w:t>
      </w:r>
      <w:r w:rsidRPr="00246C73">
        <w:rPr>
          <w:color w:val="000000"/>
          <w:sz w:val="28"/>
          <w:szCs w:val="28"/>
        </w:rPr>
        <w:t>: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89" w:name="102156"/>
      <w:bookmarkEnd w:id="589"/>
      <w:r w:rsidRPr="00246C73">
        <w:rPr>
          <w:color w:val="000000"/>
          <w:sz w:val="28"/>
          <w:szCs w:val="28"/>
        </w:rPr>
        <w:t>требованиям </w:t>
      </w:r>
      <w:r>
        <w:rPr>
          <w:color w:val="000000"/>
          <w:sz w:val="28"/>
          <w:szCs w:val="28"/>
        </w:rPr>
        <w:t>ФГОС ДО</w:t>
      </w:r>
      <w:r w:rsidRPr="00246C73">
        <w:rPr>
          <w:color w:val="000000"/>
          <w:sz w:val="28"/>
          <w:szCs w:val="28"/>
        </w:rPr>
        <w:t>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90" w:name="102157"/>
      <w:bookmarkEnd w:id="590"/>
      <w:r w:rsidRPr="00246C73">
        <w:rPr>
          <w:color w:val="000000"/>
          <w:sz w:val="28"/>
          <w:szCs w:val="28"/>
        </w:rPr>
        <w:t xml:space="preserve">образовательной программе </w:t>
      </w:r>
      <w:r w:rsidR="00331843">
        <w:rPr>
          <w:sz w:val="28"/>
          <w:szCs w:val="28"/>
        </w:rPr>
        <w:t>АНО ДО</w:t>
      </w:r>
      <w:r w:rsidRPr="00246C73">
        <w:rPr>
          <w:color w:val="000000"/>
          <w:sz w:val="28"/>
          <w:szCs w:val="28"/>
        </w:rPr>
        <w:t>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91" w:name="102158"/>
      <w:bookmarkEnd w:id="591"/>
      <w:r w:rsidRPr="00246C73">
        <w:rPr>
          <w:color w:val="000000"/>
          <w:sz w:val="28"/>
          <w:szCs w:val="28"/>
        </w:rPr>
        <w:t>материально-техническим и медико-социальным условиям пребывания детей в ДО;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92" w:name="102159"/>
      <w:bookmarkEnd w:id="592"/>
      <w:r w:rsidRPr="00246C73">
        <w:rPr>
          <w:color w:val="000000"/>
          <w:sz w:val="28"/>
          <w:szCs w:val="28"/>
        </w:rPr>
        <w:t>возрастным особенностям детей;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93" w:name="102160"/>
      <w:bookmarkEnd w:id="593"/>
      <w:r w:rsidRPr="00246C73">
        <w:rPr>
          <w:color w:val="000000"/>
          <w:sz w:val="28"/>
          <w:szCs w:val="28"/>
        </w:rPr>
        <w:t xml:space="preserve">воспитывающему характеру обучения детей в </w:t>
      </w:r>
      <w:r w:rsidR="00331843">
        <w:rPr>
          <w:sz w:val="28"/>
          <w:szCs w:val="28"/>
        </w:rPr>
        <w:t>АНО ДО</w:t>
      </w:r>
      <w:r w:rsidRPr="00246C73">
        <w:rPr>
          <w:color w:val="000000"/>
          <w:sz w:val="28"/>
          <w:szCs w:val="28"/>
        </w:rPr>
        <w:t>;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94" w:name="102161"/>
      <w:bookmarkEnd w:id="594"/>
      <w:r w:rsidRPr="00246C73">
        <w:rPr>
          <w:color w:val="000000"/>
          <w:sz w:val="28"/>
          <w:szCs w:val="28"/>
        </w:rPr>
        <w:t>требованиям безопасности и надежности.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95" w:name="102162"/>
      <w:bookmarkEnd w:id="595"/>
      <w:r w:rsidRPr="00246C73">
        <w:rPr>
          <w:color w:val="000000"/>
          <w:sz w:val="28"/>
          <w:szCs w:val="28"/>
        </w:rPr>
        <w:t>РППС обеспечива</w:t>
      </w:r>
      <w:r>
        <w:rPr>
          <w:color w:val="000000"/>
          <w:sz w:val="28"/>
          <w:szCs w:val="28"/>
        </w:rPr>
        <w:t>ет</w:t>
      </w:r>
      <w:r w:rsidRPr="00246C73">
        <w:rPr>
          <w:color w:val="000000"/>
          <w:sz w:val="28"/>
          <w:szCs w:val="28"/>
        </w:rPr>
        <w:t xml:space="preserve"> возможность реализации разных видов индивидуальной и коллективной деятельности: игровой, коммуникативной, познавательно-исследовательской, двигательной, продуктивной и прочее, в соответствии с потребностями детей, охраны и укрепления их здоровья, возможностями учета особенностей и коррекции недостатков их развития.</w:t>
      </w:r>
    </w:p>
    <w:p w:rsidR="00246C73" w:rsidRP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596" w:name="102164"/>
      <w:bookmarkEnd w:id="596"/>
      <w:r w:rsidRPr="00246C73">
        <w:rPr>
          <w:color w:val="000000"/>
          <w:sz w:val="28"/>
          <w:szCs w:val="28"/>
        </w:rPr>
        <w:t>РППС обеспечива</w:t>
      </w:r>
      <w:r>
        <w:rPr>
          <w:color w:val="000000"/>
          <w:sz w:val="28"/>
          <w:szCs w:val="28"/>
        </w:rPr>
        <w:t>ет</w:t>
      </w:r>
      <w:r w:rsidRPr="00246C73">
        <w:rPr>
          <w:color w:val="000000"/>
          <w:sz w:val="28"/>
          <w:szCs w:val="28"/>
        </w:rPr>
        <w:t xml:space="preserve"> условия для эмоционального благополучия детей и комфортной работы педагогических и учебно-вспомогательных сотрудников.</w:t>
      </w:r>
    </w:p>
    <w:p w:rsidR="00246C73" w:rsidRPr="00233016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97" w:name="102166"/>
      <w:bookmarkEnd w:id="597"/>
      <w:r w:rsidRPr="00233016">
        <w:rPr>
          <w:sz w:val="28"/>
          <w:szCs w:val="28"/>
        </w:rPr>
        <w:t xml:space="preserve">В </w:t>
      </w:r>
      <w:r w:rsidR="00495F3F" w:rsidRPr="00233016">
        <w:rPr>
          <w:sz w:val="28"/>
          <w:szCs w:val="28"/>
        </w:rPr>
        <w:t>группе</w:t>
      </w:r>
      <w:r w:rsidRPr="00233016">
        <w:rPr>
          <w:sz w:val="28"/>
          <w:szCs w:val="28"/>
        </w:rPr>
        <w:t xml:space="preserve"> созданы условия для информатизации образовательного процесса. </w:t>
      </w:r>
      <w:r w:rsidR="00495F3F" w:rsidRPr="00233016">
        <w:rPr>
          <w:sz w:val="28"/>
          <w:szCs w:val="28"/>
        </w:rPr>
        <w:t>И</w:t>
      </w:r>
      <w:r w:rsidRPr="00233016">
        <w:rPr>
          <w:sz w:val="28"/>
          <w:szCs w:val="28"/>
        </w:rPr>
        <w:t>ме</w:t>
      </w:r>
      <w:r w:rsidR="00495F3F" w:rsidRPr="00233016">
        <w:rPr>
          <w:sz w:val="28"/>
          <w:szCs w:val="28"/>
        </w:rPr>
        <w:t>ется</w:t>
      </w:r>
      <w:r w:rsidRPr="00233016">
        <w:rPr>
          <w:sz w:val="28"/>
          <w:szCs w:val="28"/>
        </w:rPr>
        <w:t xml:space="preserve"> оборудование для использования информационно-коммуникационных технологий в образовательном процессе. </w:t>
      </w:r>
      <w:r w:rsidR="00495F3F" w:rsidRPr="00233016">
        <w:rPr>
          <w:sz w:val="28"/>
          <w:szCs w:val="28"/>
        </w:rPr>
        <w:t>О</w:t>
      </w:r>
      <w:r w:rsidRPr="00233016">
        <w:rPr>
          <w:sz w:val="28"/>
          <w:szCs w:val="28"/>
        </w:rPr>
        <w:t>беспечено подключение к сети Интернет с учетом регламентов безопасного пользования сетью Интернет и психолого-педагогической экспертизы компьютерных игр.</w:t>
      </w:r>
    </w:p>
    <w:p w:rsidR="00246C73" w:rsidRDefault="00246C73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598" w:name="102167"/>
      <w:bookmarkStart w:id="599" w:name="102168"/>
      <w:bookmarkEnd w:id="598"/>
      <w:bookmarkEnd w:id="599"/>
      <w:r w:rsidRPr="00233016">
        <w:rPr>
          <w:sz w:val="28"/>
          <w:szCs w:val="28"/>
        </w:rPr>
        <w:t>Для детей с ОВЗ должна име</w:t>
      </w:r>
      <w:r w:rsidR="00331843">
        <w:rPr>
          <w:sz w:val="28"/>
          <w:szCs w:val="28"/>
        </w:rPr>
        <w:t>е</w:t>
      </w:r>
      <w:r w:rsidR="00495F3F" w:rsidRPr="00233016">
        <w:rPr>
          <w:sz w:val="28"/>
          <w:szCs w:val="28"/>
        </w:rPr>
        <w:t>т</w:t>
      </w:r>
      <w:r w:rsidRPr="00233016">
        <w:rPr>
          <w:sz w:val="28"/>
          <w:szCs w:val="28"/>
        </w:rPr>
        <w:t>ся специально приспособленная мебель, позволяющая заниматься разными видами деятельности, общаться и играть со сверстниками.</w:t>
      </w:r>
    </w:p>
    <w:p w:rsidR="00174900" w:rsidRPr="00C95F21" w:rsidRDefault="00D00260" w:rsidP="00C95F21">
      <w:pPr>
        <w:pStyle w:val="pboth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>3.3.</w:t>
      </w:r>
      <w:r w:rsidRPr="00D00260">
        <w:rPr>
          <w:b/>
          <w:sz w:val="28"/>
          <w:szCs w:val="28"/>
        </w:rPr>
        <w:t>Материально-техническое обеспечение программы, обеспеченность методическими материалами и средствами обучения и воспитания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73359">
        <w:rPr>
          <w:color w:val="000000"/>
          <w:sz w:val="28"/>
          <w:szCs w:val="28"/>
        </w:rPr>
        <w:t xml:space="preserve">В </w:t>
      </w:r>
      <w:r>
        <w:rPr>
          <w:color w:val="000000"/>
          <w:sz w:val="28"/>
          <w:szCs w:val="28"/>
        </w:rPr>
        <w:t>группе</w:t>
      </w:r>
      <w:r w:rsidRPr="00D73359">
        <w:rPr>
          <w:color w:val="000000"/>
          <w:sz w:val="28"/>
          <w:szCs w:val="28"/>
        </w:rPr>
        <w:t xml:space="preserve"> созданы материально-технические условия, обеспечивающие: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00" w:name="102171"/>
      <w:bookmarkEnd w:id="600"/>
      <w:r w:rsidRPr="00D73359">
        <w:rPr>
          <w:color w:val="000000"/>
          <w:sz w:val="28"/>
          <w:szCs w:val="28"/>
        </w:rPr>
        <w:t xml:space="preserve">1) возможность достижения обучающимися планируемых результатов освоения </w:t>
      </w:r>
      <w:r>
        <w:rPr>
          <w:color w:val="000000"/>
          <w:sz w:val="28"/>
          <w:szCs w:val="28"/>
        </w:rPr>
        <w:t>П</w:t>
      </w:r>
      <w:r w:rsidRPr="00D73359">
        <w:rPr>
          <w:color w:val="000000"/>
          <w:sz w:val="28"/>
          <w:szCs w:val="28"/>
        </w:rPr>
        <w:t>рограммы;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01" w:name="102172"/>
      <w:bookmarkEnd w:id="601"/>
      <w:r w:rsidRPr="00D73359">
        <w:rPr>
          <w:color w:val="000000"/>
          <w:sz w:val="28"/>
          <w:szCs w:val="28"/>
        </w:rPr>
        <w:t>2) выполнение требований санитарно-эпидемиологических правил и гигиенических нормативов: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02" w:name="102173"/>
      <w:bookmarkEnd w:id="602"/>
      <w:r w:rsidRPr="00D73359">
        <w:rPr>
          <w:color w:val="000000"/>
          <w:sz w:val="28"/>
          <w:szCs w:val="28"/>
        </w:rPr>
        <w:t>к условиям размещения, осуществляющих образовательную деятельность;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03" w:name="102174"/>
      <w:bookmarkEnd w:id="603"/>
      <w:r w:rsidRPr="00D73359">
        <w:rPr>
          <w:color w:val="000000"/>
          <w:sz w:val="28"/>
          <w:szCs w:val="28"/>
        </w:rPr>
        <w:t>оборудованию и содержанию территории;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04" w:name="102175"/>
      <w:bookmarkEnd w:id="604"/>
      <w:r w:rsidRPr="00D73359">
        <w:rPr>
          <w:color w:val="000000"/>
          <w:sz w:val="28"/>
          <w:szCs w:val="28"/>
        </w:rPr>
        <w:t>помещениям, их оборудованию и содержанию;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05" w:name="102176"/>
      <w:bookmarkEnd w:id="605"/>
      <w:r w:rsidRPr="00D73359">
        <w:rPr>
          <w:color w:val="000000"/>
          <w:sz w:val="28"/>
          <w:szCs w:val="28"/>
        </w:rPr>
        <w:t>естественному и искусственному освещению помещений;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06" w:name="102177"/>
      <w:bookmarkEnd w:id="606"/>
      <w:r w:rsidRPr="00D73359">
        <w:rPr>
          <w:color w:val="000000"/>
          <w:sz w:val="28"/>
          <w:szCs w:val="28"/>
        </w:rPr>
        <w:t>отоплению и вентиляции;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07" w:name="102178"/>
      <w:bookmarkEnd w:id="607"/>
      <w:r w:rsidRPr="00D73359">
        <w:rPr>
          <w:color w:val="000000"/>
          <w:sz w:val="28"/>
          <w:szCs w:val="28"/>
        </w:rPr>
        <w:t>водоснабжению и канализации;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08" w:name="102179"/>
      <w:bookmarkEnd w:id="608"/>
      <w:r w:rsidRPr="00D73359">
        <w:rPr>
          <w:color w:val="000000"/>
          <w:sz w:val="28"/>
          <w:szCs w:val="28"/>
        </w:rPr>
        <w:t>организации питания;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09" w:name="102180"/>
      <w:bookmarkEnd w:id="609"/>
      <w:r w:rsidRPr="00D73359">
        <w:rPr>
          <w:color w:val="000000"/>
          <w:sz w:val="28"/>
          <w:szCs w:val="28"/>
        </w:rPr>
        <w:t>медицинскому обеспечению;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10" w:name="102181"/>
      <w:bookmarkStart w:id="611" w:name="102182"/>
      <w:bookmarkEnd w:id="610"/>
      <w:bookmarkEnd w:id="611"/>
      <w:r w:rsidRPr="00D73359">
        <w:rPr>
          <w:color w:val="000000"/>
          <w:sz w:val="28"/>
          <w:szCs w:val="28"/>
        </w:rPr>
        <w:t>организации режима дня;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12" w:name="102183"/>
      <w:bookmarkEnd w:id="612"/>
      <w:r w:rsidRPr="00D73359">
        <w:rPr>
          <w:color w:val="000000"/>
          <w:sz w:val="28"/>
          <w:szCs w:val="28"/>
        </w:rPr>
        <w:t>организации физического воспитания;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13" w:name="102184"/>
      <w:bookmarkEnd w:id="613"/>
      <w:r w:rsidRPr="00D73359">
        <w:rPr>
          <w:color w:val="000000"/>
          <w:sz w:val="28"/>
          <w:szCs w:val="28"/>
        </w:rPr>
        <w:t>личной гигиене персонала</w:t>
      </w:r>
      <w:r>
        <w:rPr>
          <w:color w:val="000000"/>
          <w:sz w:val="28"/>
          <w:szCs w:val="28"/>
        </w:rPr>
        <w:t>.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14" w:name="102185"/>
      <w:bookmarkEnd w:id="614"/>
      <w:r w:rsidRPr="00D73359">
        <w:rPr>
          <w:color w:val="000000"/>
          <w:sz w:val="28"/>
          <w:szCs w:val="28"/>
        </w:rPr>
        <w:t>3) выполнение требований пожарной безопасности и электробезопасности;</w:t>
      </w:r>
    </w:p>
    <w:p w:rsidR="00D73359" w:rsidRPr="00D73359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15" w:name="102186"/>
      <w:bookmarkEnd w:id="615"/>
      <w:r w:rsidRPr="00D73359">
        <w:rPr>
          <w:color w:val="000000"/>
          <w:sz w:val="28"/>
          <w:szCs w:val="28"/>
        </w:rPr>
        <w:lastRenderedPageBreak/>
        <w:t>4) выполнение требований по охране здоровья обучающихся и охране труда работников ДО;</w:t>
      </w:r>
    </w:p>
    <w:p w:rsidR="00D73359" w:rsidRPr="00892071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  <w:bookmarkStart w:id="616" w:name="102187"/>
      <w:bookmarkEnd w:id="616"/>
      <w:r w:rsidRPr="00D73359">
        <w:rPr>
          <w:color w:val="000000"/>
          <w:sz w:val="28"/>
          <w:szCs w:val="28"/>
        </w:rPr>
        <w:t xml:space="preserve">5) </w:t>
      </w:r>
      <w:r w:rsidRPr="00F604D7">
        <w:rPr>
          <w:sz w:val="28"/>
          <w:szCs w:val="28"/>
        </w:rPr>
        <w:t>возможность для беспрепятственного доступа обучающихся с ОВЗ, в том числе детей-инвалидов к объектам инфраструктуры ДО.</w:t>
      </w:r>
    </w:p>
    <w:p w:rsidR="00D73359" w:rsidRPr="00F604D7" w:rsidRDefault="00D73359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bookmarkStart w:id="617" w:name="102188"/>
      <w:bookmarkStart w:id="618" w:name="102189"/>
      <w:bookmarkEnd w:id="617"/>
      <w:bookmarkEnd w:id="618"/>
      <w:r>
        <w:rPr>
          <w:color w:val="000000"/>
          <w:sz w:val="28"/>
          <w:szCs w:val="28"/>
        </w:rPr>
        <w:t xml:space="preserve">         Группа</w:t>
      </w:r>
      <w:r w:rsidRPr="00D73359">
        <w:rPr>
          <w:color w:val="000000"/>
          <w:sz w:val="28"/>
          <w:szCs w:val="28"/>
        </w:rPr>
        <w:t xml:space="preserve"> оснащена полным набором оборудования для различных видов детской деятельности в помещении и на участке, игровыми и физкультурными площадками, озелененной территорией.</w:t>
      </w:r>
      <w:r w:rsidR="00870DA7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И</w:t>
      </w:r>
      <w:r w:rsidRPr="00D73359">
        <w:rPr>
          <w:color w:val="000000"/>
          <w:sz w:val="28"/>
          <w:szCs w:val="28"/>
        </w:rPr>
        <w:t>ме</w:t>
      </w:r>
      <w:r>
        <w:rPr>
          <w:color w:val="000000"/>
          <w:sz w:val="28"/>
          <w:szCs w:val="28"/>
        </w:rPr>
        <w:t>ется</w:t>
      </w:r>
      <w:r w:rsidRPr="00D73359">
        <w:rPr>
          <w:color w:val="000000"/>
          <w:sz w:val="28"/>
          <w:szCs w:val="28"/>
        </w:rPr>
        <w:t xml:space="preserve"> необходимое оснащение и оборудование для всех видов воспитательной и образовательной деятельности </w:t>
      </w:r>
      <w:r w:rsidRPr="00F604D7">
        <w:rPr>
          <w:color w:val="000000"/>
          <w:sz w:val="28"/>
          <w:szCs w:val="28"/>
        </w:rPr>
        <w:t xml:space="preserve">обучающихся </w:t>
      </w:r>
      <w:r w:rsidRPr="00F604D7">
        <w:rPr>
          <w:sz w:val="28"/>
          <w:szCs w:val="28"/>
        </w:rPr>
        <w:t>(в том числе детей с ОВЗ и детей-инвалидов)</w:t>
      </w:r>
    </w:p>
    <w:p w:rsidR="001B286A" w:rsidRPr="00F604D7" w:rsidRDefault="001B286A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B286A" w:rsidRPr="00F604D7" w:rsidRDefault="00C158F4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</w:t>
      </w:r>
      <w:r w:rsidR="001B286A" w:rsidRPr="00F604D7">
        <w:rPr>
          <w:rFonts w:ascii="Times New Roman" w:hAnsi="Times New Roman" w:cs="Times New Roman"/>
          <w:b/>
          <w:sz w:val="28"/>
          <w:szCs w:val="28"/>
        </w:rPr>
        <w:t>еречень литературы и пособий к Программе</w:t>
      </w:r>
    </w:p>
    <w:p w:rsidR="001B286A" w:rsidRPr="001B286A" w:rsidRDefault="001B286A" w:rsidP="00C25AB2">
      <w:pPr>
        <w:spacing w:after="0" w:line="240" w:lineRule="auto"/>
        <w:rPr>
          <w:rFonts w:ascii="Times New Roman" w:hAnsi="Times New Roman" w:cs="Times New Roman"/>
          <w:color w:val="00B050"/>
          <w:sz w:val="28"/>
          <w:szCs w:val="28"/>
        </w:rPr>
      </w:pPr>
    </w:p>
    <w:p w:rsidR="003F2F0D" w:rsidRPr="002E7CA1" w:rsidRDefault="003F2F0D" w:rsidP="003F2F0D">
      <w:pPr>
        <w:rPr>
          <w:rFonts w:ascii="Times New Roman" w:hAnsi="Times New Roman" w:cs="Times New Roman"/>
          <w:sz w:val="28"/>
          <w:szCs w:val="28"/>
        </w:rPr>
      </w:pPr>
      <w:r w:rsidRPr="002E7CA1">
        <w:rPr>
          <w:rFonts w:ascii="Times New Roman" w:hAnsi="Times New Roman" w:cs="Times New Roman"/>
          <w:sz w:val="28"/>
          <w:szCs w:val="28"/>
        </w:rPr>
        <w:t>1. ФЕДЕРАЛЬНАЯ ОБРАЗОВАТЕЛЬНАЯ ПРОГРАММА ДОШКОЛЬНОГО ОБРАЗОВАНИЯ, 2022г.</w:t>
      </w:r>
    </w:p>
    <w:p w:rsidR="003F2F0D" w:rsidRPr="002E7CA1" w:rsidRDefault="003F2F0D" w:rsidP="003F2F0D">
      <w:pPr>
        <w:rPr>
          <w:rFonts w:ascii="Times New Roman" w:hAnsi="Times New Roman" w:cs="Times New Roman"/>
          <w:sz w:val="28"/>
          <w:szCs w:val="28"/>
        </w:rPr>
      </w:pPr>
      <w:r w:rsidRPr="002E7CA1">
        <w:rPr>
          <w:rFonts w:ascii="Times New Roman" w:hAnsi="Times New Roman" w:cs="Times New Roman"/>
          <w:sz w:val="28"/>
          <w:szCs w:val="28"/>
        </w:rPr>
        <w:t>2. Инновационная программа дошкольного образования «ОТ РОЖДЕНИЯ ДО ШКОЛЫ» Издание шестое (инновационное), дополненное и переработанное. Под редакцией Н.Е. Вераксы, Т.С. Комаровой, Э.М. Дорофеевой. МОЗАИКА-СИНТЕЗ МОСКВА, 2020г-339с</w:t>
      </w:r>
    </w:p>
    <w:p w:rsidR="00C95F21" w:rsidRDefault="002E7CA1" w:rsidP="002E7CA1">
      <w:pPr>
        <w:rPr>
          <w:rFonts w:ascii="Times New Roman" w:hAnsi="Times New Roman" w:cs="Times New Roman"/>
          <w:sz w:val="28"/>
          <w:szCs w:val="28"/>
        </w:rPr>
      </w:pPr>
      <w:r w:rsidRPr="002E7CA1">
        <w:rPr>
          <w:rFonts w:ascii="Times New Roman" w:hAnsi="Times New Roman" w:cs="Times New Roman"/>
          <w:sz w:val="28"/>
          <w:szCs w:val="28"/>
        </w:rPr>
        <w:t>3.Нищева Н. В., Кириллова Ю. А.  Парциальная программа: Патриотическое и духовно-нравственное воспитание детей старшего дошкольного возраста (с 5 до 7 лет) в соответствии с ФОП. «Я ЛЮБЛЮ Р</w:t>
      </w:r>
      <w:r w:rsidR="00C95F21">
        <w:rPr>
          <w:rFonts w:ascii="Times New Roman" w:hAnsi="Times New Roman" w:cs="Times New Roman"/>
          <w:sz w:val="28"/>
          <w:szCs w:val="28"/>
        </w:rPr>
        <w:t xml:space="preserve">ОССИЮ!  Санкт-Петербург ДЕТСТВО </w:t>
      </w:r>
      <w:r w:rsidRPr="002E7CA1">
        <w:rPr>
          <w:rFonts w:ascii="Times New Roman" w:hAnsi="Times New Roman" w:cs="Times New Roman"/>
          <w:sz w:val="28"/>
          <w:szCs w:val="28"/>
        </w:rPr>
        <w:t>ПРЕСС 202</w:t>
      </w:r>
      <w:r w:rsidR="00C95F21">
        <w:rPr>
          <w:rFonts w:ascii="Times New Roman" w:hAnsi="Times New Roman" w:cs="Times New Roman"/>
          <w:sz w:val="28"/>
          <w:szCs w:val="28"/>
        </w:rPr>
        <w:t xml:space="preserve">2             </w:t>
      </w:r>
    </w:p>
    <w:p w:rsidR="002E7CA1" w:rsidRPr="002E7CA1" w:rsidRDefault="002E7CA1" w:rsidP="002E7CA1">
      <w:pPr>
        <w:rPr>
          <w:rFonts w:ascii="Times New Roman" w:hAnsi="Times New Roman" w:cs="Times New Roman"/>
          <w:sz w:val="28"/>
          <w:szCs w:val="28"/>
        </w:rPr>
      </w:pPr>
      <w:r w:rsidRPr="002E7CA1">
        <w:rPr>
          <w:rFonts w:ascii="Times New Roman" w:hAnsi="Times New Roman" w:cs="Times New Roman"/>
          <w:sz w:val="28"/>
          <w:szCs w:val="28"/>
        </w:rPr>
        <w:t>4.Петерсон Л.Г., Парциальная рабочая программа по «Формированию элементарных математических представления у дошкольников» (старшая группа) на 2021-2025 учебный год.</w:t>
      </w:r>
      <w:r w:rsidRPr="002E7CA1">
        <w:rPr>
          <w:rFonts w:ascii="Times New Roman" w:hAnsi="Times New Roman" w:cs="Times New Roman"/>
          <w:color w:val="333333"/>
          <w:sz w:val="28"/>
          <w:szCs w:val="28"/>
        </w:rPr>
        <w:t xml:space="preserve"> (Петерсон Л.Г., Кочемасова Е.Е. Игралочка — ступенька к школе: рабочая тетрадь. Математика для детей 5–6 лет. — М.: БИНОМ. Лаборатория знаний, 2018.)</w:t>
      </w:r>
    </w:p>
    <w:p w:rsidR="002E7CA1" w:rsidRPr="002E7CA1" w:rsidRDefault="002E7CA1" w:rsidP="002E7CA1">
      <w:pPr>
        <w:spacing w:after="0" w:line="240" w:lineRule="auto"/>
        <w:jc w:val="both"/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</w:pPr>
      <w:r w:rsidRPr="002E7C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5.Кислова Т.Р., Бунеев Е.В. </w:t>
      </w:r>
      <w:r w:rsidRPr="002E7CA1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>Парциальная программа по развитию речи для старшей группы « По дороге к азбуке» (Пособие для дошкольников ч-3 (5-6 лет)Б</w:t>
      </w:r>
      <w:r w:rsidR="00FF2FE9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>у</w:t>
      </w:r>
      <w:r w:rsidRPr="002E7CA1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>неева Е.В., Бунеев Р.Н. М: Баласс,2017 )</w:t>
      </w:r>
    </w:p>
    <w:p w:rsidR="002E7CA1" w:rsidRPr="002E7CA1" w:rsidRDefault="002E7CA1" w:rsidP="002E7CA1">
      <w:pPr>
        <w:spacing w:after="0" w:line="240" w:lineRule="auto"/>
        <w:jc w:val="both"/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</w:pPr>
      <w:r w:rsidRPr="002E7CA1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>6.</w:t>
      </w:r>
      <w:r w:rsidRPr="002E7CA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Лыкова И.А. Парциальная программа художественно-эстетического развития детей 5-6 лет «Цветные ладошки»</w:t>
      </w:r>
      <w:r w:rsidRPr="002E7CA1">
        <w:rPr>
          <w:rStyle w:val="ac"/>
          <w:rFonts w:ascii="Times New Roman" w:hAnsi="Times New Roman" w:cs="Times New Roman"/>
          <w:b w:val="0"/>
          <w:color w:val="333333"/>
          <w:sz w:val="28"/>
          <w:szCs w:val="28"/>
        </w:rPr>
        <w:t>ИД «Цветной мир», 16-ое издание, 2019г.</w:t>
      </w:r>
    </w:p>
    <w:p w:rsidR="002E7CA1" w:rsidRPr="002E7CA1" w:rsidRDefault="002E7CA1" w:rsidP="002E7CA1">
      <w:pPr>
        <w:pStyle w:val="c803"/>
        <w:shd w:val="clear" w:color="auto" w:fill="FFFFFF"/>
        <w:spacing w:before="0" w:beforeAutospacing="0" w:after="0" w:afterAutospacing="0"/>
        <w:jc w:val="both"/>
        <w:rPr>
          <w:rStyle w:val="c80"/>
          <w:bCs/>
          <w:color w:val="000000"/>
          <w:sz w:val="28"/>
          <w:szCs w:val="28"/>
        </w:rPr>
      </w:pPr>
      <w:r w:rsidRPr="002E7CA1">
        <w:rPr>
          <w:rStyle w:val="ac"/>
          <w:b w:val="0"/>
          <w:color w:val="333333"/>
          <w:sz w:val="28"/>
          <w:szCs w:val="28"/>
        </w:rPr>
        <w:t>7.</w:t>
      </w:r>
      <w:r w:rsidRPr="002E7CA1">
        <w:rPr>
          <w:rStyle w:val="c80"/>
          <w:bCs/>
          <w:color w:val="000000"/>
          <w:sz w:val="28"/>
          <w:szCs w:val="28"/>
        </w:rPr>
        <w:t>Гербова В. В. Парциальная программа по развитию речи в детском саду: Старшая группа. — М.: МОЗАИКА-СИНТЕЗ, 2016</w:t>
      </w:r>
      <w:r>
        <w:rPr>
          <w:rStyle w:val="c570"/>
          <w:bCs/>
          <w:color w:val="000000"/>
          <w:sz w:val="28"/>
          <w:szCs w:val="28"/>
        </w:rPr>
        <w:t>.</w:t>
      </w:r>
    </w:p>
    <w:p w:rsidR="001B286A" w:rsidRPr="001B286A" w:rsidRDefault="001B286A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B286A" w:rsidRPr="001B286A" w:rsidRDefault="001B286A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B286A">
        <w:rPr>
          <w:rFonts w:ascii="Times New Roman" w:hAnsi="Times New Roman" w:cs="Times New Roman"/>
          <w:b/>
          <w:sz w:val="28"/>
          <w:szCs w:val="28"/>
        </w:rPr>
        <w:t>Перечень программ, технологий и пособий по освоению образовательной области «Социально-коммуникативное развитие»</w:t>
      </w:r>
    </w:p>
    <w:p w:rsidR="001B286A" w:rsidRPr="001B286A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B286A" w:rsidRPr="001B286A" w:rsidRDefault="00BA3891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1B286A" w:rsidRPr="001B286A">
        <w:rPr>
          <w:rFonts w:ascii="Times New Roman" w:hAnsi="Times New Roman" w:cs="Times New Roman"/>
          <w:sz w:val="28"/>
          <w:szCs w:val="28"/>
        </w:rPr>
        <w:t xml:space="preserve">Губанова Н.Ф. Развитие игровой деятельности. Для занятий с детьми </w:t>
      </w:r>
      <w:r w:rsidR="00F3145D">
        <w:rPr>
          <w:rFonts w:ascii="Times New Roman" w:hAnsi="Times New Roman" w:cs="Times New Roman"/>
          <w:sz w:val="28"/>
          <w:szCs w:val="28"/>
        </w:rPr>
        <w:t>5</w:t>
      </w:r>
      <w:r w:rsidR="001B286A" w:rsidRPr="001B286A">
        <w:rPr>
          <w:rFonts w:ascii="Times New Roman" w:hAnsi="Times New Roman" w:cs="Times New Roman"/>
          <w:sz w:val="28"/>
          <w:szCs w:val="28"/>
        </w:rPr>
        <w:t>-</w:t>
      </w:r>
      <w:r w:rsidR="00F3145D">
        <w:rPr>
          <w:rFonts w:ascii="Times New Roman" w:hAnsi="Times New Roman" w:cs="Times New Roman"/>
          <w:sz w:val="28"/>
          <w:szCs w:val="28"/>
        </w:rPr>
        <w:t>6</w:t>
      </w:r>
      <w:r w:rsidR="001B286A" w:rsidRPr="001B286A">
        <w:rPr>
          <w:rFonts w:ascii="Times New Roman" w:hAnsi="Times New Roman" w:cs="Times New Roman"/>
          <w:sz w:val="28"/>
          <w:szCs w:val="28"/>
        </w:rPr>
        <w:t xml:space="preserve"> лет - М.: Мозаика-Синтез, 2014 г.</w:t>
      </w:r>
    </w:p>
    <w:p w:rsidR="001B286A" w:rsidRPr="001B286A" w:rsidRDefault="00BA3891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2. </w:t>
      </w:r>
      <w:r w:rsidR="001B286A" w:rsidRPr="001B286A">
        <w:rPr>
          <w:rFonts w:ascii="Times New Roman" w:hAnsi="Times New Roman" w:cs="Times New Roman"/>
          <w:sz w:val="28"/>
          <w:szCs w:val="28"/>
        </w:rPr>
        <w:t xml:space="preserve">Л. В. Коломийченко, Г. И. Чугаева, Л. И. Югова. Дорогою добра. Занятия для детей </w:t>
      </w:r>
      <w:r w:rsidR="00F3145D">
        <w:rPr>
          <w:rFonts w:ascii="Times New Roman" w:hAnsi="Times New Roman" w:cs="Times New Roman"/>
          <w:sz w:val="28"/>
          <w:szCs w:val="28"/>
        </w:rPr>
        <w:t>5</w:t>
      </w:r>
      <w:r w:rsidR="001B286A" w:rsidRPr="001B286A">
        <w:rPr>
          <w:rFonts w:ascii="Times New Roman" w:hAnsi="Times New Roman" w:cs="Times New Roman"/>
          <w:sz w:val="28"/>
          <w:szCs w:val="28"/>
        </w:rPr>
        <w:t>-</w:t>
      </w:r>
      <w:r w:rsidR="00F3145D">
        <w:rPr>
          <w:rFonts w:ascii="Times New Roman" w:hAnsi="Times New Roman" w:cs="Times New Roman"/>
          <w:sz w:val="28"/>
          <w:szCs w:val="28"/>
        </w:rPr>
        <w:t>6</w:t>
      </w:r>
      <w:r w:rsidR="001B286A" w:rsidRPr="001B286A">
        <w:rPr>
          <w:rFonts w:ascii="Times New Roman" w:hAnsi="Times New Roman" w:cs="Times New Roman"/>
          <w:sz w:val="28"/>
          <w:szCs w:val="28"/>
        </w:rPr>
        <w:t xml:space="preserve"> лет по социально-коммуникативному развитию –Издательство ТЦ Сфера, 2015 г.</w:t>
      </w:r>
    </w:p>
    <w:p w:rsidR="001B286A" w:rsidRPr="001B286A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B286A">
        <w:rPr>
          <w:rFonts w:ascii="Times New Roman" w:hAnsi="Times New Roman" w:cs="Times New Roman"/>
          <w:sz w:val="28"/>
          <w:szCs w:val="28"/>
        </w:rPr>
        <w:t>Наглядно-дидактические пособия</w:t>
      </w:r>
    </w:p>
    <w:p w:rsidR="001B286A" w:rsidRPr="001B286A" w:rsidRDefault="00BA3891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1B286A" w:rsidRPr="001B286A">
        <w:rPr>
          <w:rFonts w:ascii="Times New Roman" w:hAnsi="Times New Roman" w:cs="Times New Roman"/>
          <w:sz w:val="28"/>
          <w:szCs w:val="28"/>
        </w:rPr>
        <w:t>Серия «Мир в картинках»: «Государственные символы России»; «День Победы».</w:t>
      </w:r>
    </w:p>
    <w:p w:rsidR="001B286A" w:rsidRPr="001B286A" w:rsidRDefault="00BA3891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1B286A" w:rsidRPr="001B286A">
        <w:rPr>
          <w:rFonts w:ascii="Times New Roman" w:hAnsi="Times New Roman" w:cs="Times New Roman"/>
          <w:sz w:val="28"/>
          <w:szCs w:val="28"/>
        </w:rPr>
        <w:t>Серия «Рассказы по картинкам»: «Великая Отечественная война в произведениях художников»; «Защитники Отечества».</w:t>
      </w:r>
    </w:p>
    <w:p w:rsidR="001B286A" w:rsidRDefault="00BA3891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1B286A" w:rsidRPr="001B286A">
        <w:rPr>
          <w:rFonts w:ascii="Times New Roman" w:hAnsi="Times New Roman" w:cs="Times New Roman"/>
          <w:sz w:val="28"/>
          <w:szCs w:val="28"/>
        </w:rPr>
        <w:t>Серия «Расскажите детям о...»: «Расскажите детям о достопримечательностях Москвы»; «Расскажите детям о Московском Кремле»; «Расскажите детям об Отечественной войне 1812 года».</w:t>
      </w:r>
    </w:p>
    <w:p w:rsidR="00D87E9F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6.Шорыгина Т.А. </w:t>
      </w:r>
      <w:r w:rsidR="00D87E9F">
        <w:rPr>
          <w:rFonts w:ascii="Times New Roman" w:hAnsi="Times New Roman" w:cs="Times New Roman"/>
          <w:sz w:val="28"/>
          <w:szCs w:val="28"/>
        </w:rPr>
        <w:t>Безопасные сказки. Беседа с детьми о безопасном поведении дома и на улице.-М.: ТЦ С</w:t>
      </w:r>
      <w:r w:rsidR="001F19A4">
        <w:rPr>
          <w:rFonts w:ascii="Times New Roman" w:hAnsi="Times New Roman" w:cs="Times New Roman"/>
          <w:sz w:val="28"/>
          <w:szCs w:val="28"/>
        </w:rPr>
        <w:t>фера, 2014.-128с. (сказки- подсказки).</w:t>
      </w:r>
    </w:p>
    <w:p w:rsidR="001F19A4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="001F19A4">
        <w:rPr>
          <w:rFonts w:ascii="Times New Roman" w:hAnsi="Times New Roman" w:cs="Times New Roman"/>
          <w:sz w:val="28"/>
          <w:szCs w:val="28"/>
        </w:rPr>
        <w:t>Хромцова Т. Г. Воспитание безопасного поведения дошкольников на улице: Учебное пособие- М.: Центр педагогического образования, 2007.-80с.</w:t>
      </w:r>
    </w:p>
    <w:p w:rsidR="001F19A4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</w:t>
      </w:r>
      <w:r w:rsidR="001F19A4">
        <w:rPr>
          <w:rFonts w:ascii="Times New Roman" w:hAnsi="Times New Roman" w:cs="Times New Roman"/>
          <w:sz w:val="28"/>
          <w:szCs w:val="28"/>
        </w:rPr>
        <w:t>Шорыгина Т. А. Познавательные сказки. Беседа с детьми о земле и ее жителях.-М.: ТЦ Сфера, 2015.-80с.-(сказки- подсказки)</w:t>
      </w:r>
    </w:p>
    <w:p w:rsidR="001F19A4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</w:t>
      </w:r>
      <w:r w:rsidR="001F19A4">
        <w:rPr>
          <w:rFonts w:ascii="Times New Roman" w:hAnsi="Times New Roman" w:cs="Times New Roman"/>
          <w:sz w:val="28"/>
          <w:szCs w:val="28"/>
        </w:rPr>
        <w:t>Шорыгина Т.А. Беседы о правилах дорожного движения с детьми 5-8 лет. –М.: ТЦ Сфера, 2009.-80с.(вместе с детьми)</w:t>
      </w:r>
    </w:p>
    <w:p w:rsidR="001F19A4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</w:t>
      </w:r>
      <w:r w:rsidR="001F19A4">
        <w:rPr>
          <w:rFonts w:ascii="Times New Roman" w:hAnsi="Times New Roman" w:cs="Times New Roman"/>
          <w:sz w:val="28"/>
          <w:szCs w:val="28"/>
        </w:rPr>
        <w:t>Вдовиченко Л. А. Ребенок на улице: Цикл занятий для детей старшего дошкольного возраста по обучению правилам безопасного поведения на дороге и правилам дорожного движения. –СПб., «Пресс». 2009</w:t>
      </w:r>
      <w:r w:rsidR="00AB655D">
        <w:rPr>
          <w:rFonts w:ascii="Times New Roman" w:hAnsi="Times New Roman" w:cs="Times New Roman"/>
          <w:sz w:val="28"/>
          <w:szCs w:val="28"/>
        </w:rPr>
        <w:t>, 96с.</w:t>
      </w:r>
    </w:p>
    <w:p w:rsidR="00AB655D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11.</w:t>
      </w:r>
      <w:r w:rsidR="00AB655D">
        <w:rPr>
          <w:rFonts w:ascii="Times New Roman" w:hAnsi="Times New Roman" w:cs="Times New Roman"/>
          <w:sz w:val="28"/>
          <w:szCs w:val="28"/>
        </w:rPr>
        <w:t>Саулина Т. Ф. Знакомим дошкольников с правилами дорожного движения: для занятий с детьми 3-7 лет.- М.: МОЗАИКА- СИНТЕЗ,2015</w:t>
      </w:r>
    </w:p>
    <w:p w:rsidR="00AB655D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</w:t>
      </w:r>
      <w:r w:rsidR="00AB655D">
        <w:rPr>
          <w:rFonts w:ascii="Times New Roman" w:hAnsi="Times New Roman" w:cs="Times New Roman"/>
          <w:sz w:val="28"/>
          <w:szCs w:val="28"/>
        </w:rPr>
        <w:t>Старцева О. Ю. Школа дорожных наук: профилактика детского дорожно- транспортного травматизма. – М.: ТЦ Сфера 2009, 2-е изд.- 64с.</w:t>
      </w:r>
    </w:p>
    <w:p w:rsidR="00AB655D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13.</w:t>
      </w:r>
      <w:r w:rsidR="00AB655D">
        <w:rPr>
          <w:rFonts w:ascii="Times New Roman" w:hAnsi="Times New Roman" w:cs="Times New Roman"/>
          <w:sz w:val="28"/>
          <w:szCs w:val="28"/>
        </w:rPr>
        <w:t>Белая К. Ю. , Зимонина В. Н. Как обеспечить безопасность дошкольников; конспекты занятий по основам безопасности детей дошкольного возраста: кн. для воспитателей дет сада- 5-е изд. М.: Просвещение, 2006 .- 94 с.</w:t>
      </w:r>
    </w:p>
    <w:p w:rsidR="00AB655D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14.</w:t>
      </w:r>
      <w:r w:rsidR="00AB655D">
        <w:rPr>
          <w:rFonts w:ascii="Times New Roman" w:hAnsi="Times New Roman" w:cs="Times New Roman"/>
          <w:sz w:val="28"/>
          <w:szCs w:val="28"/>
        </w:rPr>
        <w:t>Наглядно дидактическое пособие</w:t>
      </w:r>
    </w:p>
    <w:p w:rsidR="00A73C05" w:rsidRDefault="00AB655D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Серия: уроки для самых ма</w:t>
      </w:r>
      <w:r w:rsidR="00A73C05">
        <w:rPr>
          <w:rFonts w:ascii="Times New Roman" w:hAnsi="Times New Roman" w:cs="Times New Roman"/>
          <w:sz w:val="28"/>
          <w:szCs w:val="28"/>
        </w:rPr>
        <w:t>леньких «Б</w:t>
      </w:r>
      <w:r>
        <w:rPr>
          <w:rFonts w:ascii="Times New Roman" w:hAnsi="Times New Roman" w:cs="Times New Roman"/>
          <w:sz w:val="28"/>
          <w:szCs w:val="28"/>
        </w:rPr>
        <w:t>езопасность дома и на улице</w:t>
      </w:r>
      <w:r w:rsidR="00A73C05">
        <w:rPr>
          <w:rFonts w:ascii="Times New Roman" w:hAnsi="Times New Roman" w:cs="Times New Roman"/>
          <w:sz w:val="28"/>
          <w:szCs w:val="28"/>
        </w:rPr>
        <w:t>»</w:t>
      </w:r>
      <w:r w:rsidR="00DB224A">
        <w:rPr>
          <w:rFonts w:ascii="Times New Roman" w:hAnsi="Times New Roman" w:cs="Times New Roman"/>
          <w:sz w:val="28"/>
          <w:szCs w:val="28"/>
        </w:rPr>
        <w:t xml:space="preserve">; «Уроки безопасности»; </w:t>
      </w:r>
      <w:r w:rsidR="00A73C05">
        <w:rPr>
          <w:rFonts w:ascii="Times New Roman" w:hAnsi="Times New Roman" w:cs="Times New Roman"/>
          <w:sz w:val="28"/>
          <w:szCs w:val="28"/>
        </w:rPr>
        <w:t>«Правила маленького пешехода»</w:t>
      </w:r>
    </w:p>
    <w:p w:rsidR="00A73C05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15.</w:t>
      </w:r>
      <w:r w:rsidR="00A73C05">
        <w:rPr>
          <w:rFonts w:ascii="Times New Roman" w:hAnsi="Times New Roman" w:cs="Times New Roman"/>
          <w:sz w:val="28"/>
          <w:szCs w:val="28"/>
        </w:rPr>
        <w:t>Демонстрационный материал: « Азбука безопасности на улице, во дворе»</w:t>
      </w:r>
    </w:p>
    <w:p w:rsidR="00A73C05" w:rsidRDefault="00A73C05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«Права ребенка»</w:t>
      </w:r>
    </w:p>
    <w:p w:rsidR="00A73C05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16.</w:t>
      </w:r>
      <w:r w:rsidR="00A73C05">
        <w:rPr>
          <w:rFonts w:ascii="Times New Roman" w:hAnsi="Times New Roman" w:cs="Times New Roman"/>
          <w:sz w:val="28"/>
          <w:szCs w:val="28"/>
        </w:rPr>
        <w:t>Плакаты  Уроки б</w:t>
      </w:r>
      <w:r>
        <w:rPr>
          <w:rFonts w:ascii="Times New Roman" w:hAnsi="Times New Roman" w:cs="Times New Roman"/>
          <w:sz w:val="28"/>
          <w:szCs w:val="28"/>
        </w:rPr>
        <w:t xml:space="preserve">езопасности «Если ты дома один»; </w:t>
      </w:r>
      <w:r w:rsidR="00A73C05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 xml:space="preserve">Правила безопасности для детей»; </w:t>
      </w:r>
      <w:r w:rsidR="00A73C05">
        <w:rPr>
          <w:rFonts w:ascii="Times New Roman" w:hAnsi="Times New Roman" w:cs="Times New Roman"/>
          <w:sz w:val="28"/>
          <w:szCs w:val="28"/>
        </w:rPr>
        <w:t>«Как избежать неприятности»</w:t>
      </w:r>
    </w:p>
    <w:p w:rsidR="00A73C05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17.</w:t>
      </w:r>
      <w:r w:rsidR="00A73C05">
        <w:rPr>
          <w:rFonts w:ascii="Times New Roman" w:hAnsi="Times New Roman" w:cs="Times New Roman"/>
          <w:sz w:val="28"/>
          <w:szCs w:val="28"/>
        </w:rPr>
        <w:t>Белая Т. Ю. Комплекты для оформления родительских уголков: основы безопасности</w:t>
      </w:r>
    </w:p>
    <w:p w:rsidR="00A73C05" w:rsidRPr="001B286A" w:rsidRDefault="00A73C05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B286A" w:rsidRPr="001B286A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B286A" w:rsidRPr="001B286A" w:rsidRDefault="00077C66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</w:t>
      </w:r>
      <w:r w:rsidR="001B286A" w:rsidRPr="001B286A">
        <w:rPr>
          <w:rFonts w:ascii="Times New Roman" w:hAnsi="Times New Roman" w:cs="Times New Roman"/>
          <w:b/>
          <w:sz w:val="28"/>
          <w:szCs w:val="28"/>
        </w:rPr>
        <w:t>еречень программ, технологий и пособий по освоению образовательной области «Познавательное развитие»</w:t>
      </w:r>
    </w:p>
    <w:p w:rsidR="001B286A" w:rsidRPr="001B286A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B286A" w:rsidRPr="001B286A" w:rsidRDefault="00BA3891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1 .</w:t>
      </w:r>
      <w:r w:rsidR="001B286A" w:rsidRPr="001B286A">
        <w:rPr>
          <w:rFonts w:ascii="Times New Roman" w:hAnsi="Times New Roman" w:cs="Times New Roman"/>
          <w:sz w:val="28"/>
          <w:szCs w:val="28"/>
        </w:rPr>
        <w:t>Соломенникова О.А. Экологическое воспитание в детском саду. Программа и методические рекомендации для занятий с детьми 2-7 лет - М.: Мозаика-Синтез, 2009 г.</w:t>
      </w:r>
    </w:p>
    <w:p w:rsidR="001B286A" w:rsidRPr="001B286A" w:rsidRDefault="00BA3891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2. </w:t>
      </w:r>
      <w:r w:rsidR="001B286A" w:rsidRPr="001B286A">
        <w:rPr>
          <w:rFonts w:ascii="Times New Roman" w:hAnsi="Times New Roman" w:cs="Times New Roman"/>
          <w:sz w:val="28"/>
          <w:szCs w:val="28"/>
        </w:rPr>
        <w:t xml:space="preserve">Соломенникова О.А. Ознакомление с природой в детском саду. </w:t>
      </w:r>
      <w:r w:rsidR="00F3145D">
        <w:rPr>
          <w:rFonts w:ascii="Times New Roman" w:hAnsi="Times New Roman" w:cs="Times New Roman"/>
          <w:sz w:val="28"/>
          <w:szCs w:val="28"/>
        </w:rPr>
        <w:t>Старшая</w:t>
      </w:r>
      <w:r w:rsidR="001B286A" w:rsidRPr="001B286A">
        <w:rPr>
          <w:rFonts w:ascii="Times New Roman" w:hAnsi="Times New Roman" w:cs="Times New Roman"/>
          <w:sz w:val="28"/>
          <w:szCs w:val="28"/>
        </w:rPr>
        <w:t xml:space="preserve"> группа – М.: Мозаика-Синтез, 2017 г.</w:t>
      </w:r>
    </w:p>
    <w:p w:rsidR="001B286A" w:rsidRDefault="00BA3891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1B286A" w:rsidRPr="001B286A">
        <w:rPr>
          <w:rFonts w:ascii="Times New Roman" w:hAnsi="Times New Roman" w:cs="Times New Roman"/>
          <w:sz w:val="28"/>
          <w:szCs w:val="28"/>
        </w:rPr>
        <w:t xml:space="preserve">Дыбина О.В. Ознакомление с предметным и социальным окружением. </w:t>
      </w:r>
      <w:r w:rsidR="00F3145D">
        <w:rPr>
          <w:rFonts w:ascii="Times New Roman" w:hAnsi="Times New Roman" w:cs="Times New Roman"/>
          <w:sz w:val="28"/>
          <w:szCs w:val="28"/>
        </w:rPr>
        <w:t>Старшая</w:t>
      </w:r>
      <w:r w:rsidR="001B286A" w:rsidRPr="001B286A">
        <w:rPr>
          <w:rFonts w:ascii="Times New Roman" w:hAnsi="Times New Roman" w:cs="Times New Roman"/>
          <w:sz w:val="28"/>
          <w:szCs w:val="28"/>
        </w:rPr>
        <w:t xml:space="preserve"> группа - М.: Мозаика-Синтез, 2016 г.</w:t>
      </w:r>
    </w:p>
    <w:p w:rsidR="00A73C05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A73C05">
        <w:rPr>
          <w:rFonts w:ascii="Times New Roman" w:hAnsi="Times New Roman" w:cs="Times New Roman"/>
          <w:sz w:val="28"/>
          <w:szCs w:val="28"/>
        </w:rPr>
        <w:t>Л. Ю. Павлова  Сборник дидактических игр по ознакомлению с окружающим миром: для работы с детьми 4- 7 лет: М.: МОЗАИКА- СИНТЕЗ 2013.- 80 с.</w:t>
      </w:r>
    </w:p>
    <w:p w:rsidR="00A73C05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A73C05">
        <w:rPr>
          <w:rFonts w:ascii="Times New Roman" w:hAnsi="Times New Roman" w:cs="Times New Roman"/>
          <w:sz w:val="28"/>
          <w:szCs w:val="28"/>
        </w:rPr>
        <w:t xml:space="preserve">Гончарова </w:t>
      </w:r>
      <w:r w:rsidR="004B1B08">
        <w:rPr>
          <w:rFonts w:ascii="Times New Roman" w:hAnsi="Times New Roman" w:cs="Times New Roman"/>
          <w:sz w:val="28"/>
          <w:szCs w:val="28"/>
        </w:rPr>
        <w:t xml:space="preserve">Е. В.,Моисеева Л. В. Технология экологического образования детей старшей группы ДОУ._ Екатеринбург: издательство «Центр Проблем Детства», 2012.-192 с. </w:t>
      </w:r>
    </w:p>
    <w:p w:rsidR="004B1B08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="004B1B08">
        <w:rPr>
          <w:rFonts w:ascii="Times New Roman" w:hAnsi="Times New Roman" w:cs="Times New Roman"/>
          <w:sz w:val="28"/>
          <w:szCs w:val="28"/>
        </w:rPr>
        <w:t>Палаткина  С. П. Экологические игры для детей дошкольного возраста : методическое пособие. Палаткина С. П. –Ханты- Мансийск: Полиграфист.- 328 с.</w:t>
      </w:r>
    </w:p>
    <w:p w:rsidR="004B1B08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="004B1B08">
        <w:rPr>
          <w:rFonts w:ascii="Times New Roman" w:hAnsi="Times New Roman" w:cs="Times New Roman"/>
          <w:sz w:val="28"/>
          <w:szCs w:val="28"/>
        </w:rPr>
        <w:t>Наглядно дидактическое пособие  «Инструменты домашнего мастера» « Овощи» «Фрукты» « Собаки- друзья и помощники» « Рептилий и амфибии</w:t>
      </w:r>
      <w:r w:rsidR="004A5A84">
        <w:rPr>
          <w:rFonts w:ascii="Times New Roman" w:hAnsi="Times New Roman" w:cs="Times New Roman"/>
          <w:sz w:val="28"/>
          <w:szCs w:val="28"/>
        </w:rPr>
        <w:t>» «</w:t>
      </w:r>
      <w:r w:rsidR="004B1B08">
        <w:rPr>
          <w:rFonts w:ascii="Times New Roman" w:hAnsi="Times New Roman" w:cs="Times New Roman"/>
          <w:sz w:val="28"/>
          <w:szCs w:val="28"/>
        </w:rPr>
        <w:t>Насекомые</w:t>
      </w:r>
      <w:r w:rsidR="004A5A84">
        <w:rPr>
          <w:rFonts w:ascii="Times New Roman" w:hAnsi="Times New Roman" w:cs="Times New Roman"/>
          <w:sz w:val="28"/>
          <w:szCs w:val="28"/>
        </w:rPr>
        <w:t>»«</w:t>
      </w:r>
      <w:r w:rsidR="004B1B08">
        <w:rPr>
          <w:rFonts w:ascii="Times New Roman" w:hAnsi="Times New Roman" w:cs="Times New Roman"/>
          <w:sz w:val="28"/>
          <w:szCs w:val="28"/>
        </w:rPr>
        <w:t>Животные средней полосы</w:t>
      </w:r>
      <w:r w:rsidR="004A5A84">
        <w:rPr>
          <w:rFonts w:ascii="Times New Roman" w:hAnsi="Times New Roman" w:cs="Times New Roman"/>
          <w:sz w:val="28"/>
          <w:szCs w:val="28"/>
        </w:rPr>
        <w:t>» «</w:t>
      </w:r>
      <w:r w:rsidR="004B1B08">
        <w:rPr>
          <w:rFonts w:ascii="Times New Roman" w:hAnsi="Times New Roman" w:cs="Times New Roman"/>
          <w:sz w:val="28"/>
          <w:szCs w:val="28"/>
        </w:rPr>
        <w:t>Лесные ягоды</w:t>
      </w:r>
      <w:r w:rsidR="004A5A84">
        <w:rPr>
          <w:rFonts w:ascii="Times New Roman" w:hAnsi="Times New Roman" w:cs="Times New Roman"/>
          <w:sz w:val="28"/>
          <w:szCs w:val="28"/>
        </w:rPr>
        <w:t>» «</w:t>
      </w:r>
      <w:r w:rsidR="004B1B08">
        <w:rPr>
          <w:rFonts w:ascii="Times New Roman" w:hAnsi="Times New Roman" w:cs="Times New Roman"/>
          <w:sz w:val="28"/>
          <w:szCs w:val="28"/>
        </w:rPr>
        <w:t xml:space="preserve"> Животные домашние питомцы</w:t>
      </w:r>
      <w:r w:rsidR="004A5A84">
        <w:rPr>
          <w:rFonts w:ascii="Times New Roman" w:hAnsi="Times New Roman" w:cs="Times New Roman"/>
          <w:sz w:val="28"/>
          <w:szCs w:val="28"/>
        </w:rPr>
        <w:t>»«</w:t>
      </w:r>
      <w:r w:rsidR="004B1B08">
        <w:rPr>
          <w:rFonts w:ascii="Times New Roman" w:hAnsi="Times New Roman" w:cs="Times New Roman"/>
          <w:sz w:val="28"/>
          <w:szCs w:val="28"/>
        </w:rPr>
        <w:t xml:space="preserve">Зима </w:t>
      </w:r>
      <w:r w:rsidR="004A5A84">
        <w:rPr>
          <w:rFonts w:ascii="Times New Roman" w:hAnsi="Times New Roman" w:cs="Times New Roman"/>
          <w:sz w:val="28"/>
          <w:szCs w:val="28"/>
        </w:rPr>
        <w:t>« «</w:t>
      </w:r>
      <w:r w:rsidR="004B1B08">
        <w:rPr>
          <w:rFonts w:ascii="Times New Roman" w:hAnsi="Times New Roman" w:cs="Times New Roman"/>
          <w:sz w:val="28"/>
          <w:szCs w:val="28"/>
        </w:rPr>
        <w:t>В деревне» «</w:t>
      </w:r>
      <w:r w:rsidR="004A5A84">
        <w:rPr>
          <w:rFonts w:ascii="Times New Roman" w:hAnsi="Times New Roman" w:cs="Times New Roman"/>
          <w:sz w:val="28"/>
          <w:szCs w:val="28"/>
        </w:rPr>
        <w:t>Осень» «Времена года»  «Родная природа» «Обувь» «Как наши предки выращивали хлеб» «Грибы и ягоды» «Еда и напитки»  «Мебель» «Транспорт»</w:t>
      </w:r>
    </w:p>
    <w:p w:rsidR="004A5A84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8.Расскажите детям: « О</w:t>
      </w:r>
      <w:r w:rsidR="004A5A84">
        <w:rPr>
          <w:rFonts w:ascii="Times New Roman" w:hAnsi="Times New Roman" w:cs="Times New Roman"/>
          <w:sz w:val="28"/>
          <w:szCs w:val="28"/>
        </w:rPr>
        <w:t xml:space="preserve"> морских обитателях», «О рабочих инструментах»</w:t>
      </w:r>
    </w:p>
    <w:p w:rsidR="004A5A84" w:rsidRDefault="004A5A84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Дидактический материал :«Мир вокруг нас», «Листья и плоды», «Времена года», «Лесные и полевые цветы», «Садовые цветы», «Луговые цветы», «Лето», «Насекомые 1», «Домашние животные»</w:t>
      </w:r>
      <w:r w:rsidR="00182AC8">
        <w:rPr>
          <w:rFonts w:ascii="Times New Roman" w:hAnsi="Times New Roman" w:cs="Times New Roman"/>
          <w:sz w:val="28"/>
          <w:szCs w:val="28"/>
        </w:rPr>
        <w:t>, «Наш дом», «Космос», «Моя семья»</w:t>
      </w:r>
    </w:p>
    <w:p w:rsidR="004A5A84" w:rsidRDefault="00DB224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</w:t>
      </w:r>
      <w:r w:rsidR="004A5A84">
        <w:rPr>
          <w:rFonts w:ascii="Times New Roman" w:hAnsi="Times New Roman" w:cs="Times New Roman"/>
          <w:sz w:val="28"/>
          <w:szCs w:val="28"/>
        </w:rPr>
        <w:t xml:space="preserve">Наглядно- дидактические пособия: «Государственные символы РФ», «День Победы», «Великая Отечественная война произведениях художников», </w:t>
      </w:r>
      <w:r>
        <w:rPr>
          <w:rFonts w:ascii="Times New Roman" w:hAnsi="Times New Roman" w:cs="Times New Roman"/>
          <w:sz w:val="28"/>
          <w:szCs w:val="28"/>
        </w:rPr>
        <w:t>10.</w:t>
      </w:r>
      <w:r w:rsidR="004A5A84">
        <w:rPr>
          <w:rFonts w:ascii="Times New Roman" w:hAnsi="Times New Roman" w:cs="Times New Roman"/>
          <w:sz w:val="28"/>
          <w:szCs w:val="28"/>
        </w:rPr>
        <w:t>Расскажите детям</w:t>
      </w:r>
      <w:r w:rsidR="00182AC8">
        <w:rPr>
          <w:rFonts w:ascii="Times New Roman" w:hAnsi="Times New Roman" w:cs="Times New Roman"/>
          <w:sz w:val="28"/>
          <w:szCs w:val="28"/>
        </w:rPr>
        <w:t xml:space="preserve">: о </w:t>
      </w:r>
      <w:r w:rsidR="004A5A84">
        <w:rPr>
          <w:rFonts w:ascii="Times New Roman" w:hAnsi="Times New Roman" w:cs="Times New Roman"/>
          <w:sz w:val="28"/>
          <w:szCs w:val="28"/>
        </w:rPr>
        <w:t>космонавтике, о</w:t>
      </w:r>
      <w:r w:rsidR="00182AC8">
        <w:rPr>
          <w:rFonts w:ascii="Times New Roman" w:hAnsi="Times New Roman" w:cs="Times New Roman"/>
          <w:sz w:val="28"/>
          <w:szCs w:val="28"/>
        </w:rPr>
        <w:t>б</w:t>
      </w:r>
      <w:r w:rsidR="004A5A84">
        <w:rPr>
          <w:rFonts w:ascii="Times New Roman" w:hAnsi="Times New Roman" w:cs="Times New Roman"/>
          <w:sz w:val="28"/>
          <w:szCs w:val="28"/>
        </w:rPr>
        <w:t xml:space="preserve"> Отечественной войне 1912 года</w:t>
      </w:r>
      <w:r w:rsidR="00182AC8">
        <w:rPr>
          <w:rFonts w:ascii="Times New Roman" w:hAnsi="Times New Roman" w:cs="Times New Roman"/>
          <w:sz w:val="28"/>
          <w:szCs w:val="28"/>
        </w:rPr>
        <w:t>.</w:t>
      </w:r>
    </w:p>
    <w:p w:rsidR="00182AC8" w:rsidRPr="001B286A" w:rsidRDefault="00182AC8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A3891" w:rsidRDefault="00BA3891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B286A" w:rsidRPr="00BA3891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A3891">
        <w:rPr>
          <w:rFonts w:ascii="Times New Roman" w:hAnsi="Times New Roman" w:cs="Times New Roman"/>
          <w:sz w:val="28"/>
          <w:szCs w:val="28"/>
        </w:rPr>
        <w:t>ФЭМП</w:t>
      </w:r>
    </w:p>
    <w:p w:rsidR="00BA3891" w:rsidRPr="00BA3891" w:rsidRDefault="00BA3891" w:rsidP="00BA3891">
      <w:pPr>
        <w:rPr>
          <w:rFonts w:ascii="Times New Roman" w:hAnsi="Times New Roman" w:cs="Times New Roman"/>
          <w:sz w:val="28"/>
          <w:szCs w:val="28"/>
        </w:rPr>
      </w:pPr>
      <w:r w:rsidRPr="00BA3891">
        <w:rPr>
          <w:rFonts w:ascii="Times New Roman" w:hAnsi="Times New Roman" w:cs="Times New Roman"/>
          <w:sz w:val="28"/>
          <w:szCs w:val="28"/>
        </w:rPr>
        <w:t xml:space="preserve">1.Петерсон Л.Г.  «Игралочка – ступенька к школе». Практический курс математики для дошкольников.  Методические рекомендации. Часть 3/ Л.Г.Петерсон, Е.Е.Кочемасова. – М.: БИНОМ. Лаборатория знаний, 2017. – 208с.:ил. </w:t>
      </w:r>
    </w:p>
    <w:p w:rsidR="00BA3891" w:rsidRDefault="00BA3891" w:rsidP="00BA3891">
      <w:pPr>
        <w:rPr>
          <w:rFonts w:ascii="Times New Roman" w:hAnsi="Times New Roman" w:cs="Times New Roman"/>
          <w:sz w:val="28"/>
          <w:szCs w:val="28"/>
        </w:rPr>
      </w:pPr>
      <w:r w:rsidRPr="00BA3891">
        <w:rPr>
          <w:rFonts w:ascii="Times New Roman" w:hAnsi="Times New Roman" w:cs="Times New Roman"/>
          <w:sz w:val="28"/>
          <w:szCs w:val="28"/>
        </w:rPr>
        <w:t>2.Л.Г.Петерсон, Е.Е.Кочемасова «Игралочка – ступенька к школе». Математика для детей 5 – 6 лет. Часть 3/Л.Г.Петерсон, Е.Е.Кочемасова. – М.: Ювента, 2016. – 96 с.:ил.</w:t>
      </w:r>
    </w:p>
    <w:p w:rsidR="00182AC8" w:rsidRDefault="00DB224A" w:rsidP="00BA38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182AC8">
        <w:rPr>
          <w:rFonts w:ascii="Times New Roman" w:hAnsi="Times New Roman" w:cs="Times New Roman"/>
          <w:sz w:val="28"/>
          <w:szCs w:val="28"/>
        </w:rPr>
        <w:t>Давайте вместе поиграем. Игры с логическими блоками Дьенеша. СПб. «013.</w:t>
      </w:r>
    </w:p>
    <w:p w:rsidR="00182AC8" w:rsidRDefault="00DB224A" w:rsidP="00BA38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182AC8">
        <w:rPr>
          <w:rFonts w:ascii="Times New Roman" w:hAnsi="Times New Roman" w:cs="Times New Roman"/>
          <w:sz w:val="28"/>
          <w:szCs w:val="28"/>
        </w:rPr>
        <w:t>Новикова В. П. , Тихонова Л. И. Развивающие игры и занятия с палочками Кюизинера  3- 7 лет.</w:t>
      </w:r>
    </w:p>
    <w:p w:rsidR="00182AC8" w:rsidRDefault="00DB224A" w:rsidP="00BA38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182AC8">
        <w:rPr>
          <w:rFonts w:ascii="Times New Roman" w:hAnsi="Times New Roman" w:cs="Times New Roman"/>
          <w:sz w:val="28"/>
          <w:szCs w:val="28"/>
        </w:rPr>
        <w:t>Комплект методических пособий по работе с игровыми наборами « Дары Фребеля»</w:t>
      </w:r>
    </w:p>
    <w:p w:rsidR="001B286A" w:rsidRPr="001B286A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B286A" w:rsidRPr="001B286A" w:rsidRDefault="001B286A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B286A">
        <w:rPr>
          <w:rFonts w:ascii="Times New Roman" w:hAnsi="Times New Roman" w:cs="Times New Roman"/>
          <w:b/>
          <w:sz w:val="28"/>
          <w:szCs w:val="28"/>
        </w:rPr>
        <w:lastRenderedPageBreak/>
        <w:t>Примерный перечень программ, технологий и пособий по освоению образовательной области «Речевое развитие»</w:t>
      </w:r>
    </w:p>
    <w:p w:rsidR="001B286A" w:rsidRPr="001B286A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B286A" w:rsidRPr="00AA3FDD" w:rsidRDefault="00D609F0" w:rsidP="00AA3F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1B286A" w:rsidRPr="00AA3FDD">
        <w:rPr>
          <w:rFonts w:ascii="Times New Roman" w:hAnsi="Times New Roman" w:cs="Times New Roman"/>
          <w:sz w:val="28"/>
          <w:szCs w:val="28"/>
        </w:rPr>
        <w:t xml:space="preserve">Гербова В.В. Развитие речи в детском саду. </w:t>
      </w:r>
      <w:r w:rsidR="004122AD" w:rsidRPr="00AA3FDD">
        <w:rPr>
          <w:rFonts w:ascii="Times New Roman" w:hAnsi="Times New Roman" w:cs="Times New Roman"/>
          <w:sz w:val="28"/>
          <w:szCs w:val="28"/>
        </w:rPr>
        <w:t>Старшая</w:t>
      </w:r>
      <w:r w:rsidR="001B286A" w:rsidRPr="00AA3FDD">
        <w:rPr>
          <w:rFonts w:ascii="Times New Roman" w:hAnsi="Times New Roman" w:cs="Times New Roman"/>
          <w:sz w:val="28"/>
          <w:szCs w:val="28"/>
        </w:rPr>
        <w:t xml:space="preserve"> группа - М.: Мозаика-Синтез, 2014, 2016, 2018 гг.</w:t>
      </w:r>
    </w:p>
    <w:p w:rsidR="001B286A" w:rsidRDefault="00D609F0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2.</w:t>
      </w:r>
      <w:r w:rsidR="00A81BF6">
        <w:rPr>
          <w:rFonts w:ascii="Times New Roman" w:hAnsi="Times New Roman" w:cs="Times New Roman"/>
          <w:sz w:val="28"/>
          <w:szCs w:val="28"/>
        </w:rPr>
        <w:t xml:space="preserve">Кислова </w:t>
      </w:r>
      <w:r w:rsidR="00AA3FDD">
        <w:rPr>
          <w:rFonts w:ascii="Times New Roman" w:hAnsi="Times New Roman" w:cs="Times New Roman"/>
          <w:sz w:val="28"/>
          <w:szCs w:val="28"/>
        </w:rPr>
        <w:t xml:space="preserve"> Т. Р. «По дороге к азбуке» Методические рекомендации для педагогов, логопедов и родителей к частям 3 и 4 / Т. Р.Кислова; под науч. р. Р. Н. Бунеева, Е. В. Бунеевой.-Изд. 4-е, испр.-М.: Баласс 2004, 192с.</w:t>
      </w:r>
    </w:p>
    <w:p w:rsidR="00A81BF6" w:rsidRPr="001B286A" w:rsidRDefault="00D609F0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3.Бунеев Р. Н. По дороге к Азбуке. Пособие для дошкольников 4-6 лет в 3ч. Ч. 3 (5-6 лет)/ Р. Н. Бунеев, Е. В. Бунеева, Т. Р. Кислова.- Изд. 3-е, перераб.-М.: Баласс, 2013.-  64 с., ил.</w:t>
      </w:r>
    </w:p>
    <w:p w:rsidR="001B286A" w:rsidRPr="001B286A" w:rsidRDefault="00D609F0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609F0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color w:val="FF0000"/>
          <w:sz w:val="28"/>
          <w:szCs w:val="28"/>
        </w:rPr>
        <w:t>.</w:t>
      </w:r>
      <w:r w:rsidR="00A81BF6">
        <w:rPr>
          <w:rFonts w:ascii="Times New Roman" w:hAnsi="Times New Roman" w:cs="Times New Roman"/>
          <w:sz w:val="28"/>
          <w:szCs w:val="28"/>
        </w:rPr>
        <w:t>Нищева Н. В. Развитие фонематических процессов и навыков звукового анализа и синтеза у старших дошкольников . Рабочая тетрадь. СПб ООО издательство Детство Пресс</w:t>
      </w:r>
      <w:r w:rsidR="00963171">
        <w:rPr>
          <w:rFonts w:ascii="Times New Roman" w:hAnsi="Times New Roman" w:cs="Times New Roman"/>
          <w:sz w:val="28"/>
          <w:szCs w:val="28"/>
        </w:rPr>
        <w:t>.- 64с.ц</w:t>
      </w:r>
      <w:r w:rsidR="00A81BF6">
        <w:rPr>
          <w:rFonts w:ascii="Times New Roman" w:hAnsi="Times New Roman" w:cs="Times New Roman"/>
          <w:sz w:val="28"/>
          <w:szCs w:val="28"/>
        </w:rPr>
        <w:t>в. иллюстрации</w:t>
      </w:r>
      <w:r w:rsidR="00963171">
        <w:rPr>
          <w:rFonts w:ascii="Times New Roman" w:hAnsi="Times New Roman" w:cs="Times New Roman"/>
          <w:sz w:val="28"/>
          <w:szCs w:val="28"/>
        </w:rPr>
        <w:t>+ 42с.</w:t>
      </w:r>
    </w:p>
    <w:p w:rsidR="001B286A" w:rsidRPr="001B286A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B286A">
        <w:rPr>
          <w:rFonts w:ascii="Times New Roman" w:hAnsi="Times New Roman" w:cs="Times New Roman"/>
          <w:sz w:val="28"/>
          <w:szCs w:val="28"/>
        </w:rPr>
        <w:t>Чтение художественной литературы</w:t>
      </w:r>
    </w:p>
    <w:p w:rsidR="00C95F21" w:rsidRDefault="00D609F0" w:rsidP="007A4B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1B286A" w:rsidRPr="001B286A">
        <w:rPr>
          <w:rFonts w:ascii="Times New Roman" w:hAnsi="Times New Roman" w:cs="Times New Roman"/>
          <w:sz w:val="28"/>
          <w:szCs w:val="28"/>
        </w:rPr>
        <w:t xml:space="preserve">Хрестоматия для чтения детям в детском саду </w:t>
      </w:r>
      <w:r w:rsidR="004122AD">
        <w:rPr>
          <w:rFonts w:ascii="Times New Roman" w:hAnsi="Times New Roman" w:cs="Times New Roman"/>
          <w:sz w:val="28"/>
          <w:szCs w:val="28"/>
        </w:rPr>
        <w:t>5</w:t>
      </w:r>
      <w:r w:rsidR="001B286A" w:rsidRPr="001B286A">
        <w:rPr>
          <w:rFonts w:ascii="Times New Roman" w:hAnsi="Times New Roman" w:cs="Times New Roman"/>
          <w:sz w:val="28"/>
          <w:szCs w:val="28"/>
        </w:rPr>
        <w:t>-</w:t>
      </w:r>
      <w:r w:rsidR="004122AD">
        <w:rPr>
          <w:rFonts w:ascii="Times New Roman" w:hAnsi="Times New Roman" w:cs="Times New Roman"/>
          <w:sz w:val="28"/>
          <w:szCs w:val="28"/>
        </w:rPr>
        <w:t>6</w:t>
      </w:r>
      <w:r w:rsidR="001B286A" w:rsidRPr="001B286A">
        <w:rPr>
          <w:rFonts w:ascii="Times New Roman" w:hAnsi="Times New Roman" w:cs="Times New Roman"/>
          <w:sz w:val="28"/>
          <w:szCs w:val="28"/>
        </w:rPr>
        <w:t xml:space="preserve"> лет -  М.: Мозаика-Синтез, 2016 г.</w:t>
      </w:r>
    </w:p>
    <w:p w:rsidR="00A81BF6" w:rsidRPr="001B286A" w:rsidRDefault="00D609F0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="00A81BF6">
        <w:rPr>
          <w:rFonts w:ascii="Times New Roman" w:hAnsi="Times New Roman" w:cs="Times New Roman"/>
          <w:sz w:val="28"/>
          <w:szCs w:val="28"/>
        </w:rPr>
        <w:t xml:space="preserve">Наглядно- дидактическое пособие: «Колобок», «Репка», «Курочка Ряба», </w:t>
      </w:r>
      <w:r>
        <w:rPr>
          <w:rFonts w:ascii="Times New Roman" w:hAnsi="Times New Roman" w:cs="Times New Roman"/>
          <w:sz w:val="28"/>
          <w:szCs w:val="28"/>
        </w:rPr>
        <w:t>7.</w:t>
      </w:r>
      <w:r w:rsidR="00A81BF6">
        <w:rPr>
          <w:rFonts w:ascii="Times New Roman" w:hAnsi="Times New Roman" w:cs="Times New Roman"/>
          <w:sz w:val="28"/>
          <w:szCs w:val="28"/>
        </w:rPr>
        <w:t>Грамматика в картинках 3- 7 лет:  «Ударение», «Словообразования», «Антонимы- глаголы», «Многозначные слова», «Антонимы- прилагательные», «Один- много», «Множественное число»</w:t>
      </w:r>
    </w:p>
    <w:p w:rsidR="0067540F" w:rsidRDefault="0067540F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B286A" w:rsidRPr="001B286A" w:rsidRDefault="001B286A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B286A">
        <w:rPr>
          <w:rFonts w:ascii="Times New Roman" w:hAnsi="Times New Roman" w:cs="Times New Roman"/>
          <w:b/>
          <w:sz w:val="28"/>
          <w:szCs w:val="28"/>
        </w:rPr>
        <w:t>Перечень программ, технологий и пособий по освоению образовательной области «Художественно - эстетическое развитие»</w:t>
      </w:r>
    </w:p>
    <w:p w:rsidR="001B286A" w:rsidRPr="001B286A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B286A" w:rsidRPr="001B286A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B286A" w:rsidRPr="001B286A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B286A">
        <w:rPr>
          <w:rFonts w:ascii="Times New Roman" w:hAnsi="Times New Roman" w:cs="Times New Roman"/>
          <w:sz w:val="28"/>
          <w:szCs w:val="28"/>
        </w:rPr>
        <w:t>Рисование, аппликация, лепка</w:t>
      </w:r>
    </w:p>
    <w:p w:rsidR="001B286A" w:rsidRPr="001B286A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61B07" w:rsidRDefault="001B286A" w:rsidP="00B61B07">
      <w:pPr>
        <w:pStyle w:val="a3"/>
        <w:numPr>
          <w:ilvl w:val="2"/>
          <w:numId w:val="8"/>
        </w:numPr>
        <w:tabs>
          <w:tab w:val="clear" w:pos="1440"/>
          <w:tab w:val="num" w:pos="0"/>
        </w:tabs>
        <w:ind w:left="0"/>
        <w:rPr>
          <w:sz w:val="28"/>
          <w:szCs w:val="28"/>
        </w:rPr>
      </w:pPr>
      <w:r w:rsidRPr="00B61B07">
        <w:rPr>
          <w:sz w:val="28"/>
          <w:szCs w:val="28"/>
        </w:rPr>
        <w:t xml:space="preserve">Комарова Т. С. Изобразительная деятельности </w:t>
      </w:r>
      <w:r w:rsidR="00963171">
        <w:rPr>
          <w:sz w:val="28"/>
          <w:szCs w:val="28"/>
        </w:rPr>
        <w:t>в детском саду. Старшая</w:t>
      </w:r>
      <w:r w:rsidRPr="00B61B07">
        <w:rPr>
          <w:sz w:val="28"/>
          <w:szCs w:val="28"/>
        </w:rPr>
        <w:t xml:space="preserve"> группа — М.: Мозаика-Синтез, 2016-2017.</w:t>
      </w:r>
    </w:p>
    <w:p w:rsidR="00B61B07" w:rsidRDefault="001B286A" w:rsidP="00B61B07">
      <w:pPr>
        <w:pStyle w:val="a3"/>
        <w:numPr>
          <w:ilvl w:val="2"/>
          <w:numId w:val="8"/>
        </w:numPr>
        <w:tabs>
          <w:tab w:val="clear" w:pos="1440"/>
          <w:tab w:val="num" w:pos="0"/>
        </w:tabs>
        <w:ind w:left="0"/>
        <w:rPr>
          <w:sz w:val="28"/>
          <w:szCs w:val="28"/>
        </w:rPr>
      </w:pPr>
      <w:r w:rsidRPr="00B61B07">
        <w:rPr>
          <w:sz w:val="28"/>
          <w:szCs w:val="28"/>
        </w:rPr>
        <w:t xml:space="preserve">Комарова Т. С. Занятия по изобразительной деятельности в </w:t>
      </w:r>
      <w:r w:rsidR="004122AD" w:rsidRPr="00B61B07">
        <w:rPr>
          <w:sz w:val="28"/>
          <w:szCs w:val="28"/>
        </w:rPr>
        <w:t>старшей</w:t>
      </w:r>
      <w:r w:rsidRPr="00B61B07">
        <w:rPr>
          <w:sz w:val="28"/>
          <w:szCs w:val="28"/>
        </w:rPr>
        <w:t xml:space="preserve"> группе детского сада. Конспекты занятий. — М.: Мозаика-Синтез, 2009.</w:t>
      </w:r>
    </w:p>
    <w:p w:rsidR="00B61B07" w:rsidRDefault="001B286A" w:rsidP="00C25AB2">
      <w:pPr>
        <w:pStyle w:val="a3"/>
        <w:numPr>
          <w:ilvl w:val="2"/>
          <w:numId w:val="8"/>
        </w:numPr>
        <w:tabs>
          <w:tab w:val="clear" w:pos="1440"/>
          <w:tab w:val="num" w:pos="0"/>
        </w:tabs>
        <w:ind w:left="0"/>
        <w:rPr>
          <w:sz w:val="28"/>
          <w:szCs w:val="28"/>
        </w:rPr>
      </w:pPr>
      <w:r w:rsidRPr="00B61B07">
        <w:rPr>
          <w:sz w:val="28"/>
          <w:szCs w:val="28"/>
        </w:rPr>
        <w:t>Комарова Т. С. Развитие художественных способностей дошкольников. — М.: Мозаика- Синтез, 2015.</w:t>
      </w:r>
    </w:p>
    <w:p w:rsidR="00B61B07" w:rsidRDefault="001B286A" w:rsidP="00C25AB2">
      <w:pPr>
        <w:pStyle w:val="a3"/>
        <w:numPr>
          <w:ilvl w:val="2"/>
          <w:numId w:val="8"/>
        </w:numPr>
        <w:tabs>
          <w:tab w:val="clear" w:pos="1440"/>
          <w:tab w:val="num" w:pos="0"/>
        </w:tabs>
        <w:ind w:left="0"/>
        <w:rPr>
          <w:sz w:val="28"/>
          <w:szCs w:val="28"/>
        </w:rPr>
      </w:pPr>
      <w:r w:rsidRPr="00B61B07">
        <w:rPr>
          <w:sz w:val="28"/>
          <w:szCs w:val="28"/>
        </w:rPr>
        <w:t>Лыкова И.А. Развитие ребенка в изобразительной деятельности. Обзор программ в дошкольном образовании. Творческий Центр СФЕРА М., 2011.</w:t>
      </w:r>
    </w:p>
    <w:p w:rsidR="00B61B07" w:rsidRDefault="001B286A" w:rsidP="00C25AB2">
      <w:pPr>
        <w:pStyle w:val="a3"/>
        <w:numPr>
          <w:ilvl w:val="2"/>
          <w:numId w:val="8"/>
        </w:numPr>
        <w:tabs>
          <w:tab w:val="clear" w:pos="1440"/>
          <w:tab w:val="num" w:pos="0"/>
        </w:tabs>
        <w:ind w:left="0"/>
        <w:rPr>
          <w:sz w:val="28"/>
          <w:szCs w:val="28"/>
        </w:rPr>
      </w:pPr>
      <w:r w:rsidRPr="00B61B07">
        <w:rPr>
          <w:sz w:val="28"/>
          <w:szCs w:val="28"/>
        </w:rPr>
        <w:t>«Коргопольская игрушка» наглядно-дидактическое пособие. Редактор В. Вилюнова. – М.: Мозаика-Синтез, 2016 г.</w:t>
      </w:r>
    </w:p>
    <w:p w:rsidR="00B61B07" w:rsidRDefault="001B286A" w:rsidP="00C25AB2">
      <w:pPr>
        <w:pStyle w:val="a3"/>
        <w:numPr>
          <w:ilvl w:val="2"/>
          <w:numId w:val="8"/>
        </w:numPr>
        <w:tabs>
          <w:tab w:val="clear" w:pos="1440"/>
          <w:tab w:val="num" w:pos="0"/>
        </w:tabs>
        <w:ind w:left="0"/>
        <w:rPr>
          <w:sz w:val="28"/>
          <w:szCs w:val="28"/>
        </w:rPr>
      </w:pPr>
      <w:r w:rsidRPr="00B61B07">
        <w:rPr>
          <w:sz w:val="28"/>
          <w:szCs w:val="28"/>
        </w:rPr>
        <w:t>«Городецкая роспись» наглядно-дидактическое пособие. Редактор В. Вилюнова. – М.: Мозаика-Синтез, 2016 г.</w:t>
      </w:r>
    </w:p>
    <w:p w:rsidR="00D609F0" w:rsidRDefault="001B286A" w:rsidP="00963171">
      <w:pPr>
        <w:pStyle w:val="a3"/>
        <w:numPr>
          <w:ilvl w:val="2"/>
          <w:numId w:val="8"/>
        </w:numPr>
        <w:tabs>
          <w:tab w:val="clear" w:pos="1440"/>
          <w:tab w:val="num" w:pos="0"/>
        </w:tabs>
        <w:ind w:left="0"/>
        <w:rPr>
          <w:sz w:val="28"/>
          <w:szCs w:val="28"/>
        </w:rPr>
      </w:pPr>
      <w:r w:rsidRPr="00B61B07">
        <w:rPr>
          <w:sz w:val="28"/>
          <w:szCs w:val="28"/>
        </w:rPr>
        <w:t>«Дымковская игрушка» наглядно-дидактическое пособие. Редактор В. Вилюнова. – М.: Мозаика-Синтез, 2016 г.</w:t>
      </w:r>
    </w:p>
    <w:p w:rsidR="00D609F0" w:rsidRDefault="00D609F0" w:rsidP="00D609F0">
      <w:pPr>
        <w:pStyle w:val="a3"/>
        <w:numPr>
          <w:ilvl w:val="2"/>
          <w:numId w:val="8"/>
        </w:numPr>
        <w:tabs>
          <w:tab w:val="clear" w:pos="1440"/>
          <w:tab w:val="num" w:pos="0"/>
        </w:tabs>
        <w:ind w:left="0"/>
        <w:rPr>
          <w:sz w:val="28"/>
          <w:szCs w:val="28"/>
        </w:rPr>
      </w:pPr>
      <w:r>
        <w:rPr>
          <w:sz w:val="28"/>
          <w:szCs w:val="28"/>
        </w:rPr>
        <w:t>«</w:t>
      </w:r>
      <w:r w:rsidR="00963171" w:rsidRPr="00D609F0">
        <w:rPr>
          <w:sz w:val="28"/>
          <w:szCs w:val="28"/>
        </w:rPr>
        <w:t xml:space="preserve">Сказочная гжель» наглядно-дидактическое пособие. Редактор В. Вилюнова. – М.: Мозаика-Синтез, 2016 г. </w:t>
      </w:r>
    </w:p>
    <w:p w:rsidR="00963171" w:rsidRPr="00D609F0" w:rsidRDefault="00D609F0" w:rsidP="00D609F0">
      <w:pPr>
        <w:pStyle w:val="a3"/>
        <w:numPr>
          <w:ilvl w:val="2"/>
          <w:numId w:val="8"/>
        </w:numPr>
        <w:tabs>
          <w:tab w:val="clear" w:pos="1440"/>
          <w:tab w:val="num" w:pos="0"/>
        </w:tabs>
        <w:ind w:left="0"/>
        <w:rPr>
          <w:sz w:val="28"/>
          <w:szCs w:val="28"/>
        </w:rPr>
      </w:pPr>
      <w:r w:rsidRPr="00D609F0">
        <w:rPr>
          <w:sz w:val="28"/>
          <w:szCs w:val="28"/>
        </w:rPr>
        <w:lastRenderedPageBreak/>
        <w:t>«</w:t>
      </w:r>
      <w:r>
        <w:rPr>
          <w:sz w:val="28"/>
          <w:szCs w:val="28"/>
        </w:rPr>
        <w:t>Цветочные узоры Полхов-</w:t>
      </w:r>
      <w:r w:rsidR="00963171" w:rsidRPr="00D609F0">
        <w:rPr>
          <w:sz w:val="28"/>
          <w:szCs w:val="28"/>
        </w:rPr>
        <w:t>Майдана</w:t>
      </w:r>
      <w:r>
        <w:rPr>
          <w:sz w:val="28"/>
          <w:szCs w:val="28"/>
        </w:rPr>
        <w:t xml:space="preserve">» </w:t>
      </w:r>
      <w:r w:rsidRPr="00D609F0">
        <w:rPr>
          <w:sz w:val="28"/>
          <w:szCs w:val="28"/>
        </w:rPr>
        <w:t>наглядно-дидактическое пособие. Редактор В. Вилюнова. – М.: Мозаика-Синтез, 2016 г.</w:t>
      </w:r>
    </w:p>
    <w:p w:rsidR="00963171" w:rsidRDefault="00D609F0" w:rsidP="00C25AB2">
      <w:pPr>
        <w:pStyle w:val="a3"/>
        <w:numPr>
          <w:ilvl w:val="2"/>
          <w:numId w:val="8"/>
        </w:numPr>
        <w:tabs>
          <w:tab w:val="clear" w:pos="1440"/>
          <w:tab w:val="num" w:pos="0"/>
        </w:tabs>
        <w:ind w:left="0"/>
        <w:rPr>
          <w:sz w:val="28"/>
          <w:szCs w:val="28"/>
        </w:rPr>
      </w:pPr>
      <w:r>
        <w:rPr>
          <w:sz w:val="28"/>
          <w:szCs w:val="28"/>
        </w:rPr>
        <w:t>«</w:t>
      </w:r>
      <w:r w:rsidR="00963171">
        <w:rPr>
          <w:sz w:val="28"/>
          <w:szCs w:val="28"/>
        </w:rPr>
        <w:t>Узоры Северной Двины</w:t>
      </w:r>
      <w:r>
        <w:rPr>
          <w:sz w:val="28"/>
          <w:szCs w:val="28"/>
        </w:rPr>
        <w:t xml:space="preserve">» </w:t>
      </w:r>
      <w:r w:rsidRPr="00D609F0">
        <w:rPr>
          <w:sz w:val="28"/>
          <w:szCs w:val="28"/>
        </w:rPr>
        <w:t>наглядно-дидактическое пособие. Редактор В. Вилюнова. – М.: Мозаика-Синтез, 2016 г.</w:t>
      </w:r>
    </w:p>
    <w:p w:rsidR="00963171" w:rsidRDefault="00D609F0" w:rsidP="00C25AB2">
      <w:pPr>
        <w:pStyle w:val="a3"/>
        <w:numPr>
          <w:ilvl w:val="2"/>
          <w:numId w:val="8"/>
        </w:numPr>
        <w:tabs>
          <w:tab w:val="clear" w:pos="1440"/>
          <w:tab w:val="num" w:pos="0"/>
        </w:tabs>
        <w:ind w:left="0"/>
        <w:rPr>
          <w:sz w:val="28"/>
          <w:szCs w:val="28"/>
        </w:rPr>
      </w:pPr>
      <w:r>
        <w:rPr>
          <w:sz w:val="28"/>
          <w:szCs w:val="28"/>
        </w:rPr>
        <w:t>«</w:t>
      </w:r>
      <w:r w:rsidR="00963171">
        <w:rPr>
          <w:sz w:val="28"/>
          <w:szCs w:val="28"/>
        </w:rPr>
        <w:t>Дымковская игрушка</w:t>
      </w:r>
      <w:r>
        <w:rPr>
          <w:sz w:val="28"/>
          <w:szCs w:val="28"/>
        </w:rPr>
        <w:t xml:space="preserve">» </w:t>
      </w:r>
      <w:r w:rsidRPr="00D609F0">
        <w:rPr>
          <w:sz w:val="28"/>
          <w:szCs w:val="28"/>
        </w:rPr>
        <w:t>наглядно-дидактическое пособие. Редактор В. Вилюнова. – М.: Мозаика-Синтез, 2016 г.</w:t>
      </w:r>
    </w:p>
    <w:p w:rsidR="00D609F0" w:rsidRDefault="00D609F0" w:rsidP="00D609F0">
      <w:pPr>
        <w:pStyle w:val="a3"/>
        <w:numPr>
          <w:ilvl w:val="2"/>
          <w:numId w:val="8"/>
        </w:numPr>
        <w:tabs>
          <w:tab w:val="clear" w:pos="1440"/>
          <w:tab w:val="num" w:pos="0"/>
        </w:tabs>
        <w:ind w:left="0"/>
        <w:rPr>
          <w:sz w:val="28"/>
          <w:szCs w:val="28"/>
        </w:rPr>
      </w:pPr>
      <w:r>
        <w:rPr>
          <w:sz w:val="28"/>
          <w:szCs w:val="28"/>
        </w:rPr>
        <w:t>«Хохло</w:t>
      </w:r>
      <w:r w:rsidR="00963171">
        <w:rPr>
          <w:sz w:val="28"/>
          <w:szCs w:val="28"/>
        </w:rPr>
        <w:t>ма</w:t>
      </w:r>
      <w:r>
        <w:rPr>
          <w:sz w:val="28"/>
          <w:szCs w:val="28"/>
        </w:rPr>
        <w:t xml:space="preserve">» </w:t>
      </w:r>
      <w:r w:rsidRPr="00D609F0">
        <w:rPr>
          <w:sz w:val="28"/>
          <w:szCs w:val="28"/>
        </w:rPr>
        <w:t>наглядно-дидактическое пособие. Редактор В. Вилюнова. – М.: Мозаика-Синтез, 2016 г.</w:t>
      </w:r>
    </w:p>
    <w:p w:rsidR="00963171" w:rsidRPr="00D609F0" w:rsidRDefault="00D609F0" w:rsidP="00D609F0">
      <w:pPr>
        <w:pStyle w:val="a3"/>
        <w:numPr>
          <w:ilvl w:val="2"/>
          <w:numId w:val="8"/>
        </w:numPr>
        <w:tabs>
          <w:tab w:val="clear" w:pos="1440"/>
          <w:tab w:val="num" w:pos="0"/>
        </w:tabs>
        <w:ind w:left="0"/>
        <w:rPr>
          <w:sz w:val="28"/>
          <w:szCs w:val="28"/>
        </w:rPr>
      </w:pPr>
      <w:r>
        <w:rPr>
          <w:sz w:val="28"/>
          <w:szCs w:val="28"/>
        </w:rPr>
        <w:t xml:space="preserve"> «</w:t>
      </w:r>
      <w:r w:rsidR="00963171" w:rsidRPr="00D609F0">
        <w:rPr>
          <w:sz w:val="28"/>
          <w:szCs w:val="28"/>
        </w:rPr>
        <w:t>Филимоновская</w:t>
      </w:r>
      <w:r>
        <w:rPr>
          <w:sz w:val="28"/>
          <w:szCs w:val="28"/>
        </w:rPr>
        <w:t xml:space="preserve"> игрушка» </w:t>
      </w:r>
      <w:r w:rsidRPr="00D609F0">
        <w:rPr>
          <w:sz w:val="28"/>
          <w:szCs w:val="28"/>
        </w:rPr>
        <w:t>наглядно-дидактическое пособие. Редактор В. Вилюнова. – М.: Мозаика-Синтез, 2016 г.</w:t>
      </w:r>
    </w:p>
    <w:p w:rsidR="00B61B07" w:rsidRDefault="00B61B07" w:rsidP="00B61B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61B07" w:rsidRPr="007345C7" w:rsidRDefault="001B286A" w:rsidP="00B61B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345C7">
        <w:rPr>
          <w:rFonts w:ascii="Times New Roman" w:hAnsi="Times New Roman" w:cs="Times New Roman"/>
          <w:sz w:val="28"/>
          <w:szCs w:val="28"/>
        </w:rPr>
        <w:t>Музыкал</w:t>
      </w:r>
      <w:r w:rsidR="00B61B07" w:rsidRPr="007345C7">
        <w:rPr>
          <w:rFonts w:ascii="Times New Roman" w:hAnsi="Times New Roman" w:cs="Times New Roman"/>
          <w:sz w:val="28"/>
          <w:szCs w:val="28"/>
        </w:rPr>
        <w:t>ьно-художественная деятельность</w:t>
      </w:r>
    </w:p>
    <w:p w:rsidR="00B61B07" w:rsidRPr="007345C7" w:rsidRDefault="00B61B07" w:rsidP="00B61B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61B07" w:rsidRPr="007345C7" w:rsidRDefault="00B61B07" w:rsidP="00B61B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345C7">
        <w:rPr>
          <w:rFonts w:ascii="Times New Roman" w:hAnsi="Times New Roman" w:cs="Times New Roman"/>
          <w:sz w:val="28"/>
          <w:szCs w:val="28"/>
        </w:rPr>
        <w:t>1.</w:t>
      </w:r>
      <w:r w:rsidR="001B286A" w:rsidRPr="007345C7">
        <w:rPr>
          <w:rFonts w:ascii="Times New Roman" w:hAnsi="Times New Roman" w:cs="Times New Roman"/>
          <w:sz w:val="28"/>
          <w:szCs w:val="28"/>
        </w:rPr>
        <w:t>Наглядно-дидактическое пособие Музыкальные инструменты – ООО «Рыжий кот», 2012 г.</w:t>
      </w:r>
    </w:p>
    <w:p w:rsidR="001B286A" w:rsidRDefault="00B61B07" w:rsidP="00B61B07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7345C7">
        <w:rPr>
          <w:rFonts w:ascii="Times New Roman" w:hAnsi="Times New Roman" w:cs="Times New Roman"/>
          <w:sz w:val="28"/>
          <w:szCs w:val="28"/>
        </w:rPr>
        <w:t>2.</w:t>
      </w:r>
      <w:r w:rsidR="001B286A" w:rsidRPr="007345C7">
        <w:rPr>
          <w:rFonts w:ascii="Times New Roman" w:hAnsi="Times New Roman" w:cs="Times New Roman"/>
          <w:sz w:val="28"/>
          <w:szCs w:val="28"/>
        </w:rPr>
        <w:t>Каплунова И.М., Новоскольцева И.А. Программа музыкального образования и развития детей  «Ладушки»,-</w:t>
      </w:r>
      <w:r w:rsidR="001B286A" w:rsidRPr="007345C7">
        <w:rPr>
          <w:rFonts w:ascii="Times New Roman" w:hAnsi="Times New Roman" w:cs="Times New Roman"/>
          <w:color w:val="000000"/>
          <w:sz w:val="28"/>
          <w:szCs w:val="28"/>
        </w:rPr>
        <w:t xml:space="preserve"> СПб., 2012</w:t>
      </w:r>
    </w:p>
    <w:p w:rsidR="00111CBF" w:rsidRDefault="00D609F0" w:rsidP="00C25AB2">
      <w:pPr>
        <w:spacing w:after="0" w:line="240" w:lineRule="auto"/>
      </w:pPr>
      <w:r>
        <w:rPr>
          <w:rFonts w:ascii="Times New Roman" w:hAnsi="Times New Roman" w:cs="Times New Roman"/>
          <w:sz w:val="28"/>
          <w:szCs w:val="28"/>
        </w:rPr>
        <w:t>3.</w:t>
      </w:r>
      <w:r w:rsidR="00963171">
        <w:rPr>
          <w:rFonts w:ascii="Times New Roman" w:hAnsi="Times New Roman" w:cs="Times New Roman"/>
          <w:sz w:val="28"/>
          <w:szCs w:val="28"/>
        </w:rPr>
        <w:t>Мерзлякова. С. И. Учим петь детей 5-6 лет. Песни и упражнения для развития голоса</w:t>
      </w:r>
      <w:r w:rsidR="00111CBF">
        <w:rPr>
          <w:rFonts w:ascii="Times New Roman" w:hAnsi="Times New Roman" w:cs="Times New Roman"/>
          <w:sz w:val="28"/>
          <w:szCs w:val="28"/>
        </w:rPr>
        <w:t>.М.: ТЦ Сфера 2014.176с.</w:t>
      </w:r>
    </w:p>
    <w:p w:rsidR="00963171" w:rsidRDefault="00D609F0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111CBF" w:rsidRPr="00111CBF">
        <w:rPr>
          <w:rFonts w:ascii="Times New Roman" w:hAnsi="Times New Roman" w:cs="Times New Roman"/>
          <w:sz w:val="28"/>
          <w:szCs w:val="28"/>
        </w:rPr>
        <w:t>Каплунова И.М., Новоскольцева И.А</w:t>
      </w:r>
      <w:r w:rsidR="00111CBF">
        <w:rPr>
          <w:rFonts w:ascii="Times New Roman" w:hAnsi="Times New Roman" w:cs="Times New Roman"/>
          <w:sz w:val="28"/>
          <w:szCs w:val="28"/>
        </w:rPr>
        <w:t xml:space="preserve"> Праздник каждый день. Конспекты музыкальных занятий с аудиоприложением 5-6лет,-</w:t>
      </w:r>
    </w:p>
    <w:p w:rsidR="00111CBF" w:rsidRDefault="00D609F0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111CBF">
        <w:rPr>
          <w:rFonts w:ascii="Times New Roman" w:hAnsi="Times New Roman" w:cs="Times New Roman"/>
          <w:sz w:val="28"/>
          <w:szCs w:val="28"/>
        </w:rPr>
        <w:t>Зацепина М. Б. Музыкальное воспитание в детском саду. Для занятий с детьми 2-7 лет.:М.: МОЗАИКА –СИНТЕЗ</w:t>
      </w:r>
    </w:p>
    <w:p w:rsidR="00111CBF" w:rsidRDefault="00111CBF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2016. </w:t>
      </w:r>
    </w:p>
    <w:p w:rsidR="00111CBF" w:rsidRDefault="00D609F0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111CBF">
        <w:rPr>
          <w:rFonts w:ascii="Times New Roman" w:hAnsi="Times New Roman" w:cs="Times New Roman"/>
          <w:sz w:val="28"/>
          <w:szCs w:val="28"/>
        </w:rPr>
        <w:t>Радынова О. П. 3- 5лет.  Музыкальные шедевры песни танец марш- 2-е изд.перераб. М. ТЦ Сфера 2014- 240 с.</w:t>
      </w:r>
    </w:p>
    <w:p w:rsidR="001B286A" w:rsidRPr="007345C7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B286A" w:rsidRPr="007345C7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345C7">
        <w:rPr>
          <w:rFonts w:ascii="Times New Roman" w:hAnsi="Times New Roman" w:cs="Times New Roman"/>
          <w:sz w:val="28"/>
          <w:szCs w:val="28"/>
        </w:rPr>
        <w:t>Конструктивная деятельность</w:t>
      </w:r>
    </w:p>
    <w:p w:rsidR="001B286A" w:rsidRPr="007345C7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B286A" w:rsidRPr="00963171" w:rsidRDefault="00D609F0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963171" w:rsidRPr="00963171">
        <w:rPr>
          <w:rFonts w:ascii="Times New Roman" w:hAnsi="Times New Roman" w:cs="Times New Roman"/>
          <w:sz w:val="28"/>
          <w:szCs w:val="28"/>
        </w:rPr>
        <w:t>Конструирование из строительных материалов. Наглядно- дидактический комплект. Кудрявцева Е. А. Волгоград: Учитель, 2014-24с.</w:t>
      </w:r>
    </w:p>
    <w:p w:rsidR="001B286A" w:rsidRPr="001B286A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B286A" w:rsidRPr="001B286A" w:rsidRDefault="001B286A" w:rsidP="00C25A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B286A">
        <w:rPr>
          <w:rFonts w:ascii="Times New Roman" w:hAnsi="Times New Roman" w:cs="Times New Roman"/>
          <w:b/>
          <w:sz w:val="28"/>
          <w:szCs w:val="28"/>
        </w:rPr>
        <w:t>Содержание психолого-педагогической работы по освоению образовательной области «Физическая культура»</w:t>
      </w:r>
    </w:p>
    <w:p w:rsidR="001B286A" w:rsidRPr="001B286A" w:rsidRDefault="001B286A" w:rsidP="00C25AB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B286A" w:rsidRPr="005F5FAB" w:rsidRDefault="007345C7" w:rsidP="007345C7">
      <w:pPr>
        <w:rPr>
          <w:rFonts w:ascii="Times New Roman" w:hAnsi="Times New Roman" w:cs="Times New Roman"/>
          <w:sz w:val="28"/>
          <w:szCs w:val="28"/>
        </w:rPr>
      </w:pPr>
      <w:r w:rsidRPr="005F5FAB">
        <w:rPr>
          <w:rFonts w:ascii="Times New Roman" w:hAnsi="Times New Roman" w:cs="Times New Roman"/>
          <w:sz w:val="28"/>
          <w:szCs w:val="28"/>
        </w:rPr>
        <w:t>1.</w:t>
      </w:r>
      <w:r w:rsidR="001B286A" w:rsidRPr="005F5FAB">
        <w:rPr>
          <w:rFonts w:ascii="Times New Roman" w:hAnsi="Times New Roman" w:cs="Times New Roman"/>
          <w:sz w:val="28"/>
          <w:szCs w:val="28"/>
        </w:rPr>
        <w:t xml:space="preserve">Пензулаева Л.И. Физическая культура в детском саду. </w:t>
      </w:r>
      <w:r w:rsidR="004122AD" w:rsidRPr="005F5FAB">
        <w:rPr>
          <w:rFonts w:ascii="Times New Roman" w:hAnsi="Times New Roman" w:cs="Times New Roman"/>
          <w:sz w:val="28"/>
          <w:szCs w:val="28"/>
        </w:rPr>
        <w:t xml:space="preserve">Старшая </w:t>
      </w:r>
      <w:r w:rsidR="001B286A" w:rsidRPr="005F5FAB">
        <w:rPr>
          <w:rFonts w:ascii="Times New Roman" w:hAnsi="Times New Roman" w:cs="Times New Roman"/>
          <w:sz w:val="28"/>
          <w:szCs w:val="28"/>
        </w:rPr>
        <w:t>группа - М.: Мозаика-Синтез, 2017 г.</w:t>
      </w:r>
    </w:p>
    <w:p w:rsidR="001B286A" w:rsidRPr="001B286A" w:rsidRDefault="001B286A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B286A">
        <w:rPr>
          <w:rFonts w:ascii="Times New Roman" w:hAnsi="Times New Roman" w:cs="Times New Roman"/>
          <w:sz w:val="28"/>
          <w:szCs w:val="28"/>
        </w:rPr>
        <w:t>Наглядно-дидактические пособия</w:t>
      </w:r>
    </w:p>
    <w:p w:rsidR="001B286A" w:rsidRPr="001B286A" w:rsidRDefault="007345C7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1B286A" w:rsidRPr="001B286A">
        <w:rPr>
          <w:rFonts w:ascii="Times New Roman" w:hAnsi="Times New Roman" w:cs="Times New Roman"/>
          <w:sz w:val="28"/>
          <w:szCs w:val="28"/>
        </w:rPr>
        <w:t>Серия «Расскажите детям о...»: «Расскажите детям о зимних видах спорта»; «Расскажите детям об олимпийских играх»; «Расскажите детям об олимпийских чемпионах».</w:t>
      </w:r>
    </w:p>
    <w:p w:rsidR="001B286A" w:rsidRPr="001B286A" w:rsidRDefault="007345C7" w:rsidP="00C25AB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1B286A" w:rsidRPr="001B286A">
        <w:rPr>
          <w:rFonts w:ascii="Times New Roman" w:hAnsi="Times New Roman" w:cs="Times New Roman"/>
          <w:sz w:val="28"/>
          <w:szCs w:val="28"/>
        </w:rPr>
        <w:t>Плакаты: «Зимние виды спорта»; «Летние виды спорта»</w:t>
      </w:r>
    </w:p>
    <w:p w:rsidR="001B286A" w:rsidRDefault="001B286A" w:rsidP="00C25AB2">
      <w:pPr>
        <w:pStyle w:val="pboth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8F18A6" w:rsidRDefault="005C061E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619" w:name="102190"/>
      <w:bookmarkStart w:id="620" w:name="102191"/>
      <w:bookmarkStart w:id="621" w:name="102200"/>
      <w:bookmarkEnd w:id="619"/>
      <w:bookmarkEnd w:id="620"/>
      <w:bookmarkEnd w:id="621"/>
      <w:r w:rsidRPr="007345C7">
        <w:rPr>
          <w:rFonts w:ascii="Times New Roman" w:hAnsi="Times New Roman" w:cs="Times New Roman"/>
          <w:b/>
          <w:sz w:val="28"/>
          <w:szCs w:val="28"/>
        </w:rPr>
        <w:t xml:space="preserve">               </w:t>
      </w:r>
    </w:p>
    <w:p w:rsidR="008F18A6" w:rsidRDefault="008F18A6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00260" w:rsidRDefault="005C061E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622" w:name="_GoBack"/>
      <w:bookmarkEnd w:id="622"/>
      <w:r w:rsidRPr="007345C7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Примерный </w:t>
      </w:r>
      <w:r w:rsidRPr="001F1BD1">
        <w:rPr>
          <w:rFonts w:ascii="Times New Roman" w:hAnsi="Times New Roman" w:cs="Times New Roman"/>
          <w:b/>
          <w:sz w:val="28"/>
          <w:szCs w:val="28"/>
        </w:rPr>
        <w:t>перечень художественной литературы.</w:t>
      </w:r>
    </w:p>
    <w:p w:rsidR="00E16E1D" w:rsidRPr="001F1BD1" w:rsidRDefault="00E16E1D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16E1D" w:rsidRDefault="00E16E1D" w:rsidP="00E16E1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16E1D">
        <w:rPr>
          <w:color w:val="000000"/>
          <w:sz w:val="28"/>
          <w:szCs w:val="28"/>
        </w:rPr>
        <w:t>Малые формы фольклора. Загадки, небылицы, дразнилки, считалки, пословицы, поговорки, заклички, народные песенки, прибаутки, скороговорки.</w:t>
      </w:r>
      <w:bookmarkStart w:id="623" w:name="102244"/>
      <w:bookmarkEnd w:id="623"/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16E1D">
        <w:rPr>
          <w:color w:val="000000"/>
          <w:sz w:val="28"/>
          <w:szCs w:val="28"/>
        </w:rPr>
        <w:t>Русские народные сказки. "Жил-был карась..." (докучная сказка); "Жили-были два братца..." (докучная сказка); "Заяц-хвастун" (обраб. О.И. Капицы/пересказ А.Н. Толстого); "Крылатый, мохнатый да масляный" (обраб. И.В. Карнауховой); "Лиса и кувшин" (обраб. О.И. Капицы); "Морозко" (пересказ М. Булатова); "По щучьему веленью" (обраб. А.Н. Толстого); "Сестрица Аленушка и братец Иванушка" (пересказ А.Н. Толстого); "Сивка-бурка" (обраб. М.А. Булатова/обраб. А.Н. Толстого/пересказ К.Д. Ушинского); "Царевна-лягушка" (обраб. А.Н. Толстого/обраб. М. Булатова).</w:t>
      </w:r>
    </w:p>
    <w:p w:rsidR="00C95F21" w:rsidRDefault="00E16E1D" w:rsidP="00E16E1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24" w:name="102245"/>
      <w:bookmarkEnd w:id="624"/>
      <w:r w:rsidRPr="00E16E1D">
        <w:rPr>
          <w:color w:val="000000"/>
          <w:sz w:val="28"/>
          <w:szCs w:val="28"/>
        </w:rPr>
        <w:t>Сказки народов мира. "Госпожа Метелица", пересказ с нем. А. Введенского, под редакцией С.Я. Маршака, из сказок братьев Гримм; "Желтый аист", пер. с кит. Ф.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16E1D">
        <w:rPr>
          <w:color w:val="000000"/>
          <w:sz w:val="28"/>
          <w:szCs w:val="28"/>
        </w:rPr>
        <w:t>Ярлина; "Златовласка", пер. с чешск. К.Г. Паустовского; "Летучий корабль", пер. с укр. А. Нечаева; "Рапунцель" пер. с нем. Г. Петникова/пер. и обраб. И. Архангельской.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25" w:name="102246"/>
      <w:bookmarkEnd w:id="625"/>
      <w:r w:rsidRPr="00E16E1D">
        <w:rPr>
          <w:color w:val="000000"/>
          <w:sz w:val="28"/>
          <w:szCs w:val="28"/>
        </w:rPr>
        <w:t>Произведения поэтов и писателей России.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26" w:name="102247"/>
      <w:bookmarkEnd w:id="626"/>
      <w:r w:rsidRPr="00E16E1D">
        <w:rPr>
          <w:color w:val="000000"/>
          <w:sz w:val="28"/>
          <w:szCs w:val="28"/>
        </w:rPr>
        <w:t>Поэзия. Аким Я.Л. "Жадина"; Барто А.Л. "Веревочка", "Гуси-лебеди", "Есть такие мальчики", "Мы не заметили жука" (1 - 2 стихотворения по выбору); Бородицкая М. "Тетушка Луна"; Бунин И.А. "Первый снег"; Волкова Н. "Воздушные замки"; Городецкий С.М. "Котенок"; Дядина Г. "Пуговичный городок"; Есенин С.А. "Береза"; Заходер Б.В. "Моя Вообразилия";Маршак С.Я. "Пудель"; Мориц Ю.П. "Домик с трубой"; Мошковская Э.Э. "Какие бывают подарки"; Пивоварова И.М. "Сосчитать не могу"; Пушкин А.С. "У лукоморья дуб зеленый...." (отрывок из поэмы "Руслан и Людмила"), "Ель растет перед дворцом...." (отрывок из "Сказки о царе Салтане...." (по выбору); Сеф Р.С. "Бесконечные стихи";Симбирская Ю. "Ехал дождь в командировку"; Степанов В.А. "Родные просторы"; Суриков И.З. "Белый снег пушистый", "Зима" (отрывок); Токмакова И.П. "Осенние листья"; Тютчев Ф.И. "Зима недаром злится...."; Усачев А. "Колыбельная книга", "К нам приходит Новый год"; Фет А.А. "Мама, глянь-ка из окошка...."; Цветаева М.И. "У кроватки"; Черный С. "Волк"; Чуковский К.И. "Елка"; Яснов М.Д. "Мирная считалка", "Жила-была семья", "Подарки для Елки. Зимняя книга" (по выбору).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27" w:name="102248"/>
      <w:bookmarkEnd w:id="627"/>
      <w:r w:rsidRPr="00E16E1D">
        <w:rPr>
          <w:color w:val="000000"/>
          <w:sz w:val="28"/>
          <w:szCs w:val="28"/>
        </w:rPr>
        <w:t xml:space="preserve">Проза. Аксаков С.Т. "Сурка"; Алмазов Б.А. "Горбушка"; Баруздин С.А. "Берегите свои косы!", "Забракованный мишка" (по выбору); Бианки В.В. "Лесная газета" (2 - 3 рассказа по выбору); Гайдар А.П. "Чук и Гек", "Поход" (по выбору); Голявкин В.В. "И мы помогали", "Язык", "Как я помогал маме мыть пол", "Закутанный мальчик" (1 - 2 рассказа по выбору); Дмитриева В.И. "Малыш и Жучка"; Драгунский В.Ю. "Денискины рассказы" (1 - 2 рассказа по выбору); Москвина М.Л. "Кроха"; Носов Н.Н. "Живая шляпа", "Дружок", "На горке" (по выбору); Пантелеев Л. "Буква ТЫ"; Паустовский К.Г. "Кот-ворюга"; Погодин Р.П. "Книжка про Гришку" (1 - 2 рассказа по выбору); Пришвин М.М. "Глоток молока", "Беличья память", "Курица на столбах" (по выбору); Симбирская Ю. "Лапин"; Сладков Н.И. "Серьезная птица", "Карлуха" (по выбору); Снегирев Г.Я. "Про пингвинов" (1 - 2 рассказа по выбору); Толстой Л.Н. "Косточка", "Котенок" (по </w:t>
      </w:r>
      <w:r w:rsidRPr="00E16E1D">
        <w:rPr>
          <w:color w:val="000000"/>
          <w:sz w:val="28"/>
          <w:szCs w:val="28"/>
        </w:rPr>
        <w:lastRenderedPageBreak/>
        <w:t>выбору); Ушинский К.Д. "Четыре желания"; Фадеева О. "Фрося - ель обыкновенная"; Шим Э.Ю. "Петух и наседка", "Солнечная капля" (по выбору).</w:t>
      </w:r>
    </w:p>
    <w:p w:rsidR="00C95F21" w:rsidRDefault="00E16E1D" w:rsidP="00E16E1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28" w:name="102249"/>
      <w:bookmarkEnd w:id="628"/>
      <w:r w:rsidRPr="00E16E1D">
        <w:rPr>
          <w:color w:val="000000"/>
          <w:sz w:val="28"/>
          <w:szCs w:val="28"/>
        </w:rPr>
        <w:t>Литературные сказки. Александрова Т.И. "Домовенок Кузька"; Бажов П.П. "Серебряное копытце"; Бианки В.В. "Сова", "Как муравьишка домой спешил", "Синичкин календарь", "Молодая ворона", "Хвосты", "Чей нос лучше?", "Чьи это ноги?", "Кто чем поет?", "Лесные домишки", "Красная горка", "Кукушонок", "Где раки зимуют" (2 - 3 сказки по выбору); Даль В.И. "Старик-годовик"; Ершов П.П. "Конек-горбунок"; Заходер Б.В. "Серая Звездочка"; Катаев В.П. "Цветик-семицветик", "Дудочка и кувшинчик" (по выбору); Мамин-Сибиряк Д.Н. "Аленушкины сказки" (1 - 2 сказки по выбору); Михайлов М.Л. "Два Мороза"; Носов Н.Н. "Бобик в гостях у Барбоса"; Петрушевская Л.С. "От тебя одни слезы"; Пушкин А.С. "Сказка о царе Салтане, о сыне его славном и могучем богатыре князе Гвидоне Салтановиче и о прекрасной царевне лебеди", "Сказка о мертвой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16E1D">
        <w:rPr>
          <w:color w:val="000000"/>
          <w:sz w:val="28"/>
          <w:szCs w:val="28"/>
        </w:rPr>
        <w:t>царевне и о семи богатырях" (по выбору); Сапгир Г.Л. "Как лягушку продавали"; Телешов Н.Д. "Крупеничка"; Ушинский К.Д. "Слепая лошадь"; Чуковский К.И. "Доктор Айболит" (по мотивам романа Х. Лофтинга).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29" w:name="102250"/>
      <w:bookmarkEnd w:id="629"/>
      <w:r w:rsidRPr="00E16E1D">
        <w:rPr>
          <w:color w:val="000000"/>
          <w:sz w:val="28"/>
          <w:szCs w:val="28"/>
        </w:rPr>
        <w:t>Произведения поэтов и писателей разных стран.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30" w:name="102251"/>
      <w:bookmarkEnd w:id="630"/>
      <w:r w:rsidRPr="00E16E1D">
        <w:rPr>
          <w:color w:val="000000"/>
          <w:sz w:val="28"/>
          <w:szCs w:val="28"/>
        </w:rPr>
        <w:t>Поэзия. Бжехва Я. "На Горизонтских островах" (пер. с польск. Б.В. Заходера); Валек М. "Мудрецы" (пер. со словацк. Р.С. Сефа); Капутикян С.Б. "Моя бабушка" (пер. с армянск. Т. Спендиаровой); Карем М. "Мирная считалка" (пер. с франц. В.Д. Берестова); Сиххад А. "Сад" (пер. с азербайдж. А. Ахундовой); Смит У.Д. "Про летающую корову" (пер. с англ. Б.В. Заходера); Фройденберг А. "Великан и мышь" (пер. с нем. Ю.И. Коринца); Чиарди Дж. "О том, у кого три глаза" (пер. с англ. Р.С. Сефа).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31" w:name="102252"/>
      <w:bookmarkEnd w:id="631"/>
      <w:r w:rsidRPr="00E16E1D">
        <w:rPr>
          <w:color w:val="000000"/>
          <w:sz w:val="28"/>
          <w:szCs w:val="28"/>
        </w:rPr>
        <w:t>Литературные сказки. Сказки-повести (для длительного чтения). Андерсен Г.Х. "Огниво" (пер. с датск. А. Ганзен), "Свинопас" (пер. с датск. А. Ганзен), "Дюймовочка" (пер. с датск. и пересказ А. Ганзен), "Гадкий утенок" (пер. с датск. А. Ганзен, пересказ Т. Габбе и А. Любарской), "Новое платье короля" (пер. с датск. А. Ганзен), "Ромашка" (пер. с датск. А. Ганзен), "Дикие лебеди" (пер. с датск. А. Ганзен) (1 - 2 сказки по выбору); Киплинг Дж. Р. "Сказка о слоненке" (пер. с англ. К.И. Чуковского), "Откуда у кита такая глотка" (пер. с англ. К.И. Чуковского, стихи в пер. С.Я. Маршака) (по выбору); Коллоди К. "Пиноккио. История деревянной куклы" (пер. с итал. Э.Г. Казакевича); Лагерлеф С. "Чудесное путешествие Нильса с дикими гусями" (в пересказе З. Задунайской и А. Любарской); Линдгрен А. "Карлсон, который живет на крыше, опять прилетел" (пер. со швед. Л.З. Лунгиной); Лофтинг Х. "Путешествия доктора Дулиттла" (пер. с англ. С. Мещерякова); Милн А.А. "Винни-Пух и все, все, все" (перевод с англ. Б.В. Заходера); Пройслер О. "Маленькая Баба-яга" (пер. с нем. Ю. Коринца), "Маленькое привидение" (пер. с нем. Ю. Коринца); Родари Д. "Приключения Чипполино" (пер. с итал. З. Потаповой), "Сказки, у которых три конца" (пер. с итал. И.Г. Константиновой).</w:t>
      </w:r>
    </w:p>
    <w:p w:rsidR="007345C7" w:rsidRDefault="007345C7" w:rsidP="00C25AB2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5C061E" w:rsidRDefault="007345C7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345C7">
        <w:rPr>
          <w:rFonts w:ascii="Times New Roman" w:hAnsi="Times New Roman" w:cs="Times New Roman"/>
          <w:b/>
          <w:sz w:val="28"/>
          <w:szCs w:val="28"/>
        </w:rPr>
        <w:t>Пе</w:t>
      </w:r>
      <w:r w:rsidRPr="0074526A">
        <w:rPr>
          <w:rFonts w:ascii="Times New Roman" w:hAnsi="Times New Roman" w:cs="Times New Roman"/>
          <w:b/>
          <w:sz w:val="28"/>
          <w:szCs w:val="28"/>
        </w:rPr>
        <w:t xml:space="preserve">речень </w:t>
      </w:r>
      <w:r w:rsidR="001C3207" w:rsidRPr="001C3207">
        <w:rPr>
          <w:rFonts w:ascii="Times New Roman" w:hAnsi="Times New Roman" w:cs="Times New Roman"/>
          <w:b/>
          <w:sz w:val="28"/>
          <w:szCs w:val="28"/>
        </w:rPr>
        <w:t>музыкальных произведений</w:t>
      </w:r>
    </w:p>
    <w:p w:rsid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r w:rsidRPr="00E16E1D">
        <w:rPr>
          <w:color w:val="000000"/>
          <w:sz w:val="28"/>
          <w:szCs w:val="28"/>
        </w:rPr>
        <w:t xml:space="preserve">Слушание. "Зима", муз. П. Чайковского, сл. А. Плещеева; "Осенняя песня", из цикла "Времена года" П. Чайковского; "Полька"; муз. Д. Львова-Компанейца, сл. </w:t>
      </w:r>
      <w:r w:rsidRPr="00E16E1D">
        <w:rPr>
          <w:color w:val="000000"/>
          <w:sz w:val="28"/>
          <w:szCs w:val="28"/>
        </w:rPr>
        <w:lastRenderedPageBreak/>
        <w:t>З. Петровой; "Моя Россия", муз. Г. Струве, сл. Н. Соловьевой; "Детская полька", муз. М. Глинки; "Жаворонок", муз. М. Глинки; "Мотылек", муз. С. Майкапара; "Пляска птиц", "Колыбельная", муз. Н. Римского-Корсакова.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32" w:name="102331"/>
      <w:bookmarkEnd w:id="632"/>
      <w:r w:rsidRPr="00E16E1D">
        <w:rPr>
          <w:color w:val="000000"/>
          <w:sz w:val="28"/>
          <w:szCs w:val="28"/>
        </w:rPr>
        <w:t>Пение.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33" w:name="102332"/>
      <w:bookmarkEnd w:id="633"/>
      <w:r w:rsidRPr="00E16E1D">
        <w:rPr>
          <w:color w:val="000000"/>
          <w:sz w:val="28"/>
          <w:szCs w:val="28"/>
        </w:rPr>
        <w:t>Упражнения на развитие слуха и голоса. "Ворон", рус. нар. песня, обраб. Е. Тиличеевой; "Андрей-воробей", рус. нар. песня, обр. Ю. Слонова; "Бубенчики", "Гармошка", муз. Е. Тиличеевой; "Паровоз", "Барабан", муз. Е. Тиличеевой, сл. Н. Найденовой.</w:t>
      </w:r>
    </w:p>
    <w:p w:rsidR="00251430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34" w:name="102333"/>
      <w:bookmarkEnd w:id="634"/>
      <w:r w:rsidRPr="00E16E1D">
        <w:rPr>
          <w:color w:val="000000"/>
          <w:sz w:val="28"/>
          <w:szCs w:val="28"/>
        </w:rPr>
        <w:t xml:space="preserve">Песни. "К нам гости пришли", муз. А. Александрова, сл. М. Ивенсен; "Огородная-хороводная", муз. Б. Можжевелова, сл. Н. Пассовой; "Голубые санки", муз. М. Иорданского, сл. М. Клоковой; "Гуси-гусенята", муз. А. Александрова, сл. Г. </w:t>
      </w:r>
    </w:p>
    <w:p w:rsidR="00251430" w:rsidRDefault="00251430" w:rsidP="00251430">
      <w:pPr>
        <w:pStyle w:val="pboth"/>
        <w:shd w:val="clear" w:color="auto" w:fill="FFFFFF"/>
        <w:spacing w:before="0" w:beforeAutospacing="0" w:after="0" w:afterAutospacing="0" w:line="258" w:lineRule="atLeast"/>
        <w:jc w:val="center"/>
        <w:rPr>
          <w:color w:val="000000"/>
          <w:sz w:val="28"/>
          <w:szCs w:val="28"/>
        </w:rPr>
      </w:pPr>
    </w:p>
    <w:p w:rsidR="00251430" w:rsidRPr="00E16E1D" w:rsidRDefault="00E16E1D" w:rsidP="00251430">
      <w:pPr>
        <w:pStyle w:val="pboth"/>
        <w:shd w:val="clear" w:color="auto" w:fill="FFFFFF"/>
        <w:spacing w:before="0" w:beforeAutospacing="0" w:after="0" w:afterAutospacing="0" w:line="258" w:lineRule="atLeast"/>
        <w:rPr>
          <w:color w:val="000000"/>
          <w:sz w:val="28"/>
          <w:szCs w:val="28"/>
        </w:rPr>
      </w:pPr>
      <w:r w:rsidRPr="00E16E1D">
        <w:rPr>
          <w:color w:val="000000"/>
          <w:sz w:val="28"/>
          <w:szCs w:val="28"/>
        </w:rPr>
        <w:t>Бойко; "Рыбка", муз. М. Красева, сл. М. Клоковой.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35" w:name="102334"/>
      <w:bookmarkEnd w:id="635"/>
      <w:r w:rsidRPr="00E16E1D">
        <w:rPr>
          <w:color w:val="000000"/>
          <w:sz w:val="28"/>
          <w:szCs w:val="28"/>
        </w:rPr>
        <w:t>Песенное творчество.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36" w:name="102335"/>
      <w:bookmarkEnd w:id="636"/>
      <w:r w:rsidRPr="00E16E1D">
        <w:rPr>
          <w:color w:val="000000"/>
          <w:sz w:val="28"/>
          <w:szCs w:val="28"/>
        </w:rPr>
        <w:t>Произведения. "Колыбельная", рус. нар. песня; "Марш", муз. М. Красева; "Дили-дили! Бом! Бом!", укр. нар. песня, сл. Е. Макшанцевой; Потешки, дразнилки, считалки и другие рус. нар. попевки.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37" w:name="102336"/>
      <w:bookmarkEnd w:id="637"/>
      <w:r w:rsidRPr="00E16E1D">
        <w:rPr>
          <w:color w:val="000000"/>
          <w:sz w:val="28"/>
          <w:szCs w:val="28"/>
        </w:rPr>
        <w:t>Музыкально-ритмические движения.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38" w:name="102337"/>
      <w:bookmarkEnd w:id="638"/>
      <w:r w:rsidRPr="00E16E1D">
        <w:rPr>
          <w:color w:val="000000"/>
          <w:sz w:val="28"/>
          <w:szCs w:val="28"/>
        </w:rPr>
        <w:t>Упражнения. "Шаг и бег", муз. Н. Надененко; "Плавные руки", муз. Р. Глиэра ("Вальс", фрагмент); "Кто лучше скачет", муз. Т. Ломовой; "Росинки", муз. С. Майкапара.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39" w:name="102338"/>
      <w:bookmarkEnd w:id="639"/>
      <w:r w:rsidRPr="00E16E1D">
        <w:rPr>
          <w:color w:val="000000"/>
          <w:sz w:val="28"/>
          <w:szCs w:val="28"/>
        </w:rPr>
        <w:t>Упражнения с предметами. "Упражнения с мячами", муз. Т. Ломовой; "Вальс", муз. Ф. Бургмюллера.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40" w:name="102339"/>
      <w:bookmarkEnd w:id="640"/>
      <w:r w:rsidRPr="00E16E1D">
        <w:rPr>
          <w:color w:val="000000"/>
          <w:sz w:val="28"/>
          <w:szCs w:val="28"/>
        </w:rPr>
        <w:t>Этюды. "Тихий танец" (тема из вариаций), муз. В. Моцарта.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41" w:name="102340"/>
      <w:bookmarkEnd w:id="641"/>
      <w:r w:rsidRPr="00E16E1D">
        <w:rPr>
          <w:color w:val="000000"/>
          <w:sz w:val="28"/>
          <w:szCs w:val="28"/>
        </w:rPr>
        <w:t>Танцы и пляски. "Дружные пары", муз. И. Штрауса ("Полька"); "Приглашение", рус. нар. мелодия "Лен", обраб. М. Раухвергера; "Круговая пляска", рус. нар. мелодия, обр. С. Разоренова.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42" w:name="102341"/>
      <w:bookmarkEnd w:id="642"/>
      <w:r w:rsidRPr="00E16E1D">
        <w:rPr>
          <w:color w:val="000000"/>
          <w:sz w:val="28"/>
          <w:szCs w:val="28"/>
        </w:rPr>
        <w:t>Характерные танцы. "Матрешки", муз. Б. Мокроусова; "Пляска Петрушек", "Танец Снегурочки и снежинок", муз. Р. Глиэра.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43" w:name="102342"/>
      <w:bookmarkEnd w:id="643"/>
      <w:r w:rsidRPr="00E16E1D">
        <w:rPr>
          <w:color w:val="000000"/>
          <w:sz w:val="28"/>
          <w:szCs w:val="28"/>
        </w:rPr>
        <w:t>Хороводы. "Урожайная", муз. А. Филиппенко, сл. О. Волгиной; "Новогодняя хороводная", муз. С. Шайдар; "Пошла млада за водой", рус. нар. песня, обраб. В. Агафонникова.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44" w:name="102343"/>
      <w:bookmarkEnd w:id="644"/>
      <w:r w:rsidRPr="00E16E1D">
        <w:rPr>
          <w:color w:val="000000"/>
          <w:sz w:val="28"/>
          <w:szCs w:val="28"/>
        </w:rPr>
        <w:t>Музыкальные игры.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45" w:name="102344"/>
      <w:bookmarkEnd w:id="645"/>
      <w:r w:rsidRPr="00E16E1D">
        <w:rPr>
          <w:color w:val="000000"/>
          <w:sz w:val="28"/>
          <w:szCs w:val="28"/>
        </w:rPr>
        <w:t>Игры. "Не выпустим", муз. Т. Ломовой; "Будь ловким!", муз. Н. Ладухина; "Ищи игрушку", "Найди себе пару", латв. нар. мелодия, обраб. Т. Попатенко.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46" w:name="102345"/>
      <w:bookmarkEnd w:id="646"/>
      <w:r w:rsidRPr="00E16E1D">
        <w:rPr>
          <w:color w:val="000000"/>
          <w:sz w:val="28"/>
          <w:szCs w:val="28"/>
        </w:rPr>
        <w:t>Игры с пением. "Колпачок", "Ворон", рус. нар. песни; "Заинька", рус. нар. песня, обраб. Н. Римского-Корсакова; "Как на тоненький ледок", рус. нар. песня, обраб. А. Рубца.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47" w:name="102346"/>
      <w:bookmarkEnd w:id="647"/>
      <w:r w:rsidRPr="00E16E1D">
        <w:rPr>
          <w:color w:val="000000"/>
          <w:sz w:val="28"/>
          <w:szCs w:val="28"/>
        </w:rPr>
        <w:t>Музыкально-дидактические игры.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48" w:name="102347"/>
      <w:bookmarkEnd w:id="648"/>
      <w:r w:rsidRPr="00E16E1D">
        <w:rPr>
          <w:color w:val="000000"/>
          <w:sz w:val="28"/>
          <w:szCs w:val="28"/>
        </w:rPr>
        <w:t>Развитие звуковысотного слуха. "Музыкальное лото", "Ступеньки", "Где мои детки?", "Мама и детки". Развитие чувства ритма. "Определи по ритму", "Ритмические полоски", "Учись танцевать", "Ищи".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49" w:name="102348"/>
      <w:bookmarkEnd w:id="649"/>
      <w:r w:rsidRPr="00E16E1D">
        <w:rPr>
          <w:color w:val="000000"/>
          <w:sz w:val="28"/>
          <w:szCs w:val="28"/>
        </w:rPr>
        <w:t>Развитие тембрового слуха. "На чем играю?", "Музыкальные загадки", "Музыкальный домик".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50" w:name="102349"/>
      <w:bookmarkEnd w:id="650"/>
      <w:r w:rsidRPr="00E16E1D">
        <w:rPr>
          <w:color w:val="000000"/>
          <w:sz w:val="28"/>
          <w:szCs w:val="28"/>
        </w:rPr>
        <w:t>Развитие диатонического слуха. "Громко, тихо запоем", "Звенящие колокольчики".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51" w:name="102350"/>
      <w:bookmarkEnd w:id="651"/>
      <w:r w:rsidRPr="00E16E1D">
        <w:rPr>
          <w:color w:val="000000"/>
          <w:sz w:val="28"/>
          <w:szCs w:val="28"/>
        </w:rPr>
        <w:lastRenderedPageBreak/>
        <w:t>Развитие восприятия музыки и музыкальной памяти. "Будь внимательным", "Буратино", "Музыкальный магазин", "Времена года", "Наши песни".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52" w:name="102351"/>
      <w:bookmarkEnd w:id="652"/>
      <w:r w:rsidRPr="00E16E1D">
        <w:rPr>
          <w:color w:val="000000"/>
          <w:sz w:val="28"/>
          <w:szCs w:val="28"/>
        </w:rPr>
        <w:t>Инсценировки и музыкальные спектакли. "Где был, Иванушка?", рус. нар. мелодия, обраб. М. Иорданского; "Моя любимая кукла", автор Т. Коренева; "Полянка" (музыкальная игра-сказка), муз. Т. Вилькорейской.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53" w:name="102352"/>
      <w:bookmarkEnd w:id="653"/>
      <w:r w:rsidRPr="00E16E1D">
        <w:rPr>
          <w:color w:val="000000"/>
          <w:sz w:val="28"/>
          <w:szCs w:val="28"/>
        </w:rPr>
        <w:t>Развитие танцевально-игрового творчества "Я полю, полю лук", муз. Е. Тиличеевой; "Вальс кошки", муз. В. Золотарева; "Гори, гори ясно!", рус. нар. мелодия, обраб. Р. Рустамова; "А я по лугу", рус. нар. мелодия, обраб. Т. Смирновой.</w:t>
      </w:r>
    </w:p>
    <w:p w:rsidR="00251430" w:rsidRDefault="00E16E1D" w:rsidP="00E16E1D">
      <w:pPr>
        <w:pStyle w:val="pboth"/>
        <w:shd w:val="clear" w:color="auto" w:fill="FFFFFF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54" w:name="102353"/>
      <w:bookmarkEnd w:id="654"/>
      <w:r w:rsidRPr="00E16E1D">
        <w:rPr>
          <w:color w:val="000000"/>
          <w:sz w:val="28"/>
          <w:szCs w:val="28"/>
        </w:rPr>
        <w:t>Игра на детских музыкальных инструментах. "Дон-дон", рус. нар. песня, обраб. Р.</w:t>
      </w:r>
    </w:p>
    <w:p w:rsidR="00251430" w:rsidRDefault="00251430" w:rsidP="00251430">
      <w:pPr>
        <w:pStyle w:val="pboth"/>
        <w:shd w:val="clear" w:color="auto" w:fill="FFFFFF"/>
        <w:spacing w:before="0" w:beforeAutospacing="0" w:after="0" w:afterAutospacing="0" w:line="258" w:lineRule="atLeast"/>
        <w:jc w:val="center"/>
        <w:rPr>
          <w:color w:val="000000"/>
          <w:sz w:val="28"/>
          <w:szCs w:val="28"/>
        </w:rPr>
      </w:pPr>
    </w:p>
    <w:p w:rsidR="00E16E1D" w:rsidRPr="00E16E1D" w:rsidRDefault="00E16E1D" w:rsidP="00251430">
      <w:pPr>
        <w:pStyle w:val="pboth"/>
        <w:shd w:val="clear" w:color="auto" w:fill="FFFFFF"/>
        <w:spacing w:before="0" w:beforeAutospacing="0" w:after="0" w:afterAutospacing="0" w:line="258" w:lineRule="atLeast"/>
        <w:jc w:val="center"/>
        <w:rPr>
          <w:color w:val="000000"/>
          <w:sz w:val="28"/>
          <w:szCs w:val="28"/>
        </w:rPr>
      </w:pPr>
      <w:r w:rsidRPr="00E16E1D">
        <w:rPr>
          <w:color w:val="000000"/>
          <w:sz w:val="28"/>
          <w:szCs w:val="28"/>
        </w:rPr>
        <w:t>Рустамова; "Гори, гори ясно!", рус. нар. мелодия; "Часики", муз. С. Вольфензона.</w:t>
      </w:r>
    </w:p>
    <w:p w:rsidR="001C3207" w:rsidRDefault="001C3207" w:rsidP="00C25AB2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1C3207" w:rsidRPr="005C061E" w:rsidRDefault="007345C7" w:rsidP="00C25AB2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7345C7">
        <w:rPr>
          <w:rFonts w:ascii="Times New Roman" w:hAnsi="Times New Roman" w:cs="Times New Roman"/>
          <w:b/>
          <w:sz w:val="28"/>
          <w:szCs w:val="28"/>
        </w:rPr>
        <w:t>Пе</w:t>
      </w:r>
      <w:r w:rsidRPr="0074526A">
        <w:rPr>
          <w:rFonts w:ascii="Times New Roman" w:hAnsi="Times New Roman" w:cs="Times New Roman"/>
          <w:b/>
          <w:sz w:val="28"/>
          <w:szCs w:val="28"/>
        </w:rPr>
        <w:t xml:space="preserve">речень </w:t>
      </w:r>
      <w:r w:rsidR="001C3207" w:rsidRPr="001C3207">
        <w:rPr>
          <w:rFonts w:ascii="Times New Roman" w:hAnsi="Times New Roman" w:cs="Times New Roman"/>
          <w:b/>
          <w:sz w:val="28"/>
          <w:szCs w:val="28"/>
        </w:rPr>
        <w:t>произведений изобразительного искусства</w:t>
      </w:r>
    </w:p>
    <w:p w:rsidR="00D73359" w:rsidRDefault="00D7335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16E1D">
        <w:rPr>
          <w:color w:val="000000"/>
          <w:sz w:val="28"/>
          <w:szCs w:val="28"/>
        </w:rPr>
        <w:t>Иллюстрации, репродукции картин: Ф.А. Васильев "Перед дождем"; И.Е. Репин "Осенний букет"; А.А. Пластов "Первый снег"; И.Э. Грабарь "Февральская лазурь"; Б.М. Кустодиев "Масленица"; Ф.В. Сычков "Катание с горы зимой"; И.И. Левитан "Березовая роща", "Зимой в лесу"; Т.Н. Яблонская "Весна"; В.Т. Тимофеев "Девочка с ягодами"; И.И. Машков "Натюрморт. Фрукты на блюде"; Ф.П. Толстой "Букет цветов, бабочка и птичка"; И.Е. Репин "Стрекоза"; В.М. Васнецов "Ковер-самолет".</w:t>
      </w:r>
    </w:p>
    <w:p w:rsidR="00E16E1D" w:rsidRPr="00E16E1D" w:rsidRDefault="00E16E1D" w:rsidP="00E16E1D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55" w:name="102389"/>
      <w:bookmarkEnd w:id="655"/>
      <w:r w:rsidRPr="00E16E1D">
        <w:rPr>
          <w:color w:val="000000"/>
          <w:sz w:val="28"/>
          <w:szCs w:val="28"/>
        </w:rPr>
        <w:t>Иллюстрации к книгам: И.Я. Билибин "Сестрица Аленушка и братец Иванушка", "Царевна-лягушка", "Василиса Прекрасная".</w:t>
      </w:r>
    </w:p>
    <w:p w:rsidR="00E16E1D" w:rsidRDefault="00E16E1D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00260" w:rsidRDefault="007345C7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345C7">
        <w:rPr>
          <w:rFonts w:ascii="Times New Roman" w:hAnsi="Times New Roman" w:cs="Times New Roman"/>
          <w:b/>
          <w:sz w:val="28"/>
          <w:szCs w:val="28"/>
        </w:rPr>
        <w:t>П</w:t>
      </w:r>
      <w:r w:rsidR="0074526A" w:rsidRPr="007345C7">
        <w:rPr>
          <w:rFonts w:ascii="Times New Roman" w:hAnsi="Times New Roman" w:cs="Times New Roman"/>
          <w:b/>
          <w:sz w:val="28"/>
          <w:szCs w:val="28"/>
        </w:rPr>
        <w:t>е</w:t>
      </w:r>
      <w:r w:rsidR="0074526A" w:rsidRPr="0074526A">
        <w:rPr>
          <w:rFonts w:ascii="Times New Roman" w:hAnsi="Times New Roman" w:cs="Times New Roman"/>
          <w:b/>
          <w:sz w:val="28"/>
          <w:szCs w:val="28"/>
        </w:rPr>
        <w:t>речень анимационных произведений</w:t>
      </w:r>
    </w:p>
    <w:p w:rsidR="0074526A" w:rsidRDefault="0074526A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656" w:name="102393"/>
      <w:bookmarkStart w:id="657" w:name="102429"/>
      <w:bookmarkEnd w:id="656"/>
      <w:bookmarkEnd w:id="657"/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870F7">
        <w:rPr>
          <w:color w:val="000000"/>
          <w:sz w:val="28"/>
          <w:szCs w:val="28"/>
        </w:rPr>
        <w:t>Анимационный сериал "Тима и Тома", студия "Рики", реж. А. Борисова, А. Жидков, О. Мусин, А. Бахурин и другие, 2015.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58" w:name="102401"/>
      <w:bookmarkEnd w:id="658"/>
      <w:r w:rsidRPr="00B870F7">
        <w:rPr>
          <w:color w:val="000000"/>
          <w:sz w:val="28"/>
          <w:szCs w:val="28"/>
        </w:rPr>
        <w:t>Фильм "Паровозик из Ромашкова", студия Союзмультфильм, реж. В. Дегтярев, 1967.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59" w:name="102402"/>
      <w:bookmarkEnd w:id="659"/>
      <w:r w:rsidRPr="00B870F7">
        <w:rPr>
          <w:color w:val="000000"/>
          <w:sz w:val="28"/>
          <w:szCs w:val="28"/>
        </w:rPr>
        <w:t>Фильм "Как львенок и черепаха пели песню", студия Союзмультфильм, режиссер И. Ковалевская, 1974.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60" w:name="102403"/>
      <w:bookmarkEnd w:id="660"/>
      <w:r w:rsidRPr="00B870F7">
        <w:rPr>
          <w:color w:val="000000"/>
          <w:sz w:val="28"/>
          <w:szCs w:val="28"/>
        </w:rPr>
        <w:t>Фильм "Мама для мамонтенка", студия "Союзмультфильм", режиссер О. Чуркин, 1981.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61" w:name="102404"/>
      <w:bookmarkEnd w:id="661"/>
      <w:r w:rsidRPr="00B870F7">
        <w:rPr>
          <w:color w:val="000000"/>
          <w:sz w:val="28"/>
          <w:szCs w:val="28"/>
        </w:rPr>
        <w:t>Фильм "Катерок", студия "Союзмультфильм", режиссер И. Ковалевская, 1970.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62" w:name="102405"/>
      <w:bookmarkEnd w:id="662"/>
      <w:r w:rsidRPr="00B870F7">
        <w:rPr>
          <w:color w:val="000000"/>
          <w:sz w:val="28"/>
          <w:szCs w:val="28"/>
        </w:rPr>
        <w:t>Фильм "Мешок яблок", студия "Союзмультфильм", режиссер В. Бордзиловский, 1974.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63" w:name="102406"/>
      <w:bookmarkEnd w:id="663"/>
      <w:r w:rsidRPr="00B870F7">
        <w:rPr>
          <w:color w:val="000000"/>
          <w:sz w:val="28"/>
          <w:szCs w:val="28"/>
        </w:rPr>
        <w:t>Фильм "Крошка енот", ТО "Экран", режиссер О. Чуркин, 1974.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64" w:name="102407"/>
      <w:bookmarkEnd w:id="664"/>
      <w:r w:rsidRPr="00B870F7">
        <w:rPr>
          <w:color w:val="000000"/>
          <w:sz w:val="28"/>
          <w:szCs w:val="28"/>
        </w:rPr>
        <w:t>Фильм "Гадкий утенок", студия "Союзмультфильм", режиссер В. Дегтярев.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65" w:name="102408"/>
      <w:bookmarkEnd w:id="665"/>
      <w:r w:rsidRPr="00B870F7">
        <w:rPr>
          <w:color w:val="000000"/>
          <w:sz w:val="28"/>
          <w:szCs w:val="28"/>
        </w:rPr>
        <w:t>Фильм "Котенок по имени Гав", студия Союзмультфильм, режиссер Л. Атаманов.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66" w:name="102409"/>
      <w:bookmarkEnd w:id="666"/>
      <w:r w:rsidRPr="00B870F7">
        <w:rPr>
          <w:color w:val="000000"/>
          <w:sz w:val="28"/>
          <w:szCs w:val="28"/>
        </w:rPr>
        <w:t>Фильм "Маугли", студия "Союзмультфильм", режиссер Р. Давыдов, 1971.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67" w:name="102410"/>
      <w:bookmarkEnd w:id="667"/>
      <w:r w:rsidRPr="00B870F7">
        <w:rPr>
          <w:color w:val="000000"/>
          <w:sz w:val="28"/>
          <w:szCs w:val="28"/>
        </w:rPr>
        <w:t>Фильм "Кот Леопольд", студия "Экран", режиссер А. Резников, 1975 - 1987.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68" w:name="102411"/>
      <w:bookmarkEnd w:id="668"/>
      <w:r w:rsidRPr="00B870F7">
        <w:rPr>
          <w:color w:val="000000"/>
          <w:sz w:val="28"/>
          <w:szCs w:val="28"/>
        </w:rPr>
        <w:t>Фильм "Рикки-Тикки-Тави", студия "Союзмультфильм", режиссер А. Снежко-Блоцкой, 1965.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69" w:name="102412"/>
      <w:bookmarkEnd w:id="669"/>
      <w:r w:rsidRPr="00B870F7">
        <w:rPr>
          <w:color w:val="000000"/>
          <w:sz w:val="28"/>
          <w:szCs w:val="28"/>
        </w:rPr>
        <w:t>Фильм "Дюймовочка", студия "Союзмульфильм", режиссер Л. Амальрик, 1964.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70" w:name="102413"/>
      <w:bookmarkEnd w:id="670"/>
      <w:r w:rsidRPr="00B870F7">
        <w:rPr>
          <w:color w:val="000000"/>
          <w:sz w:val="28"/>
          <w:szCs w:val="28"/>
        </w:rPr>
        <w:lastRenderedPageBreak/>
        <w:t>Фильм "Пластилиновая ворона", ТО "Экран", режиссер А. Татарский, 1981.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71" w:name="102414"/>
      <w:bookmarkEnd w:id="671"/>
      <w:r w:rsidRPr="00B870F7">
        <w:rPr>
          <w:color w:val="000000"/>
          <w:sz w:val="28"/>
          <w:szCs w:val="28"/>
        </w:rPr>
        <w:t>Фильм "Каникулы Бонифация", студия "Союзмультфильм", режиссер Ф. Хитрук, 1965.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72" w:name="102415"/>
      <w:bookmarkEnd w:id="672"/>
      <w:r w:rsidRPr="00B870F7">
        <w:rPr>
          <w:color w:val="000000"/>
          <w:sz w:val="28"/>
          <w:szCs w:val="28"/>
        </w:rPr>
        <w:t>Фильм "Последний лепесток", студия "Союзмультфильм", режиссер Р. Качанов, 1977.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73" w:name="102416"/>
      <w:bookmarkEnd w:id="673"/>
      <w:r w:rsidRPr="00B870F7">
        <w:rPr>
          <w:color w:val="000000"/>
          <w:sz w:val="28"/>
          <w:szCs w:val="28"/>
        </w:rPr>
        <w:t>Фильм "Умка" и "Умка ищет друга", студия "Союзмультфильм", режиссер В. Попов, В. Пекарь, 1969, 1970.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74" w:name="102417"/>
      <w:bookmarkEnd w:id="674"/>
      <w:r w:rsidRPr="00B870F7">
        <w:rPr>
          <w:color w:val="000000"/>
          <w:sz w:val="28"/>
          <w:szCs w:val="28"/>
        </w:rPr>
        <w:t>Фильм "Умка на елке", студия "Союзмультфильм", режиссер А. Воробьев, 2019.</w:t>
      </w:r>
    </w:p>
    <w:p w:rsid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75" w:name="102418"/>
      <w:bookmarkEnd w:id="675"/>
      <w:r w:rsidRPr="00B870F7">
        <w:rPr>
          <w:color w:val="000000"/>
          <w:sz w:val="28"/>
          <w:szCs w:val="28"/>
        </w:rPr>
        <w:t>Фильм "Сладкая сказка", студия Союзмультфильм, режиссер В. Дегтярев, 1970.</w:t>
      </w:r>
    </w:p>
    <w:p w:rsidR="00251430" w:rsidRPr="00B870F7" w:rsidRDefault="00251430" w:rsidP="00251430">
      <w:pPr>
        <w:pStyle w:val="pboth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76" w:name="102419"/>
      <w:bookmarkEnd w:id="676"/>
      <w:r w:rsidRPr="00B870F7">
        <w:rPr>
          <w:color w:val="000000"/>
          <w:sz w:val="28"/>
          <w:szCs w:val="28"/>
        </w:rPr>
        <w:t>Цикл фильмов "Чебурашка и крокодил Гена", студия "Союзмультфильм", режиссер Р. Качанов, 1969 - 1983.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77" w:name="102420"/>
      <w:bookmarkEnd w:id="677"/>
      <w:r w:rsidRPr="00B870F7">
        <w:rPr>
          <w:color w:val="000000"/>
          <w:sz w:val="28"/>
          <w:szCs w:val="28"/>
        </w:rPr>
        <w:t>Цикл фильмов "38 попугаев", студия "Союзмультфильм", режиссер И. Уфимцев, 1976 - 91.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78" w:name="102421"/>
      <w:bookmarkEnd w:id="678"/>
      <w:r w:rsidRPr="00B870F7">
        <w:rPr>
          <w:color w:val="000000"/>
          <w:sz w:val="28"/>
          <w:szCs w:val="28"/>
        </w:rPr>
        <w:t>Цикл фильмов "Винни-Пух", студия "Союзмультфильм", режиссер Ф. Хитрук, 1969 - 1972.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79" w:name="102422"/>
      <w:bookmarkEnd w:id="679"/>
      <w:r w:rsidRPr="00B870F7">
        <w:rPr>
          <w:color w:val="000000"/>
          <w:sz w:val="28"/>
          <w:szCs w:val="28"/>
        </w:rPr>
        <w:t>Фильм "Серая шейка", студия "Союзмультфильм", режиссер Л. Амальрик, В. Полковников, 1948.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80" w:name="102423"/>
      <w:bookmarkEnd w:id="680"/>
      <w:r w:rsidRPr="00B870F7">
        <w:rPr>
          <w:color w:val="000000"/>
          <w:sz w:val="28"/>
          <w:szCs w:val="28"/>
        </w:rPr>
        <w:t>Фильм "Золушка", студия "Союзмультфильм", режиссер И. Аксенчук, 1979.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81" w:name="102424"/>
      <w:bookmarkEnd w:id="681"/>
      <w:r w:rsidRPr="00B870F7">
        <w:rPr>
          <w:color w:val="000000"/>
          <w:sz w:val="28"/>
          <w:szCs w:val="28"/>
        </w:rPr>
        <w:t>Фильм "Новогодняя сказка", студия "Союзмультфильм", режиссер В. Дегтярев, 1972.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82" w:name="102425"/>
      <w:bookmarkEnd w:id="682"/>
      <w:r w:rsidRPr="00B870F7">
        <w:rPr>
          <w:color w:val="000000"/>
          <w:sz w:val="28"/>
          <w:szCs w:val="28"/>
        </w:rPr>
        <w:t>Фильм "Серебряное копытце", студия Союзмультфильм, режиссер Г. Сокольский, 1977.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83" w:name="102426"/>
      <w:bookmarkEnd w:id="683"/>
      <w:r w:rsidRPr="00B870F7">
        <w:rPr>
          <w:color w:val="000000"/>
          <w:sz w:val="28"/>
          <w:szCs w:val="28"/>
        </w:rPr>
        <w:t>Фильм "Щелкунчик", студия "Союзмультфильм", режиссер Б. Степанцев, 1973.</w:t>
      </w:r>
    </w:p>
    <w:p w:rsidR="00B870F7" w:rsidRPr="00B870F7" w:rsidRDefault="00B870F7" w:rsidP="00B870F7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84" w:name="102427"/>
      <w:bookmarkEnd w:id="684"/>
      <w:r w:rsidRPr="00B870F7">
        <w:rPr>
          <w:color w:val="000000"/>
          <w:sz w:val="28"/>
          <w:szCs w:val="28"/>
        </w:rPr>
        <w:t>Фильм "Гуси-лебеди", студия Союзмультфильм, режиссеры И. Иванов-Вано, А. Снежко-Блоцкая, 1949.</w:t>
      </w:r>
    </w:p>
    <w:p w:rsidR="00D00260" w:rsidRPr="00274E1B" w:rsidRDefault="00B870F7" w:rsidP="00274E1B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685" w:name="102428"/>
      <w:bookmarkEnd w:id="685"/>
      <w:r w:rsidRPr="00B870F7">
        <w:rPr>
          <w:color w:val="000000"/>
          <w:sz w:val="28"/>
          <w:szCs w:val="28"/>
        </w:rPr>
        <w:t>Цикл фильмов "Приключение Незнайки и его друзей", студия "ТО Экран", режиссер коллектив авторов, 1971 - 1973.</w:t>
      </w:r>
    </w:p>
    <w:p w:rsidR="00261952" w:rsidRPr="0073700A" w:rsidRDefault="00261952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3700A">
        <w:rPr>
          <w:rFonts w:ascii="Times New Roman" w:hAnsi="Times New Roman" w:cs="Times New Roman"/>
          <w:sz w:val="28"/>
          <w:szCs w:val="28"/>
        </w:rPr>
        <w:t xml:space="preserve">Слайдовые презентации </w:t>
      </w:r>
      <w:r w:rsidR="0073700A" w:rsidRPr="0073700A">
        <w:rPr>
          <w:rFonts w:ascii="Times New Roman" w:hAnsi="Times New Roman" w:cs="Times New Roman"/>
          <w:sz w:val="28"/>
          <w:szCs w:val="28"/>
        </w:rPr>
        <w:t>по тематическим неделям</w:t>
      </w:r>
    </w:p>
    <w:p w:rsidR="00274E1B" w:rsidRDefault="00274E1B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4D19" w:rsidRPr="00D14D19" w:rsidRDefault="00D14D19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D19">
        <w:rPr>
          <w:rFonts w:ascii="Times New Roman" w:hAnsi="Times New Roman" w:cs="Times New Roman"/>
          <w:b/>
          <w:sz w:val="28"/>
          <w:szCs w:val="28"/>
        </w:rPr>
        <w:t>3.</w:t>
      </w:r>
      <w:r w:rsidR="008951DE">
        <w:rPr>
          <w:rFonts w:ascii="Times New Roman" w:hAnsi="Times New Roman" w:cs="Times New Roman"/>
          <w:b/>
          <w:sz w:val="28"/>
          <w:szCs w:val="28"/>
        </w:rPr>
        <w:t>4</w:t>
      </w:r>
      <w:r w:rsidRPr="00D14D19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73700A">
        <w:rPr>
          <w:rFonts w:ascii="Times New Roman" w:hAnsi="Times New Roman" w:cs="Times New Roman"/>
          <w:b/>
          <w:sz w:val="28"/>
          <w:szCs w:val="28"/>
        </w:rPr>
        <w:t>Р</w:t>
      </w:r>
      <w:r w:rsidRPr="00D14D19">
        <w:rPr>
          <w:rFonts w:ascii="Times New Roman" w:hAnsi="Times New Roman" w:cs="Times New Roman"/>
          <w:b/>
          <w:sz w:val="28"/>
          <w:szCs w:val="28"/>
        </w:rPr>
        <w:t xml:space="preserve">ежим и распорядок дня </w:t>
      </w:r>
    </w:p>
    <w:p w:rsidR="008951DE" w:rsidRPr="008951DE" w:rsidRDefault="00870DA7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организации режима предусмо</w:t>
      </w:r>
      <w:r w:rsidR="008951DE" w:rsidRPr="008951DE">
        <w:rPr>
          <w:rFonts w:ascii="Times New Roman" w:hAnsi="Times New Roman" w:cs="Times New Roman"/>
          <w:sz w:val="28"/>
          <w:szCs w:val="28"/>
        </w:rPr>
        <w:t xml:space="preserve">трено оптимальное чередование самостоятельной детской деятельности и организованных форм работы с детьми, коллективных и индивидуальных игр, достаточная двигательная активность ребенка в течение дня, обеспечено сочетание умственной и физической нагрузки. Время образовательной деятельности организуется таким образом, чтобы вначале проводятся наиболее насыщенные по содержанию виды деятельности, связанные с умственной активностью детей, максимальной их произвольностью, а затем творческие виды деятельности в чередовании с музыкальной и физической активностью.  </w:t>
      </w:r>
    </w:p>
    <w:p w:rsidR="00251430" w:rsidRDefault="008951DE" w:rsidP="00C25AB2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951DE">
        <w:rPr>
          <w:rFonts w:ascii="Times New Roman" w:hAnsi="Times New Roman" w:cs="Times New Roman"/>
          <w:sz w:val="28"/>
          <w:szCs w:val="28"/>
        </w:rPr>
        <w:t>Продолжительность дневной суммарной образовательной нагрузки для детей дошкольного возраста, условия организация образ</w:t>
      </w:r>
      <w:r w:rsidR="00870DA7">
        <w:rPr>
          <w:rFonts w:ascii="Times New Roman" w:hAnsi="Times New Roman" w:cs="Times New Roman"/>
          <w:sz w:val="28"/>
          <w:szCs w:val="28"/>
        </w:rPr>
        <w:t>овательного процесса соответст</w:t>
      </w:r>
      <w:r w:rsidRPr="008951DE">
        <w:rPr>
          <w:rFonts w:ascii="Times New Roman" w:hAnsi="Times New Roman" w:cs="Times New Roman"/>
          <w:sz w:val="28"/>
          <w:szCs w:val="28"/>
        </w:rPr>
        <w:t xml:space="preserve">вуют требованиям, предусмотренным Санитарными правилами и нормами СанПиН 1.2.3685-21 «Гигиенические нормативы и требования к обеспечению безопасности и (или) безвредности для человека факторов среды обитания», утвержденным постановлением Главного государственного </w:t>
      </w:r>
      <w:r w:rsidRPr="008951DE">
        <w:rPr>
          <w:rFonts w:ascii="Times New Roman" w:hAnsi="Times New Roman" w:cs="Times New Roman"/>
          <w:sz w:val="28"/>
          <w:szCs w:val="28"/>
        </w:rPr>
        <w:lastRenderedPageBreak/>
        <w:t xml:space="preserve">санитарного врача Российской Федерации от 28 января 2021 г. № 2 (зарегистрировано Министерством юстиции Российской Федерации 29 января 2021 г., регистрационный № 62296), действующим до 1 марта 2027 г. (далее – Гигиенические нормативы), и Санитарными правилами СП 2.4.3648-20 «Санитарно-эпидемиологические требования к организациям воспитания и обучения, отдыха и оздоровления детей и молодежи», утвержденным постановлением Главного государственного санитарного врача Российской Федерации от 28 сентября 2020 г. № 28 (далее – Санитарно-эпидемиологические </w:t>
      </w:r>
    </w:p>
    <w:p w:rsidR="00251430" w:rsidRDefault="00251430" w:rsidP="00251430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51430" w:rsidRPr="008951DE" w:rsidRDefault="008951DE" w:rsidP="00251430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951DE">
        <w:rPr>
          <w:rFonts w:ascii="Times New Roman" w:hAnsi="Times New Roman" w:cs="Times New Roman"/>
          <w:sz w:val="28"/>
          <w:szCs w:val="28"/>
        </w:rPr>
        <w:t>требования).</w:t>
      </w:r>
    </w:p>
    <w:p w:rsidR="008951DE" w:rsidRDefault="008951DE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951DE">
        <w:rPr>
          <w:rFonts w:ascii="Times New Roman" w:hAnsi="Times New Roman" w:cs="Times New Roman"/>
          <w:sz w:val="28"/>
          <w:szCs w:val="28"/>
        </w:rPr>
        <w:t xml:space="preserve">Режим дня строится с учетом сезонных изменений. В теплый период года увеличивается ежедневная длительность пребывания детей на свежем воздухе, образовательная деятельность переносится на прогулку (при наличии условий). Согласно пункту 185 Гигиенических нормативов при температуре воздуха ниже минус 15 °C и скорости ветра более 7 м/с продолжительность прогулки для детей до </w:t>
      </w:r>
      <w:r w:rsidR="00274E1B">
        <w:rPr>
          <w:rFonts w:ascii="Times New Roman" w:hAnsi="Times New Roman" w:cs="Times New Roman"/>
          <w:sz w:val="28"/>
          <w:szCs w:val="28"/>
        </w:rPr>
        <w:t>5-6</w:t>
      </w:r>
      <w:r w:rsidRPr="008951DE">
        <w:rPr>
          <w:rFonts w:ascii="Times New Roman" w:hAnsi="Times New Roman" w:cs="Times New Roman"/>
          <w:sz w:val="28"/>
          <w:szCs w:val="28"/>
        </w:rPr>
        <w:t xml:space="preserve"> лет сокращают. При осуществлении режимных моментов учитываются также индивидуальные особенности ребенка (длительность сна, вкусовые предпочтения, характер, темп деятельности и т. д.). </w:t>
      </w: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0156" w:rsidRPr="008951DE" w:rsidRDefault="00CC0156" w:rsidP="00C25A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951DE" w:rsidRDefault="008951DE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F682F" w:rsidRDefault="003F682F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 Автономная некоммерческая  организация  дошкольного образования</w:t>
      </w:r>
    </w:p>
    <w:p w:rsidR="007345C7" w:rsidRPr="00F3094F" w:rsidRDefault="007345C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Детский сад «Солнечный» </w:t>
      </w:r>
    </w:p>
    <w:p w:rsidR="007345C7" w:rsidRPr="00F3094F" w:rsidRDefault="007345C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Утверждаю:</w:t>
      </w:r>
    </w:p>
    <w:p w:rsidR="007345C7" w:rsidRPr="00F3094F" w:rsidRDefault="007345C7" w:rsidP="007345C7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                       Директор АНО ДО</w:t>
      </w:r>
    </w:p>
    <w:p w:rsidR="007345C7" w:rsidRPr="00F3094F" w:rsidRDefault="007345C7" w:rsidP="007345C7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Детский сад «Солнечный»</w:t>
      </w:r>
    </w:p>
    <w:p w:rsidR="007345C7" w:rsidRPr="00F3094F" w:rsidRDefault="007345C7" w:rsidP="007345C7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_________Ф.Г.Миннегалиева </w:t>
      </w:r>
    </w:p>
    <w:p w:rsidR="007345C7" w:rsidRPr="00F3094F" w:rsidRDefault="007345C7" w:rsidP="007345C7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</w:t>
      </w:r>
      <w:r w:rsidR="00AD16D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«29</w:t>
      </w:r>
      <w:r w:rsidR="00815AD0">
        <w:rPr>
          <w:rFonts w:ascii="Times New Roman" w:eastAsia="Times New Roman" w:hAnsi="Times New Roman" w:cs="Times New Roman"/>
          <w:sz w:val="24"/>
          <w:szCs w:val="24"/>
          <w:lang w:eastAsia="ru-RU"/>
        </w:rPr>
        <w:t>»   августа    2024</w:t>
      </w:r>
      <w:r w:rsidRPr="00F3094F">
        <w:rPr>
          <w:rFonts w:ascii="Times New Roman" w:eastAsia="Times New Roman" w:hAnsi="Times New Roman" w:cs="Times New Roman"/>
          <w:sz w:val="24"/>
          <w:szCs w:val="24"/>
          <w:lang w:eastAsia="ru-RU"/>
        </w:rPr>
        <w:t>г</w:t>
      </w:r>
      <w:r w:rsidRPr="00F3094F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. </w:t>
      </w:r>
    </w:p>
    <w:p w:rsidR="007345C7" w:rsidRPr="00F3094F" w:rsidRDefault="007345C7" w:rsidP="007345C7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40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i/>
          <w:sz w:val="40"/>
          <w:szCs w:val="40"/>
          <w:lang w:eastAsia="ru-RU"/>
        </w:rPr>
        <w:t>Режим дня</w:t>
      </w:r>
    </w:p>
    <w:p w:rsidR="007345C7" w:rsidRPr="00F3094F" w:rsidRDefault="00870DA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36"/>
          <w:szCs w:val="36"/>
          <w:lang w:eastAsia="ru-RU"/>
        </w:rPr>
        <w:t>старшая группа №7 «Ромашка</w:t>
      </w:r>
      <w:r w:rsidR="007345C7" w:rsidRPr="00F3094F">
        <w:rPr>
          <w:rFonts w:ascii="Times New Roman" w:eastAsia="Times New Roman" w:hAnsi="Times New Roman" w:cs="Times New Roman"/>
          <w:b/>
          <w:i/>
          <w:sz w:val="36"/>
          <w:szCs w:val="36"/>
          <w:lang w:eastAsia="ru-RU"/>
        </w:rPr>
        <w:t>»</w:t>
      </w:r>
    </w:p>
    <w:p w:rsidR="007345C7" w:rsidRPr="00F3094F" w:rsidRDefault="007345C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36"/>
          <w:szCs w:val="36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i/>
          <w:sz w:val="36"/>
          <w:szCs w:val="36"/>
          <w:lang w:eastAsia="ru-RU"/>
        </w:rPr>
        <w:t>(холодный период года)</w:t>
      </w:r>
    </w:p>
    <w:p w:rsidR="007345C7" w:rsidRPr="00F3094F" w:rsidRDefault="007345C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Прием   и  осмотр,  игры,    утренняя  гимнастика                                   7.00 – 8.25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Подготовка  к  завтраку,  завтрак                                                                 8.25 – 8.45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Утренний круг                                                                                                   8.45 -9.00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ООД (организованная  образовательная деятельность)                         9.00 – 10.30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Второй завтрак                                                                                                10.30– 10.40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Подготовка  к  прогулке,  прогулка  (наблюдение,  труд,  игры)          10.40– 12.30  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Возвращение  с  прогулки,  игры                                                                 12.30 -12.40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Подготовка  к  обеду,  обед                                                                            12.40 – 13.00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Подготовка  ко  сну,  дневной  сон                                                               13.00 – 15.30</w:t>
      </w: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Подъем  детей,  гимнастика,  гигиенические  процедуры                       15.30 – 15.40                                                 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Подготовка  к  полднику, полдник                                                              15.40– 15.55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Самостоятельная деятельность, игры, кружки, занятия                       15.55 – 16.20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Чтение художественной литературы                                                          16.20 -  16.35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Подготовка  к  ужину,  ужин                                                                        16.35 -  16.50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Подготовка к прогулке, прогулка, вечерний круг, уход домой             16.50 – 19.00                            </w:t>
      </w:r>
    </w:p>
    <w:p w:rsidR="007345C7" w:rsidRPr="00F3094F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C0156" w:rsidRDefault="00CC0156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C0156" w:rsidRDefault="00CC0156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A4B55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</w:t>
      </w:r>
    </w:p>
    <w:p w:rsidR="007345C7" w:rsidRPr="00F3094F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 Автономная  некоммерческая  организация  дошкольного образования</w:t>
      </w:r>
    </w:p>
    <w:p w:rsidR="007345C7" w:rsidRPr="00F3094F" w:rsidRDefault="007345C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Детский сад «Солнечный» </w:t>
      </w:r>
    </w:p>
    <w:p w:rsidR="007345C7" w:rsidRPr="00F3094F" w:rsidRDefault="007345C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Утверждаю:</w:t>
      </w:r>
    </w:p>
    <w:p w:rsidR="007345C7" w:rsidRPr="00F3094F" w:rsidRDefault="007345C7" w:rsidP="007345C7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                       Директор АНО ДО</w:t>
      </w:r>
    </w:p>
    <w:p w:rsidR="007345C7" w:rsidRPr="00F3094F" w:rsidRDefault="007345C7" w:rsidP="007345C7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Детский сад «Солнечный»</w:t>
      </w:r>
    </w:p>
    <w:p w:rsidR="007345C7" w:rsidRPr="00F3094F" w:rsidRDefault="007345C7" w:rsidP="007345C7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_________Ф.Г.Миннегалиева </w:t>
      </w:r>
    </w:p>
    <w:p w:rsidR="007345C7" w:rsidRPr="00F3094F" w:rsidRDefault="007345C7" w:rsidP="007345C7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«</w:t>
      </w:r>
      <w:r w:rsidR="00AD16D5">
        <w:rPr>
          <w:rFonts w:ascii="Times New Roman" w:eastAsia="Times New Roman" w:hAnsi="Times New Roman" w:cs="Times New Roman"/>
          <w:sz w:val="24"/>
          <w:szCs w:val="24"/>
          <w:lang w:eastAsia="ru-RU"/>
        </w:rPr>
        <w:t>29</w:t>
      </w:r>
      <w:r w:rsidR="00815AD0">
        <w:rPr>
          <w:rFonts w:ascii="Times New Roman" w:eastAsia="Times New Roman" w:hAnsi="Times New Roman" w:cs="Times New Roman"/>
          <w:sz w:val="24"/>
          <w:szCs w:val="24"/>
          <w:lang w:eastAsia="ru-RU"/>
        </w:rPr>
        <w:t>»   августа    2024</w:t>
      </w:r>
      <w:r w:rsidRPr="00F3094F">
        <w:rPr>
          <w:rFonts w:ascii="Times New Roman" w:eastAsia="Times New Roman" w:hAnsi="Times New Roman" w:cs="Times New Roman"/>
          <w:sz w:val="24"/>
          <w:szCs w:val="24"/>
          <w:lang w:eastAsia="ru-RU"/>
        </w:rPr>
        <w:t>г</w:t>
      </w:r>
      <w:r w:rsidRPr="00F3094F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. </w:t>
      </w:r>
    </w:p>
    <w:p w:rsidR="007345C7" w:rsidRPr="00F3094F" w:rsidRDefault="007345C7" w:rsidP="007345C7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40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i/>
          <w:sz w:val="40"/>
          <w:szCs w:val="40"/>
          <w:lang w:eastAsia="ru-RU"/>
        </w:rPr>
        <w:t>Режим дня</w:t>
      </w:r>
    </w:p>
    <w:p w:rsidR="007345C7" w:rsidRPr="00F3094F" w:rsidRDefault="00870DA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36"/>
          <w:szCs w:val="36"/>
          <w:lang w:eastAsia="ru-RU"/>
        </w:rPr>
        <w:t>старшая группа №7 «Ромашка</w:t>
      </w:r>
      <w:r w:rsidR="007345C7" w:rsidRPr="00F3094F">
        <w:rPr>
          <w:rFonts w:ascii="Times New Roman" w:eastAsia="Times New Roman" w:hAnsi="Times New Roman" w:cs="Times New Roman"/>
          <w:b/>
          <w:i/>
          <w:sz w:val="36"/>
          <w:szCs w:val="36"/>
          <w:lang w:eastAsia="ru-RU"/>
        </w:rPr>
        <w:t>»</w:t>
      </w:r>
    </w:p>
    <w:p w:rsidR="007345C7" w:rsidRPr="00F3094F" w:rsidRDefault="007345C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36"/>
          <w:szCs w:val="36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i/>
          <w:sz w:val="36"/>
          <w:szCs w:val="36"/>
          <w:lang w:eastAsia="ru-RU"/>
        </w:rPr>
        <w:t>(теплый  период года)</w:t>
      </w:r>
    </w:p>
    <w:p w:rsidR="007345C7" w:rsidRPr="00F3094F" w:rsidRDefault="007345C7" w:rsidP="007345C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Прием   и  осмотр,  игры,    утренняя  гимнастика                                   7.00 – 8.25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Подготовка  к  завтраку,  завтрак                                                                 8.25 – 8.45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Утренний круг                                                                                                   8.45 -9.00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ООД (организованная  образовательная деятельность)                         9.00 – 9.25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Второй завтрак                                                                                                9.25 – 9.35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Подготовка  к  прогулке,  прогулка  </w:t>
      </w:r>
    </w:p>
    <w:p w:rsidR="007345C7" w:rsidRPr="00F3094F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(наблюдение, занятия.труд,  игры)                                                             9.35 -12.30   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Возвращение  с  прогулки,  игры                                                                 12.30 -12.40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Подготовка  к  обеду,  обед                                                                            12.40 – 13.00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Подготовка  ко  сну,  дневной  сон                                                               13.00 – 15.30</w:t>
      </w: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Подъем  детей,  гимнастика,  гигиенические  процедуры                       15.30 – 15.40                                                 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Подготовка  к  полднику, полдник                                                              15.40– 15.55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Самостоятельная деятельность, игры, кружки, занятия                       15.55 – 16.20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Чтение художественной литературы                                                          16.20 -  16.35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Подготовка  к  ужину,  ужин                                                                        16.35 -  16.50</w:t>
      </w: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ind w:left="90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Подготовка к прогулке, прогулка,  вечерний круг,  уход домой           16.50 – 19.00                              </w:t>
      </w:r>
    </w:p>
    <w:p w:rsidR="007345C7" w:rsidRPr="00F3094F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F3094F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C0156" w:rsidRDefault="00CC0156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C0156" w:rsidRDefault="00CC0156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A4B55" w:rsidRDefault="007A4B55" w:rsidP="002514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A4B55" w:rsidRDefault="007A4B55" w:rsidP="002514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Pr="00251430" w:rsidRDefault="007345C7" w:rsidP="002514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094F">
        <w:rPr>
          <w:rFonts w:ascii="Times New Roman" w:eastAsia="Calibri" w:hAnsi="Times New Roman" w:cs="Times New Roman"/>
        </w:rPr>
        <w:lastRenderedPageBreak/>
        <w:t>Автономная некоммерческая организация дошкольного образования</w:t>
      </w:r>
    </w:p>
    <w:p w:rsidR="007345C7" w:rsidRPr="00F3094F" w:rsidRDefault="007345C7" w:rsidP="007345C7">
      <w:pPr>
        <w:spacing w:after="0"/>
        <w:jc w:val="center"/>
        <w:rPr>
          <w:rFonts w:ascii="Times New Roman" w:eastAsia="Calibri" w:hAnsi="Times New Roman" w:cs="Times New Roman"/>
        </w:rPr>
      </w:pPr>
      <w:r w:rsidRPr="00F3094F">
        <w:rPr>
          <w:rFonts w:ascii="Times New Roman" w:eastAsia="Calibri" w:hAnsi="Times New Roman" w:cs="Times New Roman"/>
        </w:rPr>
        <w:t>Детский сад «Солнечный»</w:t>
      </w:r>
    </w:p>
    <w:p w:rsidR="007345C7" w:rsidRPr="00F3094F" w:rsidRDefault="007345C7" w:rsidP="007345C7">
      <w:pPr>
        <w:spacing w:after="0"/>
        <w:jc w:val="right"/>
        <w:rPr>
          <w:rFonts w:ascii="Times New Roman" w:eastAsia="Calibri" w:hAnsi="Times New Roman" w:cs="Times New Roman"/>
        </w:rPr>
      </w:pPr>
    </w:p>
    <w:p w:rsidR="007345C7" w:rsidRPr="00F3094F" w:rsidRDefault="007345C7" w:rsidP="007345C7">
      <w:pPr>
        <w:spacing w:after="0"/>
        <w:jc w:val="right"/>
        <w:rPr>
          <w:rFonts w:ascii="Times New Roman" w:eastAsia="Calibri" w:hAnsi="Times New Roman" w:cs="Times New Roman"/>
        </w:rPr>
      </w:pPr>
      <w:r w:rsidRPr="00F3094F">
        <w:rPr>
          <w:rFonts w:ascii="Times New Roman" w:eastAsia="Calibri" w:hAnsi="Times New Roman" w:cs="Times New Roman"/>
        </w:rPr>
        <w:t>Утверждаю:</w:t>
      </w:r>
    </w:p>
    <w:p w:rsidR="007345C7" w:rsidRPr="00F3094F" w:rsidRDefault="007345C7" w:rsidP="007345C7">
      <w:pPr>
        <w:spacing w:after="0"/>
        <w:jc w:val="right"/>
        <w:rPr>
          <w:rFonts w:ascii="Times New Roman" w:eastAsia="Calibri" w:hAnsi="Times New Roman" w:cs="Times New Roman"/>
        </w:rPr>
      </w:pPr>
      <w:r w:rsidRPr="00F3094F">
        <w:rPr>
          <w:rFonts w:ascii="Times New Roman" w:eastAsia="Calibri" w:hAnsi="Times New Roman" w:cs="Times New Roman"/>
        </w:rPr>
        <w:t>Директор АНО ДО</w:t>
      </w:r>
    </w:p>
    <w:p w:rsidR="007345C7" w:rsidRPr="00F3094F" w:rsidRDefault="007345C7" w:rsidP="007345C7">
      <w:pPr>
        <w:spacing w:after="0"/>
        <w:jc w:val="right"/>
        <w:rPr>
          <w:rFonts w:ascii="Times New Roman" w:eastAsia="Calibri" w:hAnsi="Times New Roman" w:cs="Times New Roman"/>
        </w:rPr>
      </w:pPr>
      <w:r w:rsidRPr="00F3094F">
        <w:rPr>
          <w:rFonts w:ascii="Times New Roman" w:eastAsia="Calibri" w:hAnsi="Times New Roman" w:cs="Times New Roman"/>
        </w:rPr>
        <w:t>Детский сад «Солнечный»</w:t>
      </w:r>
    </w:p>
    <w:p w:rsidR="007345C7" w:rsidRPr="00F3094F" w:rsidRDefault="007345C7" w:rsidP="007345C7">
      <w:pPr>
        <w:spacing w:after="0"/>
        <w:jc w:val="right"/>
        <w:rPr>
          <w:rFonts w:ascii="Times New Roman" w:eastAsia="Calibri" w:hAnsi="Times New Roman" w:cs="Times New Roman"/>
        </w:rPr>
      </w:pPr>
      <w:r w:rsidRPr="00F3094F">
        <w:rPr>
          <w:rFonts w:ascii="Times New Roman" w:eastAsia="Calibri" w:hAnsi="Times New Roman" w:cs="Times New Roman"/>
        </w:rPr>
        <w:t xml:space="preserve">_________Ф.Г. Миннегалиева </w:t>
      </w:r>
    </w:p>
    <w:p w:rsidR="007345C7" w:rsidRPr="00F3094F" w:rsidRDefault="00AD16D5" w:rsidP="007345C7">
      <w:pPr>
        <w:spacing w:after="0"/>
        <w:jc w:val="right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« 29 »   августа   2024</w:t>
      </w:r>
      <w:r w:rsidR="007345C7" w:rsidRPr="00F3094F">
        <w:rPr>
          <w:rFonts w:ascii="Times New Roman" w:eastAsia="Calibri" w:hAnsi="Times New Roman" w:cs="Times New Roman"/>
        </w:rPr>
        <w:t>г.</w:t>
      </w:r>
    </w:p>
    <w:p w:rsidR="007345C7" w:rsidRPr="00F3094F" w:rsidRDefault="007345C7" w:rsidP="007345C7">
      <w:pPr>
        <w:spacing w:after="0"/>
        <w:jc w:val="right"/>
        <w:rPr>
          <w:rFonts w:ascii="Times New Roman" w:eastAsia="Calibri" w:hAnsi="Times New Roman" w:cs="Times New Roman"/>
        </w:rPr>
      </w:pPr>
    </w:p>
    <w:p w:rsidR="007345C7" w:rsidRPr="00F3094F" w:rsidRDefault="007345C7" w:rsidP="007345C7">
      <w:pPr>
        <w:spacing w:after="0"/>
        <w:jc w:val="right"/>
        <w:rPr>
          <w:rFonts w:ascii="Times New Roman" w:eastAsia="Calibri" w:hAnsi="Times New Roman" w:cs="Times New Roman"/>
        </w:rPr>
      </w:pPr>
    </w:p>
    <w:p w:rsidR="007345C7" w:rsidRPr="00F3094F" w:rsidRDefault="007345C7" w:rsidP="007345C7">
      <w:pPr>
        <w:spacing w:after="0"/>
        <w:jc w:val="right"/>
        <w:rPr>
          <w:rFonts w:ascii="Times New Roman" w:eastAsia="Calibri" w:hAnsi="Times New Roman" w:cs="Times New Roman"/>
        </w:rPr>
      </w:pPr>
    </w:p>
    <w:p w:rsidR="007345C7" w:rsidRPr="00F3094F" w:rsidRDefault="007345C7" w:rsidP="007345C7">
      <w:pPr>
        <w:spacing w:after="0"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F3094F">
        <w:rPr>
          <w:rFonts w:ascii="Times New Roman" w:eastAsia="Calibri" w:hAnsi="Times New Roman" w:cs="Times New Roman"/>
          <w:b/>
          <w:i/>
          <w:sz w:val="28"/>
          <w:szCs w:val="28"/>
        </w:rPr>
        <w:t>Расписание организованной образовательной   деятельности</w:t>
      </w:r>
    </w:p>
    <w:p w:rsidR="007345C7" w:rsidRPr="00F3094F" w:rsidRDefault="00815AD0" w:rsidP="007345C7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старшая  группа №7 «Ромашка</w:t>
      </w:r>
      <w:r w:rsidR="007345C7" w:rsidRPr="00F3094F">
        <w:rPr>
          <w:rFonts w:ascii="Times New Roman" w:eastAsia="Calibri" w:hAnsi="Times New Roman" w:cs="Times New Roman"/>
          <w:b/>
          <w:sz w:val="28"/>
          <w:szCs w:val="28"/>
        </w:rPr>
        <w:t>»</w:t>
      </w:r>
    </w:p>
    <w:p w:rsidR="007345C7" w:rsidRPr="00F3094F" w:rsidRDefault="007345C7" w:rsidP="007345C7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a4"/>
        <w:tblW w:w="9497" w:type="dxa"/>
        <w:tblInd w:w="250" w:type="dxa"/>
        <w:tblLook w:val="04A0" w:firstRow="1" w:lastRow="0" w:firstColumn="1" w:lastColumn="0" w:noHBand="0" w:noVBand="1"/>
      </w:tblPr>
      <w:tblGrid>
        <w:gridCol w:w="1985"/>
        <w:gridCol w:w="1701"/>
        <w:gridCol w:w="5811"/>
      </w:tblGrid>
      <w:tr w:rsidR="00AD16D5" w:rsidRPr="000F725B" w:rsidTr="006D48CC">
        <w:tc>
          <w:tcPr>
            <w:tcW w:w="1985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День недели</w:t>
            </w:r>
          </w:p>
        </w:tc>
        <w:tc>
          <w:tcPr>
            <w:tcW w:w="170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Время</w:t>
            </w:r>
          </w:p>
        </w:tc>
        <w:tc>
          <w:tcPr>
            <w:tcW w:w="581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Образовательная деятельность</w:t>
            </w:r>
          </w:p>
        </w:tc>
      </w:tr>
      <w:tr w:rsidR="00AD16D5" w:rsidRPr="000F725B" w:rsidTr="006D48CC">
        <w:trPr>
          <w:trHeight w:val="1057"/>
        </w:trPr>
        <w:tc>
          <w:tcPr>
            <w:tcW w:w="1985" w:type="dxa"/>
            <w:vMerge w:val="restart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Понедельник</w:t>
            </w:r>
          </w:p>
        </w:tc>
        <w:tc>
          <w:tcPr>
            <w:tcW w:w="170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9.00 – 9.25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9.35 – 10.00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</w:p>
        </w:tc>
        <w:tc>
          <w:tcPr>
            <w:tcW w:w="581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«Художественно – эстетическое развитие»</w:t>
            </w:r>
          </w:p>
          <w:p w:rsidR="00AD16D5" w:rsidRPr="000F725B" w:rsidRDefault="00AD16D5" w:rsidP="006D48CC">
            <w:pPr>
              <w:tabs>
                <w:tab w:val="left" w:pos="585"/>
                <w:tab w:val="left" w:pos="780"/>
                <w:tab w:val="center" w:pos="2797"/>
              </w:tabs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 xml:space="preserve">                                     (Музыка)</w:t>
            </w:r>
          </w:p>
          <w:p w:rsidR="00AD16D5" w:rsidRPr="000F725B" w:rsidRDefault="00AD16D5" w:rsidP="006D48CC">
            <w:pPr>
              <w:tabs>
                <w:tab w:val="left" w:pos="585"/>
                <w:tab w:val="left" w:pos="780"/>
                <w:tab w:val="center" w:pos="2797"/>
              </w:tabs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 xml:space="preserve">          «Речевое развитие» (Развитие речи)</w:t>
            </w:r>
          </w:p>
        </w:tc>
      </w:tr>
      <w:tr w:rsidR="00AD16D5" w:rsidRPr="000F725B" w:rsidTr="006D48CC">
        <w:trPr>
          <w:trHeight w:val="648"/>
        </w:trPr>
        <w:tc>
          <w:tcPr>
            <w:tcW w:w="1985" w:type="dxa"/>
            <w:vMerge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</w:p>
        </w:tc>
        <w:tc>
          <w:tcPr>
            <w:tcW w:w="170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15.50 – 16.15</w:t>
            </w:r>
          </w:p>
        </w:tc>
        <w:tc>
          <w:tcPr>
            <w:tcW w:w="581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«Художественно – эстетическое развитие»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(Рисование)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</w:p>
        </w:tc>
      </w:tr>
      <w:tr w:rsidR="00AD16D5" w:rsidRPr="000F725B" w:rsidTr="006D48CC">
        <w:trPr>
          <w:trHeight w:val="840"/>
        </w:trPr>
        <w:tc>
          <w:tcPr>
            <w:tcW w:w="1985" w:type="dxa"/>
            <w:vMerge w:val="restart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Вторник</w:t>
            </w:r>
          </w:p>
        </w:tc>
        <w:tc>
          <w:tcPr>
            <w:tcW w:w="170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9.00 – 9.25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9.35 – 10.00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10.10-10.35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</w:p>
        </w:tc>
        <w:tc>
          <w:tcPr>
            <w:tcW w:w="581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«Познавательное  развитие»  (ФЭМП)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 xml:space="preserve"> «Физическое развитие»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(Физическая культура) (в зале)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Кружок «Хочу в школу»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</w:p>
        </w:tc>
      </w:tr>
      <w:tr w:rsidR="00AD16D5" w:rsidRPr="000F725B" w:rsidTr="006D48CC">
        <w:trPr>
          <w:trHeight w:val="525"/>
        </w:trPr>
        <w:tc>
          <w:tcPr>
            <w:tcW w:w="1985" w:type="dxa"/>
            <w:vMerge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</w:p>
        </w:tc>
        <w:tc>
          <w:tcPr>
            <w:tcW w:w="170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16.15 – 16.45</w:t>
            </w:r>
          </w:p>
        </w:tc>
        <w:tc>
          <w:tcPr>
            <w:tcW w:w="581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 xml:space="preserve">Кружок «Веселый английский» </w:t>
            </w:r>
          </w:p>
        </w:tc>
      </w:tr>
      <w:tr w:rsidR="00AD16D5" w:rsidRPr="000F725B" w:rsidTr="006D48CC">
        <w:trPr>
          <w:trHeight w:val="999"/>
        </w:trPr>
        <w:tc>
          <w:tcPr>
            <w:tcW w:w="1985" w:type="dxa"/>
            <w:vMerge w:val="restart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Среда</w:t>
            </w:r>
          </w:p>
        </w:tc>
        <w:tc>
          <w:tcPr>
            <w:tcW w:w="170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9.00 – 9.25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9.35 – 10.00</w:t>
            </w:r>
          </w:p>
        </w:tc>
        <w:tc>
          <w:tcPr>
            <w:tcW w:w="581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«Физическое развитие»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(Физическая культура) (в зале)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 xml:space="preserve"> «Речевое  развитие»   (Подготовка к обучению)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</w:p>
        </w:tc>
      </w:tr>
      <w:tr w:rsidR="00AD16D5" w:rsidRPr="000F725B" w:rsidTr="006D48CC">
        <w:trPr>
          <w:trHeight w:val="390"/>
        </w:trPr>
        <w:tc>
          <w:tcPr>
            <w:tcW w:w="1985" w:type="dxa"/>
            <w:vMerge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</w:p>
        </w:tc>
        <w:tc>
          <w:tcPr>
            <w:tcW w:w="170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15.50 – 16.15</w:t>
            </w:r>
          </w:p>
        </w:tc>
        <w:tc>
          <w:tcPr>
            <w:tcW w:w="581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«Художественно – эстетическое развитие»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(Аппликация/Лепка)</w:t>
            </w:r>
          </w:p>
        </w:tc>
      </w:tr>
      <w:tr w:rsidR="00AD16D5" w:rsidRPr="000F725B" w:rsidTr="006D48CC">
        <w:trPr>
          <w:trHeight w:val="1023"/>
        </w:trPr>
        <w:tc>
          <w:tcPr>
            <w:tcW w:w="1985" w:type="dxa"/>
            <w:vMerge w:val="restart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Четверг</w:t>
            </w:r>
          </w:p>
        </w:tc>
        <w:tc>
          <w:tcPr>
            <w:tcW w:w="170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9.00 – 9.25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11.10 – 11.35</w:t>
            </w:r>
          </w:p>
        </w:tc>
        <w:tc>
          <w:tcPr>
            <w:tcW w:w="581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 xml:space="preserve">«Познавательное  развитие»  (ФЦКМ) 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 xml:space="preserve"> «Физическое развитие»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(Физическая культура) (на улице)</w:t>
            </w:r>
          </w:p>
        </w:tc>
      </w:tr>
      <w:tr w:rsidR="00AD16D5" w:rsidRPr="000F725B" w:rsidTr="006D48CC">
        <w:trPr>
          <w:trHeight w:val="351"/>
        </w:trPr>
        <w:tc>
          <w:tcPr>
            <w:tcW w:w="1985" w:type="dxa"/>
            <w:vMerge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</w:p>
        </w:tc>
        <w:tc>
          <w:tcPr>
            <w:tcW w:w="170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15.50 – 16.15</w:t>
            </w:r>
          </w:p>
        </w:tc>
        <w:tc>
          <w:tcPr>
            <w:tcW w:w="581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«Социально – коммуникативное развитие»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(Культура безопасности)</w:t>
            </w:r>
          </w:p>
        </w:tc>
      </w:tr>
      <w:tr w:rsidR="00AD16D5" w:rsidRPr="000F725B" w:rsidTr="006D48CC">
        <w:trPr>
          <w:trHeight w:val="735"/>
        </w:trPr>
        <w:tc>
          <w:tcPr>
            <w:tcW w:w="1985" w:type="dxa"/>
            <w:vMerge w:val="restart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Пятница</w:t>
            </w:r>
          </w:p>
        </w:tc>
        <w:tc>
          <w:tcPr>
            <w:tcW w:w="170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9.00 – 9.25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 xml:space="preserve">9.35 – </w:t>
            </w:r>
            <w:r w:rsidRPr="000F725B">
              <w:rPr>
                <w:rFonts w:eastAsia="Calibri"/>
                <w:b/>
              </w:rPr>
              <w:lastRenderedPageBreak/>
              <w:t>10.00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</w:p>
        </w:tc>
        <w:tc>
          <w:tcPr>
            <w:tcW w:w="581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lastRenderedPageBreak/>
              <w:t>«Познавательное развитие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(Конструирование/прикладное творчество)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«Художественно – эстетическое развитие»</w:t>
            </w:r>
          </w:p>
          <w:p w:rsidR="00AD16D5" w:rsidRPr="000F725B" w:rsidRDefault="00AD16D5" w:rsidP="006D48CC">
            <w:pPr>
              <w:tabs>
                <w:tab w:val="left" w:pos="585"/>
                <w:tab w:val="left" w:pos="780"/>
                <w:tab w:val="center" w:pos="2797"/>
              </w:tabs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 xml:space="preserve">                                     (Музыка)</w:t>
            </w:r>
          </w:p>
        </w:tc>
      </w:tr>
      <w:tr w:rsidR="00AD16D5" w:rsidRPr="000F725B" w:rsidTr="006D48CC">
        <w:trPr>
          <w:trHeight w:val="873"/>
        </w:trPr>
        <w:tc>
          <w:tcPr>
            <w:tcW w:w="1985" w:type="dxa"/>
            <w:vMerge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</w:p>
        </w:tc>
        <w:tc>
          <w:tcPr>
            <w:tcW w:w="170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15.50 – 16.15</w:t>
            </w:r>
          </w:p>
        </w:tc>
        <w:tc>
          <w:tcPr>
            <w:tcW w:w="5811" w:type="dxa"/>
          </w:tcPr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 xml:space="preserve"> «Художественно – эстетическое развитие»</w:t>
            </w:r>
          </w:p>
          <w:p w:rsidR="00AD16D5" w:rsidRPr="000F725B" w:rsidRDefault="00AD16D5" w:rsidP="006D48CC">
            <w:pPr>
              <w:jc w:val="center"/>
              <w:rPr>
                <w:rFonts w:eastAsia="Calibri"/>
                <w:b/>
              </w:rPr>
            </w:pPr>
            <w:r w:rsidRPr="000F725B">
              <w:rPr>
                <w:rFonts w:eastAsia="Calibri"/>
                <w:b/>
              </w:rPr>
              <w:t>(Рисование)</w:t>
            </w:r>
          </w:p>
        </w:tc>
      </w:tr>
    </w:tbl>
    <w:p w:rsidR="007345C7" w:rsidRDefault="007345C7" w:rsidP="007345C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345C7" w:rsidRDefault="007345C7" w:rsidP="004727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95D8A" w:rsidRPr="00F95D8A" w:rsidRDefault="00F95D8A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5D8A">
        <w:rPr>
          <w:rFonts w:ascii="Times New Roman" w:hAnsi="Times New Roman" w:cs="Times New Roman"/>
          <w:b/>
          <w:sz w:val="28"/>
          <w:szCs w:val="28"/>
        </w:rPr>
        <w:t>Ежедневное чтение</w:t>
      </w:r>
      <w:r w:rsidRPr="00F95D8A">
        <w:rPr>
          <w:rFonts w:ascii="Times New Roman" w:hAnsi="Times New Roman" w:cs="Times New Roman"/>
          <w:sz w:val="28"/>
          <w:szCs w:val="28"/>
        </w:rPr>
        <w:t>. В режиме дня выделено постоянное время для ежедневного чтения детям. Читать следует не только художественную литературу, но и познавательные книги, детские иллюстрированные энциклопедии, рассказы для детей по истории и культуре родной страны.</w:t>
      </w:r>
    </w:p>
    <w:p w:rsidR="008951DE" w:rsidRDefault="008951DE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951DE" w:rsidRDefault="008951DE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B81" w:rsidRDefault="002C0B81" w:rsidP="00C25AB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7273C" w:rsidRDefault="0047273C" w:rsidP="00AD16D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7273C" w:rsidRDefault="0047273C" w:rsidP="00AD16D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93A9E" w:rsidRDefault="00593A9E" w:rsidP="007A4B5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  <w:sectPr w:rsidR="00593A9E" w:rsidSect="00561160">
          <w:footerReference w:type="default" r:id="rId11"/>
          <w:pgSz w:w="11906" w:h="16838"/>
          <w:pgMar w:top="568" w:right="850" w:bottom="426" w:left="1134" w:header="708" w:footer="708" w:gutter="0"/>
          <w:cols w:space="708"/>
          <w:titlePg/>
          <w:docGrid w:linePitch="360"/>
        </w:sectPr>
      </w:pPr>
    </w:p>
    <w:p w:rsidR="0011177F" w:rsidRPr="00251430" w:rsidRDefault="00DB3FCE" w:rsidP="00442F0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Приложение 1</w:t>
      </w:r>
      <w:r w:rsidR="0011177F" w:rsidRPr="0025143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 w:rsidR="0011177F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 </w:t>
      </w:r>
      <w:r w:rsidR="0011177F" w:rsidRPr="00B3412A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Автономная некоммерческая организация дошкольного образования</w:t>
      </w:r>
    </w:p>
    <w:p w:rsidR="0011177F" w:rsidRPr="00B3412A" w:rsidRDefault="0011177F" w:rsidP="00442F0E">
      <w:pPr>
        <w:shd w:val="clear" w:color="auto" w:fill="FFFFFF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 w:rsidRPr="00B3412A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Детский сад «Солнечный»</w:t>
      </w:r>
    </w:p>
    <w:p w:rsidR="0011177F" w:rsidRPr="00B3412A" w:rsidRDefault="0011177F" w:rsidP="0011177F">
      <w:pPr>
        <w:shd w:val="clear" w:color="auto" w:fill="FFFFFF"/>
        <w:spacing w:after="0" w:line="240" w:lineRule="auto"/>
        <w:ind w:right="674"/>
        <w:jc w:val="right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 w:rsidRPr="00B3412A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Утверждаю:                                                    </w:t>
      </w:r>
    </w:p>
    <w:p w:rsidR="0011177F" w:rsidRPr="00B3412A" w:rsidRDefault="0011177F" w:rsidP="0011177F">
      <w:pPr>
        <w:shd w:val="clear" w:color="auto" w:fill="FFFFFF"/>
        <w:spacing w:after="0" w:line="240" w:lineRule="auto"/>
        <w:ind w:right="674"/>
        <w:jc w:val="right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 w:rsidRPr="00B3412A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Директор АНОДО </w:t>
      </w:r>
    </w:p>
    <w:p w:rsidR="0011177F" w:rsidRPr="00B3412A" w:rsidRDefault="0011177F" w:rsidP="0011177F">
      <w:pPr>
        <w:shd w:val="clear" w:color="auto" w:fill="FFFFFF"/>
        <w:spacing w:after="0" w:line="240" w:lineRule="auto"/>
        <w:ind w:right="674"/>
        <w:jc w:val="right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 w:rsidRPr="00B3412A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Д/с «Солнечный»</w:t>
      </w:r>
    </w:p>
    <w:p w:rsidR="0011177F" w:rsidRPr="00B3412A" w:rsidRDefault="0011177F" w:rsidP="0011177F">
      <w:pPr>
        <w:shd w:val="clear" w:color="auto" w:fill="FFFFFF"/>
        <w:spacing w:after="0" w:line="240" w:lineRule="auto"/>
        <w:ind w:right="674"/>
        <w:jc w:val="right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 w:rsidRPr="00B3412A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Миннегалиева Ф.Г.</w:t>
      </w:r>
    </w:p>
    <w:p w:rsidR="0011177F" w:rsidRDefault="00F63017" w:rsidP="0011177F">
      <w:pPr>
        <w:shd w:val="clear" w:color="auto" w:fill="FFFFFF"/>
        <w:spacing w:after="0" w:line="240" w:lineRule="auto"/>
        <w:ind w:right="674"/>
        <w:jc w:val="right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«__»_______2024</w:t>
      </w:r>
      <w:r w:rsidR="0011177F" w:rsidRPr="00B3412A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г.</w:t>
      </w:r>
    </w:p>
    <w:p w:rsidR="00442F0E" w:rsidRPr="00B3412A" w:rsidRDefault="00442F0E" w:rsidP="0011177F">
      <w:pPr>
        <w:shd w:val="clear" w:color="auto" w:fill="FFFFFF"/>
        <w:spacing w:after="0" w:line="240" w:lineRule="auto"/>
        <w:ind w:right="674"/>
        <w:jc w:val="right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</w:p>
    <w:p w:rsidR="0011177F" w:rsidRPr="00442F0E" w:rsidRDefault="0011177F" w:rsidP="00E917D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44"/>
          <w:szCs w:val="52"/>
        </w:rPr>
      </w:pPr>
      <w:r w:rsidRPr="00442F0E">
        <w:rPr>
          <w:rFonts w:ascii="Times New Roman" w:eastAsia="Times New Roman" w:hAnsi="Times New Roman" w:cs="Times New Roman"/>
          <w:b/>
          <w:bCs/>
          <w:sz w:val="44"/>
          <w:szCs w:val="52"/>
        </w:rPr>
        <w:t>Федеральный календарный план воспитательной работы</w:t>
      </w:r>
    </w:p>
    <w:p w:rsidR="0011177F" w:rsidRPr="00442F0E" w:rsidRDefault="00E917D9" w:rsidP="00E917D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44"/>
          <w:szCs w:val="52"/>
        </w:rPr>
      </w:pPr>
      <w:r>
        <w:rPr>
          <w:noProof/>
          <w:lang w:eastAsia="ru-RU"/>
        </w:rPr>
        <w:drawing>
          <wp:anchor distT="0" distB="0" distL="114300" distR="114300" simplePos="0" relativeHeight="251658752" behindDoc="1" locked="0" layoutInCell="1" allowOverlap="1" wp14:anchorId="5C49F84D" wp14:editId="1CC776A5">
            <wp:simplePos x="0" y="0"/>
            <wp:positionH relativeFrom="column">
              <wp:posOffset>3844178</wp:posOffset>
            </wp:positionH>
            <wp:positionV relativeFrom="paragraph">
              <wp:posOffset>518533</wp:posOffset>
            </wp:positionV>
            <wp:extent cx="2452370" cy="1379220"/>
            <wp:effectExtent l="114300" t="114300" r="81280" b="125730"/>
            <wp:wrapTopAndBottom/>
            <wp:docPr id="4" name="Рисунок 1" descr="https://sun9-23.userapi.com/impf/c858436/v858436880/214d2b/I1j61PewFUw.jpg?size=0x0&amp;quality=90&amp;proxy=1&amp;sign=e19f18bd766185f1ee4d7f1ac2eb01d5&amp;c_uniq_tag=H5GFzIM_m0ki_33gcDwORiveggexBGoBVrKCl7DSk0s&amp;type=video_thum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23.userapi.com/impf/c858436/v858436880/214d2b/I1j61PewFUw.jpg?size=0x0&amp;quality=90&amp;proxy=1&amp;sign=e19f18bd766185f1ee4d7f1ac2eb01d5&amp;c_uniq_tag=H5GFzIM_m0ki_33gcDwORiveggexBGoBVrKCl7DSk0s&amp;type=video_thumb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370" cy="13792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2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AD16D5" w:rsidRPr="00442F0E">
        <w:rPr>
          <w:rFonts w:ascii="Times New Roman" w:eastAsia="Times New Roman" w:hAnsi="Times New Roman" w:cs="Times New Roman"/>
          <w:b/>
          <w:bCs/>
          <w:sz w:val="44"/>
          <w:szCs w:val="52"/>
        </w:rPr>
        <w:t xml:space="preserve"> в старшей группе «Ромашка</w:t>
      </w:r>
      <w:r w:rsidR="0011177F" w:rsidRPr="00442F0E">
        <w:rPr>
          <w:rFonts w:ascii="Times New Roman" w:eastAsia="Times New Roman" w:hAnsi="Times New Roman" w:cs="Times New Roman"/>
          <w:b/>
          <w:bCs/>
          <w:sz w:val="44"/>
          <w:szCs w:val="52"/>
        </w:rPr>
        <w:t>»</w:t>
      </w:r>
    </w:p>
    <w:p w:rsidR="0011177F" w:rsidRPr="00E917D9" w:rsidRDefault="00DB3FCE" w:rsidP="00E917D9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                                                                           </w:t>
      </w:r>
      <w:r w:rsidR="00E917D9" w:rsidRPr="00E917D9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                                                                                               </w:t>
      </w:r>
      <w:r w:rsidR="0011177F" w:rsidRPr="00E917D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Составители: </w:t>
      </w:r>
    </w:p>
    <w:p w:rsidR="0011177F" w:rsidRPr="00DE1756" w:rsidRDefault="00DB3FCE" w:rsidP="00E917D9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DE1756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                                                                                                       </w:t>
      </w:r>
      <w:r w:rsidR="00E917D9" w:rsidRPr="00E917D9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                                                                                  </w:t>
      </w:r>
      <w:r w:rsidRPr="00DE1756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       </w:t>
      </w:r>
      <w:r w:rsidR="00AD16D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Аслан Л.Р.</w:t>
      </w:r>
    </w:p>
    <w:p w:rsidR="0011177F" w:rsidRPr="00DE1756" w:rsidRDefault="00DB3FCE" w:rsidP="00E917D9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DE1756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                                                                                                    </w:t>
      </w:r>
      <w:r w:rsidR="00E917D9" w:rsidRPr="00E917D9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                                                                                             </w:t>
      </w:r>
      <w:r w:rsidRPr="00DE1756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       </w:t>
      </w:r>
      <w:r w:rsidR="00AD16D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Нестерова Л.Н.</w:t>
      </w:r>
    </w:p>
    <w:p w:rsidR="00E917D9" w:rsidRDefault="00E917D9" w:rsidP="00E917D9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:rsidR="00E917D9" w:rsidRDefault="00E917D9" w:rsidP="00E917D9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:rsidR="0011177F" w:rsidRDefault="0011177F" w:rsidP="00E917D9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3412A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г. Казань</w:t>
      </w:r>
    </w:p>
    <w:p w:rsidR="00DE1756" w:rsidRPr="00850D95" w:rsidRDefault="00AD16D5" w:rsidP="00850D95">
      <w:pPr>
        <w:shd w:val="clear" w:color="auto" w:fill="FFFFFF"/>
        <w:spacing w:after="100" w:afterAutospacing="1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2024- 2025</w:t>
      </w:r>
      <w:r w:rsidR="0011177F" w:rsidRPr="00B3412A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уч. </w:t>
      </w:r>
      <w:r w:rsidR="00E917D9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г</w:t>
      </w:r>
      <w:r w:rsidR="0011177F" w:rsidRPr="00B3412A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од</w:t>
      </w:r>
    </w:p>
    <w:p w:rsidR="00EC5564" w:rsidRDefault="00EC5564" w:rsidP="00EC55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63017" w:rsidRDefault="00F63017" w:rsidP="00F6301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0141A" w:rsidRPr="0070141A" w:rsidRDefault="0070141A" w:rsidP="0070141A">
      <w:pPr>
        <w:tabs>
          <w:tab w:val="left" w:pos="7088"/>
        </w:tabs>
        <w:ind w:left="-1418" w:firstLine="1418"/>
        <w:jc w:val="center"/>
        <w:rPr>
          <w:rFonts w:ascii="Times New Roman" w:eastAsiaTheme="minorEastAsia" w:hAnsi="Times New Roman" w:cs="Times New Roman"/>
          <w:b/>
          <w:sz w:val="32"/>
          <w:szCs w:val="32"/>
          <w:u w:val="single"/>
          <w:lang w:eastAsia="ru-RU"/>
        </w:rPr>
      </w:pPr>
      <w:r w:rsidRPr="0070141A">
        <w:rPr>
          <w:rFonts w:ascii="Times New Roman" w:eastAsiaTheme="minorEastAsia" w:hAnsi="Times New Roman" w:cs="Times New Roman"/>
          <w:b/>
          <w:sz w:val="32"/>
          <w:szCs w:val="32"/>
          <w:u w:val="single"/>
          <w:lang w:eastAsia="ru-RU"/>
        </w:rPr>
        <w:t>Календарный план воспитательной работы в старшей  группе на 2024-2025 уч. год</w:t>
      </w:r>
    </w:p>
    <w:tbl>
      <w:tblPr>
        <w:tblStyle w:val="92"/>
        <w:tblW w:w="16615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2410"/>
        <w:gridCol w:w="3969"/>
        <w:gridCol w:w="567"/>
        <w:gridCol w:w="4678"/>
        <w:gridCol w:w="142"/>
        <w:gridCol w:w="4849"/>
      </w:tblGrid>
      <w:tr w:rsidR="0070141A" w:rsidRPr="0070141A" w:rsidTr="0070141A">
        <w:tc>
          <w:tcPr>
            <w:tcW w:w="2410" w:type="dxa"/>
          </w:tcPr>
          <w:p w:rsidR="0070141A" w:rsidRPr="0070141A" w:rsidRDefault="0070141A" w:rsidP="0070141A">
            <w:pPr>
              <w:ind w:left="-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Направление воспитания</w:t>
            </w:r>
          </w:p>
        </w:tc>
        <w:tc>
          <w:tcPr>
            <w:tcW w:w="4536" w:type="dxa"/>
            <w:gridSpan w:val="2"/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Сентябрь</w:t>
            </w:r>
          </w:p>
        </w:tc>
        <w:tc>
          <w:tcPr>
            <w:tcW w:w="482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Октябрь</w:t>
            </w:r>
          </w:p>
        </w:tc>
        <w:tc>
          <w:tcPr>
            <w:tcW w:w="48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Ноябрь</w:t>
            </w:r>
          </w:p>
        </w:tc>
      </w:tr>
      <w:tr w:rsidR="0070141A" w:rsidRPr="0070141A" w:rsidTr="0070141A">
        <w:tc>
          <w:tcPr>
            <w:tcW w:w="2410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Патриотическое направление</w:t>
            </w:r>
          </w:p>
        </w:tc>
        <w:tc>
          <w:tcPr>
            <w:tcW w:w="4536" w:type="dxa"/>
            <w:gridSpan w:val="2"/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3 сентября: День Бородинского сражения.(Презентация)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 xml:space="preserve">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82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widowControl w:val="0"/>
              <w:autoSpaceDE w:val="0"/>
              <w:autoSpaceDN w:val="0"/>
              <w:spacing w:before="4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1.Дидактическая игра «Мой город»</w:t>
            </w:r>
          </w:p>
          <w:p w:rsidR="0070141A" w:rsidRPr="0070141A" w:rsidRDefault="0070141A" w:rsidP="0070141A">
            <w:pPr>
              <w:widowControl w:val="0"/>
              <w:autoSpaceDE w:val="0"/>
              <w:autoSpaceDN w:val="0"/>
              <w:spacing w:before="1"/>
              <w:ind w:right="90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2. Народные игры, фольклор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20 октября: День отца в России (рисунки: «Мой папа», оформление альбома: «Профессии моих пап», подарки)</w:t>
            </w:r>
          </w:p>
          <w:p w:rsidR="0070141A" w:rsidRPr="0070141A" w:rsidRDefault="0070141A" w:rsidP="0070141A">
            <w:pPr>
              <w:widowControl w:val="0"/>
              <w:autoSpaceDE w:val="0"/>
              <w:autoSpaceDN w:val="0"/>
              <w:spacing w:before="20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8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1.4 ноября-День народного единства ,</w:t>
            </w: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 xml:space="preserve"> рисунки «Моя Родина –Россия»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2.10  ноября: День памяти погибших при исполнении служебных обязанностей сотрудников органов внутренних дел России,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Презентация «День памяти погибших при исполнении служебных обязанностей сотрудников органов внутренних дел России»</w:t>
            </w:r>
          </w:p>
          <w:p w:rsidR="0070141A" w:rsidRPr="0070141A" w:rsidRDefault="0070141A" w:rsidP="0070141A">
            <w:pPr>
              <w:widowControl w:val="0"/>
              <w:autoSpaceDE w:val="0"/>
              <w:autoSpaceDN w:val="0"/>
              <w:spacing w:before="42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3.30 ноября: День Государственного герба Российской Федерации, творческий коллаж «Наш флаг»</w:t>
            </w:r>
          </w:p>
          <w:p w:rsidR="0070141A" w:rsidRPr="0070141A" w:rsidRDefault="0070141A" w:rsidP="0070141A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24 ноября: День матери в России (праздник «Мамин день», поделки)</w:t>
            </w: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, стенгазета «И все-таки Ангелы существуют»</w:t>
            </w:r>
          </w:p>
          <w:p w:rsidR="0070141A" w:rsidRPr="0070141A" w:rsidRDefault="0070141A" w:rsidP="0070141A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70141A" w:rsidRPr="0070141A" w:rsidTr="0070141A">
        <w:tc>
          <w:tcPr>
            <w:tcW w:w="2410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Социальное направление</w:t>
            </w:r>
          </w:p>
        </w:tc>
        <w:tc>
          <w:tcPr>
            <w:tcW w:w="4536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 1 сентября  «День Знаний»,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Праздник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«День Знаний!»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2.7 сентября –День Бородинского сражения.</w:t>
            </w:r>
          </w:p>
          <w:p w:rsidR="0070141A" w:rsidRPr="0070141A" w:rsidRDefault="0070141A" w:rsidP="0070141A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 8 сентября-День танкиста.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4. 15 сентября- День работников леса.</w:t>
            </w:r>
          </w:p>
          <w:p w:rsidR="0070141A" w:rsidRPr="0070141A" w:rsidRDefault="0070141A" w:rsidP="0070141A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5.</w:t>
            </w: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 xml:space="preserve"> 27 сентября «</w:t>
            </w: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воспитателя и всех дошкольных работников ( Беседы о профессиях( воспитателя, повара, млад. воспитателя), оформление альбома)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1.1 октября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Всемирный день пожилого человека,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изготовление открыток ко дню пожилого человека; Международный день музыки.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2.4 октября-День защиты животных,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виртуальные экскурсии.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3.5 октября-День учителя,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Беседа «Профессия-учитель»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4.Третье воскресенье октября-День отца в России,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развлечение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«Папа может всё, что угодно»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5.28 октября-День бабушек и дедушек,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вручение  открыток  людям пожилого возраста   на  прилегающей территории  к ДОО.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6. 31 октября-Всемирный день городов.( Беседа «Города России»)</w:t>
            </w:r>
          </w:p>
        </w:tc>
        <w:tc>
          <w:tcPr>
            <w:tcW w:w="48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 xml:space="preserve">1.20 ноября- 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Всемирный день ребенка,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игровая программа «Праздник детства», развлечение для детей.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2.24 ноября- День матери, «В каждом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рисунке – МАМА».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3.Социальная акция «Мы все едины».</w:t>
            </w:r>
          </w:p>
          <w:p w:rsidR="0070141A" w:rsidRPr="0070141A" w:rsidRDefault="0070141A" w:rsidP="0070141A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4. 18 ноября – День рождение Деда Мороза в России.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</w:tr>
      <w:tr w:rsidR="0070141A" w:rsidRPr="0070141A" w:rsidTr="0070141A">
        <w:tc>
          <w:tcPr>
            <w:tcW w:w="2410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Познавательное направление</w:t>
            </w:r>
          </w:p>
        </w:tc>
        <w:tc>
          <w:tcPr>
            <w:tcW w:w="4536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 Альбом «Моя семья»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2.Проведение тематических недель: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«Мы друзья природы!»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4 октября – Всемирный день защиты животных,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презентация «Знакомство с Красной книгой»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Детская научная лаборатория «Богатства нашей Татарстанской земли»</w:t>
            </w:r>
          </w:p>
        </w:tc>
        <w:tc>
          <w:tcPr>
            <w:tcW w:w="48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70141A" w:rsidRPr="0070141A" w:rsidTr="0070141A">
        <w:tc>
          <w:tcPr>
            <w:tcW w:w="2410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Физическое и оздоровительное направление</w:t>
            </w:r>
          </w:p>
        </w:tc>
        <w:tc>
          <w:tcPr>
            <w:tcW w:w="4536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Физкультурное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развлечение «Советы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доктора Градусника»</w:t>
            </w:r>
          </w:p>
        </w:tc>
        <w:tc>
          <w:tcPr>
            <w:tcW w:w="482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Физкультурный досуг «По следам Осени»</w:t>
            </w:r>
          </w:p>
        </w:tc>
        <w:tc>
          <w:tcPr>
            <w:tcW w:w="48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Физкультурное развлечение «Под грибком»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141A" w:rsidRPr="0070141A" w:rsidTr="0070141A">
        <w:tc>
          <w:tcPr>
            <w:tcW w:w="16615" w:type="dxa"/>
            <w:gridSpan w:val="6"/>
            <w:tcBorders>
              <w:right w:val="single" w:sz="4" w:space="0" w:color="auto"/>
            </w:tcBorders>
          </w:tcPr>
          <w:p w:rsidR="0070141A" w:rsidRPr="0070141A" w:rsidRDefault="0070141A" w:rsidP="0070141A">
            <w:pPr>
              <w:widowControl w:val="0"/>
              <w:autoSpaceDE w:val="0"/>
              <w:autoSpaceDN w:val="0"/>
              <w:spacing w:before="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                                 Чтение художественной литературы: </w:t>
            </w:r>
            <w:r w:rsidRPr="0070141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Чтение рассказа В. Осеевой «Просто старушка», Ю. Тувим «Письмо ко всем детям по одному очень важному делу» , М. Пришвина «Этажи леса» , Чтение рассказа К. Ушинского «Спор деревьев»,  С.А. Баруздина «Страна, где мы живем»,  Чтение Н. Рубцов «Привет, Россия!» , Чтение рассказа К. Ушинский: «Наше Отечество» (отрывок)</w:t>
            </w:r>
          </w:p>
        </w:tc>
      </w:tr>
      <w:tr w:rsidR="0070141A" w:rsidRPr="0070141A" w:rsidTr="0070141A">
        <w:tc>
          <w:tcPr>
            <w:tcW w:w="2410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Трудовое направление</w:t>
            </w:r>
          </w:p>
        </w:tc>
        <w:tc>
          <w:tcPr>
            <w:tcW w:w="3969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1.Трудовой десант по благоустройству территории детского сада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«Чисто жить - здоровым быть».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2.Беседа на тему « Кто трудится в детском саду»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Акция «Поможем малышам»(ремонт книг)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91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1.Участие в трудовом десанте «Испечем торт для мам»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 xml:space="preserve">2. Наблюдение за </w:t>
            </w:r>
            <w:r w:rsidRPr="0070141A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трудом </w:t>
            </w: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взрослых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(Наблюдение за трудом няни,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 xml:space="preserve">  дворника)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3.Оформление Стенгазеты «Наши родители на работе»</w:t>
            </w:r>
          </w:p>
        </w:tc>
      </w:tr>
      <w:tr w:rsidR="0070141A" w:rsidRPr="0070141A" w:rsidTr="0070141A">
        <w:tc>
          <w:tcPr>
            <w:tcW w:w="2410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Этико-эстетическое направление</w:t>
            </w:r>
          </w:p>
        </w:tc>
        <w:tc>
          <w:tcPr>
            <w:tcW w:w="3969" w:type="dxa"/>
          </w:tcPr>
          <w:p w:rsidR="0070141A" w:rsidRPr="0070141A" w:rsidRDefault="0070141A" w:rsidP="0070141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Доверительная беседа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«Когда мы обижаем тех, кто слабее нас?»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Педагогическая игровая ситуация: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вежливый разговор по телефону с бабушкой или дедушкой.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2. Выставка поделок «Золотая осень»</w:t>
            </w:r>
          </w:p>
        </w:tc>
        <w:tc>
          <w:tcPr>
            <w:tcW w:w="4991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 Выставка коллажа «Зимняя сказка» – педагоги, дети, родители.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2. Конкурс «Новогоднее украшение группы»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3.Сюжетно-ролевая игра «У дедушки день рождения».</w:t>
            </w:r>
          </w:p>
        </w:tc>
      </w:tr>
    </w:tbl>
    <w:p w:rsidR="0070141A" w:rsidRPr="0070141A" w:rsidRDefault="0070141A" w:rsidP="0070141A">
      <w:pPr>
        <w:ind w:left="-1418" w:firstLine="1418"/>
        <w:jc w:val="center"/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</w:p>
    <w:p w:rsidR="0070141A" w:rsidRPr="0070141A" w:rsidRDefault="0070141A" w:rsidP="0070141A">
      <w:pPr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</w:p>
    <w:tbl>
      <w:tblPr>
        <w:tblStyle w:val="92"/>
        <w:tblW w:w="16585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2363"/>
        <w:gridCol w:w="4252"/>
        <w:gridCol w:w="5245"/>
        <w:gridCol w:w="4725"/>
      </w:tblGrid>
      <w:tr w:rsidR="0070141A" w:rsidRPr="0070141A" w:rsidTr="0070141A">
        <w:tc>
          <w:tcPr>
            <w:tcW w:w="2363" w:type="dxa"/>
          </w:tcPr>
          <w:p w:rsidR="0070141A" w:rsidRPr="0070141A" w:rsidRDefault="0070141A" w:rsidP="0070141A">
            <w:pPr>
              <w:ind w:left="-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Направление воспитания</w:t>
            </w:r>
          </w:p>
        </w:tc>
        <w:tc>
          <w:tcPr>
            <w:tcW w:w="4252" w:type="dxa"/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Декабрь</w:t>
            </w:r>
          </w:p>
        </w:tc>
        <w:tc>
          <w:tcPr>
            <w:tcW w:w="524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Январь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72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Февраль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0141A" w:rsidRPr="0070141A" w:rsidTr="0070141A">
        <w:tc>
          <w:tcPr>
            <w:tcW w:w="2363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Патриотическое направление</w:t>
            </w:r>
          </w:p>
        </w:tc>
        <w:tc>
          <w:tcPr>
            <w:tcW w:w="4252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1.3 декабря: День неизвестного солдата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2.8 декабря: День Героев Отечества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3.12 декабря-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День Конституции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Презентация « Неизвестный солдат»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Презентация « Герои Отечества»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Тематические беседы об основном законе России, государственных символах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(демонстрация презентаций)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- «Главная книга страны»</w:t>
            </w:r>
          </w:p>
        </w:tc>
        <w:tc>
          <w:tcPr>
            <w:tcW w:w="524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27 января: День снятия блокады Ленинграда</w:t>
            </w:r>
          </w:p>
          <w:p w:rsidR="0070141A" w:rsidRPr="0070141A" w:rsidRDefault="0070141A" w:rsidP="0070141A">
            <w:pPr>
              <w:widowControl w:val="0"/>
              <w:autoSpaceDE w:val="0"/>
              <w:autoSpaceDN w:val="0"/>
              <w:spacing w:before="44"/>
              <w:ind w:right="661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День освобождения Красной армией крупнейшего "лагеря смерти" Аушвиц-Биркенау (Освенцима) - День памяти жертв Холокоста (рекомендуется включать в план воспитательной работы с дошкольниками регионально и/или ситуативно).</w:t>
            </w:r>
          </w:p>
          <w:p w:rsidR="0070141A" w:rsidRPr="0070141A" w:rsidRDefault="0070141A" w:rsidP="0070141A">
            <w:pPr>
              <w:widowControl w:val="0"/>
              <w:autoSpaceDE w:val="0"/>
              <w:autoSpaceDN w:val="0"/>
              <w:spacing w:before="44"/>
              <w:ind w:right="661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Тематическое мероприятие, </w:t>
            </w:r>
            <w:r w:rsidRPr="0070141A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посвященное Дню снятия блокады «Путешествие в прошлое»</w:t>
            </w:r>
          </w:p>
        </w:tc>
        <w:tc>
          <w:tcPr>
            <w:tcW w:w="472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1.2 февраля: День разгрома советскими войсками немецко-фашистских войск в Сталинградской битве (рекомендуется включать в план воспитательной работы с дошкольниками регионально и/или ситуативно) Презентация «Сталинградская битва»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2.8 февраля: День российской науки Тематический день «Путешествие в страну Науки»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3.21 февраля: Международный день родного языка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Беседа «Международный день родного языка» Конкурс рисунков по русским народным сказкам. Оформление буклетов, стенгазет «Родной язык – наше богатство!».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4.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23 февраля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День защитника Отечества, познавательно-исследовательская деятельность. Беседа с рассматриванием иллюстраций «Где служили наши папы и дедушки?»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5. 24 февраля- 280 лет со дня рождения Ф. Ф. Ушакова.(познавательная беседа)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6. 15 февраля- 118 лет со дня рождения М. Джалиля.</w:t>
            </w:r>
          </w:p>
        </w:tc>
      </w:tr>
      <w:tr w:rsidR="0070141A" w:rsidRPr="0070141A" w:rsidTr="0070141A">
        <w:tc>
          <w:tcPr>
            <w:tcW w:w="2363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Социальное направление</w:t>
            </w:r>
          </w:p>
        </w:tc>
        <w:tc>
          <w:tcPr>
            <w:tcW w:w="4252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1.3 декабря Международный день инвалидов, Просмотр и обсуждение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мультфильма «Цветик - семицветик» (по мотивам сказки В. Катаева).Проведение мероприятия с  детьми на тему:  «Верь в себя!» (рассказать о детях инвалидах,  героях параолимпийских игр, их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проблемах, учить проявлять  сочувствие, заботу, помощь)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 8 декабря- Международный день художника.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3.5 декабря- Всемирный день волонтеров,  Просмотр видео презентации «Дети – волонтеры».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4.31 декабря-Новый год,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презентация «История празднования Нового года»</w:t>
            </w:r>
          </w:p>
        </w:tc>
        <w:tc>
          <w:tcPr>
            <w:tcW w:w="524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1.Открытый просмотр занятия для родителей и педагогов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2.11 января- Всемирный день «спасибо», Изготовление открыток «Спасибки»</w:t>
            </w:r>
          </w:p>
          <w:p w:rsidR="0070141A" w:rsidRPr="0070141A" w:rsidRDefault="0070141A" w:rsidP="0070141A">
            <w:pPr>
              <w:spacing w:after="200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Мульттренинг с просмотром анимационного фильма «Спасибо»</w:t>
            </w:r>
          </w:p>
        </w:tc>
        <w:tc>
          <w:tcPr>
            <w:tcW w:w="472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1.9 февраля-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Международный день стоматолога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141A" w:rsidRPr="0070141A" w:rsidTr="0070141A">
        <w:tc>
          <w:tcPr>
            <w:tcW w:w="2363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Познавательное направление</w:t>
            </w:r>
          </w:p>
        </w:tc>
        <w:tc>
          <w:tcPr>
            <w:tcW w:w="4252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1.8 декабря: Международный день художника (сюжетно ролевые игры, выставка рисунков, беседы),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Мероприятие </w:t>
            </w:r>
          </w:p>
          <w:p w:rsidR="0070141A" w:rsidRPr="0070141A" w:rsidRDefault="0070141A" w:rsidP="0070141A">
            <w:pP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«Всемирный день художника»</w:t>
            </w:r>
          </w:p>
          <w:p w:rsidR="0070141A" w:rsidRPr="0070141A" w:rsidRDefault="0070141A" w:rsidP="0070141A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 xml:space="preserve">1. Беседа о сказочнике, его сказках - 142 лет со дня рождения А.Н. Толстого.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2. Открытый просмотр занятия для родителей и педагогов</w:t>
            </w:r>
          </w:p>
          <w:p w:rsidR="0070141A" w:rsidRPr="0070141A" w:rsidRDefault="0070141A" w:rsidP="0070141A">
            <w:pPr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3. Квест - игра по экологии на тему: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«По лесным тропинкам»</w:t>
            </w:r>
          </w:p>
        </w:tc>
        <w:tc>
          <w:tcPr>
            <w:tcW w:w="472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1.8 февраля: День российской науки Тематический день «Путешествие в страну Науки», экскурсия в «Дом техники».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2.15 февраля- 118 лет со дня рождения М. Джалиля –беседа о рассказах и стихах.</w:t>
            </w:r>
          </w:p>
        </w:tc>
      </w:tr>
      <w:tr w:rsidR="0070141A" w:rsidRPr="0070141A" w:rsidTr="0070141A">
        <w:tc>
          <w:tcPr>
            <w:tcW w:w="2363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Физическое и оздоровительное направление</w:t>
            </w:r>
          </w:p>
        </w:tc>
        <w:tc>
          <w:tcPr>
            <w:tcW w:w="4252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1.10 декабря-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Всемирный день футбола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2. Зимние забавы,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Физкультурный </w:t>
            </w:r>
          </w:p>
          <w:p w:rsidR="0070141A" w:rsidRPr="0070141A" w:rsidRDefault="0070141A" w:rsidP="0070141A">
            <w:pPr>
              <w:spacing w:after="200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досуг «Мы мороза не боимся»</w:t>
            </w:r>
          </w:p>
        </w:tc>
        <w:tc>
          <w:tcPr>
            <w:tcW w:w="524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Развлечение «Встреча со снеговиком»</w:t>
            </w:r>
          </w:p>
        </w:tc>
        <w:tc>
          <w:tcPr>
            <w:tcW w:w="472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1. 7 февраля- День зимних видов спорта в России.( развлечение)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2. В день здоровья физкультурное развлечение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«Красный, желтый, зеленый»</w:t>
            </w:r>
          </w:p>
        </w:tc>
      </w:tr>
      <w:tr w:rsidR="0070141A" w:rsidRPr="0070141A" w:rsidTr="0070141A">
        <w:tc>
          <w:tcPr>
            <w:tcW w:w="16585" w:type="dxa"/>
            <w:gridSpan w:val="4"/>
            <w:tcBorders>
              <w:right w:val="single" w:sz="4" w:space="0" w:color="auto"/>
            </w:tcBorders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Чтение художественной литературы: ч</w:t>
            </w:r>
            <w:r w:rsidRPr="0070141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тение рассказа С</w:t>
            </w:r>
            <w:r w:rsidRPr="0070141A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 </w:t>
            </w:r>
            <w:r w:rsidRPr="0070141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Георгиева «Я спас деда Мороза»,  "Ёлка" М.М. Зощенко, Заучивание стихотворения Л. Кламбоцкая «Зимующие птицы», Чтение рассказа Г. Скребицкого «Кто как зимует»,  Чтение «Как собака друга искала» </w:t>
            </w:r>
            <w:r w:rsidRPr="0070141A">
              <w:rPr>
                <w:rFonts w:ascii="Times New Roman" w:hAnsi="Times New Roman" w:cs="Times New Roman"/>
                <w:i/>
                <w:iCs/>
                <w:color w:val="000000"/>
                <w:sz w:val="28"/>
                <w:szCs w:val="28"/>
                <w:shd w:val="clear" w:color="auto" w:fill="FFFFFF"/>
              </w:rPr>
              <w:t>Мордовская сказка</w:t>
            </w:r>
          </w:p>
        </w:tc>
      </w:tr>
      <w:tr w:rsidR="0070141A" w:rsidRPr="0070141A" w:rsidTr="0070141A">
        <w:trPr>
          <w:trHeight w:val="841"/>
        </w:trPr>
        <w:tc>
          <w:tcPr>
            <w:tcW w:w="2363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Трудовое направление</w:t>
            </w:r>
          </w:p>
        </w:tc>
        <w:tc>
          <w:tcPr>
            <w:tcW w:w="4252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Обыгрывание отрывков из сказки «Мойдодыр»</w:t>
            </w:r>
          </w:p>
        </w:tc>
        <w:tc>
          <w:tcPr>
            <w:tcW w:w="524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widowControl w:val="0"/>
              <w:autoSpaceDE w:val="0"/>
              <w:autoSpaceDN w:val="0"/>
              <w:spacing w:before="43" w:line="276" w:lineRule="auto"/>
              <w:ind w:right="29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1. Игровые обучающие ситуации «Помоги кукле Кате накрыть на стол», «Вымоем посуду».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2. Социальная акция «Покорми птиц зимой» (изготовление кормушек для птиц)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3.Наблюдение за трудом дворника</w:t>
            </w:r>
          </w:p>
        </w:tc>
        <w:tc>
          <w:tcPr>
            <w:tcW w:w="472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«Я делаю сам» неделя самообслуживания</w:t>
            </w:r>
          </w:p>
        </w:tc>
      </w:tr>
      <w:tr w:rsidR="0070141A" w:rsidRPr="0070141A" w:rsidTr="0070141A">
        <w:tc>
          <w:tcPr>
            <w:tcW w:w="2363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Этико-эстетическое направление</w:t>
            </w:r>
          </w:p>
        </w:tc>
        <w:tc>
          <w:tcPr>
            <w:tcW w:w="4252" w:type="dxa"/>
          </w:tcPr>
          <w:p w:rsidR="0070141A" w:rsidRPr="0070141A" w:rsidRDefault="0070141A" w:rsidP="0070141A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1.5 декабря-Всемирный день волонтеров,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просмотр видео презентации «Дети – волонтеры».</w:t>
            </w:r>
          </w:p>
          <w:p w:rsidR="0070141A" w:rsidRPr="0070141A" w:rsidRDefault="0070141A" w:rsidP="0070141A">
            <w:pPr>
              <w:widowControl w:val="0"/>
              <w:autoSpaceDE w:val="0"/>
              <w:autoSpaceDN w:val="0"/>
              <w:spacing w:before="40"/>
              <w:ind w:right="7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2. Конкурс на лучшую новогоднюю поделку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«Символ года 2025»</w:t>
            </w:r>
          </w:p>
        </w:tc>
        <w:tc>
          <w:tcPr>
            <w:tcW w:w="524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1.Всемирный день «спасибо», изготовление открыток «Спасибки»,мульттренинг с просмотром анимационного фильма «Спасибо»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Акция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«Покорми птиц»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2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1.Развлечение «Масленица»</w:t>
            </w:r>
          </w:p>
          <w:p w:rsidR="0070141A" w:rsidRPr="0070141A" w:rsidRDefault="0070141A" w:rsidP="0070141A">
            <w:pPr>
              <w:widowControl w:val="0"/>
              <w:autoSpaceDE w:val="0"/>
              <w:autoSpaceDN w:val="0"/>
              <w:spacing w:before="3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2.Выставка совместных детско-родительских работ «Папа может всё!» (ко дню защитника отечества)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</w:tr>
    </w:tbl>
    <w:p w:rsidR="0070141A" w:rsidRPr="0070141A" w:rsidRDefault="0070141A" w:rsidP="0070141A">
      <w:pPr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</w:p>
    <w:tbl>
      <w:tblPr>
        <w:tblStyle w:val="92"/>
        <w:tblW w:w="16615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2127"/>
        <w:gridCol w:w="283"/>
        <w:gridCol w:w="4394"/>
        <w:gridCol w:w="4820"/>
        <w:gridCol w:w="4991"/>
      </w:tblGrid>
      <w:tr w:rsidR="0070141A" w:rsidRPr="0070141A" w:rsidTr="0070141A">
        <w:tc>
          <w:tcPr>
            <w:tcW w:w="2410" w:type="dxa"/>
            <w:gridSpan w:val="2"/>
          </w:tcPr>
          <w:p w:rsidR="0070141A" w:rsidRPr="0070141A" w:rsidRDefault="0070141A" w:rsidP="0070141A">
            <w:pPr>
              <w:ind w:left="-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Направление воспитания</w:t>
            </w:r>
          </w:p>
        </w:tc>
        <w:tc>
          <w:tcPr>
            <w:tcW w:w="4394" w:type="dxa"/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Март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Апрель</w:t>
            </w:r>
          </w:p>
        </w:tc>
        <w:tc>
          <w:tcPr>
            <w:tcW w:w="49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Май</w:t>
            </w:r>
          </w:p>
        </w:tc>
      </w:tr>
      <w:tr w:rsidR="0070141A" w:rsidRPr="0070141A" w:rsidTr="0070141A">
        <w:tc>
          <w:tcPr>
            <w:tcW w:w="2410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Патриотическое направление</w:t>
            </w:r>
          </w:p>
        </w:tc>
        <w:tc>
          <w:tcPr>
            <w:tcW w:w="4394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1.8 марта: Международный женский день,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Оформление фотовыставки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«Я с мамой!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2.18 марта-60 лет со дня первого выхода человека в космос А. А. Леоновым.</w:t>
            </w:r>
          </w:p>
        </w:tc>
        <w:tc>
          <w:tcPr>
            <w:tcW w:w="48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1.12 апреля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Всемирный день авиации и космонавтики,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Конкурс родительских стенгазет «Притяжение неизвестных планет»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2. 30 апреля – День пожарной охраны- экскурсия в пожарную часть г. Казани</w:t>
            </w:r>
          </w:p>
        </w:tc>
        <w:tc>
          <w:tcPr>
            <w:tcW w:w="49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1. Праздник «День Победы», Стенгазета «Спасибо за Победу бабушке и деду»</w:t>
            </w:r>
          </w:p>
          <w:p w:rsidR="0070141A" w:rsidRPr="0070141A" w:rsidRDefault="0070141A" w:rsidP="0070141A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2. «Бессмертный полк»</w:t>
            </w:r>
          </w:p>
          <w:p w:rsidR="0070141A" w:rsidRPr="0070141A" w:rsidRDefault="0070141A" w:rsidP="0070141A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3. Экскурсия в парк Победы, возложение цветов к вечному огню.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4.28 мая-День пограничника,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«Есть такая профессия – границу защищать»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-презентация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141A" w:rsidRPr="0070141A" w:rsidTr="0070141A">
        <w:tc>
          <w:tcPr>
            <w:tcW w:w="2410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Социальное направление</w:t>
            </w:r>
          </w:p>
        </w:tc>
        <w:tc>
          <w:tcPr>
            <w:tcW w:w="4394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8 марта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Международный женский день «Наши мамы и бабушки», изготовление сувениров к 8 Марта (подарки мамам и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бабушкам) ,музыкальный праздник «Мамочку мою очень сильно я люблю»</w:t>
            </w:r>
          </w:p>
        </w:tc>
        <w:tc>
          <w:tcPr>
            <w:tcW w:w="48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1.1 апреля -День смеха,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Развлечение «Праздник-безобразник»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 27 апреля- Международный день ветеранов.</w:t>
            </w:r>
          </w:p>
        </w:tc>
        <w:tc>
          <w:tcPr>
            <w:tcW w:w="49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15 мая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Международный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день семьи,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Конкурс фотоколлажей «Семья - это то, что с тобою навсегда»</w:t>
            </w:r>
          </w:p>
        </w:tc>
      </w:tr>
      <w:tr w:rsidR="0070141A" w:rsidRPr="0070141A" w:rsidTr="0070141A">
        <w:tc>
          <w:tcPr>
            <w:tcW w:w="2410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Познавательное направление</w:t>
            </w:r>
          </w:p>
        </w:tc>
        <w:tc>
          <w:tcPr>
            <w:tcW w:w="4394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 xml:space="preserve">1.1 марта-Международный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день кошек,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Театрализация: сценка из «Кошкин   дом».</w:t>
            </w:r>
          </w:p>
          <w:p w:rsidR="0070141A" w:rsidRPr="0070141A" w:rsidRDefault="0070141A" w:rsidP="0070141A">
            <w:pP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27 марта: Всемирный день театра. (Беседы о видах театров, сбор иллюстраций, рисунки)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Проект «Мир театра». Поездка в кукольный театр.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3.21 марта-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Всемирный день поэзии.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4. 21 марта -340 лет со дня рождения И. С. Баха. (прослушивание его произведений и просмотр презентации0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5. 6 марта- 210 лет со дня рождения П. П. Ершова.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6. 30 марта-Ураза Байрам.</w:t>
            </w:r>
          </w:p>
        </w:tc>
        <w:tc>
          <w:tcPr>
            <w:tcW w:w="48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.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 апреля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Международный день птиц.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Беседа «Прилетели птицы»,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мероприятие «Пернатые соседи»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70141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Международный день детской книги,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Мероприятие «Международный день детской книги», трудовая деятельность в центре книги «Будь здорова книжка»</w:t>
            </w:r>
          </w:p>
          <w:p w:rsidR="0070141A" w:rsidRPr="0070141A" w:rsidRDefault="0070141A" w:rsidP="0070141A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22 апреля: Всемирный день Земли (Акция: «Сохраним планету»)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4. 2 апреля- 220 лет со дня рождения Х. К. Андерсена. (просмотр презентации и показ сказка «Дюймовочка» педагогами)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5. 20 апреля- Православная Пасха.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 xml:space="preserve">6. 30 апреля – День пожарной охраны- экскурсия в пожарную часть </w:t>
            </w:r>
            <w:r w:rsidRPr="0070141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г. Казани</w:t>
            </w:r>
          </w:p>
        </w:tc>
        <w:tc>
          <w:tcPr>
            <w:tcW w:w="49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1.1 мая-Праздник Весны и Труда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2.3 мая-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День Солнца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3.18 мая- Международный день музеев.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4.24 мая-День славянской письменности и культуры. Экскурсия в музей.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5. Цикл наблюдений за цветущими растениями на территории детского сада.</w:t>
            </w:r>
          </w:p>
        </w:tc>
      </w:tr>
      <w:tr w:rsidR="0070141A" w:rsidRPr="0070141A" w:rsidTr="0070141A">
        <w:tc>
          <w:tcPr>
            <w:tcW w:w="2410" w:type="dxa"/>
            <w:gridSpan w:val="2"/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205" w:type="dxa"/>
            <w:gridSpan w:val="3"/>
            <w:tcBorders>
              <w:right w:val="single" w:sz="4" w:space="0" w:color="auto"/>
            </w:tcBorders>
          </w:tcPr>
          <w:p w:rsidR="0070141A" w:rsidRPr="0070141A" w:rsidRDefault="0070141A" w:rsidP="0070141A">
            <w:pPr>
              <w:widowControl w:val="0"/>
              <w:autoSpaceDE w:val="0"/>
              <w:autoSpaceDN w:val="0"/>
              <w:spacing w:before="40" w:line="278" w:lineRule="auto"/>
              <w:ind w:right="116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Чтение экологических сказок о мусоре: </w:t>
            </w:r>
            <w:r w:rsidRPr="007014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Зайчик и Медвежонок </w:t>
            </w:r>
            <w:r w:rsidRPr="0070141A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(Экологическая сказка), </w:t>
            </w:r>
            <w:r w:rsidRPr="007014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Маша и Медведь </w:t>
            </w:r>
            <w:r w:rsidRPr="0070141A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(Экологическая сказка), </w:t>
            </w:r>
            <w:r w:rsidRPr="007014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Нет места мусору </w:t>
            </w:r>
            <w:r w:rsidRPr="0070141A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(Экологическая сказка), </w:t>
            </w:r>
            <w:r w:rsidRPr="007014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Сказка про хламище -окаянище </w:t>
            </w:r>
            <w:r w:rsidRPr="0070141A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(Экологическая сказка).</w:t>
            </w:r>
          </w:p>
        </w:tc>
      </w:tr>
      <w:tr w:rsidR="0070141A" w:rsidRPr="0070141A" w:rsidTr="0070141A">
        <w:tc>
          <w:tcPr>
            <w:tcW w:w="2410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Физическое и оздоровительное направление</w:t>
            </w:r>
          </w:p>
        </w:tc>
        <w:tc>
          <w:tcPr>
            <w:tcW w:w="4394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Физкультурное развлечение с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родителями «При солнышке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тепло, при матери –добро»</w:t>
            </w:r>
          </w:p>
        </w:tc>
        <w:tc>
          <w:tcPr>
            <w:tcW w:w="48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7 апреля-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Всемирный день здоровья,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Физкультурный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досуг «Береги природу»</w:t>
            </w:r>
          </w:p>
        </w:tc>
        <w:tc>
          <w:tcPr>
            <w:tcW w:w="49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Физкультурное развлечение «Русские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посиделки»</w:t>
            </w:r>
          </w:p>
        </w:tc>
      </w:tr>
      <w:tr w:rsidR="0070141A" w:rsidRPr="0070141A" w:rsidTr="0070141A">
        <w:tc>
          <w:tcPr>
            <w:tcW w:w="16615" w:type="dxa"/>
            <w:gridSpan w:val="5"/>
            <w:tcBorders>
              <w:right w:val="single" w:sz="4" w:space="0" w:color="auto"/>
            </w:tcBorders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 xml:space="preserve">Чтение художественной литературы: </w:t>
            </w:r>
            <w:r w:rsidRPr="0070141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Чтение сказки В. Бианки «Как муравьишка домой спешил».</w:t>
            </w:r>
            <w:r w:rsidRPr="0070141A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Стихотворение А.Л.Барто «Мы с отцом», И. Токмакова.»К нам весна шагает». </w:t>
            </w:r>
          </w:p>
        </w:tc>
      </w:tr>
      <w:tr w:rsidR="0070141A" w:rsidRPr="0070141A" w:rsidTr="0070141A">
        <w:tc>
          <w:tcPr>
            <w:tcW w:w="2127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Трудовое направление</w:t>
            </w:r>
          </w:p>
        </w:tc>
        <w:tc>
          <w:tcPr>
            <w:tcW w:w="4677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pacing w:val="-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sz w:val="28"/>
                <w:szCs w:val="28"/>
              </w:rPr>
              <w:t>1.Акция «Подари дом пернатым» -  делаем скворечники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2. Творческая мастерская «Подарок папе и маме».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9FAFA"/>
              </w:rPr>
              <w:t>3.Ознакомление с трудом взрослых 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 Работа на огороде детского сада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2. Просмотр мультфильмов, развивающих видео «Кем быть?» «Три кота» - сборник серий о профессиях</w:t>
            </w:r>
          </w:p>
          <w:p w:rsidR="0070141A" w:rsidRPr="0070141A" w:rsidRDefault="0070141A" w:rsidP="0070141A">
            <w:pPr>
              <w:adjustRightInd w:val="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3. Создание лэпбука «Профессии моей семьи»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 Трудовой десант «Разноцветная клумба»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2.Конкурс видеороликов по проведению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профориентационных игр.</w:t>
            </w:r>
          </w:p>
        </w:tc>
      </w:tr>
      <w:tr w:rsidR="0070141A" w:rsidRPr="0070141A" w:rsidTr="0070141A">
        <w:tc>
          <w:tcPr>
            <w:tcW w:w="16615" w:type="dxa"/>
            <w:gridSpan w:val="5"/>
            <w:tcBorders>
              <w:right w:val="single" w:sz="4" w:space="0" w:color="auto"/>
            </w:tcBorders>
          </w:tcPr>
          <w:p w:rsidR="0070141A" w:rsidRPr="0070141A" w:rsidRDefault="0070141A" w:rsidP="0070141A">
            <w:pPr>
              <w:shd w:val="clear" w:color="auto" w:fill="FFFFFF"/>
              <w:ind w:firstLine="71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Чтение художественной литературы: </w:t>
            </w:r>
            <w:r w:rsidRPr="007014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Познакомить детей с новой сказкой, учить понимать ее содержание. Воспитывать интерес к сказкам разных народов. </w:t>
            </w:r>
            <w:r w:rsidRPr="0070141A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Г. Косова «Азбука подводного мира». С. Сахарнов «Кто в море живёт?»,Г.Х.Андерсен «Русалочка». Русская народная сказка «По щучьему веленью».</w:t>
            </w:r>
            <w:r w:rsidRPr="0070141A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Чтение глав из сказки Т. Янсона «Шляпа волшебника» в переводе В. Смирнова.</w:t>
            </w:r>
          </w:p>
          <w:p w:rsidR="0070141A" w:rsidRPr="0070141A" w:rsidRDefault="0070141A" w:rsidP="0070141A">
            <w:pPr>
              <w:widowControl w:val="0"/>
              <w:autoSpaceDE w:val="0"/>
              <w:autoSpaceDN w:val="0"/>
              <w:spacing w:before="3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141A" w:rsidRPr="0070141A" w:rsidTr="0070141A">
        <w:tc>
          <w:tcPr>
            <w:tcW w:w="2127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Этико-эстетическое направление</w:t>
            </w:r>
          </w:p>
        </w:tc>
        <w:tc>
          <w:tcPr>
            <w:tcW w:w="4677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 Создание коллажа «Весенняя сказка» – педагоги, дети, родители.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2. Творческая мастерская «Подарок папе и маме».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3.Беседы 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 xml:space="preserve">«Дружба и верность»; 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lastRenderedPageBreak/>
              <w:t xml:space="preserve">«Правдивость»; «Доброта»; «Чуткость и отзывчивость»; «Милосердие»;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«Чем красив человек»; «В гостях у «Феи Вежливости»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АКЦИЯ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Тема: «Правила поведения в обществе»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Изготовление буклетов-памяток с правилами поведения в обществе и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вручение их горожанам.</w:t>
            </w:r>
          </w:p>
        </w:tc>
        <w:tc>
          <w:tcPr>
            <w:tcW w:w="49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 Выставка детского творчества «Мы–наследники Победы»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2. Литературный перекресток «Этот День Победы».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3.Знакомство с правилами этикета и 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гостеприимством русского народа.</w:t>
            </w:r>
          </w:p>
        </w:tc>
      </w:tr>
    </w:tbl>
    <w:p w:rsidR="0070141A" w:rsidRPr="0070141A" w:rsidRDefault="0070141A" w:rsidP="0070141A">
      <w:pPr>
        <w:rPr>
          <w:rFonts w:eastAsiaTheme="minorEastAsia"/>
          <w:lang w:eastAsia="ru-RU"/>
        </w:rPr>
      </w:pPr>
    </w:p>
    <w:p w:rsidR="0070141A" w:rsidRPr="0070141A" w:rsidRDefault="0070141A" w:rsidP="0070141A">
      <w:pPr>
        <w:rPr>
          <w:rFonts w:eastAsiaTheme="minorEastAsia"/>
          <w:lang w:eastAsia="ru-RU"/>
        </w:rPr>
      </w:pPr>
    </w:p>
    <w:tbl>
      <w:tblPr>
        <w:tblStyle w:val="92"/>
        <w:tblW w:w="16615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2127"/>
        <w:gridCol w:w="283"/>
        <w:gridCol w:w="3969"/>
        <w:gridCol w:w="425"/>
        <w:gridCol w:w="4820"/>
        <w:gridCol w:w="4991"/>
      </w:tblGrid>
      <w:tr w:rsidR="0070141A" w:rsidRPr="0070141A" w:rsidTr="0070141A">
        <w:tc>
          <w:tcPr>
            <w:tcW w:w="2410" w:type="dxa"/>
            <w:gridSpan w:val="2"/>
          </w:tcPr>
          <w:p w:rsidR="0070141A" w:rsidRPr="0070141A" w:rsidRDefault="0070141A" w:rsidP="0070141A">
            <w:pPr>
              <w:ind w:left="-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Направление воспитания</w:t>
            </w:r>
          </w:p>
        </w:tc>
        <w:tc>
          <w:tcPr>
            <w:tcW w:w="4394" w:type="dxa"/>
            <w:gridSpan w:val="2"/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июнь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июль</w:t>
            </w:r>
          </w:p>
        </w:tc>
        <w:tc>
          <w:tcPr>
            <w:tcW w:w="49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август</w:t>
            </w:r>
          </w:p>
        </w:tc>
      </w:tr>
      <w:tr w:rsidR="0070141A" w:rsidRPr="0070141A" w:rsidTr="0070141A">
        <w:tc>
          <w:tcPr>
            <w:tcW w:w="2410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Патриотическое направление</w:t>
            </w:r>
          </w:p>
        </w:tc>
        <w:tc>
          <w:tcPr>
            <w:tcW w:w="4394" w:type="dxa"/>
            <w:gridSpan w:val="2"/>
          </w:tcPr>
          <w:p w:rsidR="0070141A" w:rsidRPr="0070141A" w:rsidRDefault="0070141A" w:rsidP="0070141A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12 июня: День России ( развлечение, беседы, выставка рисунков и т.д.)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Выставка поделок «Флаг России в детских руках»</w:t>
            </w:r>
          </w:p>
          <w:p w:rsidR="0070141A" w:rsidRPr="0070141A" w:rsidRDefault="0070141A" w:rsidP="0070141A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22 июня: День памяти и скорби (минута молчания),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тематическая выставка «Есть у войны печальный день,  начальный…».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0141A" w:rsidRPr="0070141A" w:rsidRDefault="0070141A" w:rsidP="0070141A">
            <w:pPr>
              <w:widowControl w:val="0"/>
              <w:autoSpaceDE w:val="0"/>
              <w:autoSpaceDN w:val="0"/>
              <w:spacing w:before="44"/>
              <w:ind w:right="24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27 июля: День Военно-морского флота (Беседы о профессии моряков, оформление альбома: «Наш военно-морской флот»)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Тематическое развлечение для детей «День Военно-морского флота».</w:t>
            </w:r>
          </w:p>
          <w:p w:rsidR="0070141A" w:rsidRPr="0070141A" w:rsidRDefault="0070141A" w:rsidP="0070141A">
            <w:pP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 13 июля –День российской почты.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1.2августа: День Воздушно-десантных войск (Беседы о профессии, оформление альбома)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Спортивный праздник  «Никто кроме нас».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2.6 августа- 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День железнодорожных войск,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Презентация «День железнодорожных войск»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12 августа- 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День военно-воздушных сил (ВВС)</w:t>
            </w:r>
          </w:p>
          <w:p w:rsidR="0070141A" w:rsidRPr="0070141A" w:rsidRDefault="0070141A" w:rsidP="0070141A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4. 22 августа: День Государственного флага Российской Федерации (беседы, поделки, рисунки)</w:t>
            </w:r>
            <w:r w:rsidRPr="0070141A">
              <w:rPr>
                <w:rFonts w:ascii="Times New Roman" w:eastAsia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</w:rPr>
              <w:t>Спортивное развлечение «Наш трехцветный флаг»</w:t>
            </w:r>
          </w:p>
          <w:p w:rsidR="0070141A" w:rsidRPr="0070141A" w:rsidRDefault="0070141A" w:rsidP="0070141A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</w:rPr>
              <w:t>5. 19 августа-65 лет назад в СССР был запущен спутник с собаками Белкой и Стрелкой.</w:t>
            </w:r>
          </w:p>
          <w:p w:rsidR="0070141A" w:rsidRPr="0070141A" w:rsidRDefault="0070141A" w:rsidP="0070141A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6. 30 августа- День города Казань.</w:t>
            </w:r>
          </w:p>
        </w:tc>
      </w:tr>
      <w:tr w:rsidR="0070141A" w:rsidRPr="0070141A" w:rsidTr="0070141A">
        <w:tc>
          <w:tcPr>
            <w:tcW w:w="2410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Социальное направление</w:t>
            </w:r>
          </w:p>
        </w:tc>
        <w:tc>
          <w:tcPr>
            <w:tcW w:w="4394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1.1 июня: Международный день защиты детей (развлечение)</w:t>
            </w:r>
            <w:r w:rsidRPr="0070141A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Летний праздник «Лето – чудная пора»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Дефиле «Летние панамы»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2.Международный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день друзей,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Клоун Смешинка - озорные состязания, веселые конкурсы, шутки и песни, музыкально-спортивный праздник «Подари улыбку» другу»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18 июня –День медицинского работника.</w:t>
            </w:r>
          </w:p>
        </w:tc>
        <w:tc>
          <w:tcPr>
            <w:tcW w:w="48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1. 8 июля-День семьи, любви и верности, 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Акция «Символ праздника – ромашка» утренняя встреча родителей, сотрудников, вручение ромашек.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2.Праздник «Цветов»</w:t>
            </w:r>
          </w:p>
        </w:tc>
        <w:tc>
          <w:tcPr>
            <w:tcW w:w="49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1. 10 августа- День строителя.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 27 августа –День российского кино.</w:t>
            </w:r>
          </w:p>
        </w:tc>
      </w:tr>
      <w:tr w:rsidR="0070141A" w:rsidRPr="0070141A" w:rsidTr="0070141A">
        <w:tc>
          <w:tcPr>
            <w:tcW w:w="2410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Познавательное направление</w:t>
            </w:r>
          </w:p>
        </w:tc>
        <w:tc>
          <w:tcPr>
            <w:tcW w:w="4394" w:type="dxa"/>
            <w:gridSpan w:val="2"/>
          </w:tcPr>
          <w:p w:rsidR="0070141A" w:rsidRPr="0070141A" w:rsidRDefault="0070141A" w:rsidP="0070141A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>1.6 июня: День русского языка, день рождения великого русского поэта Александра Сергеевича Пушкина (1799-1837) (Развлечение, беседы, квн, чтение произведений, выставка рисунков, выставка книг)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Пушкинский день России, Викторина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« Мой русский язык» - собери пословицы.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2.8июня- Всемирный день океанов,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проведение экспериментально-исследовательской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деятельности.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«Как сделать морскую воду»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«Соль – это кристаллы».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3. 6 июня – Курбан-Байрам.</w:t>
            </w:r>
          </w:p>
        </w:tc>
        <w:tc>
          <w:tcPr>
            <w:tcW w:w="48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lastRenderedPageBreak/>
              <w:t>20 июля-</w:t>
            </w: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Международный день шахмат,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Блиц-опрос «Отгадай-ка».</w:t>
            </w:r>
          </w:p>
        </w:tc>
        <w:tc>
          <w:tcPr>
            <w:tcW w:w="49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1.19 августа-День филателии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(День почтовой марки), презентация «История марки»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2.27 августа-День российского кино, Презентация «Давайте знакомиться, это кинематограф»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3.20 августа- День рождения Чебурашки (57 лет), просмотр презентации.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4. 30 августа- 165 лет со дня рождения И. Т. Левитана.</w:t>
            </w:r>
          </w:p>
        </w:tc>
      </w:tr>
      <w:tr w:rsidR="0070141A" w:rsidRPr="0070141A" w:rsidTr="0070141A">
        <w:tc>
          <w:tcPr>
            <w:tcW w:w="2410" w:type="dxa"/>
            <w:gridSpan w:val="2"/>
          </w:tcPr>
          <w:p w:rsidR="0070141A" w:rsidRPr="0070141A" w:rsidRDefault="0070141A" w:rsidP="0070141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205" w:type="dxa"/>
            <w:gridSpan w:val="4"/>
            <w:tcBorders>
              <w:right w:val="single" w:sz="4" w:space="0" w:color="auto"/>
            </w:tcBorders>
          </w:tcPr>
          <w:p w:rsidR="0070141A" w:rsidRPr="0070141A" w:rsidRDefault="0070141A" w:rsidP="0070141A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 xml:space="preserve">Чтение: </w:t>
            </w:r>
            <w:r w:rsidRPr="0070141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Н.Нищева «Мать-и-мачеха». Чтение глав из книги Т. Александровой «Домовёнок Кузя».</w:t>
            </w:r>
          </w:p>
        </w:tc>
      </w:tr>
      <w:tr w:rsidR="0070141A" w:rsidRPr="0070141A" w:rsidTr="0070141A">
        <w:tc>
          <w:tcPr>
            <w:tcW w:w="2410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Физическое и оздоровительное направление</w:t>
            </w:r>
          </w:p>
        </w:tc>
        <w:tc>
          <w:tcPr>
            <w:tcW w:w="3969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23 июня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Международный Олимпийский день,</w:t>
            </w: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 физкультурный праздник «Вот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и лето пришло».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Физкультурный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досуг «Мы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растём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здоровыми»</w:t>
            </w:r>
          </w:p>
        </w:tc>
        <w:tc>
          <w:tcPr>
            <w:tcW w:w="49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1.Праздник «День Нептуна»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 xml:space="preserve">2.12 августа-День физкультурника, физкультурный 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Досуг «Приключения Пылинки»</w:t>
            </w:r>
          </w:p>
        </w:tc>
      </w:tr>
      <w:tr w:rsidR="0070141A" w:rsidRPr="0070141A" w:rsidTr="0070141A">
        <w:tc>
          <w:tcPr>
            <w:tcW w:w="16615" w:type="dxa"/>
            <w:gridSpan w:val="6"/>
            <w:tcBorders>
              <w:right w:val="single" w:sz="4" w:space="0" w:color="auto"/>
            </w:tcBorders>
          </w:tcPr>
          <w:p w:rsidR="0070141A" w:rsidRPr="0070141A" w:rsidRDefault="0070141A" w:rsidP="0070141A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Чтение художественной литературы: </w:t>
            </w:r>
            <w:r w:rsidRPr="007014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 Сутеев «Под грибом». К Ушинский «Спор деревьев»; обр. М. Горького; «Война грибов с ягодами»</w:t>
            </w:r>
          </w:p>
          <w:p w:rsidR="0070141A" w:rsidRPr="0070141A" w:rsidRDefault="0070141A" w:rsidP="0070141A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70141A" w:rsidRPr="0070141A" w:rsidTr="0070141A">
        <w:tc>
          <w:tcPr>
            <w:tcW w:w="2127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Трудовое направление</w:t>
            </w:r>
          </w:p>
        </w:tc>
        <w:tc>
          <w:tcPr>
            <w:tcW w:w="4252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Смотр-конкурс «Дидактические игры по ознакомлению с профессиями».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 Работа на огороде детского сада</w:t>
            </w:r>
          </w:p>
          <w:p w:rsidR="0070141A" w:rsidRPr="0070141A" w:rsidRDefault="0070141A" w:rsidP="0070141A">
            <w:pPr>
              <w:widowControl w:val="0"/>
              <w:autoSpaceDE w:val="0"/>
              <w:autoSpaceDN w:val="0"/>
              <w:spacing w:before="40" w:line="276" w:lineRule="auto"/>
              <w:ind w:right="717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</w:rPr>
              <w:t>2.Труд в природе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 Трудовой десант «Долой сорняки»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141A" w:rsidRPr="0070141A" w:rsidTr="0070141A">
        <w:tc>
          <w:tcPr>
            <w:tcW w:w="16615" w:type="dxa"/>
            <w:gridSpan w:val="6"/>
            <w:tcBorders>
              <w:right w:val="single" w:sz="4" w:space="0" w:color="auto"/>
            </w:tcBorders>
          </w:tcPr>
          <w:p w:rsidR="0070141A" w:rsidRPr="0070141A" w:rsidRDefault="0070141A" w:rsidP="0070141A">
            <w:pPr>
              <w:shd w:val="clear" w:color="auto" w:fill="FFFFFF"/>
              <w:ind w:firstLine="71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 xml:space="preserve">Чтение художественной литературы: </w:t>
            </w:r>
            <w:r w:rsidRPr="0070141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Чтение произведения А. Блока «После грозы».</w:t>
            </w:r>
            <w:r w:rsidRPr="0070141A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 Т.Ткаченко «Сказки о цветах»; </w:t>
            </w:r>
            <w:r w:rsidRPr="0070141A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shd w:val="clear" w:color="auto" w:fill="FFFFFF"/>
              </w:rPr>
              <w:t>Д.Родари. Для чего розам нужны шипы?</w:t>
            </w:r>
            <w:r w:rsidRPr="007014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0141A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В.Орлов «Как появились ромашки», «Цветок».</w:t>
            </w:r>
          </w:p>
          <w:p w:rsidR="0070141A" w:rsidRPr="0070141A" w:rsidRDefault="0070141A" w:rsidP="0070141A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0141A" w:rsidRPr="0070141A" w:rsidRDefault="0070141A" w:rsidP="0070141A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70141A" w:rsidRPr="0070141A" w:rsidTr="0070141A">
        <w:tc>
          <w:tcPr>
            <w:tcW w:w="2127" w:type="dxa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/>
                <w:sz w:val="28"/>
                <w:szCs w:val="28"/>
              </w:rPr>
              <w:t>Этико-эстетическое направление</w:t>
            </w:r>
          </w:p>
        </w:tc>
        <w:tc>
          <w:tcPr>
            <w:tcW w:w="4252" w:type="dxa"/>
            <w:gridSpan w:val="2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1.Создание коллажа «Летний пейзаж» – педагоги, дети, родители.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2.Изготовление книжек-малышек «Пословицы и поговорки о добре».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sz w:val="28"/>
                <w:szCs w:val="28"/>
              </w:rPr>
              <w:t>1.Праздник «Цветов»</w:t>
            </w:r>
          </w:p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2.Развлечение на тему «В стране вежливости»</w:t>
            </w:r>
          </w:p>
        </w:tc>
        <w:tc>
          <w:tcPr>
            <w:tcW w:w="49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41A" w:rsidRPr="0070141A" w:rsidRDefault="0070141A" w:rsidP="0070141A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0141A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Развлечение «До свидание, лето!»</w:t>
            </w:r>
          </w:p>
        </w:tc>
      </w:tr>
    </w:tbl>
    <w:p w:rsidR="00F63017" w:rsidRDefault="00F63017" w:rsidP="00047DE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F63017" w:rsidRDefault="00F63017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EC5564" w:rsidP="00B71C95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 2</w:t>
      </w:r>
      <w:r w:rsidR="00DB3FCE" w:rsidRPr="00DB3FCE">
        <w:rPr>
          <w:rFonts w:ascii="Times New Roman" w:hAnsi="Times New Roman" w:cs="Times New Roman"/>
          <w:b/>
          <w:sz w:val="28"/>
          <w:szCs w:val="28"/>
        </w:rPr>
        <w:t>. Пер</w:t>
      </w:r>
      <w:r w:rsidR="00DB3FCE">
        <w:rPr>
          <w:rFonts w:ascii="Times New Roman" w:hAnsi="Times New Roman" w:cs="Times New Roman"/>
          <w:b/>
          <w:sz w:val="28"/>
          <w:szCs w:val="28"/>
        </w:rPr>
        <w:t>спективное планирование занятий</w:t>
      </w: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B71C95">
      <w:pPr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Автономная некоммерческая организация дошкольного образования</w:t>
      </w:r>
    </w:p>
    <w:p w:rsidR="006D48CC" w:rsidRDefault="006D48CC" w:rsidP="00B71C95">
      <w:pPr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Детский сад «Солнечный»</w:t>
      </w:r>
    </w:p>
    <w:p w:rsidR="006D48CC" w:rsidRDefault="006D48CC" w:rsidP="006D48CC">
      <w:pPr>
        <w:rPr>
          <w:rFonts w:ascii="Calibri" w:eastAsia="Calibri" w:hAnsi="Calibri" w:cs="Calibri"/>
        </w:rPr>
      </w:pPr>
    </w:p>
    <w:p w:rsidR="006D48CC" w:rsidRDefault="006D48CC" w:rsidP="006D48CC">
      <w:pPr>
        <w:jc w:val="center"/>
        <w:rPr>
          <w:rFonts w:ascii="Times New Roman" w:eastAsia="Times New Roman" w:hAnsi="Times New Roman" w:cs="Times New Roman"/>
          <w:b/>
          <w:sz w:val="96"/>
        </w:rPr>
      </w:pPr>
      <w:r>
        <w:rPr>
          <w:rFonts w:ascii="Times New Roman" w:eastAsia="Times New Roman" w:hAnsi="Times New Roman" w:cs="Times New Roman"/>
          <w:b/>
          <w:sz w:val="96"/>
        </w:rPr>
        <w:t>Перспективное планирование</w:t>
      </w:r>
    </w:p>
    <w:p w:rsidR="006D48CC" w:rsidRDefault="006D48CC" w:rsidP="006D48CC">
      <w:pPr>
        <w:jc w:val="center"/>
        <w:rPr>
          <w:rFonts w:ascii="Times New Roman" w:eastAsia="Times New Roman" w:hAnsi="Times New Roman" w:cs="Times New Roman"/>
          <w:b/>
          <w:sz w:val="52"/>
        </w:rPr>
      </w:pPr>
      <w:r>
        <w:rPr>
          <w:rFonts w:ascii="Times New Roman" w:eastAsia="Times New Roman" w:hAnsi="Times New Roman" w:cs="Times New Roman"/>
          <w:b/>
          <w:sz w:val="52"/>
        </w:rPr>
        <w:t xml:space="preserve">по образовательной области </w:t>
      </w:r>
    </w:p>
    <w:p w:rsidR="006D48CC" w:rsidRDefault="006D48CC" w:rsidP="006D48CC">
      <w:pPr>
        <w:jc w:val="center"/>
        <w:rPr>
          <w:rFonts w:ascii="Times New Roman" w:eastAsia="Times New Roman" w:hAnsi="Times New Roman" w:cs="Times New Roman"/>
          <w:b/>
          <w:sz w:val="52"/>
        </w:rPr>
      </w:pPr>
      <w:r>
        <w:rPr>
          <w:rFonts w:ascii="Times New Roman" w:eastAsia="Times New Roman" w:hAnsi="Times New Roman" w:cs="Times New Roman"/>
          <w:b/>
          <w:sz w:val="52"/>
        </w:rPr>
        <w:t xml:space="preserve"> «Художественно –эстетическое развитие»</w:t>
      </w:r>
    </w:p>
    <w:p w:rsidR="006D48CC" w:rsidRDefault="006D48CC" w:rsidP="006D48CC">
      <w:pPr>
        <w:jc w:val="center"/>
        <w:rPr>
          <w:rFonts w:ascii="Times New Roman" w:eastAsia="Times New Roman" w:hAnsi="Times New Roman" w:cs="Times New Roman"/>
          <w:b/>
          <w:sz w:val="40"/>
        </w:rPr>
      </w:pPr>
      <w:r>
        <w:rPr>
          <w:rFonts w:ascii="Times New Roman" w:eastAsia="Times New Roman" w:hAnsi="Times New Roman" w:cs="Times New Roman"/>
          <w:b/>
          <w:sz w:val="40"/>
        </w:rPr>
        <w:t>(Рисование)</w:t>
      </w:r>
    </w:p>
    <w:p w:rsidR="006D48CC" w:rsidRDefault="006D48CC" w:rsidP="006D48CC">
      <w:pPr>
        <w:jc w:val="center"/>
        <w:rPr>
          <w:rFonts w:ascii="Calibri" w:eastAsia="Calibri" w:hAnsi="Calibri" w:cs="Calibri"/>
          <w:b/>
          <w:sz w:val="40"/>
        </w:rPr>
      </w:pPr>
    </w:p>
    <w:p w:rsidR="006D48CC" w:rsidRPr="008A623A" w:rsidRDefault="006D48CC" w:rsidP="006D48CC">
      <w:pPr>
        <w:jc w:val="center"/>
        <w:rPr>
          <w:rFonts w:ascii="Times New Roman" w:eastAsia="Calibri" w:hAnsi="Times New Roman" w:cs="Times New Roman"/>
          <w:b/>
          <w:sz w:val="56"/>
        </w:rPr>
      </w:pPr>
      <w:r w:rsidRPr="008A623A">
        <w:rPr>
          <w:rFonts w:ascii="Times New Roman" w:eastAsia="Calibri" w:hAnsi="Times New Roman" w:cs="Times New Roman"/>
          <w:b/>
          <w:sz w:val="56"/>
        </w:rPr>
        <w:t xml:space="preserve"> старшая  группа</w:t>
      </w:r>
      <w:r>
        <w:rPr>
          <w:rFonts w:ascii="Times New Roman" w:eastAsia="Calibri" w:hAnsi="Times New Roman" w:cs="Times New Roman"/>
          <w:b/>
          <w:sz w:val="56"/>
        </w:rPr>
        <w:t xml:space="preserve"> №7 «Ромашка</w:t>
      </w:r>
      <w:r w:rsidRPr="008A623A">
        <w:rPr>
          <w:rFonts w:ascii="Times New Roman" w:eastAsia="Calibri" w:hAnsi="Times New Roman" w:cs="Times New Roman"/>
          <w:b/>
          <w:sz w:val="56"/>
        </w:rPr>
        <w:t>»</w:t>
      </w:r>
    </w:p>
    <w:p w:rsidR="006D48CC" w:rsidRDefault="006D48CC" w:rsidP="006D48CC">
      <w:pPr>
        <w:jc w:val="center"/>
        <w:rPr>
          <w:rFonts w:ascii="Times New Roman" w:eastAsia="Times New Roman" w:hAnsi="Times New Roman" w:cs="Times New Roman"/>
          <w:b/>
          <w:sz w:val="32"/>
        </w:rPr>
      </w:pPr>
      <w:r>
        <w:rPr>
          <w:rFonts w:ascii="Times New Roman" w:eastAsia="Times New Roman" w:hAnsi="Times New Roman" w:cs="Times New Roman"/>
          <w:b/>
          <w:sz w:val="32"/>
        </w:rPr>
        <w:t>2024-2025 учебный год</w:t>
      </w:r>
    </w:p>
    <w:p w:rsidR="006D48CC" w:rsidRDefault="006D48CC" w:rsidP="006D48CC">
      <w:pPr>
        <w:jc w:val="center"/>
        <w:rPr>
          <w:rFonts w:ascii="Times New Roman" w:eastAsia="Times New Roman" w:hAnsi="Times New Roman" w:cs="Times New Roman"/>
          <w:b/>
          <w:sz w:val="32"/>
        </w:rPr>
      </w:pPr>
      <w:r>
        <w:rPr>
          <w:rFonts w:ascii="Times New Roman" w:eastAsia="Times New Roman" w:hAnsi="Times New Roman" w:cs="Times New Roman"/>
          <w:b/>
          <w:sz w:val="32"/>
        </w:rPr>
        <w:lastRenderedPageBreak/>
        <w:t>Перспективное планирование по образовательной области «Художественно – эстетическое развитие» (Рисование).</w:t>
      </w:r>
    </w:p>
    <w:p w:rsidR="006D48CC" w:rsidRPr="00AD3421" w:rsidRDefault="006D48CC" w:rsidP="006D48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</w:rPr>
      </w:pPr>
      <w:r w:rsidRPr="00AD3421">
        <w:rPr>
          <w:rFonts w:ascii="Times New Roman" w:eastAsia="Times New Roman" w:hAnsi="Times New Roman" w:cs="Times New Roman"/>
          <w:b/>
          <w:sz w:val="32"/>
          <w:szCs w:val="28"/>
        </w:rPr>
        <w:t>Пояснительная записка</w:t>
      </w:r>
    </w:p>
    <w:p w:rsidR="006D48CC" w:rsidRPr="00AD3421" w:rsidRDefault="006D48CC" w:rsidP="006D48CC">
      <w:pPr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D3421">
        <w:rPr>
          <w:rFonts w:ascii="Times New Roman" w:eastAsia="Times New Roman" w:hAnsi="Times New Roman" w:cs="Times New Roman"/>
          <w:sz w:val="24"/>
          <w:szCs w:val="24"/>
        </w:rPr>
        <w:t xml:space="preserve">В области художественно-эстетического развития основными задачами образовательной деятельности являются: Приобщение к искусству: продолжать развивать эстетическое восприятие, эстетические чувства, эмоции, эстетический вкус, интерес к искусству; умение наблюдать и оценивать прекрасное в окружающей действительности, природе; развивать эмоциональный отклик на проявления красоты в окружающем мире, произведениях искусства и собственных творческих работах; способствовать освоению эстетических оценок, суждений; формировать духовно-нравственные качества, в процессе ознакомления с различными видами искусства духовно-нравственного содержания; формировать бережное отношение к произведениям искусства; активизировать проявление эстетического отношения к окружающему миру (искусству, природе, предметам быта, игрушкам, социальным явлениям); развивать эстетические интересы, эстетические предпочтения, желание познавать искусство и осваивать изобразительную и музыкальную деятельность; продолжать развивать у детей стремление к познанию культурных традиций своего народа через творческую деятельность; учить выделять, называть, группировать произведения по видам искусства (литература, музыка, изобразительное искусство, архитектура, балет, театр, цирк, фотография); продолжать знакомить детей с жанрами изобразительного и музыкального искусства; продолжать знакомить детей с архитектурой; расширять представления детей о народном искусстве, музыкальном фольклоре, художественных промыслах; развивать интерес к участию в фольклорных праздниках. учить выделять и использовать в своей изобразительной, музыкальной, театрализованной деятельности средства выразительности разных видов искусства, знать и называть материалы для разных видов художественной деятельности; уметь называть вид художественной деятельности, профессию и людей, которые работают в том или ином виде искусства; поддерживать личностные проявления детей в процессе освоения искусства и собственной творческой деятельности: самостоятельность, инициативность, индивидуальность, творчество. организовать посещение выставки, театра, музея, цирка. </w:t>
      </w:r>
    </w:p>
    <w:p w:rsidR="006D48CC" w:rsidRPr="00AD3421" w:rsidRDefault="006D48CC" w:rsidP="006D48CC">
      <w:pPr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D3421">
        <w:rPr>
          <w:rFonts w:ascii="Times New Roman" w:eastAsia="Times New Roman" w:hAnsi="Times New Roman" w:cs="Times New Roman"/>
          <w:sz w:val="24"/>
          <w:szCs w:val="24"/>
        </w:rPr>
        <w:t>Изобразительная деятельность: продолжать развивать интерес детей к изобразительной деятельности; развивать художественно-творческих способностей в продуктивных видах детской деятельности. обогащать у детей сенсорный опыт, развивая органы восприятия: зрение, слух, обоняние, осязание, вкус; закреплять у детей знания об основных формах предметов и объектов природы; развивать у детей эстетическое восприятие, учить созерцать красоту окружающего мира; в процессе восприятия предметов и явлений развивать у детей мыслительные операции: анализ, сравнение, уподобление (на что похоже), установление сходства и различия предметов и их частей, выделение общего и единичного, характерных признаков, обобщение; учить детей передавать в изображении не только основные свойства предметов (форма, величина, цвет), но и характерные детали, соотношение предметов и их частей по величине, высоте, расположению относительно друг друга; совершенствовать у детей изобразительные навыки и умения, формировать художественно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  <w:r w:rsidRPr="00AD3421">
        <w:rPr>
          <w:rFonts w:ascii="Times New Roman" w:eastAsia="Times New Roman" w:hAnsi="Times New Roman" w:cs="Times New Roman"/>
          <w:sz w:val="24"/>
          <w:szCs w:val="24"/>
        </w:rPr>
        <w:t xml:space="preserve">творческие способности; развивать у детей чувство формы, цвета, пропорций; </w:t>
      </w:r>
      <w:r w:rsidRPr="00AD3421">
        <w:rPr>
          <w:rFonts w:ascii="Times New Roman" w:eastAsia="Times New Roman" w:hAnsi="Times New Roman" w:cs="Times New Roman"/>
          <w:sz w:val="24"/>
          <w:szCs w:val="24"/>
        </w:rPr>
        <w:lastRenderedPageBreak/>
        <w:t>поддерживать у детей стремление самостоятельно сочетать знакомые техники, помогать осваивать новые, по собственной инициативе объединять разные способы изображения; обогащать содержание изобразительной деятельности в соответствии с задачами познавательного и социального развития детей; инициировать выбор сюжетов о семье, жизни в детском саду, а также о бытовых, общественных и природных явлениях (воскресный день в семье, детский сад на прогулке, профессии близких взрослых, любимые праздники, средства связи в их атрибутном воплощении, ферма, зоопарк, лес, луг, аквариум, герои и эпизоды из любимых сказок и мультфильмов); продолжать знакомить детей с народным декоративно-прикладным искусством (Городецкая роспись, Полховско-майданская роспись, Гжельская роспись), расширять представления о народных игрушках (городецкая игрушка, богородская игрушка, матрешка, бирюльки); развивать декоративное творчество детей (в том числе коллективное); поощрять детей воплощать в художественной форме свои представления, переживания, чувства, мысли; поддерживать личностное творческое начало; формировать у детей умение организовывать свое рабочее место, готовить все необходимое для занятий; работать аккуратно, экономно расходовать материалы.</w:t>
      </w:r>
    </w:p>
    <w:p w:rsidR="006D48CC" w:rsidRPr="00AD3421" w:rsidRDefault="006D48CC" w:rsidP="006D48CC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D48CC" w:rsidRPr="00AD3421" w:rsidRDefault="006D48CC" w:rsidP="006D48CC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D48CC" w:rsidRDefault="006D48CC" w:rsidP="006D48CC">
      <w:pPr>
        <w:jc w:val="center"/>
        <w:rPr>
          <w:rFonts w:ascii="Times New Roman" w:eastAsia="Times New Roman" w:hAnsi="Times New Roman" w:cs="Times New Roman"/>
          <w:b/>
          <w:sz w:val="32"/>
        </w:rPr>
      </w:pPr>
    </w:p>
    <w:p w:rsidR="006D48CC" w:rsidRDefault="006D48CC" w:rsidP="006D48CC">
      <w:pPr>
        <w:jc w:val="center"/>
        <w:rPr>
          <w:rFonts w:ascii="Times New Roman" w:eastAsia="Times New Roman" w:hAnsi="Times New Roman" w:cs="Times New Roman"/>
          <w:b/>
          <w:sz w:val="32"/>
        </w:rPr>
      </w:pPr>
    </w:p>
    <w:p w:rsidR="006D48CC" w:rsidRDefault="006D48CC" w:rsidP="006D48CC">
      <w:pPr>
        <w:jc w:val="center"/>
        <w:rPr>
          <w:rFonts w:ascii="Times New Roman" w:eastAsia="Times New Roman" w:hAnsi="Times New Roman" w:cs="Times New Roman"/>
          <w:b/>
          <w:sz w:val="32"/>
        </w:rPr>
      </w:pPr>
    </w:p>
    <w:p w:rsidR="006D48CC" w:rsidRDefault="006D48CC" w:rsidP="006D48CC">
      <w:pPr>
        <w:jc w:val="center"/>
        <w:rPr>
          <w:rFonts w:ascii="Times New Roman" w:eastAsia="Times New Roman" w:hAnsi="Times New Roman" w:cs="Times New Roman"/>
          <w:b/>
          <w:sz w:val="32"/>
        </w:rPr>
      </w:pPr>
    </w:p>
    <w:p w:rsidR="006D48CC" w:rsidRDefault="00B71C95" w:rsidP="006D48CC">
      <w:pPr>
        <w:jc w:val="both"/>
        <w:rPr>
          <w:rFonts w:ascii="Calibri" w:eastAsia="Calibri" w:hAnsi="Calibri" w:cs="Calibri"/>
          <w:sz w:val="28"/>
        </w:rPr>
      </w:pPr>
      <w:r>
        <w:rPr>
          <w:rFonts w:ascii="Calibri" w:eastAsia="Calibri" w:hAnsi="Calibri" w:cs="Calibri"/>
          <w:sz w:val="28"/>
        </w:rPr>
        <w:t xml:space="preserve">       </w:t>
      </w:r>
    </w:p>
    <w:p w:rsidR="006D48CC" w:rsidRDefault="006D48CC" w:rsidP="006D48CC">
      <w:pPr>
        <w:jc w:val="both"/>
        <w:rPr>
          <w:rFonts w:ascii="Calibri" w:eastAsia="Calibri" w:hAnsi="Calibri" w:cs="Calibri"/>
          <w:sz w:val="28"/>
        </w:rPr>
      </w:pPr>
    </w:p>
    <w:p w:rsidR="006D48CC" w:rsidRDefault="006D48CC" w:rsidP="006D48CC">
      <w:pPr>
        <w:jc w:val="both"/>
        <w:rPr>
          <w:rFonts w:ascii="Calibri" w:eastAsia="Calibri" w:hAnsi="Calibri" w:cs="Calibri"/>
          <w:sz w:val="28"/>
        </w:rPr>
      </w:pPr>
    </w:p>
    <w:p w:rsidR="006D48CC" w:rsidRDefault="006D48CC" w:rsidP="006D48CC">
      <w:pPr>
        <w:jc w:val="both"/>
        <w:rPr>
          <w:rFonts w:ascii="Calibri" w:eastAsia="Calibri" w:hAnsi="Calibri" w:cs="Calibri"/>
          <w:sz w:val="28"/>
        </w:rPr>
      </w:pPr>
    </w:p>
    <w:tbl>
      <w:tblPr>
        <w:tblW w:w="0" w:type="auto"/>
        <w:tblInd w:w="10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0"/>
        <w:gridCol w:w="2166"/>
        <w:gridCol w:w="2134"/>
        <w:gridCol w:w="2767"/>
        <w:gridCol w:w="3102"/>
        <w:gridCol w:w="1502"/>
        <w:gridCol w:w="142"/>
        <w:gridCol w:w="2083"/>
      </w:tblGrid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№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не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де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ли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Дата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Интеграция образова-тельных областей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Тема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Задачи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Содержание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Оборудование</w:t>
            </w:r>
          </w:p>
        </w:tc>
      </w:tr>
      <w:tr w:rsidR="006D48CC" w:rsidTr="006D48CC">
        <w:trPr>
          <w:trHeight w:val="1"/>
        </w:trPr>
        <w:tc>
          <w:tcPr>
            <w:tcW w:w="1441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8A623A" w:rsidRDefault="006D48CC" w:rsidP="006D48C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8A623A">
              <w:rPr>
                <w:rFonts w:ascii="Times New Roman" w:eastAsia="Calibri" w:hAnsi="Times New Roman" w:cs="Times New Roman"/>
                <w:b/>
                <w:sz w:val="28"/>
              </w:rPr>
              <w:t xml:space="preserve">СЕНТЯБРЬ 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02.09. – 06.09.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«Детский сад наш общий дом»  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познават,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1.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«Веселое лето» (коллективный альбом)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(мониторинг)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Pr="0039282A" w:rsidRDefault="006D48CC" w:rsidP="006D48C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</w:rPr>
            </w:pPr>
            <w:r w:rsidRPr="0039282A">
              <w:rPr>
                <w:rFonts w:ascii="Times New Roman" w:eastAsia="Calibri" w:hAnsi="Times New Roman" w:cs="Times New Roman"/>
                <w:sz w:val="28"/>
              </w:rPr>
              <w:t xml:space="preserve">ООД 2. </w:t>
            </w:r>
          </w:p>
          <w:p w:rsidR="006D48CC" w:rsidRPr="0039282A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39282A">
              <w:rPr>
                <w:rFonts w:ascii="Times New Roman" w:eastAsia="Calibri" w:hAnsi="Times New Roman" w:cs="Times New Roman"/>
                <w:b/>
                <w:sz w:val="28"/>
              </w:rPr>
              <w:t>«Знакомство с акварелью».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1.Создать условия для отражения в рисунке летних впечатлений.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2.Учить рисовать простые сюжеты, передавая движение человека.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3.Вовлекать детей в коллективный разговор, в игровое и речевое взаимодействие со сверстниками. 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1.Познакомить детей с акварельными красками, их особенностями: краски разводят водой; цвет пробуется на палитре; можно получить более яркий светлый тон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любого цвета, разбавляя краску водой и т. д. </w:t>
            </w:r>
          </w:p>
          <w:p w:rsidR="006D48CC" w:rsidRPr="00EE5518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2.Учить способом работы акварелью (смачивать краски перед рисованием, стряхивая каплю воды, набранной на кисть, на каждую краску; разводить краску водой для получения разных оттенков одного цвета; тщательно промывать кисти, осушая ее о тряпочку, салфетку и проверяя чистоту промывания кисти).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"Изобразительная деятельность в детском саду" стр.20.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Т. С. Комарова "Занятия по изобразительной деятельности "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 стр.36.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1.Цветные карандаши.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 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3.Фломастеры.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4.Простые карандаши.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5.Ластик. 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2.Акварельные 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3.Палитры.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4.Образец.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 Кисти.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6. Салфетка (на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каждого ребенка).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</w:pP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2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09.09. –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13. 09.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«Ходит осень по дорожке»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3.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«Деревья в нашем парке»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(мониторинг)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ООД 4. 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«Идет дождь».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1.Учить рисовать лиственные деревья, передавая характерные особенности строения стволы и крона (береза, дуб, ива, осина), цвета.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2.Развивать технические навыки в рисовании карандашами, красками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и другими материалами.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3.Совершенствовать изобразительные умения и развивать способности к созданию выразительных образов, используя различные средства изображения.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1.Учить детей образно отражать в рисунках впечатления от окружающей жизни.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2.Закреплять умение строить композицию рисунка.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 Упражнять в рисовании простым графитным и цветными карандашами (цветными восковыми мелками, угольным карандашом, сангиной).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И. А. Лыкова "Изобразительная деятельность в детском саду" стр.32.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Т. С. Комарова "Занятия по изобразительной деятельности"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стр.43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1.Гуашь разных цветов.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3.Кисти.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4.Банка с водой.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5.Салфетка (на каждого ребенка). 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6.Образец.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2.Цветные карандаши.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3.Простой карандаш.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</w:pP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3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16.09. – 20.09.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«Овощная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ярмарка»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Худож –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ООД  5.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«Загадки с грядки»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ООД 6 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«Создание дидактической игры  «Что нам осень принесла»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1.Учить передавать форму и характерные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особенности овощей по их описанию в загадках.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2.Создавать выразительные цветовые и фантазийные образы.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3.Самостоятельно смешивать краски для получения нужного оттенка.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1.Закреплять образные представления о дарах осени.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2.Учить детей создавать дидактическую игру. </w:t>
            </w:r>
          </w:p>
          <w:p w:rsidR="006D48CC" w:rsidRPr="008A0B93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3.Развивать стремление создавать предметы для игр.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И. А. Лыкова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«Изобразительная деятельность в детском саду»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Стр. 44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Т. С. Комарова «Занятия по изобразительной деятельности» 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стр. 51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 Муляжи овощей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2. Образец.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5.Кисти.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6.Салфетка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1.Квдраты белой бумаги.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2.Краски гуашь.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3.Простые карандаши.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4.Образец.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 Кисти.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6. Салфетка.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4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23.09.– 27.09.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«Фруктовый сад»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ООД  7.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«Фрукты»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ООД 8.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«Яблоня с золотыми яблоками в волшебном саду»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1.Продолжать знакомить детей с жанром натюрморта и репродукциями натюрмортов.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2.Учить детей рисовать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натюрморт, состоящий из предмета сервировки и фруктов, передавая форму, размер и расположение предметов.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1.Учить детей создавать сказочный образ, рисовать развесистые деревья, передавая разветвленность кроны фруктовых деревьев; изображать много «золотых» яблок. 2.Закреплять умение рисовать красками. 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3.Развивать эстетическое восприятие, чувство композиции.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Д. Н. Колдина «Рисование с детьми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5-6 лет»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стр.14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Т. С. Комарова "Занятия по изобразительной деятельности"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стр.39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807A18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</w:t>
            </w:r>
            <w:r w:rsidRPr="00807A18">
              <w:rPr>
                <w:rFonts w:ascii="Times New Roman" w:eastAsia="Times New Roman" w:hAnsi="Times New Roman" w:cs="Times New Roman"/>
                <w:sz w:val="28"/>
              </w:rPr>
              <w:t>Репродукция натюрморта</w:t>
            </w:r>
          </w:p>
          <w:p w:rsidR="006D48CC" w:rsidRPr="00807A18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2.Ткань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 Образец.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5.Простые карандаши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6.Муляжи 2-3 фруктов.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1.Краски гуашь.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3.Кисти.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4.Образец.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5.Салфетка (на каждого ребенка).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</w:pPr>
          </w:p>
        </w:tc>
      </w:tr>
      <w:tr w:rsidR="006D48CC" w:rsidTr="006D48CC">
        <w:trPr>
          <w:trHeight w:val="1"/>
        </w:trPr>
        <w:tc>
          <w:tcPr>
            <w:tcW w:w="1441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ОКТЯБРЬ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5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30.09.– 04.10.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«Лес- наше богатство» (деревья, кустарники,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грибы, ягоды, цветы)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познават.речевое,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9.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«Осенние листья» (краски осени)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A5582B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 xml:space="preserve">ООД 10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«Осенний лес»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1.Учить детей рисовать с натуры, передавая форму и окраску осенних листьев.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2.Совершенствовать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изобразительную технику (смешивать акварельные краски для получения сложных оттенков и передачи осеннего колорита).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3.Познакомить с новым способом получения изображения- наносить краску на листья, стараясь передать окраску, и «печатать» ими на бумаге. </w:t>
            </w: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1.Учить  детей отражать в рисунке осенние впечатления, рисовать разнообразные деревья (высокие, низкие, большие, маленькие, стройные, прямые, искривленные).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2.Закреплять приемы работы кистью и красками.</w:t>
            </w:r>
          </w:p>
          <w:p w:rsidR="006D48CC" w:rsidRPr="00894DD2" w:rsidRDefault="006D48CC" w:rsidP="006D48CC">
            <w:r>
              <w:rPr>
                <w:rFonts w:ascii="Times New Roman" w:eastAsia="Times New Roman" w:hAnsi="Times New Roman" w:cs="Times New Roman"/>
                <w:sz w:val="28"/>
              </w:rPr>
              <w:t>3. Развивать активность, творчество.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"Изобразительная деятельнос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ть в детском саду" стр.50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Т. С. Комарова "Занятия по изобразительной деятельности"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стр.42.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1.Акварельные 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3.Кисти.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4.Банка с водой.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5.Салфетка (на каждого ребенка).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6. Осенние листья. </w:t>
            </w: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2.Акварельные краски.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 Палитра.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4.Кисти.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5.Салфетка (на каждого ребенка).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6. Образец.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6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07.10.-11.10.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«Хлеб- всему голова»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ООД  11</w:t>
            </w:r>
          </w:p>
          <w:p w:rsidR="006D48CC" w:rsidRPr="00213CCE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213CCE">
              <w:rPr>
                <w:rFonts w:ascii="Times New Roman" w:eastAsia="Times New Roman" w:hAnsi="Times New Roman" w:cs="Times New Roman"/>
                <w:b/>
                <w:sz w:val="28"/>
              </w:rPr>
              <w:t>«Хлеб- всему голова»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ООД 12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«Гжельские узоры» 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B71C95" w:rsidRDefault="006D48CC" w:rsidP="006D48CC">
            <w:pPr>
              <w:shd w:val="clear" w:color="auto" w:fill="FFFFFF"/>
              <w:spacing w:after="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71C95">
              <w:rPr>
                <w:rFonts w:ascii="Times New Roman" w:hAnsi="Times New Roman" w:cs="Times New Roman"/>
                <w:color w:val="000000" w:themeColor="text1"/>
                <w:sz w:val="28"/>
              </w:rPr>
              <w:t>1.</w:t>
            </w:r>
            <w:r w:rsidRPr="00B71C95">
              <w:rPr>
                <w:rStyle w:val="c1"/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Обучить детей нетрадиционным способам рисования пшеничного колоса.</w:t>
            </w:r>
          </w:p>
          <w:p w:rsidR="006D48CC" w:rsidRPr="00B71C95" w:rsidRDefault="006D48CC" w:rsidP="006D48CC">
            <w:pPr>
              <w:shd w:val="clear" w:color="auto" w:fill="FFFFFF"/>
              <w:spacing w:after="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71C95">
              <w:rPr>
                <w:rStyle w:val="c1"/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2.Расширить и углубить знание детей о пшеничном колосе, его внешнем виде.</w:t>
            </w:r>
          </w:p>
          <w:p w:rsidR="006D48CC" w:rsidRPr="00B71C95" w:rsidRDefault="006D48CC" w:rsidP="006D48CC">
            <w:pPr>
              <w:shd w:val="clear" w:color="auto" w:fill="FFFFFF"/>
              <w:spacing w:after="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71C95">
              <w:rPr>
                <w:rStyle w:val="c1"/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3.Закрепить навыки рисования с помощью ворса кисточки.</w:t>
            </w:r>
          </w:p>
          <w:p w:rsidR="006D48CC" w:rsidRPr="00B71C95" w:rsidRDefault="006D48CC" w:rsidP="006D48CC">
            <w:pPr>
              <w:shd w:val="clear" w:color="auto" w:fill="FFFFFF"/>
              <w:spacing w:after="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71C95">
              <w:rPr>
                <w:rStyle w:val="c1"/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4. Активизировать в речи детей прилагательные (желтый, колючий, золотистый).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contextualSpacing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213CCE">
              <w:rPr>
                <w:rFonts w:ascii="Times New Roman" w:eastAsia="Times New Roman" w:hAnsi="Times New Roman" w:cs="Times New Roman"/>
                <w:sz w:val="28"/>
              </w:rPr>
              <w:t>Продолжать знакомить детей с гжельской росписью.</w:t>
            </w:r>
          </w:p>
          <w:p w:rsidR="006D48CC" w:rsidRDefault="006D48CC" w:rsidP="006D48CC">
            <w:pPr>
              <w:contextualSpacing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2.Развивать эстетическое восприятие, чувство ритма, композиции, цвета.</w:t>
            </w:r>
          </w:p>
          <w:p w:rsidR="006D48CC" w:rsidRPr="00213CCE" w:rsidRDefault="006D48CC" w:rsidP="006D48CC">
            <w:pPr>
              <w:contextualSpacing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3.Формировать умение рисовать элементы, характерные для гжельской росписи.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9A71F3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F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Папка с ООД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Т. С. Комарова "Занятия по изобразительной деятельности"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стр.104</w:t>
            </w:r>
          </w:p>
          <w:p w:rsidR="006D48CC" w:rsidRDefault="006D48CC" w:rsidP="006D48CC">
            <w:pPr>
              <w:spacing w:after="0" w:line="240" w:lineRule="auto"/>
            </w:pP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1.Цветные карандаши.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 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3.Фломастеры.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4.Простые карандаши. </w:t>
            </w:r>
          </w:p>
          <w:p w:rsidR="006D48CC" w:rsidRPr="00213CCE" w:rsidRDefault="006D48CC" w:rsidP="006D48CC">
            <w:r>
              <w:rPr>
                <w:rFonts w:ascii="Times New Roman" w:eastAsia="Times New Roman" w:hAnsi="Times New Roman" w:cs="Times New Roman"/>
                <w:sz w:val="28"/>
              </w:rPr>
              <w:t xml:space="preserve">5.Ластик.  </w:t>
            </w:r>
          </w:p>
          <w:p w:rsidR="006D48CC" w:rsidRPr="00213CCE" w:rsidRDefault="006D48CC" w:rsidP="006D48CC"/>
          <w:p w:rsidR="006D48CC" w:rsidRPr="00213CCE" w:rsidRDefault="006D48CC" w:rsidP="006D48CC"/>
          <w:p w:rsidR="006D48CC" w:rsidRPr="00213CCE" w:rsidRDefault="006D48CC" w:rsidP="006D48CC"/>
          <w:p w:rsidR="006D48CC" w:rsidRPr="00213CCE" w:rsidRDefault="006D48CC" w:rsidP="006D48CC"/>
          <w:p w:rsidR="006D48CC" w:rsidRDefault="006D48CC" w:rsidP="006D48CC"/>
          <w:p w:rsidR="006D48CC" w:rsidRDefault="006D48CC" w:rsidP="006D48C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1.Листы бумаги</w:t>
            </w:r>
          </w:p>
          <w:p w:rsidR="006D48CC" w:rsidRDefault="006D48CC" w:rsidP="006D48C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2.Синяя краска акварель или гуашь</w:t>
            </w:r>
          </w:p>
          <w:p w:rsidR="006D48CC" w:rsidRDefault="006D48CC" w:rsidP="006D48C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3.Кисти</w:t>
            </w:r>
          </w:p>
          <w:p w:rsidR="006D48CC" w:rsidRDefault="006D48CC" w:rsidP="006D48C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4.Банка с водой</w:t>
            </w:r>
          </w:p>
          <w:p w:rsidR="006D48CC" w:rsidRPr="00213CCE" w:rsidRDefault="006D48CC" w:rsidP="006D48C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5.Салфетка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7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14.10. – 18.10.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«На ферме» 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13.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«Усатый- полосатый»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ООД 14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«Петушок»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1.Учить детей передавать в рисунке образ котенка.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2.Закреплять умение изображать животных, используя навыки рисования кистью и красками (или цветными восковыми мелками).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3.Развивать образное восприятие и воображение.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1.Продолжать учить обводить контуры ладошки цветным карандашом.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2.Учить придавать знакомому предмету новый образ.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3.Закреплятьумение доводить рисунок до конца.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4.Развивать наблюдательность и воображение.</w:t>
            </w: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Т. С. Комарова "Занятия по изобразительной деятельности" 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стр.70.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ED747E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ED747E">
              <w:rPr>
                <w:rFonts w:ascii="Times New Roman" w:eastAsia="Times New Roman" w:hAnsi="Times New Roman" w:cs="Times New Roman"/>
                <w:sz w:val="28"/>
              </w:rPr>
              <w:t>Д. Н. Колдина «Рисование с детьми</w:t>
            </w:r>
          </w:p>
          <w:p w:rsidR="006D48CC" w:rsidRPr="00ED747E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ED747E">
              <w:rPr>
                <w:rFonts w:ascii="Times New Roman" w:eastAsia="Times New Roman" w:hAnsi="Times New Roman" w:cs="Times New Roman"/>
                <w:sz w:val="28"/>
              </w:rPr>
              <w:t xml:space="preserve"> 5-6 лет»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стр.47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1.Гуашь или восковые мелки.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3.Альбомные листы. </w:t>
            </w:r>
          </w:p>
          <w:p w:rsidR="006D48CC" w:rsidRDefault="006D48CC" w:rsidP="006D48CC">
            <w:pPr>
              <w:tabs>
                <w:tab w:val="right" w:pos="18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4.Кисти. </w:t>
            </w:r>
            <w:r>
              <w:rPr>
                <w:rFonts w:ascii="Times New Roman" w:eastAsia="Times New Roman" w:hAnsi="Times New Roman" w:cs="Times New Roman"/>
                <w:sz w:val="28"/>
              </w:rPr>
              <w:tab/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5.Салфетка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1.Половинки альбомных листов.</w:t>
            </w:r>
          </w:p>
          <w:p w:rsidR="006D48CC" w:rsidRPr="00ED747E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2.Цветные карандаши.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8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21.10. – 25.10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«Знакомство с народной культурой и традициями»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15.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</w:rPr>
              <w:t>“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Водоноски- фантихи</w:t>
            </w:r>
            <w:r>
              <w:rPr>
                <w:rFonts w:ascii="Times New Roman" w:eastAsia="Times New Roman" w:hAnsi="Times New Roman" w:cs="Times New Roman"/>
                <w:b/>
                <w:sz w:val="26"/>
              </w:rPr>
              <w:t>” (оформление вылепленных игрушек)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 xml:space="preserve">ООД 16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«По мотивам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городецкой росписи»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 Инициировать декоративное оформление вылепленных фигурок- украшать элементами декоративной росписи (кругами, пятнами, точками, прямыми линиями и штрихами) по мотивам дымковской игрушки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2.Совершенствовать технику рисования гуашевыми красками- рисовать кончиком кисти на объемной форме, поворачивая и рассматривая ее со всех сторон.</w:t>
            </w: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1.Продолжать развивать детское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изобразительное творчество. 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2.Учить выразительно передавать в рисунке образы животных; выбирать материал для рисования по своему желанию, развивать представление о выразительных возможностях выбранного материала.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"Изобразительная деятельность в детском саду" стр.164.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Т. С. Комарова "Занятия по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изобразительной деятельности" 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стр.78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Вылепленные водоноски.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3.Кисти.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4.Салфетка (на каждого ребенка)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5.Образец. 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6.Ватные палочки.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1.Гуашь.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2.Шаблоны разделочных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 xml:space="preserve">досок.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3.Кисти.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4.Образец 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5.Салфетка (на каждого ребенка)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9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28.10. – 01.11.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«Мой город, моя республика, моя страна» (День народного единства)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17.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«Дымковская слобода (деревня)»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 xml:space="preserve">ООД 18  </w:t>
            </w:r>
          </w:p>
          <w:p w:rsidR="006D48CC" w:rsidRPr="00C52611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52611">
              <w:rPr>
                <w:rFonts w:ascii="Times New Roman" w:hAnsi="Times New Roman" w:cs="Times New Roman"/>
                <w:b/>
                <w:sz w:val="28"/>
                <w:szCs w:val="28"/>
              </w:rPr>
              <w:t>«Золотая хохлома и золотой лес»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1.Развивать эстетическое восприятие, образные представления, чувство цвета и композиции.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2.Закреплять эмоционально положительное отношение к народному декоративному искусству.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 Продолжать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развивать навыки коллективной работы.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Pr="00C52611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C52611">
              <w:rPr>
                <w:rFonts w:ascii="Times New Roman" w:hAnsi="Times New Roman" w:cs="Times New Roman"/>
                <w:sz w:val="28"/>
                <w:szCs w:val="28"/>
              </w:rPr>
              <w:t xml:space="preserve">1.Продолжать знакомство детей с разными видами народного декоративно- прикладного искусства. </w:t>
            </w:r>
          </w:p>
          <w:p w:rsidR="006D48CC" w:rsidRPr="00C52611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52611">
              <w:rPr>
                <w:rFonts w:ascii="Times New Roman" w:hAnsi="Times New Roman" w:cs="Times New Roman"/>
                <w:sz w:val="28"/>
                <w:szCs w:val="28"/>
              </w:rPr>
              <w:t>2.Учить замечать художественные элементы, определяющие специфику «золотой хохломы»:  назначение предметов, материал, технология изготовления (в самых общих чертах, доступно детскому восприятию), колорит, узор.</w:t>
            </w:r>
          </w:p>
          <w:p w:rsidR="006D48CC" w:rsidRPr="000570C9" w:rsidRDefault="006D48CC" w:rsidP="006D48CC">
            <w:pPr>
              <w:spacing w:after="0" w:line="240" w:lineRule="auto"/>
              <w:rPr>
                <w:sz w:val="28"/>
                <w:szCs w:val="28"/>
              </w:rPr>
            </w:pPr>
            <w:r w:rsidRPr="00C52611">
              <w:rPr>
                <w:rFonts w:ascii="Times New Roman" w:hAnsi="Times New Roman" w:cs="Times New Roman"/>
                <w:sz w:val="28"/>
                <w:szCs w:val="28"/>
              </w:rPr>
              <w:t xml:space="preserve"> 3.Учить рисовать на бумаге узоры из растительных элементов (травка, кудрина, ягоды, цветы) по мотивам хохломской </w:t>
            </w:r>
            <w:r w:rsidRPr="00C5261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росписи, использовать элементы декора при оформлении книжек- самоделок.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tabs>
                <w:tab w:val="left" w:pos="124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Т. С. Комарова "Занятия по изобразительной деятельности"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стр.47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Pr="00C52611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2611">
              <w:rPr>
                <w:rFonts w:ascii="Times New Roman" w:hAnsi="Times New Roman" w:cs="Times New Roman"/>
                <w:sz w:val="28"/>
                <w:szCs w:val="28"/>
              </w:rPr>
              <w:t>И. А. Лыкова «Изобразительная деятельность в детском саду»</w:t>
            </w:r>
          </w:p>
          <w:p w:rsidR="006D48CC" w:rsidRPr="00C52611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2611">
              <w:rPr>
                <w:rFonts w:ascii="Times New Roman" w:hAnsi="Times New Roman" w:cs="Times New Roman"/>
                <w:sz w:val="28"/>
                <w:szCs w:val="28"/>
              </w:rPr>
              <w:t>стр. 66</w:t>
            </w:r>
          </w:p>
          <w:p w:rsidR="006D48CC" w:rsidRPr="00C52611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1.Гуашь разных цветов.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2.Большой лист бумаги.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3.Кисти.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4.Банка с водой.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5.Салфетка (на каждого ребенка.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EC49ED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EC49ED">
              <w:rPr>
                <w:rFonts w:ascii="Times New Roman" w:eastAsia="Times New Roman" w:hAnsi="Times New Roman" w:cs="Times New Roman"/>
                <w:sz w:val="28"/>
              </w:rPr>
              <w:t>1. Альбом для детского творчества «Золотая хохлома».</w:t>
            </w:r>
          </w:p>
          <w:p w:rsidR="006D48CC" w:rsidRPr="00EC49ED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EC49ED"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6D48CC" w:rsidRPr="00EC49ED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EC49ED">
              <w:rPr>
                <w:rFonts w:ascii="Times New Roman" w:eastAsia="Times New Roman" w:hAnsi="Times New Roman" w:cs="Times New Roman"/>
                <w:sz w:val="28"/>
              </w:rPr>
              <w:t xml:space="preserve">3.Альбомные листы. </w:t>
            </w:r>
          </w:p>
          <w:p w:rsidR="006D48CC" w:rsidRPr="00EC49ED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EC49ED">
              <w:rPr>
                <w:rFonts w:ascii="Times New Roman" w:eastAsia="Times New Roman" w:hAnsi="Times New Roman" w:cs="Times New Roman"/>
                <w:sz w:val="28"/>
              </w:rPr>
              <w:t xml:space="preserve">4.Краски. </w:t>
            </w:r>
          </w:p>
          <w:p w:rsidR="006D48CC" w:rsidRPr="00EC49ED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EC49ED">
              <w:rPr>
                <w:rFonts w:ascii="Times New Roman" w:eastAsia="Times New Roman" w:hAnsi="Times New Roman" w:cs="Times New Roman"/>
                <w:sz w:val="28"/>
              </w:rPr>
              <w:t xml:space="preserve">5.Кисти.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EC49ED">
              <w:rPr>
                <w:rFonts w:ascii="Times New Roman" w:eastAsia="Times New Roman" w:hAnsi="Times New Roman" w:cs="Times New Roman"/>
                <w:sz w:val="28"/>
              </w:rPr>
              <w:t>6.Салфетка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244B0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</w:tc>
      </w:tr>
      <w:tr w:rsidR="006D48CC" w:rsidTr="006D48CC">
        <w:trPr>
          <w:trHeight w:val="1"/>
        </w:trPr>
        <w:tc>
          <w:tcPr>
            <w:tcW w:w="1441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НОЯБРЬ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10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05.11. – 08.11.</w:t>
            </w:r>
          </w:p>
          <w:p w:rsidR="006D48CC" w:rsidRPr="005C29D2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C29D2">
              <w:rPr>
                <w:rFonts w:ascii="Times New Roman" w:hAnsi="Times New Roman" w:cs="Times New Roman"/>
                <w:b/>
                <w:sz w:val="28"/>
                <w:szCs w:val="28"/>
              </w:rPr>
              <w:t>«Мой дом, мебель: мебель, посуда»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19.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C29D2">
              <w:rPr>
                <w:rFonts w:ascii="Times New Roman" w:eastAsia="Times New Roman" w:hAnsi="Times New Roman" w:cs="Times New Roman"/>
                <w:b/>
                <w:sz w:val="28"/>
              </w:rPr>
              <w:t>«Сказочные домики»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 xml:space="preserve">ООД 20 </w:t>
            </w:r>
          </w:p>
          <w:p w:rsidR="006D48CC" w:rsidRPr="00F47518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F4B32">
              <w:rPr>
                <w:rFonts w:ascii="Times New Roman" w:hAnsi="Times New Roman" w:cs="Times New Roman"/>
                <w:b/>
                <w:sz w:val="28"/>
                <w:szCs w:val="28"/>
              </w:rPr>
              <w:t>« Роспись силуэтов гжельской посуды».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5C29D2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C29D2">
              <w:rPr>
                <w:rFonts w:ascii="Times New Roman" w:hAnsi="Times New Roman" w:cs="Times New Roman"/>
                <w:sz w:val="28"/>
                <w:szCs w:val="28"/>
              </w:rPr>
              <w:t xml:space="preserve">1.Учить детей создавать образ сказочного дома; передавать в рисунке его форму, строение, части. </w:t>
            </w:r>
          </w:p>
          <w:p w:rsidR="006D48CC" w:rsidRPr="005C29D2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C29D2">
              <w:rPr>
                <w:rFonts w:ascii="Times New Roman" w:hAnsi="Times New Roman" w:cs="Times New Roman"/>
                <w:sz w:val="28"/>
                <w:szCs w:val="28"/>
              </w:rPr>
              <w:t>2.Упражнять в закрашивании рисунков, используя разный нажим на карандаш для получения оттенков цветов.</w:t>
            </w:r>
          </w:p>
          <w:p w:rsidR="006D48CC" w:rsidRPr="005C29D2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C29D2">
              <w:rPr>
                <w:rFonts w:ascii="Times New Roman" w:hAnsi="Times New Roman" w:cs="Times New Roman"/>
                <w:sz w:val="28"/>
                <w:szCs w:val="28"/>
              </w:rPr>
              <w:t>3.Формировать желание рассматривать свои рисунки, оценивать их.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F4B32">
              <w:rPr>
                <w:rFonts w:ascii="Times New Roman" w:eastAsia="Times New Roman" w:hAnsi="Times New Roman" w:cs="Times New Roman"/>
                <w:sz w:val="28"/>
              </w:rPr>
              <w:t xml:space="preserve">1.Учить детей расписывать посуду, располагая узор по </w:t>
            </w:r>
            <w:r w:rsidRPr="006F4B32">
              <w:rPr>
                <w:rFonts w:ascii="Times New Roman" w:eastAsia="Times New Roman" w:hAnsi="Times New Roman" w:cs="Times New Roman"/>
                <w:sz w:val="28"/>
              </w:rPr>
              <w:lastRenderedPageBreak/>
              <w:t>форме.</w:t>
            </w: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F4B32">
              <w:rPr>
                <w:rFonts w:ascii="Times New Roman" w:eastAsia="Times New Roman" w:hAnsi="Times New Roman" w:cs="Times New Roman"/>
                <w:sz w:val="28"/>
              </w:rPr>
              <w:t>2.Развивать эстетическое восприятие произведений народного творчества, чувства ритма.</w:t>
            </w: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F4B32">
              <w:rPr>
                <w:rFonts w:ascii="Times New Roman" w:eastAsia="Times New Roman" w:hAnsi="Times New Roman" w:cs="Times New Roman"/>
                <w:sz w:val="28"/>
              </w:rPr>
              <w:t>3.Закреплять умение рисовать акварельными красками, готовить на палитре нужные оттенки цвета.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5C29D2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C29D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Т. С. Комарова "Занятия по изобразительной деятельности"</w:t>
            </w:r>
          </w:p>
          <w:p w:rsidR="006D48CC" w:rsidRPr="005C29D2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C29D2">
              <w:rPr>
                <w:rFonts w:ascii="Times New Roman" w:hAnsi="Times New Roman" w:cs="Times New Roman"/>
                <w:sz w:val="28"/>
                <w:szCs w:val="28"/>
              </w:rPr>
              <w:t>стр.54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Pr="006F4B32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F4B32">
              <w:rPr>
                <w:rFonts w:ascii="Times New Roman" w:hAnsi="Times New Roman" w:cs="Times New Roman"/>
                <w:sz w:val="28"/>
                <w:szCs w:val="28"/>
              </w:rPr>
              <w:t>Т. С. Комарова "Занятия по изобразите</w:t>
            </w:r>
            <w:r w:rsidRPr="006F4B3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льной деятельности»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 w:rsidRPr="006F4B32">
              <w:rPr>
                <w:rFonts w:ascii="Times New Roman" w:hAnsi="Times New Roman" w:cs="Times New Roman"/>
                <w:sz w:val="28"/>
                <w:szCs w:val="28"/>
              </w:rPr>
              <w:t>стр.108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5C29D2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C29D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1.Гуашь разных цветов. </w:t>
            </w:r>
          </w:p>
          <w:p w:rsidR="006D48CC" w:rsidRPr="005C29D2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C29D2">
              <w:rPr>
                <w:rFonts w:ascii="Times New Roman" w:hAnsi="Times New Roman" w:cs="Times New Roman"/>
                <w:sz w:val="28"/>
                <w:szCs w:val="28"/>
              </w:rPr>
              <w:t xml:space="preserve">2.Альбомные листы. </w:t>
            </w:r>
          </w:p>
          <w:p w:rsidR="006D48CC" w:rsidRPr="005C29D2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C29D2">
              <w:rPr>
                <w:rFonts w:ascii="Times New Roman" w:hAnsi="Times New Roman" w:cs="Times New Roman"/>
                <w:sz w:val="28"/>
                <w:szCs w:val="28"/>
              </w:rPr>
              <w:t xml:space="preserve">3.Кисти. </w:t>
            </w:r>
          </w:p>
          <w:p w:rsidR="006D48CC" w:rsidRPr="005C29D2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C29D2">
              <w:rPr>
                <w:rFonts w:ascii="Times New Roman" w:hAnsi="Times New Roman" w:cs="Times New Roman"/>
                <w:sz w:val="28"/>
                <w:szCs w:val="28"/>
              </w:rPr>
              <w:t xml:space="preserve">4.Банка с водой. </w:t>
            </w:r>
          </w:p>
          <w:p w:rsidR="006D48CC" w:rsidRPr="005C29D2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C29D2">
              <w:rPr>
                <w:rFonts w:ascii="Times New Roman" w:hAnsi="Times New Roman" w:cs="Times New Roman"/>
                <w:sz w:val="28"/>
                <w:szCs w:val="28"/>
              </w:rPr>
              <w:t xml:space="preserve">5.Салфетка (на каждого ребенка). </w:t>
            </w:r>
          </w:p>
          <w:p w:rsidR="006D48CC" w:rsidRPr="005C29D2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C29D2">
              <w:rPr>
                <w:rFonts w:ascii="Times New Roman" w:hAnsi="Times New Roman" w:cs="Times New Roman"/>
                <w:sz w:val="28"/>
                <w:szCs w:val="28"/>
              </w:rPr>
              <w:t>6. Фломастеры.</w:t>
            </w:r>
          </w:p>
          <w:p w:rsidR="006D48CC" w:rsidRPr="005C29D2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C29D2">
              <w:rPr>
                <w:rFonts w:ascii="Times New Roman" w:hAnsi="Times New Roman" w:cs="Times New Roman"/>
                <w:sz w:val="28"/>
                <w:szCs w:val="28"/>
              </w:rPr>
              <w:t>7. Цветные карандаши.</w:t>
            </w: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F4B32">
              <w:rPr>
                <w:rFonts w:ascii="Times New Roman" w:eastAsia="Times New Roman" w:hAnsi="Times New Roman" w:cs="Times New Roman"/>
                <w:sz w:val="28"/>
              </w:rPr>
              <w:t>1.Образец.</w:t>
            </w: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F4B32">
              <w:rPr>
                <w:rFonts w:ascii="Times New Roman" w:eastAsia="Times New Roman" w:hAnsi="Times New Roman" w:cs="Times New Roman"/>
                <w:sz w:val="28"/>
              </w:rPr>
              <w:t xml:space="preserve">2.Краски. </w:t>
            </w: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F4B32">
              <w:rPr>
                <w:rFonts w:ascii="Times New Roman" w:eastAsia="Times New Roman" w:hAnsi="Times New Roman" w:cs="Times New Roman"/>
                <w:sz w:val="28"/>
              </w:rPr>
              <w:t>3.Кисти.</w:t>
            </w: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F4B32">
              <w:rPr>
                <w:rFonts w:ascii="Times New Roman" w:eastAsia="Times New Roman" w:hAnsi="Times New Roman" w:cs="Times New Roman"/>
                <w:sz w:val="28"/>
              </w:rPr>
              <w:t xml:space="preserve">4.Салфетка (на </w:t>
            </w:r>
            <w:r w:rsidRPr="006F4B32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каждого ребенка)  </w:t>
            </w: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F4B32">
              <w:rPr>
                <w:rFonts w:ascii="Times New Roman" w:eastAsia="Times New Roman" w:hAnsi="Times New Roman" w:cs="Times New Roman"/>
                <w:sz w:val="28"/>
              </w:rPr>
              <w:t>5. Палитра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11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11.11. – 15.11.</w:t>
            </w:r>
          </w:p>
          <w:p w:rsidR="006D48CC" w:rsidRPr="006F4B32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«Умные помощники»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21.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«Домашние помощники»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D257B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D257B">
              <w:rPr>
                <w:rFonts w:ascii="Times New Roman" w:eastAsia="Times New Roman" w:hAnsi="Times New Roman" w:cs="Times New Roman"/>
                <w:sz w:val="28"/>
              </w:rPr>
              <w:lastRenderedPageBreak/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22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«Знакомство с искусством гжельской росписи»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6F4B32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1.Формировать представления детей о предметах бытовой техники, её назначении, правилах пользования.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2.Развивать творческие способности, рисовать по замыслу.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3.Развивать познавательную активность, интерес к истории предметов рукотворного мира.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 Учить детей рисовать волнистые линии, короткие завитки и травинки слитным, плавным движением.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Упражнять в рисовании тонких плавных линии концом кисти.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 Закреплять умение равномерно чередовать ягоды и листья на полосе. 1. Познакомить детей с искусством гжельской росписи в сине- голубой гамме.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Развивать умение выделять ее специфику: цветовой строй, ритм и характер элементов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 Закреплять умение </w:t>
            </w:r>
            <w:r w:rsidRPr="009D257B">
              <w:rPr>
                <w:rFonts w:ascii="Times New Roman" w:eastAsia="Times New Roman" w:hAnsi="Times New Roman" w:cs="Times New Roman"/>
                <w:sz w:val="28"/>
              </w:rPr>
              <w:t>рисовать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акварелью.</w:t>
            </w: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Папка с ООД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Т. С. Комарова "Занятия по изобразительной деятельности»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стр.95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</w:pPr>
            <w:r>
              <w:t xml:space="preserve"> 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 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 Кисти.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4. Салфетка (на каждого ребенка)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5. Образец. 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1. Альбомные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>листы.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 Краски акварель.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 Палитра.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4. Образец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5. Кисти.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6. Салфетка (на каждого ребенка)</w:t>
            </w: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12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18.11. – 22.11.</w:t>
            </w:r>
          </w:p>
          <w:p w:rsidR="006D48CC" w:rsidRPr="00FE6737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разв.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ООД  23.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BD75EB">
              <w:rPr>
                <w:rFonts w:ascii="Times New Roman" w:eastAsia="Times New Roman" w:hAnsi="Times New Roman" w:cs="Times New Roman"/>
                <w:b/>
                <w:sz w:val="28"/>
              </w:rPr>
              <w:t>«Милой мамочки портрет»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ООД 24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C29D2">
              <w:rPr>
                <w:rFonts w:ascii="Times New Roman" w:eastAsia="Times New Roman" w:hAnsi="Times New Roman" w:cs="Times New Roman"/>
                <w:b/>
                <w:sz w:val="28"/>
              </w:rPr>
              <w:t>«Картинка к празднику»</w:t>
            </w:r>
          </w:p>
          <w:p w:rsidR="006D48CC" w:rsidRPr="00FE6737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BD75EB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BD75EB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  Учить рисовать женский портрет.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BD75EB">
              <w:rPr>
                <w:rFonts w:ascii="Times New Roman" w:eastAsia="Times New Roman" w:hAnsi="Times New Roman" w:cs="Times New Roman"/>
                <w:sz w:val="28"/>
              </w:rPr>
              <w:t>2.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BD75EB">
              <w:rPr>
                <w:rFonts w:ascii="Times New Roman" w:eastAsia="Times New Roman" w:hAnsi="Times New Roman" w:cs="Times New Roman"/>
                <w:sz w:val="28"/>
              </w:rPr>
              <w:t xml:space="preserve">Инициировать самостоятельный поиск </w:t>
            </w:r>
            <w:r w:rsidRPr="00BD75EB">
              <w:rPr>
                <w:rFonts w:ascii="Times New Roman" w:eastAsia="Times New Roman" w:hAnsi="Times New Roman" w:cs="Times New Roman"/>
                <w:sz w:val="28"/>
              </w:rPr>
              <w:lastRenderedPageBreak/>
              <w:t>изобразительно- выразительных средств для передачи особенностей внешнего вида, характера и настроения конкретного человека (мамы, бабушки, сестры, тети)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Pr="005C29D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5C29D2">
              <w:rPr>
                <w:rFonts w:ascii="Times New Roman" w:eastAsia="Times New Roman" w:hAnsi="Times New Roman" w:cs="Times New Roman"/>
                <w:sz w:val="28"/>
              </w:rPr>
              <w:t>1.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5C29D2">
              <w:rPr>
                <w:rFonts w:ascii="Times New Roman" w:eastAsia="Times New Roman" w:hAnsi="Times New Roman" w:cs="Times New Roman"/>
                <w:sz w:val="28"/>
              </w:rPr>
              <w:t xml:space="preserve">Вызвать у детей желание нарисовать красивую картинку о празднике.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5C29D2">
              <w:rPr>
                <w:rFonts w:ascii="Times New Roman" w:eastAsia="Times New Roman" w:hAnsi="Times New Roman" w:cs="Times New Roman"/>
                <w:sz w:val="28"/>
              </w:rPr>
              <w:t>2.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5C29D2">
              <w:rPr>
                <w:rFonts w:ascii="Times New Roman" w:eastAsia="Times New Roman" w:hAnsi="Times New Roman" w:cs="Times New Roman"/>
                <w:sz w:val="28"/>
              </w:rPr>
              <w:t xml:space="preserve">Закреплять умение </w:t>
            </w:r>
            <w:r w:rsidRPr="005C29D2">
              <w:rPr>
                <w:rFonts w:ascii="Times New Roman" w:eastAsia="Times New Roman" w:hAnsi="Times New Roman" w:cs="Times New Roman"/>
                <w:sz w:val="28"/>
              </w:rPr>
              <w:lastRenderedPageBreak/>
              <w:t>изображать фигуры взрослого и ребенка, передавать простейшие движения, удачно располагать фигуры на листе.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 Воспитывать любовь и уважение к маме, стремление сделать ей приятное.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BD75EB" w:rsidRDefault="006D48CC" w:rsidP="006D48CC">
            <w:pPr>
              <w:rPr>
                <w:rFonts w:ascii="Times New Roman" w:eastAsia="Times New Roman" w:hAnsi="Times New Roman" w:cs="Times New Roman"/>
                <w:sz w:val="28"/>
              </w:rPr>
            </w:pPr>
            <w:r w:rsidRPr="00BD75EB"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"Изобразит</w:t>
            </w:r>
            <w:r w:rsidRPr="00BD75EB">
              <w:rPr>
                <w:rFonts w:ascii="Times New Roman" w:eastAsia="Times New Roman" w:hAnsi="Times New Roman" w:cs="Times New Roman"/>
                <w:sz w:val="28"/>
              </w:rPr>
              <w:lastRenderedPageBreak/>
              <w:t>ельная деятельность в детском саду" стр.142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Pr="00D348B8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D348B8">
              <w:rPr>
                <w:rFonts w:ascii="Times New Roman" w:eastAsia="Times New Roman" w:hAnsi="Times New Roman" w:cs="Times New Roman"/>
                <w:sz w:val="28"/>
              </w:rPr>
              <w:t>Т. С. Комарова "Занятия по изобразите</w:t>
            </w:r>
            <w:r w:rsidRPr="00D348B8">
              <w:rPr>
                <w:rFonts w:ascii="Times New Roman" w:eastAsia="Times New Roman" w:hAnsi="Times New Roman" w:cs="Times New Roman"/>
                <w:sz w:val="28"/>
              </w:rPr>
              <w:lastRenderedPageBreak/>
              <w:t>льной деятельности"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стр.89</w:t>
            </w:r>
          </w:p>
          <w:p w:rsidR="006D48CC" w:rsidRDefault="006D48CC" w:rsidP="006D48CC">
            <w:pPr>
              <w:spacing w:after="0" w:line="240" w:lineRule="auto"/>
            </w:pP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BD75EB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BD75EB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>1.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 w:rsidRPr="00BD75EB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Альбомные листы.</w:t>
            </w:r>
          </w:p>
          <w:p w:rsidR="006D48CC" w:rsidRPr="00BD75EB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BD75EB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2.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 w:rsidRPr="00BD75EB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Краски </w:t>
            </w:r>
          </w:p>
          <w:p w:rsidR="006D48CC" w:rsidRPr="00BD75EB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BD75EB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 w:rsidRPr="00BD75EB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Кисточки</w:t>
            </w:r>
          </w:p>
          <w:p w:rsidR="006D48CC" w:rsidRPr="00BD75EB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BD75EB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>4.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 w:rsidRPr="00BD75EB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Образец. </w:t>
            </w:r>
          </w:p>
          <w:p w:rsidR="006D48CC" w:rsidRPr="00BD75EB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BD75EB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5.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 w:rsidRPr="00BD75EB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Палитра.</w:t>
            </w:r>
          </w:p>
          <w:p w:rsidR="006D48CC" w:rsidRPr="00BD75EB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BD75EB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6. Семейные фотографии.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Pr="005C29D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5C29D2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1.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 w:rsidRPr="005C29D2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Альбомные листы.</w:t>
            </w:r>
          </w:p>
          <w:p w:rsidR="006D48CC" w:rsidRPr="005C29D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5C29D2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2.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 w:rsidRPr="005C29D2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Краски. </w:t>
            </w:r>
          </w:p>
          <w:p w:rsidR="006D48CC" w:rsidRPr="005C29D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5C29D2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 w:rsidRPr="005C29D2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Кисти.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5C29D2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4.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 w:rsidRPr="005C29D2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Салфетка (на </w:t>
            </w:r>
            <w:r w:rsidRPr="005C29D2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 xml:space="preserve">каждого ребенка)  </w:t>
            </w:r>
          </w:p>
          <w:p w:rsidR="006D48CC" w:rsidRDefault="006D48CC" w:rsidP="006D48CC">
            <w:pPr>
              <w:spacing w:after="0" w:line="240" w:lineRule="auto"/>
            </w:pP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13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25.11. – 29.11.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  <w:r w:rsidRPr="00FE6737">
              <w:rPr>
                <w:rFonts w:ascii="Times New Roman" w:hAnsi="Times New Roman" w:cs="Times New Roman"/>
                <w:b/>
                <w:sz w:val="28"/>
                <w:szCs w:val="28"/>
              </w:rPr>
              <w:t>«Мир вещей: одежда, обувь, головные уборы»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25.</w:t>
            </w:r>
          </w:p>
          <w:p w:rsidR="006D48CC" w:rsidRPr="00FE6737" w:rsidRDefault="006D48CC" w:rsidP="006D48CC">
            <w:pPr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FE6737">
              <w:rPr>
                <w:rFonts w:ascii="Times New Roman" w:eastAsia="Times New Roman" w:hAnsi="Times New Roman" w:cs="Times New Roman"/>
                <w:b/>
                <w:sz w:val="28"/>
              </w:rPr>
              <w:t xml:space="preserve">«Расписные ткани»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26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FE6737">
              <w:rPr>
                <w:rFonts w:ascii="Times New Roman" w:hAnsi="Times New Roman" w:cs="Times New Roman"/>
                <w:b/>
                <w:sz w:val="28"/>
                <w:szCs w:val="28"/>
              </w:rPr>
              <w:t>«Девочка в нарядном платье»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FE673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FE6737">
              <w:rPr>
                <w:rFonts w:ascii="Times New Roman" w:eastAsia="Times New Roman" w:hAnsi="Times New Roman" w:cs="Times New Roman"/>
                <w:sz w:val="28"/>
              </w:rPr>
              <w:lastRenderedPageBreak/>
              <w:t>1. Учить детей рисовать узоры по замыслу, заполняя все пространство листа бумаги (рисовать ткань), находить красивые сочетания красок в зависимости от фона; использовать в своем творчестве элементы декоративно- прикладного искусства( растительные, зооморфные, геометрические).</w:t>
            </w:r>
          </w:p>
          <w:p w:rsidR="006D48CC" w:rsidRPr="00FE673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FE6737">
              <w:rPr>
                <w:rFonts w:ascii="Times New Roman" w:eastAsia="Times New Roman" w:hAnsi="Times New Roman" w:cs="Times New Roman"/>
                <w:sz w:val="28"/>
              </w:rPr>
              <w:t>2.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FE6737">
              <w:rPr>
                <w:rFonts w:ascii="Times New Roman" w:eastAsia="Times New Roman" w:hAnsi="Times New Roman" w:cs="Times New Roman"/>
                <w:sz w:val="28"/>
              </w:rPr>
              <w:t xml:space="preserve">Совершенствовать технические навыки рисования кистью </w:t>
            </w:r>
            <w:r w:rsidRPr="00FE6737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(рисовать кончиком кисти или всем ворсом, свободно двигать в разных направлениях).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FE6737">
              <w:rPr>
                <w:rFonts w:ascii="Times New Roman" w:eastAsia="Times New Roman" w:hAnsi="Times New Roman" w:cs="Times New Roman"/>
                <w:sz w:val="28"/>
              </w:rPr>
              <w:t>3.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FE6737">
              <w:rPr>
                <w:rFonts w:ascii="Times New Roman" w:eastAsia="Times New Roman" w:hAnsi="Times New Roman" w:cs="Times New Roman"/>
                <w:sz w:val="28"/>
              </w:rPr>
              <w:t>Развивать вкус.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FE673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FE6737">
              <w:rPr>
                <w:rFonts w:ascii="Times New Roman" w:eastAsia="Times New Roman" w:hAnsi="Times New Roman" w:cs="Times New Roman"/>
                <w:sz w:val="28"/>
              </w:rPr>
              <w:t>1.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FE6737">
              <w:rPr>
                <w:rFonts w:ascii="Times New Roman" w:eastAsia="Times New Roman" w:hAnsi="Times New Roman" w:cs="Times New Roman"/>
                <w:sz w:val="28"/>
              </w:rPr>
              <w:t xml:space="preserve">Учить детей рисовать фигуру человека; передавать форму платья, форму и расположение частей, соотношение их по величине более точно, чем в предыдущих группах. </w:t>
            </w:r>
          </w:p>
          <w:p w:rsidR="006D48CC" w:rsidRPr="00FE673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FE6737">
              <w:rPr>
                <w:rFonts w:ascii="Times New Roman" w:eastAsia="Times New Roman" w:hAnsi="Times New Roman" w:cs="Times New Roman"/>
                <w:sz w:val="28"/>
              </w:rPr>
              <w:t>2.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FE6737">
              <w:rPr>
                <w:rFonts w:ascii="Times New Roman" w:eastAsia="Times New Roman" w:hAnsi="Times New Roman" w:cs="Times New Roman"/>
                <w:sz w:val="28"/>
              </w:rPr>
              <w:t xml:space="preserve">Продолжать учить рисовать крупно, во весь лист.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FE6737">
              <w:rPr>
                <w:rFonts w:ascii="Times New Roman" w:eastAsia="Times New Roman" w:hAnsi="Times New Roman" w:cs="Times New Roman"/>
                <w:sz w:val="28"/>
              </w:rPr>
              <w:t>3.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FE6737">
              <w:rPr>
                <w:rFonts w:ascii="Times New Roman" w:eastAsia="Times New Roman" w:hAnsi="Times New Roman" w:cs="Times New Roman"/>
                <w:sz w:val="28"/>
              </w:rPr>
              <w:t>Закреплять приемы рисования и закрашивания рисунков карандашами.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105AFB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D348B8" w:rsidRDefault="006D48CC" w:rsidP="006D48CC">
            <w:pPr>
              <w:rPr>
                <w:rFonts w:ascii="Times New Roman" w:eastAsia="Times New Roman" w:hAnsi="Times New Roman" w:cs="Times New Roman"/>
                <w:sz w:val="28"/>
              </w:rPr>
            </w:pPr>
            <w:r w:rsidRPr="00D348B8"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"Изобразительная деятельность в детском саду" стр.84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Pr="00FE6737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E6737">
              <w:rPr>
                <w:rFonts w:ascii="Times New Roman" w:hAnsi="Times New Roman" w:cs="Times New Roman"/>
                <w:sz w:val="28"/>
                <w:szCs w:val="28"/>
              </w:rPr>
              <w:t xml:space="preserve">Т. С. Комарова "Занятия по изобразительной деятельности"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FE6737">
              <w:rPr>
                <w:rFonts w:ascii="Times New Roman" w:hAnsi="Times New Roman" w:cs="Times New Roman"/>
                <w:sz w:val="28"/>
                <w:szCs w:val="28"/>
              </w:rPr>
              <w:t>стр.48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</w:pP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FE673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FE6737">
              <w:rPr>
                <w:rFonts w:ascii="Times New Roman" w:eastAsia="Times New Roman" w:hAnsi="Times New Roman" w:cs="Times New Roman"/>
                <w:sz w:val="28"/>
              </w:rPr>
              <w:lastRenderedPageBreak/>
              <w:t>1.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FE6737">
              <w:rPr>
                <w:rFonts w:ascii="Times New Roman" w:eastAsia="Times New Roman" w:hAnsi="Times New Roman" w:cs="Times New Roman"/>
                <w:sz w:val="28"/>
              </w:rPr>
              <w:t>Альбомные листы.</w:t>
            </w:r>
          </w:p>
          <w:p w:rsidR="006D48CC" w:rsidRPr="00FE673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FE6737">
              <w:rPr>
                <w:rFonts w:ascii="Times New Roman" w:eastAsia="Times New Roman" w:hAnsi="Times New Roman" w:cs="Times New Roman"/>
                <w:sz w:val="28"/>
              </w:rPr>
              <w:t>2.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FE6737">
              <w:rPr>
                <w:rFonts w:ascii="Times New Roman" w:eastAsia="Times New Roman" w:hAnsi="Times New Roman" w:cs="Times New Roman"/>
                <w:sz w:val="28"/>
              </w:rPr>
              <w:t xml:space="preserve">Краски. </w:t>
            </w:r>
          </w:p>
          <w:p w:rsidR="006D48CC" w:rsidRPr="00FE673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FE6737">
              <w:rPr>
                <w:rFonts w:ascii="Times New Roman" w:eastAsia="Times New Roman" w:hAnsi="Times New Roman" w:cs="Times New Roman"/>
                <w:sz w:val="28"/>
              </w:rPr>
              <w:t>3.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FE6737">
              <w:rPr>
                <w:rFonts w:ascii="Times New Roman" w:eastAsia="Times New Roman" w:hAnsi="Times New Roman" w:cs="Times New Roman"/>
                <w:sz w:val="28"/>
              </w:rPr>
              <w:t>Цветные карандаши.</w:t>
            </w:r>
          </w:p>
          <w:p w:rsidR="006D48CC" w:rsidRPr="00FE673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FE6737">
              <w:rPr>
                <w:rFonts w:ascii="Times New Roman" w:eastAsia="Times New Roman" w:hAnsi="Times New Roman" w:cs="Times New Roman"/>
                <w:sz w:val="28"/>
              </w:rPr>
              <w:t>4.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FE6737">
              <w:rPr>
                <w:rFonts w:ascii="Times New Roman" w:eastAsia="Times New Roman" w:hAnsi="Times New Roman" w:cs="Times New Roman"/>
                <w:sz w:val="28"/>
              </w:rPr>
              <w:t>Образец.</w:t>
            </w:r>
          </w:p>
          <w:p w:rsidR="006D48CC" w:rsidRPr="00FE673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FE6737">
              <w:rPr>
                <w:rFonts w:ascii="Times New Roman" w:eastAsia="Times New Roman" w:hAnsi="Times New Roman" w:cs="Times New Roman"/>
                <w:sz w:val="28"/>
              </w:rPr>
              <w:t>5. Кисточки.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FE6737">
              <w:rPr>
                <w:rFonts w:ascii="Times New Roman" w:eastAsia="Times New Roman" w:hAnsi="Times New Roman" w:cs="Times New Roman"/>
                <w:sz w:val="28"/>
              </w:rPr>
              <w:t>6.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FE6737">
              <w:rPr>
                <w:rFonts w:ascii="Times New Roman" w:eastAsia="Times New Roman" w:hAnsi="Times New Roman" w:cs="Times New Roman"/>
                <w:sz w:val="28"/>
              </w:rPr>
              <w:t>Палитры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D48CC" w:rsidRPr="00FC3BC8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C3BC8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C3BC8">
              <w:rPr>
                <w:rFonts w:ascii="Times New Roman" w:hAnsi="Times New Roman" w:cs="Times New Roman"/>
                <w:sz w:val="28"/>
                <w:szCs w:val="28"/>
              </w:rPr>
              <w:t xml:space="preserve">Альбомные листы. </w:t>
            </w:r>
          </w:p>
          <w:p w:rsidR="006D48CC" w:rsidRPr="00FC3BC8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C3BC8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C3BC8">
              <w:rPr>
                <w:rFonts w:ascii="Times New Roman" w:hAnsi="Times New Roman" w:cs="Times New Roman"/>
                <w:sz w:val="28"/>
                <w:szCs w:val="28"/>
              </w:rPr>
              <w:t xml:space="preserve">Краски. </w:t>
            </w:r>
          </w:p>
          <w:p w:rsidR="006D48CC" w:rsidRPr="00FC3BC8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C3BC8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C3BC8">
              <w:rPr>
                <w:rFonts w:ascii="Times New Roman" w:hAnsi="Times New Roman" w:cs="Times New Roman"/>
                <w:sz w:val="28"/>
                <w:szCs w:val="28"/>
              </w:rPr>
              <w:t xml:space="preserve">Кисти. </w:t>
            </w:r>
          </w:p>
          <w:p w:rsidR="006D48CC" w:rsidRPr="00FC3BC8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C3BC8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C3BC8">
              <w:rPr>
                <w:rFonts w:ascii="Times New Roman" w:hAnsi="Times New Roman" w:cs="Times New Roman"/>
                <w:sz w:val="28"/>
                <w:szCs w:val="28"/>
              </w:rPr>
              <w:t xml:space="preserve">Салфетка (на каждого ребенка) </w:t>
            </w:r>
          </w:p>
          <w:p w:rsidR="006D48CC" w:rsidRPr="00FC3BC8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C3BC8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C3BC8">
              <w:rPr>
                <w:rFonts w:ascii="Times New Roman" w:hAnsi="Times New Roman" w:cs="Times New Roman"/>
                <w:sz w:val="28"/>
                <w:szCs w:val="28"/>
              </w:rPr>
              <w:t>Образец.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FC3BC8">
              <w:rPr>
                <w:rFonts w:ascii="Times New Roman" w:hAnsi="Times New Roman" w:cs="Times New Roman"/>
                <w:sz w:val="28"/>
                <w:szCs w:val="28"/>
              </w:rPr>
              <w:t>6. Простой карандаш.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</w:pPr>
          </w:p>
        </w:tc>
      </w:tr>
      <w:tr w:rsidR="006D48CC" w:rsidTr="006D48CC">
        <w:trPr>
          <w:trHeight w:val="1"/>
        </w:trPr>
        <w:tc>
          <w:tcPr>
            <w:tcW w:w="1441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ДЕКАБРЬ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14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02.12. – 06.12.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«Эх, Зимушка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– зима, до чего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ты хороша»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познават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речевое,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ООД  27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«Белая береза под моим окном…»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 xml:space="preserve">(зимний пейзаж)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ООД 28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«Волшебные снежинки»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1.Вызвать интерес к созданию выразительного образа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по мотивам лирического стихотворения.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2.Учить сочетать разные изобразительные техники для передачи характерных особенностей заснеженной кроны и стройного ствола с тонкими гибкими ветками.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3.Развивать чувство цвета.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1.Учить строить круговой узор из центра, симметрично располагая элементы на лучевых осях или путем симметричного наращивания элементов по концентрическим кругам.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2.Использовать в узоре разнообразные прямые,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округлые линии формы, растительные элементы.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 Умело пользоваться кистью (рисовать концом, всей кистью, свободно двигать в разных направлениях).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"Изобразит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ельная деятельность в детском саду" стр.92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И. А. Лыкова "Изобразительная деятельность в детском саду" стр.94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1.Альбомные листы.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2.Краски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>3.Кисточки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4.Образец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5.Салфетки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1. Бумажные квадраты.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3.Кисти.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4.Салфетка (на каждого ребенка)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5.Образец. </w:t>
            </w:r>
          </w:p>
          <w:p w:rsidR="006D48CC" w:rsidRDefault="006D48CC" w:rsidP="006D48CC">
            <w:pPr>
              <w:spacing w:after="0" w:line="240" w:lineRule="auto"/>
            </w:pP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15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09.12. – 13.12.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«Животный мир  Севера»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29.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"Роспись олешка"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 xml:space="preserve">ООД 30 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«Белка»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583EF5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</w:rPr>
            </w:pPr>
            <w:r w:rsidRPr="00583EF5">
              <w:rPr>
                <w:rFonts w:ascii="Times New Roman" w:eastAsia="Calibri" w:hAnsi="Times New Roman" w:cs="Times New Roman"/>
                <w:sz w:val="28"/>
              </w:rPr>
              <w:t xml:space="preserve">1.Учить детей расписывать объемные изделия по мотивам народных декоративных узоров. </w:t>
            </w:r>
          </w:p>
          <w:p w:rsidR="006D48CC" w:rsidRPr="00583EF5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</w:rPr>
            </w:pPr>
            <w:r w:rsidRPr="00583EF5">
              <w:rPr>
                <w:rFonts w:ascii="Times New Roman" w:eastAsia="Calibri" w:hAnsi="Times New Roman" w:cs="Times New Roman"/>
                <w:sz w:val="28"/>
              </w:rPr>
              <w:t>2. Учить выделять основные элементы узора, их расположение.</w:t>
            </w:r>
          </w:p>
          <w:p w:rsidR="006D48CC" w:rsidRPr="00583EF5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</w:rPr>
            </w:pPr>
            <w:r w:rsidRPr="00583EF5">
              <w:rPr>
                <w:rFonts w:ascii="Times New Roman" w:eastAsia="Calibri" w:hAnsi="Times New Roman" w:cs="Times New Roman"/>
                <w:sz w:val="28"/>
              </w:rPr>
              <w:t xml:space="preserve">3.Развивать эстетическое восприятие.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  <w:sz w:val="28"/>
              </w:rPr>
            </w:pPr>
          </w:p>
          <w:p w:rsidR="006D48CC" w:rsidRPr="00583EF5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</w:rPr>
            </w:pPr>
            <w:r w:rsidRPr="00583EF5">
              <w:rPr>
                <w:rFonts w:ascii="Times New Roman" w:eastAsia="Calibri" w:hAnsi="Times New Roman" w:cs="Times New Roman"/>
                <w:sz w:val="28"/>
              </w:rPr>
              <w:t xml:space="preserve">1.Познакомить детей с новым материалом- сангиной (палочкой коричневого цвета, сделанной на основе </w:t>
            </w:r>
            <w:r w:rsidRPr="00583EF5">
              <w:rPr>
                <w:rFonts w:ascii="Times New Roman" w:eastAsia="Calibri" w:hAnsi="Times New Roman" w:cs="Times New Roman"/>
                <w:sz w:val="28"/>
              </w:rPr>
              <w:lastRenderedPageBreak/>
              <w:t>глины).</w:t>
            </w:r>
          </w:p>
          <w:p w:rsidR="006D48CC" w:rsidRPr="00583EF5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</w:rPr>
            </w:pPr>
            <w:r w:rsidRPr="00583EF5">
              <w:rPr>
                <w:rFonts w:ascii="Times New Roman" w:eastAsia="Calibri" w:hAnsi="Times New Roman" w:cs="Times New Roman"/>
                <w:sz w:val="28"/>
              </w:rPr>
              <w:t>2.Развивать легкие, слитные движения при рисовании сангиной, затушевывая (размазывая) контуры для передачи меха животного.</w:t>
            </w:r>
          </w:p>
          <w:p w:rsidR="006D48CC" w:rsidRPr="00583EF5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</w:rPr>
            </w:pPr>
            <w:r w:rsidRPr="00583EF5">
              <w:rPr>
                <w:rFonts w:ascii="Times New Roman" w:eastAsia="Calibri" w:hAnsi="Times New Roman" w:cs="Times New Roman"/>
                <w:sz w:val="28"/>
              </w:rPr>
              <w:t>3.Учитьдетей изображать животного графическими приемами.</w:t>
            </w:r>
          </w:p>
          <w:p w:rsidR="006D48CC" w:rsidRPr="00D86ED3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583EF5">
              <w:rPr>
                <w:rFonts w:ascii="Times New Roman" w:eastAsia="Calibri" w:hAnsi="Times New Roman" w:cs="Times New Roman"/>
                <w:sz w:val="28"/>
              </w:rPr>
              <w:t>4.Развивать образное мышление при отгадывании загадок.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Т. С. Комарова "Занятия по изобразительной деятельности"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стр.60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583EF5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3EF5">
              <w:rPr>
                <w:rFonts w:ascii="Times New Roman" w:eastAsia="Times New Roman" w:hAnsi="Times New Roman" w:cs="Times New Roman"/>
                <w:sz w:val="28"/>
              </w:rPr>
              <w:t>Д. Н. Колдина «Рисование с детьми</w:t>
            </w:r>
          </w:p>
          <w:p w:rsidR="006D48CC" w:rsidRPr="00583EF5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3EF5">
              <w:rPr>
                <w:rFonts w:ascii="Times New Roman" w:eastAsia="Times New Roman" w:hAnsi="Times New Roman" w:cs="Times New Roman"/>
                <w:sz w:val="28"/>
              </w:rPr>
              <w:t xml:space="preserve"> 5-6 лет»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стр.24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>1.Образцы народных игрушек.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3.Кисти.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4. Образец.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6.Салфетка (на каждого ребенка)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Pr="00D86ED3" w:rsidRDefault="006D48CC" w:rsidP="006D48CC"/>
          <w:p w:rsidR="006D48CC" w:rsidRPr="00D86ED3" w:rsidRDefault="006D48CC" w:rsidP="006D48CC"/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1.Половинки листов акварельной бумаги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2.Сангина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3.Ватные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>тампоны (для растушевки)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4.Салфетки.</w:t>
            </w:r>
          </w:p>
          <w:p w:rsidR="006D48CC" w:rsidRPr="00D86ED3" w:rsidRDefault="006D48CC" w:rsidP="006D48CC"/>
          <w:p w:rsidR="006D48CC" w:rsidRPr="00D86ED3" w:rsidRDefault="006D48CC" w:rsidP="006D48CC"/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16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16.12. – 20.12.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«Продукты питания»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31.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«Рисование плаката  «Полезные продукты».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ООД 32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«Ягодка за ягодкой»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1.Познакомить с понятием «плакат».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2.Формировать умение придумывать сюжет плаката согласно предложенной теме.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1.Учить изображать предмет, объекты с помощью нетрадиционной техники рисования.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2.Развивать у детей чувство композиции и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цвета. </w:t>
            </w:r>
          </w:p>
          <w:p w:rsidR="006D48CC" w:rsidRPr="00105AFB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3.Формировать потребность делиться своими впечатлениями, умении правильно сочетать слова во фразах и по смыслу.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Папка с ООД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Pr="0006333B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6333B">
              <w:rPr>
                <w:rFonts w:ascii="Times New Roman" w:hAnsi="Times New Roman" w:cs="Times New Roman"/>
                <w:sz w:val="28"/>
                <w:szCs w:val="28"/>
              </w:rPr>
              <w:t>Папка с ООД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1.Альбомные листы.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2.Простые карандаши.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3.Цветные карандаши.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3.Ватные палочки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4.Салфетка (на каждого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 xml:space="preserve">ребенка) 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5.Образец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17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23.12. – 28.12.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«Здравствуй, праздник, Новый год!»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33.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«Наша нарядная елка»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 xml:space="preserve">ООД 34 </w:t>
            </w:r>
          </w:p>
          <w:p w:rsidR="006D48CC" w:rsidRPr="00261D07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61D07">
              <w:rPr>
                <w:rFonts w:ascii="Times New Roman" w:hAnsi="Times New Roman" w:cs="Times New Roman"/>
                <w:b/>
                <w:sz w:val="28"/>
                <w:szCs w:val="28"/>
              </w:rPr>
              <w:t>«Дед Мороз»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1.Учить детей передавать в рисунке впечатления от новогоднего праздника, создавать образ нарядной елки.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2.Учить смешивать краски на палитре для получения разных оттенков цветов.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3.Развивать образное восприятие, эстетические чувства (ритма, цвета), образные представления.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1.Продолжать учить детей придумывать и воплощать рисунок на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бумаге, выбирая подходящий для рисования материал (гуашь, акварельные краски, цветные карандаши или восковые мелки).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3.Развиватьвоображение и образное мышление при отгадывании загадок.</w:t>
            </w:r>
          </w:p>
          <w:p w:rsidR="006D48CC" w:rsidRDefault="006D48CC" w:rsidP="006D48CC">
            <w:pPr>
              <w:spacing w:after="0" w:line="240" w:lineRule="auto"/>
            </w:pP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Т. С. Комарова "Занятия по изобразительной деятельности"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стр.69.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261D07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t xml:space="preserve">Д. Н. Колдина «Рисование </w:t>
            </w:r>
            <w:r w:rsidRPr="00261D07">
              <w:rPr>
                <w:rFonts w:ascii="Times New Roman" w:eastAsia="Times New Roman" w:hAnsi="Times New Roman" w:cs="Times New Roman"/>
                <w:sz w:val="28"/>
              </w:rPr>
              <w:lastRenderedPageBreak/>
              <w:t>с детьми</w:t>
            </w:r>
          </w:p>
          <w:p w:rsidR="006D48CC" w:rsidRPr="00261D07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t xml:space="preserve"> 5-6 лет»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стр.39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>1.Альбомные листы.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3.Кисти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4.Образец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5. Палитра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6. Салфетка (на каждого ребенка)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D48CC" w:rsidRPr="000D306C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306C">
              <w:rPr>
                <w:rFonts w:ascii="Times New Roman" w:hAnsi="Times New Roman" w:cs="Times New Roman"/>
                <w:sz w:val="28"/>
                <w:szCs w:val="28"/>
              </w:rPr>
              <w:t>1.Альбомные листы</w:t>
            </w:r>
          </w:p>
          <w:p w:rsidR="006D48CC" w:rsidRPr="000D306C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306C">
              <w:rPr>
                <w:rFonts w:ascii="Times New Roman" w:hAnsi="Times New Roman" w:cs="Times New Roman"/>
                <w:sz w:val="28"/>
                <w:szCs w:val="28"/>
              </w:rPr>
              <w:t xml:space="preserve">2.Простые </w:t>
            </w:r>
            <w:r w:rsidRPr="000D306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карандаши</w:t>
            </w:r>
          </w:p>
          <w:p w:rsidR="006D48CC" w:rsidRPr="000D306C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306C">
              <w:rPr>
                <w:rFonts w:ascii="Times New Roman" w:hAnsi="Times New Roman" w:cs="Times New Roman"/>
                <w:sz w:val="28"/>
                <w:szCs w:val="28"/>
              </w:rPr>
              <w:t>3.Гуашь</w:t>
            </w:r>
          </w:p>
          <w:p w:rsidR="006D48CC" w:rsidRPr="000D306C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306C">
              <w:rPr>
                <w:rFonts w:ascii="Times New Roman" w:hAnsi="Times New Roman" w:cs="Times New Roman"/>
                <w:sz w:val="28"/>
                <w:szCs w:val="28"/>
              </w:rPr>
              <w:t>4.Акварельные краски</w:t>
            </w:r>
          </w:p>
          <w:p w:rsidR="006D48CC" w:rsidRPr="000D306C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306C">
              <w:rPr>
                <w:rFonts w:ascii="Times New Roman" w:hAnsi="Times New Roman" w:cs="Times New Roman"/>
                <w:sz w:val="28"/>
                <w:szCs w:val="28"/>
              </w:rPr>
              <w:t>5.Цветные карандаши</w:t>
            </w:r>
          </w:p>
          <w:p w:rsidR="006D48CC" w:rsidRPr="000D306C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306C">
              <w:rPr>
                <w:rFonts w:ascii="Times New Roman" w:hAnsi="Times New Roman" w:cs="Times New Roman"/>
                <w:sz w:val="28"/>
                <w:szCs w:val="28"/>
              </w:rPr>
              <w:t>6.Восковые мелки</w:t>
            </w:r>
          </w:p>
          <w:p w:rsidR="006D48CC" w:rsidRPr="000D306C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306C">
              <w:rPr>
                <w:rFonts w:ascii="Times New Roman" w:hAnsi="Times New Roman" w:cs="Times New Roman"/>
                <w:sz w:val="28"/>
                <w:szCs w:val="28"/>
              </w:rPr>
              <w:t>7.Кисти</w:t>
            </w:r>
          </w:p>
          <w:p w:rsidR="006D48CC" w:rsidRPr="000D306C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306C">
              <w:rPr>
                <w:rFonts w:ascii="Times New Roman" w:hAnsi="Times New Roman" w:cs="Times New Roman"/>
                <w:sz w:val="28"/>
                <w:szCs w:val="28"/>
              </w:rPr>
              <w:t>8.Тряпочки</w:t>
            </w:r>
          </w:p>
          <w:p w:rsidR="006D48CC" w:rsidRDefault="006D48CC" w:rsidP="006D48CC">
            <w:pPr>
              <w:spacing w:after="0" w:line="240" w:lineRule="auto"/>
            </w:pPr>
            <w:r w:rsidRPr="000D306C">
              <w:rPr>
                <w:rFonts w:ascii="Times New Roman" w:hAnsi="Times New Roman" w:cs="Times New Roman"/>
                <w:sz w:val="28"/>
                <w:szCs w:val="28"/>
              </w:rPr>
              <w:t>9.Палитры</w:t>
            </w:r>
          </w:p>
        </w:tc>
      </w:tr>
      <w:tr w:rsidR="006D48CC" w:rsidTr="006D48CC">
        <w:trPr>
          <w:trHeight w:val="1"/>
        </w:trPr>
        <w:tc>
          <w:tcPr>
            <w:tcW w:w="1441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ЯНВАРЬ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18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09.01. – 10.01.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«Новогодние каникулы»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35.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b/>
                <w:sz w:val="28"/>
              </w:rPr>
              <w:t>«Что мне больше всего понравилось на новогоднем празднике»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lastRenderedPageBreak/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 36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sz w:val="28"/>
                <w:szCs w:val="28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Дети гуляют зимой на участке»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261D0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1.Учить детей отражать впечатления от новогоднего праздника; рисовать один, два и более предметов, объединенных общим содержанием; передавать в рисунке форму, строение, пропорции предметов, их характерные особенности.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t>2.Развивать воображение, творчество, самостоятельность.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1.Учить детей передавать в рисунке несложный сюжет.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2.Закреплять умение рисовать фигуру человека, передавать форму, пропорции и расположение частей, простые движения рук и ног.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3.Упражнять в рисовании и закрашивании карандашами.</w:t>
            </w:r>
          </w:p>
          <w:p w:rsidR="006D48CC" w:rsidRDefault="006D48CC" w:rsidP="006D48CC">
            <w:pPr>
              <w:spacing w:after="0" w:line="240" w:lineRule="auto"/>
            </w:pP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261D07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Т. С. Комарова "Занятия по изобразительной  деятельности" </w:t>
            </w:r>
          </w:p>
          <w:p w:rsidR="006D48CC" w:rsidRPr="00261D07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t>стр.71.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Т. С. Комарова "Занятия по изобразительной деятельности" 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стр.73 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261D0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261D07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 xml:space="preserve">1. Альбомные листы. </w:t>
            </w:r>
          </w:p>
          <w:p w:rsidR="006D48CC" w:rsidRPr="00261D0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261D07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2.Краски. </w:t>
            </w:r>
          </w:p>
          <w:p w:rsidR="006D48CC" w:rsidRPr="00261D0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261D07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3.Кисти. </w:t>
            </w:r>
          </w:p>
          <w:p w:rsidR="006D48CC" w:rsidRPr="00261D0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261D07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4.Салфетка (на каждого ребенка) </w:t>
            </w:r>
          </w:p>
          <w:p w:rsidR="006D48CC" w:rsidRPr="00261D0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261D07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5.Образец.  </w:t>
            </w:r>
          </w:p>
          <w:p w:rsidR="006D48CC" w:rsidRPr="00261D0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261D07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6.Доступные по содержанию открытки о зиме, елке.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>1.Альбомные листы.</w:t>
            </w:r>
          </w:p>
          <w:p w:rsidR="006D48CC" w:rsidRPr="0039505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2.Цветные карандаши.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19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5A1681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13.01. – 17</w:t>
            </w:r>
            <w:r w:rsidRPr="005A1681">
              <w:rPr>
                <w:rFonts w:ascii="Times New Roman" w:eastAsia="Times New Roman" w:hAnsi="Times New Roman" w:cs="Times New Roman"/>
                <w:b/>
                <w:sz w:val="28"/>
              </w:rPr>
              <w:t>.01.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A1681">
              <w:rPr>
                <w:rFonts w:ascii="Times New Roman" w:eastAsia="Times New Roman" w:hAnsi="Times New Roman" w:cs="Times New Roman"/>
                <w:b/>
                <w:sz w:val="28"/>
              </w:rPr>
              <w:t>«В здоровом теле- здоровый дух»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5A1681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A1681"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Pr="005A1681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A1681"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Pr="005A1681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A1681"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37</w:t>
            </w: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A1681">
              <w:rPr>
                <w:rFonts w:ascii="Times New Roman" w:eastAsia="Times New Roman" w:hAnsi="Times New Roman" w:cs="Times New Roman"/>
                <w:b/>
                <w:sz w:val="28"/>
              </w:rPr>
              <w:t>«Весело качусь я под гору в сугроб…»</w:t>
            </w: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ООД 38</w:t>
            </w:r>
          </w:p>
          <w:p w:rsidR="006D48CC" w:rsidRPr="005A1681" w:rsidRDefault="006D48CC" w:rsidP="006D48CC">
            <w:pPr>
              <w:tabs>
                <w:tab w:val="left" w:pos="48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«Дети на зарядке»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261D0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1.Учить передавать сюжет доступными графическими средствами. </w:t>
            </w:r>
          </w:p>
          <w:p w:rsidR="006D48CC" w:rsidRPr="00261D0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t xml:space="preserve">2.Показать средства изображения сюжетной (смысловой) связи между объектами: выделение главного и второстепенного, передача взаимодействия, изменение формы в связи с характером </w:t>
            </w:r>
            <w:r w:rsidRPr="00261D07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движения (руки подняты, согнуты, туловище наклонено и пр.).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t>3.Развивать композиционные умения.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1.Учить рисовать людей, соблюдая соотношение головы и тела по величине.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2.Учить передавать в рисунке положение рук и ног при выполнении детьми упражнений зарядки.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3.Развивать творчество.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261D07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«Изобразительная деятельность в детском саду»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t>стр. 116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0D306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0D306C">
              <w:rPr>
                <w:rFonts w:ascii="Times New Roman" w:eastAsia="Times New Roman" w:hAnsi="Times New Roman" w:cs="Times New Roman"/>
                <w:sz w:val="28"/>
              </w:rPr>
              <w:t>Д. Н. Колдина «Рисование с детьми</w:t>
            </w:r>
          </w:p>
          <w:p w:rsidR="006D48CC" w:rsidRPr="000D306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0D306C">
              <w:rPr>
                <w:rFonts w:ascii="Times New Roman" w:eastAsia="Times New Roman" w:hAnsi="Times New Roman" w:cs="Times New Roman"/>
                <w:sz w:val="28"/>
              </w:rPr>
              <w:t xml:space="preserve"> 5-6 лет»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стр.66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261D0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 Бумага формата А3 </w:t>
            </w:r>
          </w:p>
          <w:p w:rsidR="006D48CC" w:rsidRPr="00261D0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t xml:space="preserve">2.Цветные карандаши. </w:t>
            </w:r>
          </w:p>
          <w:p w:rsidR="006D48CC" w:rsidRPr="00261D0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t xml:space="preserve">3.Фломастеры. </w:t>
            </w:r>
          </w:p>
          <w:p w:rsidR="006D48CC" w:rsidRPr="00261D0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t>4.Цветная бумага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261D07">
              <w:rPr>
                <w:rFonts w:ascii="Times New Roman" w:eastAsia="Times New Roman" w:hAnsi="Times New Roman" w:cs="Times New Roman"/>
                <w:sz w:val="28"/>
              </w:rPr>
              <w:t>5.Иллюстрации с изображением зимних игр.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1.Альбомные листы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2.Простые карандаши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3.Цветные карандаши.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20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20.01. – 24.01.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«Правила дорожные знать каждому положено!»»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39.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  «Дорожные знаки»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40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«Машины нашего города»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1.Формировать понятия: улица, дорога, тротуар, пешеходный переход.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2.Расширить и закрепить знания детей о сигналах светофора и правилах дорожного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движения.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3.Формировать первичные представления о безопасном поведении на дорогах.</w:t>
            </w:r>
          </w:p>
          <w:p w:rsidR="006D48CC" w:rsidRDefault="006D48CC" w:rsidP="006D48CC">
            <w:pPr>
              <w:spacing w:after="0" w:line="240" w:lineRule="auto"/>
              <w:rPr>
                <w:sz w:val="28"/>
                <w:szCs w:val="28"/>
              </w:rPr>
            </w:pPr>
          </w:p>
          <w:p w:rsidR="006D48CC" w:rsidRPr="00105AFB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05AFB">
              <w:rPr>
                <w:rFonts w:ascii="Times New Roman" w:hAnsi="Times New Roman" w:cs="Times New Roman"/>
                <w:sz w:val="28"/>
                <w:szCs w:val="28"/>
              </w:rPr>
              <w:t>1.Учить детей изображать разные автомобили.</w:t>
            </w:r>
          </w:p>
          <w:p w:rsidR="006D48CC" w:rsidRPr="00105AFB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05AFB">
              <w:rPr>
                <w:rFonts w:ascii="Times New Roman" w:hAnsi="Times New Roman" w:cs="Times New Roman"/>
                <w:sz w:val="28"/>
                <w:szCs w:val="28"/>
              </w:rPr>
              <w:t>2.Развивать творчество.</w:t>
            </w:r>
          </w:p>
          <w:p w:rsidR="006D48CC" w:rsidRPr="00D86ED3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105AFB">
              <w:rPr>
                <w:rFonts w:ascii="Times New Roman" w:hAnsi="Times New Roman" w:cs="Times New Roman"/>
                <w:sz w:val="28"/>
                <w:szCs w:val="28"/>
              </w:rPr>
              <w:t>3. Закреплять умение рисовать предметы и их части прямо линейной формы, передавать пропорции частей, характерные особенности машин, их детали.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Папка с ООД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Т. С. Комарова «Занятия по изобразительной деятельности»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стр.76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1.Простой карандаш.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3.Карандаши.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4.Образец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1.Цветные карандаши.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2.Альбомные листы. 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3.Образец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21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27.01. – 31.01.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«Приглашаем в гости этикет»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 41</w:t>
            </w:r>
            <w:r w:rsidRPr="00911682">
              <w:rPr>
                <w:rFonts w:ascii="Times New Roman" w:eastAsia="Times New Roman" w:hAnsi="Times New Roman" w:cs="Times New Roman"/>
                <w:sz w:val="28"/>
              </w:rPr>
              <w:t>.</w:t>
            </w:r>
          </w:p>
          <w:p w:rsidR="006D48CC" w:rsidRPr="00F419BB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F419BB">
              <w:rPr>
                <w:rFonts w:ascii="Times New Roman" w:eastAsia="Times New Roman" w:hAnsi="Times New Roman" w:cs="Times New Roman"/>
                <w:b/>
                <w:sz w:val="28"/>
              </w:rPr>
              <w:t>«Нарисуй, что интересного произошло в детском саду»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42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«Чайный сервиз»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4045A4" w:rsidRDefault="006D48CC" w:rsidP="006D48CC">
            <w:pPr>
              <w:spacing w:after="0" w:line="240" w:lineRule="auto"/>
              <w:jc w:val="right"/>
              <w:rPr>
                <w:sz w:val="32"/>
                <w:szCs w:val="32"/>
              </w:rPr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F419BB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19B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1.Учить детей задумывать содержание рисунка на основе полученных впечатлений, подбирать материалы в соответствии с содержанием изображения.</w:t>
            </w:r>
          </w:p>
          <w:p w:rsidR="006D48CC" w:rsidRPr="00F419BB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19B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2.Развивать фантазию, творческую активность.</w:t>
            </w:r>
          </w:p>
          <w:p w:rsidR="006D48CC" w:rsidRPr="00F419BB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19BB">
              <w:rPr>
                <w:rFonts w:ascii="Times New Roman" w:hAnsi="Times New Roman" w:cs="Times New Roman"/>
                <w:sz w:val="28"/>
                <w:szCs w:val="28"/>
              </w:rPr>
              <w:t>3.Закреплять технические умения и навыки рисования разными материалами.</w:t>
            </w:r>
          </w:p>
          <w:p w:rsidR="006D48CC" w:rsidRPr="00F419BB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19BB">
              <w:rPr>
                <w:rFonts w:ascii="Times New Roman" w:hAnsi="Times New Roman" w:cs="Times New Roman"/>
                <w:sz w:val="28"/>
                <w:szCs w:val="28"/>
              </w:rPr>
              <w:t>4.Развивать умение замечать интересные темы, выделять их и высказывать свои суждения о них.</w:t>
            </w:r>
          </w:p>
          <w:p w:rsidR="006D48CC" w:rsidRDefault="006D48CC" w:rsidP="006D48C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745516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Учить рисовать предметы посуды, самостоятельно придумывать узоры и украшать посуду в одном стиле.</w:t>
            </w:r>
          </w:p>
          <w:p w:rsidR="006D48CC" w:rsidRDefault="006D48CC" w:rsidP="006D48C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2.Закреплять умение располагать элементы узора на поверхности предмета.</w:t>
            </w:r>
          </w:p>
          <w:p w:rsidR="006D48CC" w:rsidRDefault="006D48CC" w:rsidP="006D48C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3.Развиватьэстетическое восприятие, фантазию, воображение и чувство цвета.</w:t>
            </w:r>
          </w:p>
          <w:p w:rsidR="006D48CC" w:rsidRDefault="006D48CC" w:rsidP="006D48CC">
            <w:pPr>
              <w:contextualSpacing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4.Воспитывать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отзывчивость и доброту.</w:t>
            </w:r>
            <w:r w:rsidRPr="00F419BB">
              <w:t xml:space="preserve"> </w:t>
            </w:r>
          </w:p>
          <w:p w:rsidR="006D48CC" w:rsidRPr="00F419BB" w:rsidRDefault="006D48CC" w:rsidP="006D48CC">
            <w:pPr>
              <w:contextualSpacing/>
            </w:pP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Т. С. Комарова «Занятия по изобразительной деятельности»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стр.87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4C0EF4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0EF4">
              <w:rPr>
                <w:rFonts w:ascii="Times New Roman" w:hAnsi="Times New Roman" w:cs="Times New Roman"/>
                <w:sz w:val="28"/>
                <w:szCs w:val="28"/>
              </w:rPr>
              <w:t>Д. Н. Колдина «Рисование с детьми</w:t>
            </w:r>
          </w:p>
          <w:p w:rsidR="006D48CC" w:rsidRPr="004C0EF4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0EF4">
              <w:rPr>
                <w:rFonts w:ascii="Times New Roman" w:hAnsi="Times New Roman" w:cs="Times New Roman"/>
                <w:sz w:val="28"/>
                <w:szCs w:val="28"/>
              </w:rPr>
              <w:t xml:space="preserve"> 5-6 лет»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 w:rsidRPr="004C0EF4">
              <w:rPr>
                <w:rFonts w:ascii="Times New Roman" w:hAnsi="Times New Roman" w:cs="Times New Roman"/>
                <w:sz w:val="28"/>
                <w:szCs w:val="28"/>
              </w:rPr>
              <w:t>стр.26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419B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1.Бумага разных мягких тонов.</w:t>
            </w:r>
          </w:p>
          <w:p w:rsidR="006D48CC" w:rsidRDefault="006D48CC" w:rsidP="006D48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2.Цветные карандаши</w:t>
            </w:r>
          </w:p>
          <w:p w:rsidR="006D48CC" w:rsidRDefault="006D48CC" w:rsidP="006D48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3.Восковые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мелки</w:t>
            </w:r>
          </w:p>
          <w:p w:rsidR="006D48CC" w:rsidRPr="00F419BB" w:rsidRDefault="006D48CC" w:rsidP="006D48C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4.Краски</w:t>
            </w:r>
          </w:p>
          <w:p w:rsidR="006D48CC" w:rsidRDefault="006D48CC" w:rsidP="006D48CC"/>
          <w:p w:rsidR="006D48CC" w:rsidRDefault="006D48CC" w:rsidP="006D48CC"/>
          <w:p w:rsidR="006D48CC" w:rsidRDefault="006D48CC" w:rsidP="006D48CC"/>
          <w:p w:rsidR="006D48CC" w:rsidRDefault="006D48CC" w:rsidP="006D48CC"/>
          <w:p w:rsidR="006D48CC" w:rsidRDefault="006D48CC" w:rsidP="006D48CC"/>
          <w:p w:rsidR="006D48CC" w:rsidRDefault="006D48CC" w:rsidP="006D48C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1.Альбомные листы</w:t>
            </w:r>
          </w:p>
          <w:p w:rsidR="006D48CC" w:rsidRDefault="006D48CC" w:rsidP="006D48C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2.Гуашь</w:t>
            </w:r>
          </w:p>
          <w:p w:rsidR="006D48CC" w:rsidRDefault="006D48CC" w:rsidP="006D48C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3.Кисти</w:t>
            </w:r>
          </w:p>
          <w:p w:rsidR="006D48CC" w:rsidRDefault="006D48CC" w:rsidP="006D48C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4.Палитры</w:t>
            </w:r>
          </w:p>
          <w:p w:rsidR="006D48CC" w:rsidRDefault="006D48CC" w:rsidP="006D48C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5.Баночки с водой</w:t>
            </w:r>
          </w:p>
          <w:p w:rsidR="006D48CC" w:rsidRPr="00F419BB" w:rsidRDefault="006D48CC" w:rsidP="006D48CC">
            <w:pPr>
              <w:contextualSpacing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6.Тряпочки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</w:tc>
        <w:tc>
          <w:tcPr>
            <w:tcW w:w="13896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105AFB" w:rsidRDefault="006D48CC" w:rsidP="006D48C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05AFB">
              <w:rPr>
                <w:rFonts w:ascii="Times New Roman" w:hAnsi="Times New Roman" w:cs="Times New Roman"/>
                <w:b/>
                <w:sz w:val="28"/>
                <w:szCs w:val="28"/>
              </w:rPr>
              <w:t>ФЕВРАЛЬ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22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03.02.– 07.02.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«Юные следопыты и почемучки» 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43.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«Чудесные превращения кляксы» (кляксография)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</w:rPr>
            </w:pPr>
          </w:p>
          <w:p w:rsidR="006D48CC" w:rsidRDefault="006D48CC" w:rsidP="006D48CC">
            <w:pPr>
              <w:tabs>
                <w:tab w:val="left" w:pos="705"/>
                <w:tab w:val="center" w:pos="1275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ab/>
            </w:r>
          </w:p>
          <w:p w:rsidR="006D48CC" w:rsidRDefault="006D48CC" w:rsidP="006D48CC">
            <w:pPr>
              <w:tabs>
                <w:tab w:val="left" w:pos="705"/>
                <w:tab w:val="center" w:pos="1275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ab/>
            </w:r>
          </w:p>
          <w:p w:rsidR="006D48CC" w:rsidRPr="00911682" w:rsidRDefault="006D48CC" w:rsidP="006D48CC">
            <w:pPr>
              <w:tabs>
                <w:tab w:val="left" w:pos="705"/>
                <w:tab w:val="center" w:pos="127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44</w:t>
            </w:r>
            <w:r w:rsidRPr="00911682">
              <w:rPr>
                <w:rFonts w:ascii="Times New Roman" w:eastAsia="Times New Roman" w:hAnsi="Times New Roman" w:cs="Times New Roman"/>
                <w:sz w:val="28"/>
              </w:rPr>
              <w:t>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«Солнечный цвет»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1.Создать условия для свободного экспериментирования с разными материалами и инструментами (художественными и бытовыми).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2.Показать новые способы получения абстрактных изображений (клякс).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Развивать творческое воображение.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1.Вызвать интерес к экспериментальному (опытному) освоению цвета.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2.Расширить цветовую палитру- показать способы получения «солнечных»  оттенков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(желтый, золотой, янтарный, медный, огненный, рыжий…).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3.Развивать воображение.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 Активизировать словарь качественными прилагательными, обозначающими цвета и оттенки.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 Воспитывать самостоятельность, инициативность </w:t>
            </w:r>
          </w:p>
          <w:p w:rsidR="006D48CC" w:rsidRDefault="006D48CC" w:rsidP="006D48CC">
            <w:pPr>
              <w:spacing w:after="0" w:line="240" w:lineRule="auto"/>
            </w:pP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«Изобразительная деятельность в детском саду»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стр. 80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И. А. Лыкова «Изобразительная деятельность в детском саду»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стр. 154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 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>1.Краски.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2.Кисточки.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3.Зубные щетки.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4.Образец 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5.Срезы овощей (картофель, свекла).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6.Губки.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7. Тряпочки.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8. Газеты для сминания.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6D48CC" w:rsidRPr="00454245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5424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1.Палитра. </w:t>
            </w:r>
          </w:p>
          <w:p w:rsidR="006D48CC" w:rsidRPr="00454245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54245">
              <w:rPr>
                <w:rFonts w:ascii="Times New Roman" w:eastAsia="Calibri" w:hAnsi="Times New Roman" w:cs="Times New Roman"/>
                <w:sz w:val="28"/>
                <w:szCs w:val="28"/>
              </w:rPr>
              <w:t>2.Щетки</w:t>
            </w:r>
          </w:p>
          <w:p w:rsidR="006D48CC" w:rsidRPr="00454245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5424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3.Краски. </w:t>
            </w:r>
          </w:p>
          <w:p w:rsidR="006D48CC" w:rsidRPr="00454245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5424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4.Кисти. </w:t>
            </w:r>
          </w:p>
          <w:p w:rsidR="006D48CC" w:rsidRPr="00454245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54245">
              <w:rPr>
                <w:rFonts w:ascii="Times New Roman" w:eastAsia="Calibri" w:hAnsi="Times New Roman" w:cs="Times New Roman"/>
                <w:sz w:val="28"/>
                <w:szCs w:val="28"/>
              </w:rPr>
              <w:t>5.Салфетка</w:t>
            </w:r>
          </w:p>
          <w:p w:rsidR="006D48CC" w:rsidRPr="00A155C5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454245">
              <w:rPr>
                <w:rFonts w:ascii="Times New Roman" w:eastAsia="Calibri" w:hAnsi="Times New Roman" w:cs="Times New Roman"/>
                <w:sz w:val="28"/>
                <w:szCs w:val="28"/>
              </w:rPr>
              <w:t>6. Ватные тампоны и палочки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</w:p>
        </w:tc>
      </w:tr>
      <w:tr w:rsidR="006D48CC" w:rsidTr="006D48CC">
        <w:trPr>
          <w:trHeight w:val="1"/>
        </w:trPr>
        <w:tc>
          <w:tcPr>
            <w:tcW w:w="1441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91168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hd w:val="clear" w:color="auto" w:fill="FFFFFF"/>
              </w:rPr>
            </w:pP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23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10.02. – 14.02.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«Дикие животные  нашей полосы и их детеныши» 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45.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«Лиса- кумушка и лисонька-голубушка»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ОО</w:t>
            </w:r>
            <w:r>
              <w:rPr>
                <w:rFonts w:ascii="Times New Roman" w:eastAsia="Times New Roman" w:hAnsi="Times New Roman" w:cs="Times New Roman"/>
                <w:sz w:val="28"/>
              </w:rPr>
              <w:t>Д 46</w:t>
            </w:r>
            <w:r w:rsidRPr="00911682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«Три медведя»  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1.Учить рисовать , раскрывая тему литературного произведения, передавая характер и настроение героев.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 Познакомить с приемами передачи сюжета: выделять главное, изображая более крупно на переднем плане; передавать как смысловые, так и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пропорциональные соотношения между объектами.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4C0EF4">
              <w:rPr>
                <w:rFonts w:ascii="Times New Roman" w:eastAsia="Times New Roman" w:hAnsi="Times New Roman" w:cs="Times New Roman"/>
                <w:sz w:val="28"/>
              </w:rPr>
              <w:t>Продолжать знакомить детей с сангиной.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2.Учить рисовать мелком сангины, затушевывать линии.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3.Продолжатьупражнять в графическом изображении животных, стоящих на задних лапах.</w:t>
            </w:r>
          </w:p>
          <w:p w:rsidR="006D48CC" w:rsidRPr="004C0EF4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4.Закреплятьумение вписывать изображение в лист, располагать животных в нужной последовательности.</w:t>
            </w:r>
          </w:p>
          <w:p w:rsidR="006D48CC" w:rsidRPr="004C0EF4" w:rsidRDefault="006D48CC" w:rsidP="006D48CC">
            <w:pPr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8"/>
              </w:rPr>
            </w:pPr>
          </w:p>
        </w:tc>
        <w:tc>
          <w:tcPr>
            <w:tcW w:w="1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«Изобразительная деятельность в детском саду»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 74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715E57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15E57">
              <w:rPr>
                <w:rFonts w:ascii="Times New Roman" w:hAnsi="Times New Roman" w:cs="Times New Roman"/>
                <w:sz w:val="28"/>
                <w:szCs w:val="28"/>
              </w:rPr>
              <w:t>Д. Н. Колдина «Рисование с детьми</w:t>
            </w:r>
          </w:p>
          <w:p w:rsidR="006D48CC" w:rsidRPr="00715E57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15E57">
              <w:rPr>
                <w:rFonts w:ascii="Times New Roman" w:hAnsi="Times New Roman" w:cs="Times New Roman"/>
                <w:sz w:val="28"/>
                <w:szCs w:val="28"/>
              </w:rPr>
              <w:t xml:space="preserve"> 5-6 лет»</w:t>
            </w:r>
          </w:p>
          <w:p w:rsidR="006D48CC" w:rsidRPr="00715E57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стр.3</w:t>
            </w:r>
            <w:r w:rsidRPr="00715E57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  <w:p w:rsidR="006D48CC" w:rsidRDefault="006D48CC" w:rsidP="006D48CC">
            <w:pPr>
              <w:spacing w:after="0" w:line="240" w:lineRule="auto"/>
            </w:pPr>
            <w:r>
              <w:t xml:space="preserve"> </w:t>
            </w:r>
          </w:p>
        </w:tc>
        <w:tc>
          <w:tcPr>
            <w:tcW w:w="22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1.Книжки_ самоделки.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2.Цветные карандаши.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 Фломастеры.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5.Салфетка.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6.Кисточки.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1.Бумага для акварели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2.Сангина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3.Ватные тампоны (для растушевывания)</w:t>
            </w:r>
          </w:p>
          <w:p w:rsidR="006D48CC" w:rsidRPr="00715E5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4.Салфетки.</w:t>
            </w:r>
          </w:p>
          <w:p w:rsidR="006D48CC" w:rsidRPr="00715E5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24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17.02. – 21.02.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15E57">
              <w:rPr>
                <w:rFonts w:ascii="Times New Roman" w:eastAsia="Times New Roman" w:hAnsi="Times New Roman" w:cs="Times New Roman"/>
                <w:b/>
                <w:sz w:val="28"/>
              </w:rPr>
              <w:t>«Наши защитники»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ООД  47.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15E57">
              <w:rPr>
                <w:rFonts w:ascii="Times New Roman" w:eastAsia="Times New Roman" w:hAnsi="Times New Roman" w:cs="Times New Roman"/>
                <w:b/>
                <w:sz w:val="28"/>
              </w:rPr>
              <w:t>«Папин портрет»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48</w:t>
            </w:r>
            <w:r w:rsidRPr="00911682">
              <w:rPr>
                <w:rFonts w:ascii="Times New Roman" w:eastAsia="Times New Roman" w:hAnsi="Times New Roman" w:cs="Times New Roman"/>
                <w:sz w:val="28"/>
              </w:rPr>
              <w:t xml:space="preserve"> 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87469">
              <w:rPr>
                <w:rFonts w:ascii="Times New Roman" w:hAnsi="Times New Roman" w:cs="Times New Roman"/>
                <w:b/>
                <w:sz w:val="28"/>
                <w:szCs w:val="28"/>
              </w:rPr>
              <w:t>«Солдат на посту»</w:t>
            </w:r>
          </w:p>
          <w:p w:rsidR="006D48CC" w:rsidRPr="00A14C0C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715E5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715E57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1.Учить рисовать мужской портрет, стараясь передать особенности внешнего </w:t>
            </w:r>
            <w:r w:rsidRPr="00715E57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вида, характер и настроение конкретного человека (папы, дедушки, брата, дяди).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715E57">
              <w:rPr>
                <w:rFonts w:ascii="Times New Roman" w:eastAsia="Times New Roman" w:hAnsi="Times New Roman" w:cs="Times New Roman"/>
                <w:sz w:val="28"/>
              </w:rPr>
              <w:t>2.Вызвать интерес к поиску изобразительно- выразительных средств, позволяющих раскрыть образ более полно, точно, индивидуально.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Pr="00587469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t xml:space="preserve">1.Учить детей создавать в рисунке образ воина, передавая характерные особенности костюма, позы, оружия. </w:t>
            </w:r>
          </w:p>
          <w:p w:rsidR="006D48CC" w:rsidRPr="00587469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t xml:space="preserve">2.Закреплять умение детей располагать изображение на листе бумаги, рисовать крупно.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t>3.Использовать навыки рисования и закрашивания изображения.</w:t>
            </w:r>
          </w:p>
          <w:p w:rsidR="006D48CC" w:rsidRDefault="006D48CC" w:rsidP="006D48CC">
            <w:pPr>
              <w:spacing w:after="0" w:line="240" w:lineRule="auto"/>
            </w:pPr>
          </w:p>
        </w:tc>
        <w:tc>
          <w:tcPr>
            <w:tcW w:w="1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И. А. Лыкова "Изобразительная </w:t>
            </w:r>
            <w:r w:rsidRPr="00587469">
              <w:rPr>
                <w:rFonts w:ascii="Times New Roman" w:eastAsia="Times New Roman" w:hAnsi="Times New Roman" w:cs="Times New Roman"/>
                <w:sz w:val="28"/>
              </w:rPr>
              <w:lastRenderedPageBreak/>
              <w:t>деятельность в детском саду" стр.136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587469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587469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t>Т. С. Комарова "Занятия по изобразительной деятельности"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t>стр.83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2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587469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lastRenderedPageBreak/>
              <w:t>1.Альбомные листы.</w:t>
            </w:r>
          </w:p>
          <w:p w:rsidR="006D48CC" w:rsidRPr="00587469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t xml:space="preserve">2.Краски. </w:t>
            </w:r>
          </w:p>
          <w:p w:rsidR="006D48CC" w:rsidRPr="00587469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t>3.Кисточки.</w:t>
            </w:r>
          </w:p>
          <w:p w:rsidR="006D48CC" w:rsidRPr="00587469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4.Образец. </w:t>
            </w:r>
          </w:p>
          <w:p w:rsidR="006D48CC" w:rsidRPr="00587469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t>5.Палитра.</w:t>
            </w:r>
          </w:p>
          <w:p w:rsidR="006D48CC" w:rsidRPr="00587469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t xml:space="preserve">6.Семейные фотографии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ind w:firstLine="708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ind w:firstLine="708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6C5DEA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C5DEA">
              <w:rPr>
                <w:rFonts w:ascii="Times New Roman" w:eastAsia="Times New Roman" w:hAnsi="Times New Roman" w:cs="Times New Roman"/>
                <w:sz w:val="28"/>
              </w:rPr>
              <w:t>1.Образец.</w:t>
            </w:r>
          </w:p>
          <w:p w:rsidR="006D48CC" w:rsidRPr="006C5DEA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C5DEA">
              <w:rPr>
                <w:rFonts w:ascii="Times New Roman" w:eastAsia="Times New Roman" w:hAnsi="Times New Roman" w:cs="Times New Roman"/>
                <w:sz w:val="28"/>
              </w:rPr>
              <w:t xml:space="preserve">2.Простой карандаш. </w:t>
            </w:r>
          </w:p>
          <w:p w:rsidR="006D48CC" w:rsidRPr="006C5DEA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C5DEA">
              <w:rPr>
                <w:rFonts w:ascii="Times New Roman" w:eastAsia="Times New Roman" w:hAnsi="Times New Roman" w:cs="Times New Roman"/>
                <w:sz w:val="28"/>
              </w:rPr>
              <w:t>3.Цветные карандаши.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C5DEA">
              <w:rPr>
                <w:rFonts w:ascii="Times New Roman" w:eastAsia="Times New Roman" w:hAnsi="Times New Roman" w:cs="Times New Roman"/>
                <w:sz w:val="28"/>
              </w:rPr>
              <w:t>4.Альбомные листы.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</w:pP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25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25.02. – 28.02.</w:t>
            </w:r>
          </w:p>
          <w:p w:rsidR="006D48CC" w:rsidRPr="00715E57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15E57">
              <w:rPr>
                <w:rFonts w:ascii="Times New Roman" w:hAnsi="Times New Roman" w:cs="Times New Roman"/>
                <w:b/>
                <w:sz w:val="28"/>
                <w:szCs w:val="28"/>
              </w:rPr>
              <w:t>«Мир вещей: игрушки вокруг меня»»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49.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«Чебурашка»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50</w:t>
            </w:r>
            <w:r w:rsidRPr="00911682">
              <w:rPr>
                <w:rFonts w:ascii="Times New Roman" w:eastAsia="Times New Roman" w:hAnsi="Times New Roman" w:cs="Times New Roman"/>
                <w:sz w:val="28"/>
              </w:rPr>
              <w:t xml:space="preserve">  </w:t>
            </w:r>
          </w:p>
          <w:p w:rsidR="006D48CC" w:rsidRPr="00587469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87469">
              <w:rPr>
                <w:rFonts w:ascii="Times New Roman" w:hAnsi="Times New Roman" w:cs="Times New Roman"/>
                <w:b/>
                <w:sz w:val="28"/>
                <w:szCs w:val="28"/>
              </w:rPr>
              <w:t>«Веселые игрушки»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715E5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715E57">
              <w:rPr>
                <w:rFonts w:ascii="Times New Roman" w:eastAsia="Times New Roman" w:hAnsi="Times New Roman" w:cs="Times New Roman"/>
                <w:sz w:val="28"/>
              </w:rPr>
              <w:t xml:space="preserve">1.Учить детей создавать в рисунке образ любимого сказочного героя: передавать форму тела, головы и другие характерные особенности. </w:t>
            </w:r>
          </w:p>
          <w:p w:rsidR="006D48CC" w:rsidRPr="00715E5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715E57">
              <w:rPr>
                <w:rFonts w:ascii="Times New Roman" w:eastAsia="Times New Roman" w:hAnsi="Times New Roman" w:cs="Times New Roman"/>
                <w:sz w:val="28"/>
              </w:rPr>
              <w:t xml:space="preserve">2.Учить рисовать контур простым карандашом.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715E57">
              <w:rPr>
                <w:rFonts w:ascii="Times New Roman" w:eastAsia="Times New Roman" w:hAnsi="Times New Roman" w:cs="Times New Roman"/>
                <w:sz w:val="28"/>
              </w:rPr>
              <w:t>3.Закреплять умение аккуратно закрашивать изображение.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587469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t xml:space="preserve">1.Развивать эстетическое восприятие, образные представления и воображение детей. </w:t>
            </w:r>
          </w:p>
          <w:p w:rsidR="006D48CC" w:rsidRPr="00587469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t xml:space="preserve">2.Познакомить с деревянной резной богородской игрушкой.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t xml:space="preserve">3.Учить выбирать материал для </w:t>
            </w:r>
            <w:r w:rsidRPr="00587469">
              <w:rPr>
                <w:rFonts w:ascii="Times New Roman" w:eastAsia="Times New Roman" w:hAnsi="Times New Roman" w:cs="Times New Roman"/>
                <w:sz w:val="28"/>
              </w:rPr>
              <w:lastRenderedPageBreak/>
              <w:t>рисования по своему желанию..</w:t>
            </w:r>
          </w:p>
          <w:p w:rsidR="006D48CC" w:rsidRPr="004B5383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</w:tc>
        <w:tc>
          <w:tcPr>
            <w:tcW w:w="1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587469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lastRenderedPageBreak/>
              <w:t>Т. С. Комарова "Занятия по изобразительной деятельности»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7469">
              <w:rPr>
                <w:rFonts w:ascii="Times New Roman" w:eastAsia="Times New Roman" w:hAnsi="Times New Roman" w:cs="Times New Roman"/>
                <w:sz w:val="28"/>
              </w:rPr>
              <w:t>стр.39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Т. С. Комарова "Занятия по изобразительной деятельности"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стр.44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2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587469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587469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>1.Образец.</w:t>
            </w:r>
          </w:p>
          <w:p w:rsidR="006D48CC" w:rsidRPr="00587469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587469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4.Простой карандаш.</w:t>
            </w:r>
          </w:p>
          <w:p w:rsidR="006D48CC" w:rsidRPr="00587469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587469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2.Цветные карандаши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587469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3.Альбомные листы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Pr="006C5DEA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6C5DEA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1.Листы бумаги формата А4 </w:t>
            </w:r>
          </w:p>
          <w:p w:rsidR="006D48CC" w:rsidRPr="006C5DEA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6C5DEA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2.Цветные карандаши. </w:t>
            </w:r>
          </w:p>
          <w:p w:rsidR="006D48CC" w:rsidRPr="006C5DEA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6C5DEA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3.Фломастеры.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6C5DEA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4.Цветные восковые мелки.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</w:pPr>
          </w:p>
        </w:tc>
      </w:tr>
      <w:tr w:rsidR="006D48CC" w:rsidTr="006D48CC">
        <w:trPr>
          <w:trHeight w:val="1"/>
        </w:trPr>
        <w:tc>
          <w:tcPr>
            <w:tcW w:w="1441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105AFB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hd w:val="clear" w:color="auto" w:fill="FFFFFF"/>
              </w:rPr>
            </w:pPr>
            <w:r w:rsidRPr="00105AFB">
              <w:rPr>
                <w:rFonts w:ascii="Times New Roman" w:eastAsia="Times New Roman" w:hAnsi="Times New Roman" w:cs="Times New Roman"/>
                <w:b/>
                <w:color w:val="000000"/>
                <w:sz w:val="28"/>
                <w:shd w:val="clear" w:color="auto" w:fill="FFFFFF"/>
              </w:rPr>
              <w:lastRenderedPageBreak/>
              <w:t>МАРТ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26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03.03. –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07. 03.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 w:rsidRPr="00F10B74">
              <w:rPr>
                <w:rFonts w:ascii="Times New Roman" w:hAnsi="Times New Roman" w:cs="Times New Roman"/>
                <w:b/>
                <w:sz w:val="28"/>
                <w:szCs w:val="28"/>
              </w:rPr>
              <w:t>«Моя семья»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51.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«Наша группа» (оформление альбома)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1168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11682">
              <w:rPr>
                <w:rFonts w:ascii="Times New Roman" w:eastAsia="Times New Roman" w:hAnsi="Times New Roman" w:cs="Times New Roman"/>
                <w:sz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52</w:t>
            </w:r>
            <w:r w:rsidRPr="00911682">
              <w:rPr>
                <w:rFonts w:ascii="Times New Roman" w:eastAsia="Times New Roman" w:hAnsi="Times New Roman" w:cs="Times New Roman"/>
                <w:sz w:val="28"/>
              </w:rPr>
              <w:t xml:space="preserve">.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«Как я с мамой (папой) иду из детского сада домой»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571FCB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Создать условия для отражения в рисунке впечатлений о жизни детей в своей группе (в детском саду).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571FCB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Учить рисовать цветными карандашами несложные сюжеты, передавая движения, взаимодействия и отношения детей.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 Вовлекать детей в коллективное обсуждение общего замысла.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B2583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Вызвать у детей желание передать в рисунке радость от встречи с родителями. 2.</w:t>
            </w:r>
            <w:r w:rsidRPr="00B2583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Закреплять умение рисовать фигуру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человека, передавать различие в величине фигуры взрослого и ребенка.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B2583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Закреплять умение сначала легко прорисовывать простым карандашом основные части, а затем закрашивать, используя разные приемы, выбранным ребенком материал.</w:t>
            </w:r>
          </w:p>
          <w:p w:rsidR="006D48CC" w:rsidRDefault="006D48CC" w:rsidP="006D48CC">
            <w:pPr>
              <w:spacing w:after="0" w:line="240" w:lineRule="auto"/>
            </w:pPr>
          </w:p>
        </w:tc>
        <w:tc>
          <w:tcPr>
            <w:tcW w:w="1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"Изобразительная деятельность в детском саду" стр.126.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Т. С. Комарова "Занятия по изобразительной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деятельности"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стр.99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2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571FCB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Простой карандаш.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571FCB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571FCB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Карандаши.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</w:t>
            </w:r>
            <w:r w:rsidRPr="006D48CC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Образец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B2583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Простой карандаш.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B2583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B2583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Карандаши. 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4.</w:t>
            </w:r>
            <w:r w:rsidRPr="00B2583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Образец</w:t>
            </w:r>
          </w:p>
        </w:tc>
      </w:tr>
      <w:tr w:rsidR="006D48CC" w:rsidTr="006D48CC">
        <w:trPr>
          <w:trHeight w:val="1"/>
        </w:trPr>
        <w:tc>
          <w:tcPr>
            <w:tcW w:w="1441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91168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27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11.03. – 14.03.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«Здравствуй, весна – красна»</w:t>
            </w:r>
          </w:p>
          <w:p w:rsidR="006D48CC" w:rsidRPr="00B25835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53.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«Весеннее небо» 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D257B">
              <w:rPr>
                <w:rFonts w:ascii="Times New Roman" w:eastAsia="Times New Roman" w:hAnsi="Times New Roman" w:cs="Times New Roman"/>
                <w:sz w:val="28"/>
              </w:rPr>
              <w:lastRenderedPageBreak/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54</w:t>
            </w:r>
            <w:r w:rsidRPr="009D257B">
              <w:rPr>
                <w:rFonts w:ascii="Times New Roman" w:eastAsia="Times New Roman" w:hAnsi="Times New Roman" w:cs="Times New Roman"/>
                <w:sz w:val="28"/>
              </w:rPr>
              <w:t>.</w:t>
            </w:r>
          </w:p>
          <w:p w:rsidR="006D48CC" w:rsidRPr="009D257B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«Панно ,,Красивые цветы,,»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B25835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Создать условия для свободного экспериментирования с акварельными красками и разными художественными материалами.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B2583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Учить изображать небо способом цветовой растяжки «по мокрому».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B2583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Создать условия для отражения в рисунке весенних впечатлений.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B2583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Развивать эстетические восприятие, образные представления, воображение и творчество, умение использовать усвоенные приемы рисования. 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B2583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Формировать стремление преобразовывать окружающую среду, вносить в нее элементы красоты, созданной своими руками.</w:t>
            </w:r>
            <w:r>
              <w:t xml:space="preserve"> </w:t>
            </w:r>
          </w:p>
          <w:p w:rsidR="006D48CC" w:rsidRDefault="006D48CC" w:rsidP="006D48CC">
            <w:pPr>
              <w:spacing w:after="0" w:line="240" w:lineRule="auto"/>
            </w:pP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«Изобразительная деятельность в детском саду»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стр.168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Т. С. Комарова "Занятия по изобразительной деятельности" стр.90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6D48CC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Листы бумаги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2.</w:t>
            </w:r>
            <w:r w:rsidRPr="006D48CC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</w:t>
            </w:r>
            <w:r w:rsidRPr="006D48CC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Кисти.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4.</w:t>
            </w:r>
            <w:r w:rsidRPr="006D48CC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Салфетка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5. Ватные тампоны</w:t>
            </w: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1 Большие полосы бумаги для панно.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2.</w:t>
            </w:r>
            <w:r w:rsidRPr="006D48CC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</w:t>
            </w:r>
            <w:r w:rsidRPr="006D48CC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Кисти.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4.</w:t>
            </w:r>
            <w:r w:rsidRPr="006D48CC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Образец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5. Салфетка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6.</w:t>
            </w:r>
            <w:r w:rsidRPr="006D48CC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Квадраты белой бумаги.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 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28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17.03. – 21.03.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«Все работы хороши»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55.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“Веселый клоун”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(с передачей мимики и движения)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D257B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D257B">
              <w:rPr>
                <w:rFonts w:ascii="Times New Roman" w:eastAsia="Times New Roman" w:hAnsi="Times New Roman" w:cs="Times New Roman"/>
                <w:sz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56</w:t>
            </w:r>
            <w:r w:rsidRPr="009D257B">
              <w:rPr>
                <w:rFonts w:ascii="Times New Roman" w:eastAsia="Times New Roman" w:hAnsi="Times New Roman" w:cs="Times New Roman"/>
                <w:sz w:val="28"/>
              </w:rPr>
              <w:t xml:space="preserve">. 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«Это он, это он, ленинградский почтальон»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1.Учить рисовать фигуру человека в движении, показывая изменения внешнего вида (формы и пропорций) в связи с передачей несложных движений.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2.Вызвать интерес к поиску и передаче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доступными графическими средствами характерных деталей, делающих изображение выразительным, образным.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1.Развивать восприятие образа человека.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2.Учить создавать в рисунке образ героя литературного произведения.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 Закреплять умение рисовать простым карандашом с последующим закрашиванием цветными карандашами.</w:t>
            </w:r>
          </w:p>
          <w:p w:rsidR="006D48CC" w:rsidRPr="00B8231F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4.Развивать умение оценивать свои рисунки.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«Изобразительная деятельность в детском саду» стр.120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Т. С. Комарова "Занятия по изобразительной деятельности"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стр.97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1.Образец.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3.Кисти.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4.Салфетка (на каждого ребенка) 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1.Альбомные листы.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2.Простые карандаши.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3.Цветные карандаши.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4.Образец. </w:t>
            </w:r>
          </w:p>
          <w:p w:rsidR="006D48CC" w:rsidRDefault="006D48CC" w:rsidP="006D48CC">
            <w:pPr>
              <w:spacing w:after="0" w:line="240" w:lineRule="auto"/>
            </w:pP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29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24.03. – 28.03.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«От кареты до ракеты»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ООД  57.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«Грузовая машина».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D257B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D257B">
              <w:rPr>
                <w:rFonts w:ascii="Times New Roman" w:eastAsia="Times New Roman" w:hAnsi="Times New Roman" w:cs="Times New Roman"/>
                <w:sz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58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«Автобус, украшенный флажками, едет по улице» 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t xml:space="preserve"> 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1Учить детей изображать предметы, состоящие из нескольких частей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прямоугольной и круглой формы.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2.Учить правильно передавать форму каждой части, ее характерные особенности, правильно располагать части при их изображении.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3.Закреплять навык рисования вертикальных и горизонтальных линий, правильного закрашивания.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1.Учить детей изображать отдельные виды транспорта; передавать форму основных частей, деталей, их величину и расположение.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2.Учить красиво размещать изображение на листе, рисовать крупно.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3.Закреплять умение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рисовать карандашами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Т. С. Комарова "Занятия по изобразите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льной деятельности"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стр.59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Т. С. Комарова "Занятия по изобразительной деятельности"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стр.52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Альбомные листы.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2.Цветные карандаши.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>3.Кисти.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ind w:firstLine="708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ind w:firstLine="708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1.Простой карандаш.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3.Карандаши. 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4.Образец</w:t>
            </w:r>
          </w:p>
        </w:tc>
      </w:tr>
      <w:tr w:rsidR="006D48CC" w:rsidTr="006D48CC">
        <w:trPr>
          <w:trHeight w:val="1"/>
        </w:trPr>
        <w:tc>
          <w:tcPr>
            <w:tcW w:w="1441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B8231F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8231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АПРЕЛЬ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30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01.04. – 04.04.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 w:rsidRPr="006F4B32">
              <w:rPr>
                <w:rFonts w:ascii="Times New Roman" w:hAnsi="Times New Roman" w:cs="Times New Roman"/>
                <w:b/>
                <w:sz w:val="28"/>
                <w:szCs w:val="28"/>
              </w:rPr>
              <w:t>«Птичье царство».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59.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6F4B32">
              <w:rPr>
                <w:rFonts w:ascii="Times New Roman" w:eastAsia="Times New Roman" w:hAnsi="Times New Roman" w:cs="Times New Roman"/>
                <w:b/>
                <w:sz w:val="28"/>
              </w:rPr>
              <w:t>«Синие и красные птицы»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D257B">
              <w:rPr>
                <w:rFonts w:ascii="Times New Roman" w:eastAsia="Times New Roman" w:hAnsi="Times New Roman" w:cs="Times New Roman"/>
                <w:sz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60</w:t>
            </w:r>
            <w:r w:rsidRPr="009D257B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6D48CC" w:rsidRPr="009D257B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6F4B32">
              <w:rPr>
                <w:rFonts w:ascii="Times New Roman" w:hAnsi="Times New Roman" w:cs="Times New Roman"/>
                <w:b/>
                <w:sz w:val="28"/>
                <w:szCs w:val="28"/>
              </w:rPr>
              <w:t>«Знакомство с городецкой росписью»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6F4B3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F4B32"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B2583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6F4B32">
              <w:rPr>
                <w:rFonts w:ascii="Times New Roman" w:eastAsia="Times New Roman" w:hAnsi="Times New Roman" w:cs="Times New Roman"/>
                <w:sz w:val="28"/>
              </w:rPr>
              <w:t xml:space="preserve">Учить детей передавать в рисунке поэтический образ, подбирать соответствующую цветовую гамму, красиво располагать птиц на листе бумаги. </w:t>
            </w: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F4B32"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B2583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6F4B32">
              <w:rPr>
                <w:rFonts w:ascii="Times New Roman" w:eastAsia="Times New Roman" w:hAnsi="Times New Roman" w:cs="Times New Roman"/>
                <w:sz w:val="28"/>
              </w:rPr>
              <w:t xml:space="preserve">Закреплять умение рисовать акварелью, правильно пользоваться кистью и красками.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F4B32"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B2583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6F4B32">
              <w:rPr>
                <w:rFonts w:ascii="Times New Roman" w:eastAsia="Times New Roman" w:hAnsi="Times New Roman" w:cs="Times New Roman"/>
                <w:sz w:val="28"/>
              </w:rPr>
              <w:t>Развивать образное, эстетическое восприятие, образные представления.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4B3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B2583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F4B32">
              <w:rPr>
                <w:rFonts w:ascii="Times New Roman" w:hAnsi="Times New Roman" w:cs="Times New Roman"/>
                <w:sz w:val="28"/>
                <w:szCs w:val="28"/>
              </w:rPr>
              <w:t>Познакомить детей с городецкой росписью. 2.</w:t>
            </w:r>
            <w:r w:rsidRPr="00B2583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F4B32">
              <w:rPr>
                <w:rFonts w:ascii="Times New Roman" w:hAnsi="Times New Roman" w:cs="Times New Roman"/>
                <w:sz w:val="28"/>
                <w:szCs w:val="28"/>
              </w:rPr>
              <w:t xml:space="preserve">Учить выделять ее яркий, нарядный колорит (розовые, голубые, сиреневые цветы), композицию </w:t>
            </w:r>
            <w:r w:rsidRPr="006F4B3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узора (в середине большой красивый цветок- розан, с боков- его бутоны и листья), мазки, точки, черточки- оживки (черные или белые). </w:t>
            </w:r>
          </w:p>
          <w:p w:rsidR="006D48CC" w:rsidRDefault="006D48CC" w:rsidP="006D48CC">
            <w:pPr>
              <w:spacing w:after="0" w:line="240" w:lineRule="auto"/>
            </w:pPr>
            <w:r w:rsidRPr="006F4B32">
              <w:rPr>
                <w:rFonts w:ascii="Times New Roman" w:hAnsi="Times New Roman" w:cs="Times New Roman"/>
                <w:sz w:val="28"/>
                <w:szCs w:val="28"/>
              </w:rPr>
              <w:t>3.Развиватьэстетическое восприятие, чувство цвета, чувство прекрасного.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6F4B32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6F4B32">
              <w:rPr>
                <w:rFonts w:ascii="Times New Roman" w:eastAsia="Times New Roman" w:hAnsi="Times New Roman" w:cs="Times New Roman"/>
                <w:sz w:val="28"/>
              </w:rPr>
              <w:lastRenderedPageBreak/>
              <w:t>Т. С. Комарова "Занятия по изобразительной деятельности"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6F4B32">
              <w:rPr>
                <w:rFonts w:ascii="Times New Roman" w:eastAsia="Times New Roman" w:hAnsi="Times New Roman" w:cs="Times New Roman"/>
                <w:sz w:val="28"/>
              </w:rPr>
              <w:t xml:space="preserve"> стр.64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</w:pPr>
            <w:r>
              <w:t xml:space="preserve"> </w:t>
            </w:r>
          </w:p>
          <w:p w:rsidR="006D48CC" w:rsidRPr="006F4B32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F4B32">
              <w:rPr>
                <w:rFonts w:ascii="Times New Roman" w:hAnsi="Times New Roman" w:cs="Times New Roman"/>
                <w:sz w:val="28"/>
                <w:szCs w:val="28"/>
              </w:rPr>
              <w:t>Т. С. Комарова "Занятия по изобразительной деятельности"</w:t>
            </w:r>
          </w:p>
          <w:p w:rsidR="006D48CC" w:rsidRPr="00B25835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6F4B32">
              <w:rPr>
                <w:rFonts w:ascii="Times New Roman" w:hAnsi="Times New Roman" w:cs="Times New Roman"/>
                <w:sz w:val="28"/>
                <w:szCs w:val="28"/>
              </w:rPr>
              <w:t>стр.48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6F4B32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4B32">
              <w:rPr>
                <w:rFonts w:ascii="Times New Roman" w:eastAsia="Calibri" w:hAnsi="Times New Roman" w:cs="Times New Roman"/>
                <w:sz w:val="28"/>
                <w:szCs w:val="28"/>
              </w:rPr>
              <w:t>1.</w:t>
            </w:r>
            <w:r w:rsidRPr="006D48C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6F4B32">
              <w:rPr>
                <w:rFonts w:ascii="Times New Roman" w:eastAsia="Calibri" w:hAnsi="Times New Roman" w:cs="Times New Roman"/>
                <w:sz w:val="28"/>
                <w:szCs w:val="28"/>
              </w:rPr>
              <w:t>Бумага серая.</w:t>
            </w: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4B32">
              <w:rPr>
                <w:rFonts w:ascii="Times New Roman" w:eastAsia="Calibri" w:hAnsi="Times New Roman" w:cs="Times New Roman"/>
                <w:sz w:val="28"/>
                <w:szCs w:val="28"/>
              </w:rPr>
              <w:t>2.</w:t>
            </w:r>
            <w:r w:rsidRPr="006D48C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6F4B3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Краски гуашь. </w:t>
            </w: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4B32">
              <w:rPr>
                <w:rFonts w:ascii="Times New Roman" w:eastAsia="Calibri" w:hAnsi="Times New Roman" w:cs="Times New Roman"/>
                <w:sz w:val="28"/>
                <w:szCs w:val="28"/>
              </w:rPr>
              <w:t>3.</w:t>
            </w:r>
            <w:r w:rsidRPr="006D48C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6F4B3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Кисти. </w:t>
            </w: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4B32">
              <w:rPr>
                <w:rFonts w:ascii="Times New Roman" w:eastAsia="Calibri" w:hAnsi="Times New Roman" w:cs="Times New Roman"/>
                <w:sz w:val="28"/>
                <w:szCs w:val="28"/>
              </w:rPr>
              <w:t>4.</w:t>
            </w:r>
            <w:r w:rsidRPr="006D48C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6F4B3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Образец </w:t>
            </w: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4B32">
              <w:rPr>
                <w:rFonts w:ascii="Times New Roman" w:eastAsia="Calibri" w:hAnsi="Times New Roman" w:cs="Times New Roman"/>
                <w:sz w:val="28"/>
                <w:szCs w:val="28"/>
              </w:rPr>
              <w:t>5. Палитра</w:t>
            </w: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F4B32">
              <w:rPr>
                <w:rFonts w:ascii="Times New Roman" w:eastAsia="Calibri" w:hAnsi="Times New Roman" w:cs="Times New Roman"/>
                <w:sz w:val="28"/>
                <w:szCs w:val="28"/>
              </w:rPr>
              <w:t>6.</w:t>
            </w:r>
            <w:r w:rsidRPr="006D48C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6F4B32">
              <w:rPr>
                <w:rFonts w:ascii="Times New Roman" w:eastAsia="Calibri" w:hAnsi="Times New Roman" w:cs="Times New Roman"/>
                <w:sz w:val="28"/>
                <w:szCs w:val="28"/>
              </w:rPr>
              <w:t>Салфетка (на каждого ребенка)</w:t>
            </w:r>
          </w:p>
          <w:p w:rsidR="006D48CC" w:rsidRPr="006F4B32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Pr="00FE6737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E6737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B2583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E6737">
              <w:rPr>
                <w:rFonts w:ascii="Times New Roman" w:hAnsi="Times New Roman" w:cs="Times New Roman"/>
                <w:sz w:val="28"/>
                <w:szCs w:val="28"/>
              </w:rPr>
              <w:t xml:space="preserve">Гуашь разных цветов. </w:t>
            </w:r>
          </w:p>
          <w:p w:rsidR="006D48CC" w:rsidRPr="00FE6737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E6737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B2583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E6737">
              <w:rPr>
                <w:rFonts w:ascii="Times New Roman" w:hAnsi="Times New Roman" w:cs="Times New Roman"/>
                <w:sz w:val="28"/>
                <w:szCs w:val="28"/>
              </w:rPr>
              <w:t xml:space="preserve">Альбомные листы.  </w:t>
            </w:r>
          </w:p>
          <w:p w:rsidR="006D48CC" w:rsidRPr="00FE6737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E6737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Pr="00B2583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E6737">
              <w:rPr>
                <w:rFonts w:ascii="Times New Roman" w:hAnsi="Times New Roman" w:cs="Times New Roman"/>
                <w:sz w:val="28"/>
                <w:szCs w:val="28"/>
              </w:rPr>
              <w:t xml:space="preserve">Кисти.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FE6737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Pr="006D48C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E6737">
              <w:rPr>
                <w:rFonts w:ascii="Times New Roman" w:hAnsi="Times New Roman" w:cs="Times New Roman"/>
                <w:sz w:val="28"/>
                <w:szCs w:val="28"/>
              </w:rPr>
              <w:t xml:space="preserve">Салфетка (на каждого </w:t>
            </w:r>
            <w:r w:rsidRPr="00FE673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ребенка).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</w:pPr>
          </w:p>
        </w:tc>
      </w:tr>
      <w:tr w:rsidR="006D48CC" w:rsidTr="006D48CC">
        <w:trPr>
          <w:trHeight w:val="1"/>
        </w:trPr>
        <w:tc>
          <w:tcPr>
            <w:tcW w:w="1441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9D257B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31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0.04. – 11.04.</w:t>
            </w:r>
          </w:p>
          <w:p w:rsidR="006D48CC" w:rsidRPr="001C4B44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C4B44">
              <w:rPr>
                <w:rFonts w:ascii="Times New Roman" w:hAnsi="Times New Roman" w:cs="Times New Roman"/>
                <w:b/>
                <w:sz w:val="28"/>
                <w:szCs w:val="28"/>
              </w:rPr>
              <w:t>«В космос все лететь хотим»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61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«Ракета в космосе»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Pr="009D257B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D257B">
              <w:rPr>
                <w:rFonts w:ascii="Times New Roman" w:eastAsia="Times New Roman" w:hAnsi="Times New Roman" w:cs="Times New Roman"/>
                <w:sz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62</w:t>
            </w:r>
            <w:r w:rsidRPr="009D257B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6D48CC" w:rsidRPr="00844555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555">
              <w:rPr>
                <w:rFonts w:ascii="Times New Roman" w:hAnsi="Times New Roman" w:cs="Times New Roman"/>
                <w:b/>
                <w:sz w:val="28"/>
                <w:szCs w:val="28"/>
              </w:rPr>
              <w:t>«Радуга- дуга»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1.Рассказать детям о первом человеке, полетевшем в космос,- Юрии Гагарине.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2.Учить рисовать восковыми мелками ракету.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3.Познакомить детей с новым способом рисования- набрызгиванием.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4.Учить набирать краску на зубную щетку и проводить ею вперед- назад по расческе, разбрызгивая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краску на бумагу.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844555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</w:rPr>
            </w:pPr>
            <w:r w:rsidRPr="00844555">
              <w:rPr>
                <w:rFonts w:ascii="Times New Roman" w:eastAsia="Calibri" w:hAnsi="Times New Roman" w:cs="Times New Roman"/>
                <w:sz w:val="28"/>
              </w:rPr>
              <w:t>1.Продолжать</w:t>
            </w:r>
            <w:r>
              <w:rPr>
                <w:rFonts w:ascii="Times New Roman" w:eastAsia="Calibri" w:hAnsi="Times New Roman" w:cs="Times New Roman"/>
                <w:sz w:val="28"/>
              </w:rPr>
              <w:t xml:space="preserve"> </w:t>
            </w:r>
            <w:r w:rsidRPr="00844555">
              <w:rPr>
                <w:rFonts w:ascii="Times New Roman" w:eastAsia="Calibri" w:hAnsi="Times New Roman" w:cs="Times New Roman"/>
                <w:sz w:val="28"/>
              </w:rPr>
              <w:t>знакомить детей с цветовым спектром, состоящим из семи цветов.</w:t>
            </w:r>
          </w:p>
          <w:p w:rsidR="006D48CC" w:rsidRPr="00844555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</w:rPr>
            </w:pPr>
            <w:r w:rsidRPr="00844555">
              <w:rPr>
                <w:rFonts w:ascii="Times New Roman" w:eastAsia="Calibri" w:hAnsi="Times New Roman" w:cs="Times New Roman"/>
                <w:sz w:val="28"/>
              </w:rPr>
              <w:t>2.Закреплять</w:t>
            </w:r>
            <w:r>
              <w:rPr>
                <w:rFonts w:ascii="Times New Roman" w:eastAsia="Calibri" w:hAnsi="Times New Roman" w:cs="Times New Roman"/>
                <w:sz w:val="28"/>
              </w:rPr>
              <w:t xml:space="preserve"> </w:t>
            </w:r>
            <w:r w:rsidRPr="00844555">
              <w:rPr>
                <w:rFonts w:ascii="Times New Roman" w:eastAsia="Calibri" w:hAnsi="Times New Roman" w:cs="Times New Roman"/>
                <w:sz w:val="28"/>
              </w:rPr>
              <w:t>понятие «холодные и теплые тона».</w:t>
            </w:r>
          </w:p>
          <w:p w:rsidR="006D48CC" w:rsidRPr="00844555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</w:rPr>
            </w:pPr>
            <w:r w:rsidRPr="00844555">
              <w:rPr>
                <w:rFonts w:ascii="Times New Roman" w:eastAsia="Calibri" w:hAnsi="Times New Roman" w:cs="Times New Roman"/>
                <w:sz w:val="28"/>
              </w:rPr>
              <w:t>3.Учить рисовать радугу и весеннее небо пастельными мелками.</w:t>
            </w:r>
          </w:p>
          <w:p w:rsidR="006D48CC" w:rsidRPr="00844555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</w:rPr>
            </w:pPr>
            <w:r w:rsidRPr="00844555">
              <w:rPr>
                <w:rFonts w:ascii="Times New Roman" w:eastAsia="Calibri" w:hAnsi="Times New Roman" w:cs="Times New Roman"/>
                <w:sz w:val="28"/>
              </w:rPr>
              <w:t>4.Воспитывать</w:t>
            </w:r>
            <w:r>
              <w:rPr>
                <w:rFonts w:ascii="Times New Roman" w:eastAsia="Calibri" w:hAnsi="Times New Roman" w:cs="Times New Roman"/>
                <w:sz w:val="28"/>
              </w:rPr>
              <w:t xml:space="preserve"> активность при выполнении</w:t>
            </w:r>
            <w:r w:rsidRPr="00844555">
              <w:rPr>
                <w:rFonts w:ascii="Times New Roman" w:eastAsia="Calibri" w:hAnsi="Times New Roman" w:cs="Times New Roman"/>
                <w:sz w:val="28"/>
              </w:rPr>
              <w:t xml:space="preserve"> работы,</w:t>
            </w:r>
            <w:r>
              <w:rPr>
                <w:rFonts w:ascii="Times New Roman" w:eastAsia="Calibri" w:hAnsi="Times New Roman" w:cs="Times New Roman"/>
                <w:sz w:val="28"/>
              </w:rPr>
              <w:t xml:space="preserve"> </w:t>
            </w:r>
            <w:r w:rsidRPr="00844555">
              <w:rPr>
                <w:rFonts w:ascii="Times New Roman" w:eastAsia="Calibri" w:hAnsi="Times New Roman" w:cs="Times New Roman"/>
                <w:sz w:val="28"/>
              </w:rPr>
              <w:t>эстетический вкус</w:t>
            </w:r>
            <w:r>
              <w:rPr>
                <w:rFonts w:ascii="Times New Roman" w:eastAsia="Calibri" w:hAnsi="Times New Roman" w:cs="Times New Roman"/>
                <w:sz w:val="28"/>
              </w:rPr>
              <w:t xml:space="preserve"> </w:t>
            </w:r>
            <w:r w:rsidRPr="00844555">
              <w:rPr>
                <w:rFonts w:ascii="Times New Roman" w:eastAsia="Calibri" w:hAnsi="Times New Roman" w:cs="Times New Roman"/>
                <w:sz w:val="28"/>
              </w:rPr>
              <w:t>и чувство цвета.</w:t>
            </w:r>
          </w:p>
          <w:p w:rsidR="006D48CC" w:rsidRDefault="006D48CC" w:rsidP="006D48CC">
            <w:pPr>
              <w:spacing w:after="0" w:line="240" w:lineRule="auto"/>
            </w:pP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025597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025597">
              <w:rPr>
                <w:rFonts w:ascii="Times New Roman" w:eastAsia="Times New Roman" w:hAnsi="Times New Roman" w:cs="Times New Roman"/>
                <w:sz w:val="28"/>
              </w:rPr>
              <w:lastRenderedPageBreak/>
              <w:t>Д. Н. Колдина «Рисование с детьми</w:t>
            </w:r>
          </w:p>
          <w:p w:rsidR="006D48CC" w:rsidRPr="00025597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025597">
              <w:rPr>
                <w:rFonts w:ascii="Times New Roman" w:eastAsia="Times New Roman" w:hAnsi="Times New Roman" w:cs="Times New Roman"/>
                <w:sz w:val="28"/>
              </w:rPr>
              <w:t xml:space="preserve"> 5-6 лет»</w:t>
            </w:r>
          </w:p>
          <w:p w:rsidR="006D48CC" w:rsidRPr="00025597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стр.68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844555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555">
              <w:rPr>
                <w:rFonts w:ascii="Times New Roman" w:hAnsi="Times New Roman" w:cs="Times New Roman"/>
                <w:sz w:val="28"/>
                <w:szCs w:val="28"/>
              </w:rPr>
              <w:t>Д. Н. Колдина «Рисование с детьми</w:t>
            </w:r>
          </w:p>
          <w:p w:rsidR="006D48CC" w:rsidRPr="00844555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44555">
              <w:rPr>
                <w:rFonts w:ascii="Times New Roman" w:hAnsi="Times New Roman" w:cs="Times New Roman"/>
                <w:sz w:val="28"/>
                <w:szCs w:val="28"/>
              </w:rPr>
              <w:t xml:space="preserve"> 5-6 лет»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стр.71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>1.Альбомные листы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2.Восковые мелки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3.Гуашь, разведенная водой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4.Зубные щетки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5.Расчески- гребешки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6.Тряпки.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1.Половинки альбомных листов.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2.Пастельные мелки</w:t>
            </w:r>
          </w:p>
          <w:p w:rsidR="006D48CC" w:rsidRDefault="006D48CC" w:rsidP="006D48CC">
            <w:pPr>
              <w:spacing w:after="0" w:line="240" w:lineRule="auto"/>
            </w:pP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32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14.04. – 18.04.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C4B44">
              <w:rPr>
                <w:rFonts w:ascii="Times New Roman" w:eastAsia="Times New Roman" w:hAnsi="Times New Roman" w:cs="Times New Roman"/>
                <w:b/>
                <w:sz w:val="28"/>
              </w:rPr>
              <w:t>«Подводное царство»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63.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</w:pPr>
            <w:r w:rsidRPr="001C4B44"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  <w:t>«Я рисую море…»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</w:rPr>
            </w:pPr>
          </w:p>
          <w:p w:rsidR="006D48CC" w:rsidRPr="009D257B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</w:rPr>
            </w:pPr>
            <w:r w:rsidRPr="009D257B">
              <w:rPr>
                <w:rFonts w:ascii="Times New Roman" w:eastAsia="Times New Roman" w:hAnsi="Times New Roman" w:cs="Times New Roman"/>
                <w:color w:val="333333"/>
                <w:sz w:val="28"/>
              </w:rPr>
              <w:t>О</w:t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</w:rPr>
              <w:t>ОД 64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«Морская азбука»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1C4B44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</w:rPr>
            </w:pPr>
            <w:r w:rsidRPr="001C4B44">
              <w:rPr>
                <w:rFonts w:ascii="Times New Roman" w:eastAsia="Calibri" w:hAnsi="Times New Roman" w:cs="Times New Roman"/>
                <w:sz w:val="28"/>
              </w:rPr>
              <w:lastRenderedPageBreak/>
              <w:t xml:space="preserve">1.Вызвать интерес к созданию образа моря различными нетрадиционными техниками. </w:t>
            </w:r>
          </w:p>
          <w:p w:rsidR="006D48CC" w:rsidRPr="001C4B44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</w:rPr>
            </w:pPr>
            <w:r w:rsidRPr="001C4B44">
              <w:rPr>
                <w:rFonts w:ascii="Times New Roman" w:eastAsia="Calibri" w:hAnsi="Times New Roman" w:cs="Times New Roman"/>
                <w:sz w:val="28"/>
              </w:rPr>
              <w:t xml:space="preserve">2.Развивать воображение, чувство ритма и композиции; создать условия для творческого </w:t>
            </w:r>
            <w:r w:rsidRPr="001C4B44">
              <w:rPr>
                <w:rFonts w:ascii="Times New Roman" w:eastAsia="Calibri" w:hAnsi="Times New Roman" w:cs="Times New Roman"/>
                <w:sz w:val="28"/>
              </w:rPr>
              <w:lastRenderedPageBreak/>
              <w:t xml:space="preserve">применения освоенных умений. </w:t>
            </w:r>
          </w:p>
          <w:p w:rsidR="006D48CC" w:rsidRPr="001C4B44" w:rsidRDefault="006D48CC" w:rsidP="006D48CC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</w:rPr>
            </w:pPr>
            <w:r w:rsidRPr="001C4B44">
              <w:rPr>
                <w:rFonts w:ascii="Times New Roman" w:eastAsia="Calibri" w:hAnsi="Times New Roman" w:cs="Times New Roman"/>
                <w:sz w:val="28"/>
              </w:rPr>
              <w:t>3.Учить детей договариваться и планировать коллективную работу.</w:t>
            </w: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  <w:sz w:val="28"/>
              </w:rPr>
            </w:pPr>
          </w:p>
          <w:p w:rsidR="006D48CC" w:rsidRPr="001C4B44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C4B44">
              <w:rPr>
                <w:rFonts w:ascii="Times New Roman" w:hAnsi="Times New Roman" w:cs="Times New Roman"/>
                <w:sz w:val="28"/>
                <w:szCs w:val="28"/>
              </w:rPr>
              <w:t xml:space="preserve">1.Продолжать учить детей самостоятельно и творчески отражать свои представления о море разными изобразительно- выразительными средствами. </w:t>
            </w:r>
          </w:p>
          <w:p w:rsidR="006D48CC" w:rsidRPr="00B8231F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C4B44">
              <w:rPr>
                <w:rFonts w:ascii="Times New Roman" w:hAnsi="Times New Roman" w:cs="Times New Roman"/>
                <w:sz w:val="28"/>
                <w:szCs w:val="28"/>
              </w:rPr>
              <w:t>2.Вызвать интерес к рисованию морских растений и животных.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Pr="001C4B44" w:rsidRDefault="006D48CC" w:rsidP="006D48C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C4B4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И. А. Лыкова "Изобразительная деятельность в детском саду» </w:t>
            </w:r>
          </w:p>
          <w:p w:rsidR="006D48CC" w:rsidRPr="001C4B44" w:rsidRDefault="006D48CC" w:rsidP="006D48C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C4B44">
              <w:rPr>
                <w:rFonts w:ascii="Times New Roman" w:eastAsia="Calibri" w:hAnsi="Times New Roman" w:cs="Times New Roman"/>
                <w:sz w:val="28"/>
                <w:szCs w:val="28"/>
              </w:rPr>
              <w:t>стр.172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Pr="001C4B44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C4B44">
              <w:rPr>
                <w:rFonts w:ascii="Times New Roman" w:hAnsi="Times New Roman" w:cs="Times New Roman"/>
                <w:sz w:val="28"/>
                <w:szCs w:val="28"/>
              </w:rPr>
              <w:t>И. А. Лыкова «Изобразительная деятельность в детском саду»</w:t>
            </w:r>
          </w:p>
          <w:p w:rsidR="006D48CC" w:rsidRPr="001C4B44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C4B44">
              <w:rPr>
                <w:rFonts w:ascii="Times New Roman" w:hAnsi="Times New Roman" w:cs="Times New Roman"/>
                <w:sz w:val="28"/>
                <w:szCs w:val="28"/>
              </w:rPr>
              <w:t>стр.178</w:t>
            </w:r>
          </w:p>
          <w:p w:rsidR="006D48CC" w:rsidRPr="00A275F1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Pr="0002559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025597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1.Образец.</w:t>
            </w:r>
          </w:p>
          <w:p w:rsidR="006D48CC" w:rsidRPr="0002559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025597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2.Краски. </w:t>
            </w:r>
          </w:p>
          <w:p w:rsidR="006D48CC" w:rsidRPr="0002559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025597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3.Кисти.</w:t>
            </w:r>
          </w:p>
          <w:p w:rsidR="006D48CC" w:rsidRPr="0002559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025597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4.Салфетка (на каждого ребенка)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025597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5. Губки, зубные щетки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Pr="0002559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025597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1.Ватман.</w:t>
            </w:r>
          </w:p>
          <w:p w:rsidR="006D48CC" w:rsidRPr="0002559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025597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2.Простой карандаш </w:t>
            </w:r>
          </w:p>
          <w:p w:rsidR="006D48CC" w:rsidRPr="0002559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025597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3.Цветные карандаши </w:t>
            </w:r>
          </w:p>
          <w:p w:rsidR="006D48CC" w:rsidRPr="00F45C6E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 w:rsidRPr="00025597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4.Образец.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33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21.04. – 25.04.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«Театральная неделя»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65.</w:t>
            </w:r>
          </w:p>
          <w:p w:rsidR="006D48CC" w:rsidRPr="00DE1903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DE1903">
              <w:rPr>
                <w:rFonts w:ascii="Times New Roman" w:eastAsia="Times New Roman" w:hAnsi="Times New Roman" w:cs="Times New Roman"/>
                <w:b/>
                <w:sz w:val="28"/>
              </w:rPr>
              <w:t>«Моя любимая сказка»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D257B">
              <w:rPr>
                <w:rFonts w:ascii="Times New Roman" w:eastAsia="Times New Roman" w:hAnsi="Times New Roman" w:cs="Times New Roman"/>
                <w:sz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66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«Домики трех поросят»</w:t>
            </w:r>
          </w:p>
          <w:p w:rsidR="006D48CC" w:rsidRPr="009D257B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 Учить детей передавать в рисунке эпизоды из любимой сказки (рисовать несколько персонажей сказки в определенной обстановке).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Развивать творчество, воображение.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3.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Формировать эстетическую оценку, эстетическое отношение к созданному образу сказки.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Учить детей рисовать картинку по сказке, передавать характерные особенности, используя разные технические средства, разные способы рисования линий, закрашивания рисунка.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Закреплять умение удачно располагать изображения на листе. 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Развивать эстетическое восприятие, образные представления, воображение, умение самостоятельно придумывать сюжет.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Т. С. Комарова "Занятия по изобразительной деятельности"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стр.57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Т. С. Комарова "Занятия по изобразительной деятельности» 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стр.86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Простой карандаш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Краски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Образец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</w:t>
            </w:r>
            <w:r w:rsidRPr="006D48CC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Кисти.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6. Палитра.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7. Салфетка (на каждого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ребенка)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Образец.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2.</w:t>
            </w:r>
            <w:r w:rsidRPr="003702F9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Цветные карандаши.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</w:t>
            </w:r>
            <w:r w:rsidRPr="003702F9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Сангина.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4.</w:t>
            </w:r>
            <w:r w:rsidRPr="003702F9"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Бумага мягкого тона формата А4 (на каждого ребенка).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34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28.04. – 30.04.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«Животные Сафари»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Худож –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ООД  67.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«Слон»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9D257B">
              <w:rPr>
                <w:rFonts w:ascii="Times New Roman" w:eastAsia="Times New Roman" w:hAnsi="Times New Roman" w:cs="Times New Roman"/>
                <w:sz w:val="28"/>
              </w:rPr>
              <w:t>О</w:t>
            </w:r>
            <w:r>
              <w:rPr>
                <w:rFonts w:ascii="Times New Roman" w:eastAsia="Times New Roman" w:hAnsi="Times New Roman" w:cs="Times New Roman"/>
                <w:sz w:val="28"/>
              </w:rPr>
              <w:t>ОД 68</w:t>
            </w:r>
            <w:r w:rsidRPr="009D257B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6D48CC" w:rsidRPr="009D257B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«Черепаха с черепашатами»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Продолжать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знакомить с техникой печатания ладошкой: опускать в гуашь всю ладошку и делать отпечаток.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2.Развиватьвоображение, учить видеть в знакомом предмете новый образ.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Закреплять</w:t>
            </w:r>
            <w:r w:rsidR="00B71C9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умение дополнять изображение деталями при помощи кисточки.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Продолжать знакомить с графическим изображением животных разных размеров, обучать   рисованию сангиной по мокрому листу бумаги, развивать легкие, слитные движения при рисовании мелком</w:t>
            </w:r>
            <w:r>
              <w:t xml:space="preserve"> .</w:t>
            </w:r>
          </w:p>
          <w:p w:rsidR="006D48CC" w:rsidRPr="00B90F25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90F25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3702F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90F25">
              <w:rPr>
                <w:rFonts w:ascii="Times New Roman" w:hAnsi="Times New Roman" w:cs="Times New Roman"/>
                <w:sz w:val="28"/>
                <w:szCs w:val="28"/>
              </w:rPr>
              <w:t>Закреплять умение композиционно завершать рисунок.</w:t>
            </w:r>
          </w:p>
          <w:p w:rsidR="006D48CC" w:rsidRDefault="006D48CC" w:rsidP="006D48CC">
            <w:pPr>
              <w:spacing w:after="0" w:line="240" w:lineRule="auto"/>
            </w:pPr>
            <w:r w:rsidRPr="00B90F2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</w:t>
            </w:r>
            <w:r w:rsidRPr="003702F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90F25">
              <w:rPr>
                <w:rFonts w:ascii="Times New Roman" w:hAnsi="Times New Roman" w:cs="Times New Roman"/>
                <w:sz w:val="28"/>
                <w:szCs w:val="28"/>
              </w:rPr>
              <w:t>Продолжать учить понимать и анализировать содержание стихотворения.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CE3CD8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CE3CD8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Д. Н. </w:t>
            </w:r>
            <w:r w:rsidRPr="00CE3CD8">
              <w:rPr>
                <w:rFonts w:ascii="Times New Roman" w:eastAsia="Times New Roman" w:hAnsi="Times New Roman" w:cs="Times New Roman"/>
                <w:sz w:val="28"/>
              </w:rPr>
              <w:lastRenderedPageBreak/>
              <w:t>Колдина «Рисование с детьми</w:t>
            </w:r>
          </w:p>
          <w:p w:rsidR="006D48CC" w:rsidRPr="00CE3CD8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CE3CD8">
              <w:rPr>
                <w:rFonts w:ascii="Times New Roman" w:eastAsia="Times New Roman" w:hAnsi="Times New Roman" w:cs="Times New Roman"/>
                <w:sz w:val="28"/>
              </w:rPr>
              <w:t xml:space="preserve"> 5-6 лет»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стр.34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B90F25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B90F25">
              <w:rPr>
                <w:rFonts w:ascii="Times New Roman" w:eastAsia="Times New Roman" w:hAnsi="Times New Roman" w:cs="Times New Roman"/>
                <w:sz w:val="28"/>
              </w:rPr>
              <w:t>Д. Н. Колдина «Рисование с детьми</w:t>
            </w:r>
          </w:p>
          <w:p w:rsidR="006D48CC" w:rsidRPr="00B90F25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B90F25">
              <w:rPr>
                <w:rFonts w:ascii="Times New Roman" w:eastAsia="Times New Roman" w:hAnsi="Times New Roman" w:cs="Times New Roman"/>
                <w:sz w:val="28"/>
              </w:rPr>
              <w:t xml:space="preserve"> 5-6 лет»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стр.48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Половинки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альбомных листов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Широкие мисочки с разведенной водой гуашью голубого цвета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Гуашь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Кисти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Баночки с водой.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Бумага для акварели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Сангина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Салфетки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</w:t>
            </w:r>
            <w:r w:rsidRPr="003702F9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Широкие кисти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</w:t>
            </w:r>
            <w:r>
              <w:rPr>
                <w:rFonts w:ascii="Times New Roman" w:eastAsia="Times New Roman" w:hAnsi="Times New Roman" w:cs="Times New Roman"/>
                <w:sz w:val="28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Баночки с водой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6.</w:t>
            </w:r>
            <w:r>
              <w:rPr>
                <w:rFonts w:ascii="Times New Roman" w:eastAsia="Times New Roman" w:hAnsi="Times New Roman" w:cs="Times New Roman"/>
                <w:sz w:val="28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Тряпочки</w:t>
            </w:r>
          </w:p>
        </w:tc>
      </w:tr>
      <w:tr w:rsidR="006D48CC" w:rsidTr="006D48CC">
        <w:trPr>
          <w:trHeight w:val="1"/>
        </w:trPr>
        <w:tc>
          <w:tcPr>
            <w:tcW w:w="1441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9D257B" w:rsidRDefault="006D48CC" w:rsidP="006D48CC">
            <w:pPr>
              <w:pStyle w:val="a5"/>
              <w:spacing w:before="0" w:beforeAutospacing="0" w:after="0" w:afterAutospacing="0"/>
              <w:jc w:val="center"/>
              <w:rPr>
                <w:b/>
                <w:color w:val="000000"/>
                <w:sz w:val="28"/>
                <w:szCs w:val="28"/>
              </w:rPr>
            </w:pPr>
            <w:r w:rsidRPr="009D257B">
              <w:rPr>
                <w:b/>
                <w:color w:val="000000"/>
                <w:sz w:val="28"/>
                <w:szCs w:val="28"/>
              </w:rPr>
              <w:lastRenderedPageBreak/>
              <w:t>МАЙ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35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05.05. – 08.05.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«День Победы»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69.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«Спасская башня Кремля»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tabs>
                <w:tab w:val="left" w:pos="630"/>
                <w:tab w:val="center" w:pos="1275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ab/>
            </w:r>
          </w:p>
          <w:p w:rsidR="006D48CC" w:rsidRPr="009D257B" w:rsidRDefault="006D48CC" w:rsidP="006D48CC">
            <w:pPr>
              <w:tabs>
                <w:tab w:val="left" w:pos="630"/>
                <w:tab w:val="center" w:pos="127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ab/>
            </w:r>
            <w:r w:rsidRPr="009D257B">
              <w:rPr>
                <w:rFonts w:ascii="Times New Roman" w:eastAsia="Times New Roman" w:hAnsi="Times New Roman" w:cs="Times New Roman"/>
                <w:sz w:val="28"/>
              </w:rPr>
              <w:t>ООД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70</w:t>
            </w:r>
            <w:r w:rsidRPr="009D257B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«Салют над городом в честь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праздника Победы»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lastRenderedPageBreak/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1.Учить передавать конструкцию башни, форму и пропорции частей.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2.Закреплять способы соизмерения сторон одной части и разных частей.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3.Развивать глазомер, зрительно- двигательные координации.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 Формирование общественных представлений, любви к Родине.</w:t>
            </w: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F43570">
              <w:rPr>
                <w:rFonts w:ascii="Times New Roman" w:eastAsia="Times New Roman" w:hAnsi="Times New Roman" w:cs="Times New Roman"/>
                <w:sz w:val="28"/>
              </w:rPr>
              <w:t xml:space="preserve">Учить детей отражать в рисунке впечатления от праздника Победы; создавать композицию </w:t>
            </w:r>
            <w:r w:rsidRPr="00F43570">
              <w:rPr>
                <w:rFonts w:ascii="Times New Roman" w:eastAsia="Times New Roman" w:hAnsi="Times New Roman" w:cs="Times New Roman"/>
                <w:sz w:val="28"/>
              </w:rPr>
              <w:lastRenderedPageBreak/>
              <w:t>рисунка, располагая внизу дома или кремлевскую башню, а вверху- салют.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Развивать художественное творчество, эстетическое восприятие.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 Воспитывать чувство гордости за свою Родину.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Т. С. Комарова "Занятия по изобразительной деятельности»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стр.103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Т. С. Комарова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"Занятия по изобразительной деятельности»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стр.106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1.Альбомные листы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3.Кисти.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4.Салфетка (на каждого ребенка )</w:t>
            </w: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1.Бумага темно- серая или синяя.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3.Кисти.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>4.Салфетка (на каждого ребенка)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5. Образец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36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12.05. – 16.05.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«Насекомые»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71.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«Превращения камешков»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ООД 72 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«Бабочки летают над лугом»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1.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Учить детей создавать художественные образы на основе природных форм (камешков).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2.Совершенствовать изобразительную технику (выбирать художественные материалы в соответствии с поставленной задачей и реализуемым замыслом).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1.Учить детей отражать в рисунках несложный сюжет, передавая картины окружающей жизни; располагать изображения на широкой полосе; передавать колорит того или иного явления на основе наблюдений.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2.Учить передавать контуры бабочек неотрывной линией.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 Закреплять умение рисовать акварелью.</w:t>
            </w:r>
          </w:p>
          <w:p w:rsidR="006D48CC" w:rsidRDefault="006D48CC" w:rsidP="006D48CC">
            <w:pPr>
              <w:spacing w:after="0" w:line="240" w:lineRule="auto"/>
            </w:pP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«Изобразительная деятельность в детском саду»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стр.190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Т. С. Комарова "Занятия по изобразительной деятельности" </w:t>
            </w:r>
          </w:p>
          <w:p w:rsidR="006D48CC" w:rsidRPr="00F72AF6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стр.110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1.Камешки.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2.Краски.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3.Кисти.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4.Салфетка (на каждого ребенка 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 xml:space="preserve">5. Образец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1.Альбомные листы.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2.Краски акварель.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3.Палитры. 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4.Образец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 Кисти.</w:t>
            </w:r>
          </w:p>
          <w:p w:rsidR="006D48CC" w:rsidRDefault="006D48CC" w:rsidP="006D48C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6. Салфетка (на каждого ребенка).</w:t>
            </w: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37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19.05.- 23. 05.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«Дружат дети всей земли»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3C6341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3C6341"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Pr="003C6341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3C6341"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3C6341"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73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3C6341">
              <w:rPr>
                <w:rFonts w:ascii="Times New Roman" w:eastAsia="Times New Roman" w:hAnsi="Times New Roman" w:cs="Times New Roman"/>
                <w:b/>
                <w:sz w:val="28"/>
              </w:rPr>
              <w:t>«Я и мои друзья»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ООД 74</w:t>
            </w:r>
          </w:p>
          <w:p w:rsidR="006D48CC" w:rsidRPr="003C6341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«Матрешки из Сергиева Посада»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3C6341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1.Продолжать учить </w:t>
            </w:r>
            <w:r>
              <w:rPr>
                <w:rFonts w:ascii="Times New Roman" w:eastAsia="Times New Roman" w:hAnsi="Times New Roman" w:cs="Times New Roman"/>
                <w:sz w:val="28"/>
              </w:rPr>
              <w:t>придавать знакомому предмету новый образ с помощью дополнительных деталей цветными карандашами.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2.Развивать наблюдательность и воображение.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3.Упражнять детей в соотнесении слова и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движения рук, пальцев.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1.Познакомитьдетей с историей создания русской деревянной матрешки.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2.Показать характерные особенности сергиевопосадской матрешки.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3.Развиватьумение расписывать силуэт матрешки узорами и цветками.</w:t>
            </w:r>
          </w:p>
          <w:p w:rsidR="006D48CC" w:rsidRPr="003C6341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4.Формировать эстетический вкус детей.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3C6341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3C6341">
              <w:rPr>
                <w:rFonts w:ascii="Times New Roman" w:eastAsia="Times New Roman" w:hAnsi="Times New Roman" w:cs="Times New Roman"/>
                <w:sz w:val="28"/>
              </w:rPr>
              <w:lastRenderedPageBreak/>
              <w:t>Д. Н. Колдина «Рисование с детьми</w:t>
            </w:r>
          </w:p>
          <w:p w:rsidR="006D48CC" w:rsidRPr="003C6341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3C6341">
              <w:rPr>
                <w:rFonts w:ascii="Times New Roman" w:eastAsia="Times New Roman" w:hAnsi="Times New Roman" w:cs="Times New Roman"/>
                <w:sz w:val="28"/>
              </w:rPr>
              <w:t xml:space="preserve"> 5-6 лет»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стр.63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Pr="00AB2566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AB2566">
              <w:rPr>
                <w:rFonts w:ascii="Times New Roman" w:eastAsia="Times New Roman" w:hAnsi="Times New Roman" w:cs="Times New Roman"/>
                <w:sz w:val="28"/>
              </w:rPr>
              <w:t>Д. Н. Колдина «Рисование с детьми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5-6 лет»</w:t>
            </w:r>
          </w:p>
          <w:p w:rsidR="006D48CC" w:rsidRPr="00AB2566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стр. 58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1.Альбомные листы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2.Ножницы с тупыми концами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3.Простые и цветные карандаши.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1.Вырезанные из альбомных листов шаблоны матрешек разного размера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2.Гуашь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3.Кисти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4.Баночки с водой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5.Палитры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6.Тряпочки.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</w:tc>
      </w:tr>
      <w:tr w:rsidR="006D48CC" w:rsidTr="006D48CC">
        <w:trPr>
          <w:trHeight w:val="1"/>
        </w:trPr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38</w:t>
            </w:r>
          </w:p>
        </w:tc>
        <w:tc>
          <w:tcPr>
            <w:tcW w:w="2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26.05. – 30.05.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«Земля- наш общий дом»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DA1BE7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ООД 75</w:t>
            </w:r>
          </w:p>
          <w:p w:rsidR="006D48CC" w:rsidRPr="00DA1BE7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1BE7">
              <w:rPr>
                <w:rFonts w:ascii="Times New Roman" w:hAnsi="Times New Roman" w:cs="Times New Roman"/>
                <w:b/>
                <w:sz w:val="28"/>
                <w:szCs w:val="28"/>
              </w:rPr>
              <w:t>«Зеленый май» (краски весны)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Pr="00DA1BE7" w:rsidRDefault="006D48CC" w:rsidP="006D48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ООД 76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 w:rsidRPr="00DA1BE7">
              <w:rPr>
                <w:rFonts w:ascii="Times New Roman" w:hAnsi="Times New Roman" w:cs="Times New Roman"/>
                <w:b/>
                <w:sz w:val="28"/>
                <w:szCs w:val="28"/>
              </w:rPr>
              <w:t>«Цветные страницы»</w:t>
            </w:r>
          </w:p>
        </w:tc>
        <w:tc>
          <w:tcPr>
            <w:tcW w:w="3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Pr="00DA1BE7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A1BE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1.Вызвать интерес к экспериментальному (опытному) освоению цвета</w:t>
            </w:r>
          </w:p>
          <w:p w:rsidR="006D48CC" w:rsidRPr="00DA1BE7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A1BE7">
              <w:rPr>
                <w:rFonts w:ascii="Times New Roman" w:hAnsi="Times New Roman" w:cs="Times New Roman"/>
                <w:sz w:val="28"/>
                <w:szCs w:val="28"/>
              </w:rPr>
              <w:t>2.Развивать чувство цвета.</w:t>
            </w:r>
          </w:p>
          <w:p w:rsidR="006D48CC" w:rsidRPr="00DA1BE7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A1BE7">
              <w:rPr>
                <w:rFonts w:ascii="Times New Roman" w:hAnsi="Times New Roman" w:cs="Times New Roman"/>
                <w:sz w:val="28"/>
                <w:szCs w:val="28"/>
              </w:rPr>
              <w:t>3.Воспитывать самостоятельность, инициативность.</w:t>
            </w:r>
          </w:p>
          <w:p w:rsidR="006D48CC" w:rsidRPr="00DA1BE7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D48CC" w:rsidRPr="00DA1BE7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A1BE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1.Учить детей задумывать содержание своего рисунка в определенной цветовой гамме и выдерживать это условие до конца.</w:t>
            </w:r>
          </w:p>
          <w:p w:rsidR="006D48CC" w:rsidRPr="00DA1BE7" w:rsidRDefault="006D48CC" w:rsidP="006D48C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A1BE7">
              <w:rPr>
                <w:rFonts w:ascii="Times New Roman" w:hAnsi="Times New Roman" w:cs="Times New Roman"/>
                <w:sz w:val="28"/>
                <w:szCs w:val="28"/>
              </w:rPr>
              <w:t>2.Добиваться образного решения намеченной темы.</w:t>
            </w:r>
          </w:p>
          <w:p w:rsidR="006D48CC" w:rsidRDefault="006D48CC" w:rsidP="006D48CC">
            <w:pPr>
              <w:spacing w:after="0" w:line="240" w:lineRule="auto"/>
            </w:pPr>
            <w:r w:rsidRPr="00DA1BE7">
              <w:rPr>
                <w:rFonts w:ascii="Times New Roman" w:hAnsi="Times New Roman" w:cs="Times New Roman"/>
                <w:sz w:val="28"/>
                <w:szCs w:val="28"/>
              </w:rPr>
              <w:t>3.Закреплять приемы рисования акварелью, гуашью; учить разбавлять краски с водой, добавлять белила для получения оттенков цвета.</w:t>
            </w:r>
          </w:p>
        </w:tc>
        <w:tc>
          <w:tcPr>
            <w:tcW w:w="16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«Изобразительная деятельность в детском саду»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стр. 196</w:t>
            </w: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6D48CC" w:rsidRDefault="006D48CC" w:rsidP="006D48CC">
            <w:pPr>
              <w:spacing w:after="0" w:line="240" w:lineRule="auto"/>
              <w:jc w:val="center"/>
            </w:pPr>
          </w:p>
          <w:p w:rsidR="006D48CC" w:rsidRDefault="006D48CC" w:rsidP="006D48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Т. С.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Комарова "Занятия по изобразительной деятельности" </w:t>
            </w:r>
          </w:p>
          <w:p w:rsidR="006D48CC" w:rsidRDefault="006D48CC" w:rsidP="006D48CC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стр.113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>1.Краски гуашевые и акварельные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2.Палитры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3.Кисти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4.Щетки зубные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5.Тампоны ватные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lastRenderedPageBreak/>
              <w:t>1.Альбомные листы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2.Краски акварель и гуашь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3.Кисти</w:t>
            </w:r>
          </w:p>
          <w:p w:rsidR="006D48CC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4.Банка с водой</w:t>
            </w:r>
          </w:p>
          <w:p w:rsidR="006D48CC" w:rsidRPr="00DA1BE7" w:rsidRDefault="006D48CC" w:rsidP="006D48C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hd w:val="clear" w:color="auto" w:fill="FFFFFF"/>
              </w:rPr>
              <w:t>5.Салфетка</w:t>
            </w:r>
          </w:p>
          <w:p w:rsidR="006D48CC" w:rsidRDefault="006D48CC" w:rsidP="006D48CC">
            <w:pPr>
              <w:spacing w:after="0" w:line="240" w:lineRule="auto"/>
            </w:pPr>
          </w:p>
        </w:tc>
      </w:tr>
    </w:tbl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71C95" w:rsidRPr="00B71C95" w:rsidRDefault="00B71C95" w:rsidP="00B71C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1C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Автономная некоммерческая организация дошкольного образования</w:t>
      </w:r>
    </w:p>
    <w:p w:rsidR="00B71C95" w:rsidRPr="00B71C95" w:rsidRDefault="00B71C95" w:rsidP="00B71C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1C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Детский сад «Солнечный»</w:t>
      </w:r>
    </w:p>
    <w:p w:rsidR="00B71C95" w:rsidRPr="00B71C95" w:rsidRDefault="00B71C95" w:rsidP="00B71C9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71C95" w:rsidRPr="00B71C95" w:rsidRDefault="00B71C95" w:rsidP="00B71C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71C95" w:rsidRPr="00B71C95" w:rsidRDefault="00B71C95" w:rsidP="00B71C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96"/>
          <w:szCs w:val="96"/>
          <w:lang w:eastAsia="ru-RU"/>
        </w:rPr>
      </w:pPr>
      <w:r w:rsidRPr="00B71C95">
        <w:rPr>
          <w:rFonts w:ascii="Times New Roman" w:eastAsia="Times New Roman" w:hAnsi="Times New Roman" w:cs="Times New Roman"/>
          <w:b/>
          <w:sz w:val="96"/>
          <w:szCs w:val="96"/>
          <w:lang w:eastAsia="ru-RU"/>
        </w:rPr>
        <w:t>Перспективное планирование</w:t>
      </w:r>
    </w:p>
    <w:p w:rsidR="00B71C95" w:rsidRPr="00B71C95" w:rsidRDefault="00B71C95" w:rsidP="00B71C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52"/>
          <w:szCs w:val="52"/>
          <w:lang w:eastAsia="ru-RU"/>
        </w:rPr>
      </w:pPr>
      <w:r w:rsidRPr="00B71C95">
        <w:rPr>
          <w:rFonts w:ascii="Times New Roman" w:eastAsia="Times New Roman" w:hAnsi="Times New Roman" w:cs="Times New Roman"/>
          <w:b/>
          <w:sz w:val="52"/>
          <w:szCs w:val="52"/>
          <w:lang w:eastAsia="ru-RU"/>
        </w:rPr>
        <w:t xml:space="preserve">по образовательной области </w:t>
      </w:r>
    </w:p>
    <w:p w:rsidR="00B71C95" w:rsidRPr="00B71C95" w:rsidRDefault="00B71C95" w:rsidP="00B71C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52"/>
          <w:szCs w:val="52"/>
          <w:lang w:eastAsia="ru-RU"/>
        </w:rPr>
      </w:pPr>
      <w:r w:rsidRPr="00B71C95">
        <w:rPr>
          <w:rFonts w:ascii="Times New Roman" w:eastAsia="Times New Roman" w:hAnsi="Times New Roman" w:cs="Times New Roman"/>
          <w:b/>
          <w:sz w:val="52"/>
          <w:szCs w:val="52"/>
          <w:lang w:eastAsia="ru-RU"/>
        </w:rPr>
        <w:t xml:space="preserve"> «Познавательное развитие»</w:t>
      </w:r>
    </w:p>
    <w:p w:rsidR="00B71C95" w:rsidRPr="00B71C95" w:rsidRDefault="00B71C95" w:rsidP="00B71C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B71C95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(ФЭМП)</w:t>
      </w:r>
    </w:p>
    <w:p w:rsidR="00B71C95" w:rsidRPr="00B71C95" w:rsidRDefault="00B71C95" w:rsidP="00B71C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B71C95" w:rsidRPr="00B71C95" w:rsidRDefault="00B71C95" w:rsidP="00B71C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56"/>
          <w:szCs w:val="56"/>
          <w:lang w:eastAsia="ru-RU"/>
        </w:rPr>
      </w:pPr>
      <w:r w:rsidRPr="00B71C95">
        <w:rPr>
          <w:rFonts w:ascii="Times New Roman" w:eastAsia="Times New Roman" w:hAnsi="Times New Roman" w:cs="Times New Roman"/>
          <w:b/>
          <w:sz w:val="56"/>
          <w:szCs w:val="56"/>
          <w:lang w:eastAsia="ru-RU"/>
        </w:rPr>
        <w:t>Старшая группа</w:t>
      </w:r>
      <w:r w:rsidRPr="00B71C95">
        <w:rPr>
          <w:rFonts w:ascii="Times New Roman" w:eastAsia="Times New Roman" w:hAnsi="Times New Roman" w:cs="Times New Roman"/>
          <w:b/>
          <w:sz w:val="56"/>
          <w:szCs w:val="56"/>
          <w:lang w:val="en-US" w:eastAsia="ru-RU"/>
        </w:rPr>
        <w:t xml:space="preserve"> </w:t>
      </w:r>
      <w:r w:rsidRPr="00B71C95">
        <w:rPr>
          <w:rFonts w:ascii="Times New Roman" w:eastAsia="Times New Roman" w:hAnsi="Times New Roman" w:cs="Times New Roman"/>
          <w:b/>
          <w:sz w:val="56"/>
          <w:szCs w:val="56"/>
          <w:lang w:eastAsia="ru-RU"/>
        </w:rPr>
        <w:t xml:space="preserve">№ 7 «Ромашка» </w:t>
      </w:r>
    </w:p>
    <w:p w:rsidR="00B71C95" w:rsidRPr="00B71C95" w:rsidRDefault="00B71C95" w:rsidP="00B71C95">
      <w:pPr>
        <w:spacing w:after="0" w:line="240" w:lineRule="auto"/>
        <w:rPr>
          <w:rFonts w:ascii="Times New Roman" w:eastAsia="Times New Roman" w:hAnsi="Times New Roman" w:cs="Times New Roman"/>
          <w:b/>
          <w:sz w:val="56"/>
          <w:szCs w:val="56"/>
          <w:lang w:eastAsia="ru-RU"/>
        </w:rPr>
      </w:pPr>
    </w:p>
    <w:p w:rsidR="00B71C95" w:rsidRPr="00B71C95" w:rsidRDefault="00B71C95" w:rsidP="00B71C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56"/>
          <w:szCs w:val="56"/>
          <w:lang w:eastAsia="ru-RU"/>
        </w:rPr>
      </w:pPr>
      <w:r w:rsidRPr="00B71C95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2B1F5529" wp14:editId="6C12C8BA">
            <wp:extent cx="2678906" cy="1714500"/>
            <wp:effectExtent l="0" t="0" r="0" b="0"/>
            <wp:docPr id="1" name="Рисунок 1" descr="http://122012.imgbb.ru/user/39/398475/1/bc531280f3bd7bd355ed130cb73793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122012.imgbb.ru/user/39/398475/1/bc531280f3bd7bd355ed130cb737939a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50" cy="171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1C95" w:rsidRPr="00B71C95" w:rsidRDefault="00B71C95" w:rsidP="00B71C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71C95" w:rsidRPr="00B71C95" w:rsidRDefault="00B71C95" w:rsidP="00B71C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1C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2024 -  2025 учебный год</w:t>
      </w:r>
    </w:p>
    <w:p w:rsidR="00B71C95" w:rsidRPr="00B71C95" w:rsidRDefault="00B71C95" w:rsidP="00B71C9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71C95" w:rsidRPr="00B71C95" w:rsidRDefault="00B71C95" w:rsidP="00B71C9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B71C95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Пояснительная записка.</w:t>
      </w:r>
    </w:p>
    <w:p w:rsidR="00B71C95" w:rsidRPr="00B71C95" w:rsidRDefault="00B71C95" w:rsidP="00B71C9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71C95" w:rsidRPr="00B71C95" w:rsidRDefault="00B71C95" w:rsidP="00B71C9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C95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Перспективное планирование по образовательной области «Познавательное развитие» (ФЭМП)</w:t>
      </w:r>
    </w:p>
    <w:p w:rsidR="00B71C95" w:rsidRPr="00B71C95" w:rsidRDefault="00B71C95" w:rsidP="00B71C9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C95">
        <w:rPr>
          <w:rFonts w:ascii="Times New Roman" w:eastAsia="Times New Roman" w:hAnsi="Times New Roman" w:cs="Times New Roman"/>
          <w:sz w:val="28"/>
          <w:szCs w:val="28"/>
          <w:lang w:eastAsia="ru-RU"/>
        </w:rPr>
        <w:t>В области познавательного развития основными задачами образовательной деятельности являются: развивать интерес детей к самостоятельному познанию объектов окружающего мира в его разнообразных проявлениях и простейших зависимостях; формировать представления детей о цифровых средствах познания окружающего мира, способах их безопасного использования; развивать способность использовать математические знания и аналитические способы для познания математической стороны окружающего мира: опосредованное сравнение объектов с помощью заместителей (условной меры), сравнение по разным основаниям, измерение, счет, упорядочивание, классификация, сериация и т.п); совершенствовать ориентировку в пространстве и времени;</w:t>
      </w:r>
    </w:p>
    <w:p w:rsidR="00B71C95" w:rsidRPr="00B71C95" w:rsidRDefault="00B71C95" w:rsidP="00B71C9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C95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Математические представления. В процессе обучения количественному и порядковому счету в пределах десяти педагог совершенствует счетные умения детей, понимание независимости числа от пространственно-качественных признаков, знакомит с цифрами для обозначения количества и результата сравнения предметов, с составом чисел из единиц в пределах пяти; подводит к пониманию отношений между рядом стоящими числами. Педагог совершенствует умения выстраивать сериационные ряды предметов, различающихся по размеру, в возрастающем и убывающем порядке в пределах десяти на основе непосредственного сравнения, показывает взаимоотношения между ними; организует освоение детьми опосредованного сравнения предметов по длине, ширине, высоте с помощью условной меры; обогащает представления и умения устанавливать пространственные и временны зависимости и отношения при ориентировке на листе бумаги, в календарных единицах времени: сутки, неделя, месяц, год.</w:t>
      </w:r>
    </w:p>
    <w:p w:rsidR="00B71C95" w:rsidRPr="00B71C95" w:rsidRDefault="00B71C95" w:rsidP="00B71C9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C95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результате, к концу 6 года жизни, ребенок может объединяться со сверстниками для познавательной деятельности, определять общий замысел, распределять роли, согласовывать действия, оценивать полученный результат и характер взаимоотношений; регулирует свою активность: действует по правилу или образцу в разных видах деятельности, способен к произвольным умственным действиям; логическим операциям анализа, сравнения, обобщения, классификации и др</w:t>
      </w:r>
    </w:p>
    <w:p w:rsidR="00B71C95" w:rsidRPr="00B71C95" w:rsidRDefault="00B71C95" w:rsidP="00B71C9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C95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использует математические знания, способы и средства для познания окружающего мира; знает о цифровых средствах познания окружающей действительности, использует некоторые из них, придерживаясь правил обращения с ними.</w:t>
      </w:r>
    </w:p>
    <w:p w:rsidR="00B71C95" w:rsidRPr="00B71C95" w:rsidRDefault="00B71C95" w:rsidP="00B71C9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71C95" w:rsidRPr="00B71C95" w:rsidRDefault="00B71C95" w:rsidP="00B71C9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71C95" w:rsidRPr="00B71C95" w:rsidRDefault="00B71C95" w:rsidP="00B71C9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101"/>
        <w:tblW w:w="0" w:type="auto"/>
        <w:tblLayout w:type="fixed"/>
        <w:tblLook w:val="04A0" w:firstRow="1" w:lastRow="0" w:firstColumn="1" w:lastColumn="0" w:noHBand="0" w:noVBand="1"/>
      </w:tblPr>
      <w:tblGrid>
        <w:gridCol w:w="675"/>
        <w:gridCol w:w="1276"/>
        <w:gridCol w:w="1276"/>
        <w:gridCol w:w="2126"/>
        <w:gridCol w:w="4961"/>
        <w:gridCol w:w="2552"/>
        <w:gridCol w:w="2345"/>
      </w:tblGrid>
      <w:tr w:rsidR="00B71C95" w:rsidRPr="00B71C95" w:rsidTr="009A718F">
        <w:tc>
          <w:tcPr>
            <w:tcW w:w="675" w:type="dxa"/>
          </w:tcPr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B71C95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№</w:t>
            </w:r>
          </w:p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B71C95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не</w:t>
            </w:r>
          </w:p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B71C95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де</w:t>
            </w:r>
          </w:p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B71C95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ли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B71C95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Дата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B71C95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Интеграция образователь</w:t>
            </w:r>
          </w:p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71C95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ных областей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B71C95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Тема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B71C95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B71C95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Содержание</w:t>
            </w:r>
          </w:p>
        </w:tc>
        <w:tc>
          <w:tcPr>
            <w:tcW w:w="2345" w:type="dxa"/>
          </w:tcPr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B71C95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Оборудование</w:t>
            </w:r>
          </w:p>
        </w:tc>
      </w:tr>
      <w:tr w:rsidR="00B71C95" w:rsidRPr="00B71C95" w:rsidTr="009A718F"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«Детский сад наш общий дом».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02.09. – 06.09.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познават.,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речевое  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1.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«Повторение»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Мониторинг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1.Повторить порядковый счет до восьми, числа 1 -8, актуализировать умение соотносить цифру  с количеством предметов, умение составлять порядковый ряд.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2.Повторить формы геометрических фигур.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3.Тренировать мыслительные  операции – анализ, сравнение и обобщение, развивать внимание, память, речь, воображение, логическое мышление, коммуникативные качества.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(стр.19 – 22),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1-2)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 Кубики Лего (квадраты), 7 красных и 1 желтый.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 Полоски разного цвета.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 Цветные карандаши.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4. Карточки с числами.</w:t>
            </w:r>
          </w:p>
        </w:tc>
      </w:tr>
      <w:tr w:rsidR="00B71C95" w:rsidRPr="00B71C95" w:rsidTr="009A718F">
        <w:trPr>
          <w:trHeight w:val="1082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«Ходит осень по дорожке».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09.09.-13.09.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речевое  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2.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«Повторение»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Мониторинг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1.Повторить количественный и порядковый  счет до 8 и обратно, числа и цифры  1 -8, закрепить представления о числовом ряде, умение сравнивать числа, соотносить цифру с количеством предметов.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2.Повторить свойства предметов, формы геометрических фигур, закрепить умение определять форму предметов окружающей обстановки, выражать свойства предметов в речи.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3.Тренировать мыслительные операции – анализ, сравнение и обобщение, развивать внимание, память, речь, логическое мышление, коммуникативные качества.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(стр.23 - 26),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3-4)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1.Геометрические фигуры для задания 2.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2.Карточки с записью чисел от 1 до 8.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 Рисунки предметов разной формы.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B71C95" w:rsidRPr="00B71C95" w:rsidTr="009A718F"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«Овощная </w:t>
            </w: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ярмарка».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16.09. – 20.09.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 xml:space="preserve">Соц-коммун.,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 xml:space="preserve">познават.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ООД  3.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«Свойства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предметов и символы »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 xml:space="preserve">1.Повторить формы плоских  геометрических фигур, пространственные отношения «вверху» -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«внизу», «слева» - «справа», свойства предметов – форма, размер, цвет.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2.Сформировать представления о способах обозначения свойств предметов с помощью знаков (символов), опыт придумывания и использования таких обозначений.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  Тренировать мыслительные операции – анализ, синтез,  сравнение и обобщение, развивать внимание, память, речь, логическое мышление, мелкую моторику рук.  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 xml:space="preserve">Л.Г.Петерсон  «Игралочка – ступенька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(стр.27 - 33),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5-6)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1.Карточки к заданию 5.3.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2.Фломастеры.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3.Карточки с записью чисел 1 -8.</w:t>
            </w:r>
          </w:p>
        </w:tc>
      </w:tr>
      <w:tr w:rsidR="00B71C95" w:rsidRPr="00B71C95" w:rsidTr="009A718F"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4.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«Фруктовый сад».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23.09. – 27.09.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Соц-коммун., познават.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4.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«Свойства предметов и символы» 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numPr>
                <w:ilvl w:val="0"/>
                <w:numId w:val="11"/>
              </w:numPr>
              <w:ind w:left="34"/>
              <w:contextualSpacing/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1.Тренировать умение понимать и использовать символы, сформировать представление о том, как обозначить отрицание «не» с помощью зачеркивания.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2.Повторить счет до 8, форму плоских геометрических фигур, пространственные отношения «вверху» - «внизу», «слева» - «справа».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 Тренировать мыслительные операции – анализ, синтез,  сравнение и обобщение, развивать внимание, память, речь, логическое мышление, мелкую моторику рук.  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(стр.33 – 38),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7-8)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1.Фломастеры.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2.Карточки к заданию 5.3.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3.Листы бумаги.</w:t>
            </w:r>
          </w:p>
        </w:tc>
      </w:tr>
      <w:tr w:rsidR="00B71C95" w:rsidRPr="00B71C95" w:rsidTr="009A718F"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«Лес – наше богатство» (деревья, кустарники,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грибы, ягоды, цветы).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30.10. – 04.10.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Соц-коммун., познават. </w:t>
            </w:r>
          </w:p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 5.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«Таблицы»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представление о таблице, строке, столбце, первичный опыт определения и выражения в речи места фигуры в таблице.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 Тренировать счетные умения, умение определять и называть форму, цвет и размер плоских геометрических фигур, пользоваться пространственными отношениями «вверху» - «внизу», «слева» - «справа».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3.Тренировать мыслительные операции – анализ, синтез,  сравнение и обобщение, развивать внимание, память, речь, логическое мышление, мелкую моторику рук.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(стр.39 – 44),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9 - 10)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1. Геометрические фигуры: по  3круга, квадрата ,треуголдьника одного размера трех цветов: красного, желтого, зеленого.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2.Таблицы к заданию  2.1.</w:t>
            </w:r>
          </w:p>
        </w:tc>
      </w:tr>
      <w:tr w:rsidR="00B71C95" w:rsidRPr="00B71C95" w:rsidTr="009A718F"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«Хлеб - </w:t>
            </w: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всему голова».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07.10. – 11.10.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Соц-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 xml:space="preserve">коммун., познават. </w:t>
            </w:r>
          </w:p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речевое развитие 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ООД 6.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«Число 9. Цифра 9»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 xml:space="preserve">1.Познакомить с цифрой 9, порядковым  счетом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до 9, сформировать умение соотносить цифру 9 с количеством.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2.Тренировать умения сравнивать численность двух групп предметов путем пересчета и составления пар, различать изученные геометрические фигуры, умение ориентироваться в пространстве относительно себя.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 Тренировать мыслительные операции – анализ, синтез,  сравнение и обобщение, развивать внимание, память, речь, логическое мышление, мелкую моторику рук, инициативность.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 xml:space="preserve">Л.Г.Петерсон 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(стр.44 – 49),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11-12)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 xml:space="preserve">1.Карточки с числами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6,7,8,10 по 2 шт. каждой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 «Клумба» квадрат зеленого цвета.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3.6 кругов и 6 квадратов желтого цвета.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B71C95" w:rsidRPr="00B71C95" w:rsidTr="009A718F"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7.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«На ферме».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14.10. – 18.10.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Соц-коммун., познават. </w:t>
            </w:r>
          </w:p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7.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«Число 0. Цифра 0»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представление о числе 0, познакомить с цифрой 0, сформировать  умение соотносить цифру 0 с ситуацией отсутствия предметов.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2.Тренировать умение узнавать и называть  геометрические тела, умение считать до 9 и соотносить цифры 1 – 9 с количеством.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 Тренировать мыслительные операции – анализ, синтез,  сравнение и обобщение, развивать внимание, память, речь, логическое мышление, мелкую моторику рук, инициативность.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(стр.49 - 54),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(стр.13 - 14)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1.Карточки с числами 6,7,8,9 к задани. 2.1.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2.Карточки с числами от  0 до 9.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 Картинки с изображением одного и того же дерева в разное время года.</w:t>
            </w:r>
          </w:p>
        </w:tc>
      </w:tr>
      <w:tr w:rsidR="00B71C95" w:rsidRPr="00B71C95" w:rsidTr="009A718F"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«Знакомство с народной культурой и традициями».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21.10. – 25.10.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Соц-коммун., познават. </w:t>
            </w:r>
          </w:p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8.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Число 10, запись числа 10.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умение считать до 10, различать запись числа 10 и соотносить ее с десятью предметами.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2.Тренировать умение сравнивать количество путем пересчета и путем составления пар, соотносить  цифры от 1 до 9 с количеством.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 Тренировать мыслительные операции – анализ, синтез,  сравнение и обобщение, развивать внимание, память, речь, логическое мышление, мелкую моторику рук, инициативность.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(стр.54 – 59,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15 - 16)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1.Наборы кругов и треугольников ( по 10 шт. на каждого ребенка).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2.Карточка с числом 10.</w:t>
            </w:r>
          </w:p>
        </w:tc>
      </w:tr>
      <w:tr w:rsidR="00B71C95" w:rsidRPr="00B71C95" w:rsidTr="009A718F"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9.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«Мой город, моя республика, моя страна» (День народного единства).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28.10. – 01.11.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Соц-коммун., познават.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9.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«Сравнение групп предметов. Знак  «=»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представление о равных группах предметов, умение устанавливать их равенство путем составления идентичных пар, познакомить со знаком «=».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 Тренировать умение выделять и называть свойства предметов, умение сравнивать  предметы по длине путем наложения и приложения, закрепить счет до 10, умение соотносить запись чисел с количеством.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 Тренировать мыслительные операции – анализ, синтез,  сравнение и обобщение, развивать внимание, память, речь, логическое мышление, мелкую моторику рук, инициативность.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(стр.59 – 65),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17 - 18)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1.Изображение Тани и Вани.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2.Набор разноцветных полосок  одинаковой ширины длиной 9 см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3.Наборы фломастеров.</w:t>
            </w:r>
          </w:p>
        </w:tc>
      </w:tr>
      <w:tr w:rsidR="00B71C95" w:rsidRPr="00B71C95" w:rsidTr="009A718F"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«Мой дом: мебель, посуда».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05.11. – 08.11.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Соц-коммун., познават.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речевое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10.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«Сравнение групп предметов. Знак «=». 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представление о равных и неравных группах предметов, умение сравнивать равенство и неравенство групп предметов путем составления идентичных пар и фиксировать результат сравнения с помощью знаков.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2.Тренировать  умение выделять  и называть свойства предметов, умение сравнивать предметы по высоте, закрепить счет в пределах 10.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 Тренировать мыслительные операции – анализ, синтез,  сравнение и обобщение, развивать внимание, память, речь, логическое мышление, мелкую моторику рук, инициативность.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(стр.65 - 71),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19 - 20)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1.Полоски разного цвета и высоты (к заданию 2.2)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2.Парные карточки к заданию 2.1.</w:t>
            </w:r>
          </w:p>
        </w:tc>
      </w:tr>
      <w:tr w:rsidR="00B71C95" w:rsidRPr="00B71C95" w:rsidTr="009A718F"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«Умные помощники».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11.11. – 15.11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Соц-коммун., познават.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11.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«Сложение»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представление о сложении как объединении групп предметов, о записи сложения с помощью знака +.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2.Тренировать умение выделять и называть свойства предметов, умение сравнивать предметы по свойствам.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 Тренировать мыслительные операции – анализ, синтез,  сравнение и обобщение, развивать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 xml:space="preserve">внимание, память, речь, логическое мышление, мелкую моторику рук, инициативность.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(стр.71 - 79),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21 - 22)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1.Муляжи яблока и груши.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2.Игра «Разбитая ваза» (по вазе на одного ребенка).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3.Карточки – билеты для посадки в трамвай к задаю 5.1.</w:t>
            </w:r>
          </w:p>
        </w:tc>
      </w:tr>
      <w:tr w:rsidR="00B71C95" w:rsidRPr="00B71C95" w:rsidTr="009A718F"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12.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«Мамы всякие нужны, мамы всякие важны».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18.11. – 22.11.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</w:t>
            </w:r>
          </w:p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речевое  развитие </w:t>
            </w: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12.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«Переместительное свойство сложения»</w:t>
            </w:r>
          </w:p>
        </w:tc>
        <w:tc>
          <w:tcPr>
            <w:tcW w:w="4961" w:type="dxa"/>
            <w:tcBorders>
              <w:bottom w:val="single" w:sz="4" w:space="0" w:color="auto"/>
            </w:tcBorders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 представление о переместительном свойстве сложения.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2.Закрепить представления о смысле  сложения групп предметов и записи сложения с помощью знака +, тренировать умение выполнять действие сложения, счетные  умения в пределах 10.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 Тренировать мыслительные операции – анализ, синтез,  сравнение и обобщение, развивать внимание, память, речь, логическое мышление, мелкую моторику рук, инициативность.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(стр.79- 84),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23 - 24)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1.Карточки с числами от 1 до 10.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2.Образец выполнения задания 4.1.</w:t>
            </w:r>
          </w:p>
        </w:tc>
      </w:tr>
      <w:tr w:rsidR="00B71C95" w:rsidRPr="00B71C95" w:rsidTr="009A718F"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13.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«Мир вещей: одежда, обувь, головные уборы».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25.11. – 29.11.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Соц-коммун., познават. </w:t>
            </w:r>
          </w:p>
          <w:p w:rsidR="00B71C95" w:rsidRPr="00B71C95" w:rsidRDefault="00B71C95" w:rsidP="00B71C95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речевое развитие</w:t>
            </w: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 13.</w:t>
            </w:r>
          </w:p>
          <w:p w:rsidR="00B71C95" w:rsidRPr="00B71C95" w:rsidRDefault="00B71C95" w:rsidP="00B71C95">
            <w:pPr>
              <w:tabs>
                <w:tab w:val="right" w:pos="2477"/>
              </w:tabs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«Сложение»</w:t>
            </w:r>
            <w:r w:rsidRPr="00B71C95">
              <w:rPr>
                <w:rFonts w:ascii="Times New Roman" w:eastAsia="Calibri" w:hAnsi="Times New Roman" w:cs="Times New Roman"/>
              </w:rPr>
              <w:tab/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  <w:tcBorders>
              <w:bottom w:val="single" w:sz="4" w:space="0" w:color="auto"/>
            </w:tcBorders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представление о соответствии между сложением мешков и сложением чисел.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2.Закрепить представления о смысле сложения групп предметов, записи сложения с помощью знака +, взаимосвязи между частью и целым, тренировать умение выполнять действие сложения, счетные навыки.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 Тренировать мыслительные операции – анализ, синтез,  сравнение и обобщение, развивать внимание, память, речь, логическое мышление, мелкую моторику рук, инициативность.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4.Сформировать опыт составления задач на сложение по картинке.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  <w:tcBorders>
              <w:top w:val="nil"/>
            </w:tcBorders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(стр.85 - 93),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25 - 26)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1.Карточки с числами 1.3,4 (по 2 штуки).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2.Наборы геометрических фигур.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3.Листы к заданиям 4.1, 3.1</w:t>
            </w:r>
          </w:p>
        </w:tc>
      </w:tr>
      <w:tr w:rsidR="00B71C95" w:rsidRPr="00B71C95" w:rsidTr="009A718F"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«Эх, зимушка – зима, до чего ты хороша».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02.12. – 06.12.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Соц-коммун., познават.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речевое развитие</w:t>
            </w:r>
          </w:p>
        </w:tc>
        <w:tc>
          <w:tcPr>
            <w:tcW w:w="2126" w:type="dxa"/>
            <w:tcBorders>
              <w:top w:val="single" w:sz="4" w:space="0" w:color="auto"/>
            </w:tcBorders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 14.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«Вычитание»</w:t>
            </w:r>
          </w:p>
        </w:tc>
        <w:tc>
          <w:tcPr>
            <w:tcW w:w="4961" w:type="dxa"/>
            <w:tcBorders>
              <w:top w:val="single" w:sz="4" w:space="0" w:color="auto"/>
            </w:tcBorders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представление о вычитании как об удалении части из целого, о записи вычитания с помощью знака -.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2.Тренировать умение выделять и называть свойства предметов, умение сравнивать предметы по свойствам.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 Тренировать мыслительные операции – анализ, синтез,  сравнение и обобщение, развивать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 xml:space="preserve">внимание, память, речь, логическое мышление, мелкую моторику рук, инициативность.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(стр.93 - 102),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27 - 28)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1.Красный мяч и зеленая книга.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2.Счетные палочки.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3.Простые карандаши и фломастеры.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4. Карточки с записью чисел от 1 до 10, знаки _, +</w:t>
            </w:r>
          </w:p>
        </w:tc>
      </w:tr>
      <w:tr w:rsidR="00B71C95" w:rsidRPr="00B71C95" w:rsidTr="009A718F"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15.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«Животный мир Севера».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09.12. – 13.12.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Соц-коммун., познават.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15.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«Вычитание»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1.Закрепить представление о смысле вычитания, умение выполнять действие вычитания групп предметов и чисел и записывать его с помощью знака - 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2.Сформировать опыт составления задач на вычитание по картинке.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 Тренировать мыслительные операции – анализ, синтез,  сравнение и обобщение, развивать внимание, память, речь, логическое мышление, мелкую моторику рук, инициативность.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(стр.102 - 108),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29 - 30)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1.Карточки на каждого ребенка к заданию 2.4.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2.Набор карточек  с записью чисел от 1 до10.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3.Карточки с задачами к заданию 2.3.</w:t>
            </w:r>
          </w:p>
        </w:tc>
      </w:tr>
      <w:tr w:rsidR="00B71C95" w:rsidRPr="00B71C95" w:rsidTr="009A718F"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«Продукты питания».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16.12. – 20.12.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Соц-коммун., познават.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16.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«Вычитание»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1.Закрепить представления о смысле вычитания, умение выполнять вычитание на основе предметных действий, тренировать  умение записывать вычитание с  помощью знака - 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2.Тренировать навыки счета  в пределах 10, умение ориентироваться в пространстве и пользоваться планом – картой, закрепить умение распознавать и называть цвет предметов и форму геометрических фигур.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 Тренировать мыслительные операции – анализ, синтез,  сравнение и обобщение, развивать внимание, память, речь, логическое мышление, мелкую моторику рук, инициативность.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(стр.109 – 113),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31-32)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1.Карточки к заданию 2.2.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2.Счетные палочки.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3.Карандаши, фломастеры.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4.Карточки с числами от 1 до 10.</w:t>
            </w:r>
          </w:p>
        </w:tc>
      </w:tr>
      <w:tr w:rsidR="00B71C95" w:rsidRPr="00B71C95" w:rsidTr="009A718F">
        <w:trPr>
          <w:trHeight w:val="1620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17.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«Здравствуй, праздник, Новый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год!».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23.12. – 28.12.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17.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«Сложение и вычитание»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1.Закрепить представления о сложении и вычитании, умение их выполнять на основе предметных действий, тренировать умение записывать сложение и и вычитание с помощью знаков + и -, сформировать представление о взаимосвязи между сложением и вычитанием.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2.Тренировать умение выделять и называть  свойства предметов, умение сравнивать предметы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по свойствам, закрепить знание записи чисел 1 -10, порядковый счет в пределах 10.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 Тренировать мыслительные операции – анализ, синтез,  сравнение и обобщение, развивать внимание, память, речь, логическое мышление, мелкую моторику рук, инициативность.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(стр.113 – 119),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33 - 34)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1.Образцы выполнения задания 2.2.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2.Карточки с числами от 1 до 10.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3.Набор фигур для задания 2.2.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4.Лист, разделенный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на 2 части.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18.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«Новогодние каникулы»</w:t>
            </w:r>
          </w:p>
          <w:p w:rsidR="00B71C95" w:rsidRPr="00B71C95" w:rsidRDefault="00B71C95" w:rsidP="00B71C95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09.01. – 10.01.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18.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«Сложение и вычитание»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1.Закрепить представления детей о сложении и вычитании, взаимосвязи между ними, умение их выполнять на основе предметных действий, тренировать умение записывать сложение и вычитание с помощью знаков + и -, составлять  и решать задачи на сложение и вычитание по картинкам.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2.Тренировать умение выделять и называть свойства предметов, умение сравнивать предметы  по свойствам, разбивать группу предметов на части по свойствам.  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(стр.119 – 125),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35 - 36)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 Образцы выполнения задания 2.3.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2.Карточки с числами 1, 2, 3, 4, 5, 6.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19.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  <w:p w:rsidR="00B71C95" w:rsidRPr="00B71C95" w:rsidRDefault="00B71C95" w:rsidP="00B71C95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«В здоровом теле – здоровый дух</w:t>
            </w: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».</w:t>
            </w:r>
          </w:p>
          <w:p w:rsidR="00B71C95" w:rsidRPr="00B71C95" w:rsidRDefault="00B71C95" w:rsidP="00B71C95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13.01. – 17.01.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19.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«Столько же, больше, меньше»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1.Уточнить представления детей о сравнении групп предметов по количеству с помощью составления пар, сформировать умение записывать результат этого сравнения с помощью знаков «равно» и «неравно» и определять на предметной основе, в какой группе количество предметов  больше (меньше) и на сколько.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 Закрепить представления детей о сложении и вычитании групп предметов и чисел, взаимосвязи между частью и целым, умение записывать сложение и вычитание групп предметов и чисел  с помощью знаков + и -, тренировать счетные умения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(стр.125 – 133),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37 - 38)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1.Образцы выполнения  задания 5.2.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2.Карточки с числами от 1 до 10 и знаками =, + и – к заданию 5.4.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3.Простые карандаши, фломастеры.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«Правила дорожные знать каждому </w:t>
            </w: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положено!».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20.01. – 24.01.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Соц-коммун., познават.,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20.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«Знаки: «больше, меньше»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1.Сформировать представление о знаках «больше», «меньше», умение использовать  их для записи результата сравнения по количеству групп предметов с помощью составления пар, закрепить умение определять на предметной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основе, в какой группе количество  предметов больше (меньше) и на сколько.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2.Закрепить представления детей о сложении и вычитании групп предметов и чисел, умение составлять и решать простейшие задачи на сложение и вычитание по картинке, записывать сложение и вычитание групп предметов и чисел с помощью знаков + и -, тренировать счетные умения.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(стр.133 – 143),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 xml:space="preserve"> (стр. 39 - 40)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1.Образец выполнения задания 5.3.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2.Карточки с записью чисел 1 – 10 и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знаками +.-,=.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 Карандаши, фломастеры.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21.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«Приглашаем в гости этикет».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27.01. – 31.01.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21.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«На сколько больше? На сколько меньше?»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представление о сравнении чисел на основе их расположения в числовом ряду, умение с помощью предметных действий отвечать на вопрос: на сколько одно число больше или меньше другого?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2.Закрепить представления детей о сложении и вычитании групп предметов и чисел. Взаимосвязи между целым , тренировать счетные умения.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(стр.143 – 152),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41 - 42)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1.Образец выполнения  задания 2.1.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2.Карточки с записью чисел 1 – 10 и знаками +.-,=.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 Карандаши, фломастеры.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22.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«Юные следопыты и почемучки».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03.02. – 07.02.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22.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«На сколько длиннее (выше)?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1.Уточнить представления о сравнении по длине (высоте) и сформировать умение определять на предметной основе, на сколько одна полоска длиннее (выше) или короче (ниже), чем другая.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2.Закрепить представления детей о числовом ряде. Форме геометрических фигур, символах, сложении и вычитании групп предметов и чисел. Тренировать счетные умения.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(стр.152 – 159),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43 - 44)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1.Карточки с символами.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2.Образец выполнения задания 5.3.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3.Набор геометрических фигур.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4.Лист к заданию 5.3.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23.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«Дикие животные нашей полосы и их детеныши».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10.02. – 14.02.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23.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«Измерение длины»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представления об измерении длины предметов с помощью мерки.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2.Закрепить представления детей о сложении и вычитании групп предметов и чисел, взаимосвязи между частью и целым. Тренировать счетные умения.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3.Тренировать мыслительные операции: память, логическое мышление, воображение. 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(стр.159 – 165),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45 - 46)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1.Большой кубик.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2.Полоски одинаковой ширины, но разной длины.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3.Карточки с числами от 1 до 10. 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24.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«Наши защитники».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17.02. – 21.02.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24.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«Измерение длины»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1.Закрепить умение измерять длину предметов с помощью мерки, сформировать представления о зависимости результата измерения длины от величины мерки.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2.Закрепить представления детей о числовом ряде, сложении и вычитании групп предметов и чисел, умение составлять и решать задачи по картинкам. тренировать счетные умения.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(стр.166 – 172),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47)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1.Образец выполнения задания 2.1.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2.Карточки с числами от 1 до 10.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3.Квадраты разного цвета и размера.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25.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«Мир вещей: игрушки вокруг меня».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25.02. – 28.02.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25.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«Измерение длины»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1.Закрепить умение измерять длину предметов с помощью мерки, сформировать представления о зависимости результата измерения длины от величины мерки.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2.Закрепить представления детей о числовом ряде, сложении и вычитании групп предметов и чисел, умение составлять и решать задачи по картинкам. тренировать счетные умения.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(стр.166 – 172),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48)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1.Образец выполнения задания 5.3.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2.Карточки с числами от 1 до 10.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Мерки разного цвета и размера.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26.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«Моя семья».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03.03. – 07.03.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26.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«Измерение длины»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представление о том, что сравнивать по длине можно только тогда, когда измерения ведутся одинаковой меркой, тренировать умение измерять длину предметов с помощью мерки, пользуясь алгоритмом, закрепить представления о зависимости результата измерения длины от величины мерки.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2.Закрепить представления детей о числовом ряде, сравнении чисел с помощью знаков «больше», «меньше», тренировать счетные умения.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3.Тренировать мыслительные операции – логическое мышление, внимание, память, творческие способности.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(стр.172 – 179),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49)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1.Образец выполнения задания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5.2.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2.Набор прямоугольников – «простынок» и полосок – мерок.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3.Карандаши, фломастеры.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27.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«Здравствуй, весна - красна».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11.03. – 14.03.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27.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«Измерение длины»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1.Сформировать представление о том, что сравнивать по длине можно только тогда, когда измерения ведутся одинаковой меркой, тренировать умение измерять длину предметов с помощью мерки, пользуясь алгоритмом,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закрепить представления о зависимости результата измерения длины от величины мерки.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2.Закрепить представления детей о числовом ряде, сравнении чисел с помощью знаков «больше», «меньше», тренировать счетные умения.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3.Тренировать мыслительные операции – логическое мышление, внимание, память, творческие способности.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(стр.172 – 179),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 xml:space="preserve"> (стр. 50)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1.Образец выполнения задания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5.4.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2.Набор прямоугольников –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«простынок» и полосок – мерок.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3.Карандаши, фломастеры.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4.Набор карточек от 1 до 10.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28.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«Все работы хороши».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17.03. – 21.03.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28.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«Объемные и плоскостные фигуры»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представление о том, чем отличаются плоские и  пространственные (объемные) фигуры, и о том, из каких элементов состоят пространственные фигуры.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2.Повторить  названия изученных геометрических фигур,  умение распознавать и называть их, закрепить умение сравнивать группы предметов по  количеству с помощью составления пар и использовать знаки «равно», «больше», «меньше».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3.Тренировать мыслительные операции – логическое мышление, внимание, память, творческие способности.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(стр.179 – 186),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51)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1.Прямоугольный параллелепипед,  куб, шар, призма, конус, цилиндр, круг, квадрат, треугольник, прямоугольник.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 «Паспорт»  объемных фигур.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3.Карточки с числами от 1 до 10.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29.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«От кареты до ракеты».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24.03. – 28.03.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29.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«Объемные и плоскостные фигуры»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представление о том, чем отличаются плоские и  пространственные (объемные) фигуры, и о том, из каких элементов состоят пространственные фигуры.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2.Повторить  названия изученных геометрических фигур,  умение распознавать и называть их, закрепить умение сравнивать группы предметов по  количеству с помощью составления пар и использовать знаки «равно», «больше», «меньше».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3.Тренировать мыслительные операции – логическое мышление, внимание, память, творческие способности.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(стр.179 – 186),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52)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1.Прямоугольный параллелепипед,  куб, шар, призма, конус, цилиндр, круг, квадрат, треугольник, прямоугольник.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2.Карточки с числами от 1 до 10.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3.Карточки с изображением предметов, имеющих разную форму.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30.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«Птичье царство».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01.04. – 04.04.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30.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«Сравнение по объему»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1.Сформировать представление о непосредственном сравнении сосудов по объему (вместимости), умение с помощью переливания (пересыпания) определять, какой сосуд больше.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2.Закрепить непосредственное сравнение предметов по высоте, смысл сложения и вычитания, взаимосвязь между частью и целым, умение составлять и решать простейшие задачи на сложение и вычитание.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3.Тренировать мыслительные операции – логическое мышление, внимание, память, творческие способности.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(стр.186 – 192),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53)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1.Кастрюля, чашка разного объема.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2.Таблица №1 к заданию 4.1.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3.Карточки с числами от 1 до 10.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31.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«В космос все лететь хотим».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07.04. – 11.04.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31.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«Сравнение по объему»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1.Сформировать представление о непосредственном сравнении сосудов по объему (вместимости), умение с помощью переливания (пересыпания) определять, какой сосуд больше.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2.Закрепить непосредственное сравнение предметов по высоте, смысл сложения и вычитания, взаимосвязь между частью и целым, умение составлять и решать простейшие задачи на сложение и вычитание.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3.Тренировать мыслительные операции – логическое мышление, внимание, память, творческие способности.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(стр.186 – 192),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54)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1.Карточки с числами от 1 до 10.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2.Квадраты к заданию 5.1.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32.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«Подводное царство».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14.04. – 18.04.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32.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«Измерение объема»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1.Закрепить представления о непосредственном сравнении сосудов по объему с помощью переливания, сформировать представления об измерении объема сосудов с помощью мерки.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2. Закрепить пространственные отношения «слева», «справа», «между», смысл сложения и вычитания, взаимосвязь между частью и целым, умение решать простейшие задачи на сложение и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вычитание, тренировать счетные умения.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(стр.192 – 196),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55 -  56)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1.Карточки с числами от 1 до 10.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 1 сосуд  -  бочка  и 2 разные мерки к заданию 2.1.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33.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«Театральная неделя».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21.04. – 25.04.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33.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«Измерение объема»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1.Закрепить представления о непосредственном сравнении сосудов по объему с помощью переливания, сформировать представления об измерении объема сосудов с помощью мерки.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 Закрепить пространственные отношения «слева», «справа», «между», смысл сложения и вычитания, взаимосвязь между частью и целым, умение решать простейшие задачи на сложение и вычитание, тренировать счетные умения.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Л.Г.Петерсон  «Игралочка – ступенька к школе»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(стр.196 – 202),  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57 - 58)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1.Два разных сосуда по объему к заданию 2.1.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2.Карточки с числами от 1 до 10.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34.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«Животные Сафари».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28.04. – 30.04.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34.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«Повторение»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 Формировать представление о сравнении чисел на основе их расположения в числовом ряду, умение с помощью предметных действий отвечать на вопрос: на сколько одно число больше или меньше другого?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2.Закрепить представления детей о сложении и вычитании групп предметов и чисел. Взаимосвязи между целым , тренировать счетные умения.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 Закрепить названия дней недели.</w:t>
            </w: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59)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1.Карточки от 1 до 10.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2.Предметные картинки  для сравнения количества предметов.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3.Модель «Дни недели»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35.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«День Победы».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05.05. – 08.05.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35.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«Повторение»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1.Закрепить представления о сложении и вычитании, умение их выполнять на основе предметных действий, тренировать умение записывать сложение и и вычитание с помощью знаков + и -, сформировать представление о взаимосвязи между сложением и вычитанием.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2.Тренировать умение выделять и называть  свойства предметов, умение сравнивать предметы по свойствам, закрепить знание записи чисел 1 -10, порядковый счет в пределах 10.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 Тренировать мыслительные операции – анализ, синтез,  сравнение и обобщение, развивать внимание, память, речь, логическое мышление, мелкую моторику рук, инициативность.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60)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1.Карточки с условием задач.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2.Условные символы.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36.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«Насеко</w:t>
            </w: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мые»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12.05. – 16.05.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 xml:space="preserve">Соц-коммун.,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ООД 36.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«Повторение»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(Мониторинг)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 xml:space="preserve">1.Сформировать представление о таблице, строке, столбце, первичный опыт определения и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выражения в речи места фигуры в таблице.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 Тренировать счетные умения, умение определять и называть форму, цвет и размер плоских геометрических фигур, пользоваться пространственными отношениями «вверху» - «внизу», «слева» - «справа».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3.Тренировать мыслительные операции – анализ, синтез,  сравнение и обобщение, развивать внимание, память, речь, логическое мышление, мелкую моторику рук.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61)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 xml:space="preserve">1.Карточки с разным количеством </w:t>
            </w:r>
            <w:r w:rsidRPr="00B71C95">
              <w:rPr>
                <w:rFonts w:ascii="Times New Roman" w:eastAsia="Calibri" w:hAnsi="Times New Roman" w:cs="Times New Roman"/>
              </w:rPr>
              <w:lastRenderedPageBreak/>
              <w:t>предметов.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2.Разные геометрические фигуры.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37.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«Дружат дети всей земли!».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19.05. – 23.05.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37.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«Повторение»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(Мониторинг)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представление о таблице, строке, столбце, первичный опыт определения и выражения в речи места фигуры в таблице.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 Тренировать счетные умения, умение определять и называть форму, цвет и размер плоских геометрических фигур, пользоваться пространственными отношениями «вверху» - «внизу», «слева» - «справа».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3.Тренировать мыслительные операции – анализ, синтез,  сравнение и обобщение, развивать внимание, память, речь, логическое мышление, мелкую моторику рук.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62)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 Карточки с разным количеством предметов.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2.Разные геометрические фигуры.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 Иллюстрации с пространственными отношениями.</w:t>
            </w:r>
          </w:p>
        </w:tc>
      </w:tr>
      <w:tr w:rsidR="00B71C95" w:rsidRPr="00B71C95" w:rsidTr="009A718F">
        <w:trPr>
          <w:trHeight w:val="405"/>
        </w:trPr>
        <w:tc>
          <w:tcPr>
            <w:tcW w:w="675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38.</w:t>
            </w:r>
          </w:p>
        </w:tc>
        <w:tc>
          <w:tcPr>
            <w:tcW w:w="1276" w:type="dxa"/>
            <w:vAlign w:val="center"/>
          </w:tcPr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«Земля - наш общий дом».</w:t>
            </w:r>
          </w:p>
          <w:p w:rsidR="00B71C95" w:rsidRPr="00B71C95" w:rsidRDefault="00B71C95" w:rsidP="00B71C9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B71C9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26.05. – 30.05.</w:t>
            </w:r>
          </w:p>
        </w:tc>
        <w:tc>
          <w:tcPr>
            <w:tcW w:w="127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Соц-коммун., познават. речевое развитие</w:t>
            </w:r>
          </w:p>
        </w:tc>
        <w:tc>
          <w:tcPr>
            <w:tcW w:w="2126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ООД 38.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«Повторение»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(Мониторинг)</w:t>
            </w:r>
          </w:p>
        </w:tc>
        <w:tc>
          <w:tcPr>
            <w:tcW w:w="4961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1.Сформировать представление о таблице, строке, столбце, первичный опыт определения и выражения в речи места фигуры в таблице.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 Тренировать счетные умения, умение определять и называть форму, цвет и размер плоских геометрических фигур, пользоваться пространственными отношениями «вверху» - «внизу», «слева» - «справа».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3.Тренировать мыслительные операции – анализ, синтез,  сравнение и обобщение, развивать внимание, память, речь, логическое мышление, мелкую моторику рук. 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552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lastRenderedPageBreak/>
              <w:t>Рабочая тетрадь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 xml:space="preserve"> (стр. 63 - 64) 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345" w:type="dxa"/>
          </w:tcPr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1. Карточки с разным количеством предметов.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2.Разные геометрические фигуры.</w:t>
            </w:r>
          </w:p>
          <w:p w:rsidR="00B71C95" w:rsidRPr="00B71C95" w:rsidRDefault="00B71C95" w:rsidP="00B71C95">
            <w:pPr>
              <w:rPr>
                <w:rFonts w:ascii="Times New Roman" w:eastAsia="Calibri" w:hAnsi="Times New Roman" w:cs="Times New Roman"/>
              </w:rPr>
            </w:pPr>
            <w:r w:rsidRPr="00B71C95">
              <w:rPr>
                <w:rFonts w:ascii="Times New Roman" w:eastAsia="Calibri" w:hAnsi="Times New Roman" w:cs="Times New Roman"/>
              </w:rPr>
              <w:t>3. Иллюстрации с пространственными отношениями</w:t>
            </w:r>
          </w:p>
        </w:tc>
      </w:tr>
    </w:tbl>
    <w:p w:rsidR="00B71C95" w:rsidRPr="00B71C95" w:rsidRDefault="00B71C95" w:rsidP="00B71C9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71C95" w:rsidRPr="00B71C95" w:rsidRDefault="00B71C95" w:rsidP="00B71C9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71C95" w:rsidRPr="00B71C95" w:rsidRDefault="00B71C95" w:rsidP="00B71C9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71C95" w:rsidRPr="00B71C95" w:rsidRDefault="00B71C95" w:rsidP="00B71C9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71C95" w:rsidRPr="00B71C95" w:rsidRDefault="00B71C95" w:rsidP="00B71C9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71C95" w:rsidRPr="00B71C95" w:rsidRDefault="00B71C95" w:rsidP="00B71C9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71C95" w:rsidRPr="00B71C95" w:rsidRDefault="00B71C95" w:rsidP="00B71C9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1C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Литература:</w:t>
      </w:r>
    </w:p>
    <w:p w:rsidR="00B71C95" w:rsidRPr="00B71C95" w:rsidRDefault="00B71C95" w:rsidP="00B71C9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C95">
        <w:rPr>
          <w:rFonts w:ascii="Times New Roman" w:eastAsia="Times New Roman" w:hAnsi="Times New Roman" w:cs="Times New Roman"/>
          <w:sz w:val="28"/>
          <w:szCs w:val="28"/>
          <w:lang w:eastAsia="ru-RU"/>
        </w:rPr>
        <w:t>1. ФЕДЕРАЛЬНАЯ ОБРАЗОВАТЕЛЬНАЯ ПРОГРАММА ДОШКОЛЬНОГО ОБРАЗОВАНИЯ (Утверждена Министерством просвещения РФ),  236с., 2022г.</w:t>
      </w:r>
    </w:p>
    <w:p w:rsidR="00B71C95" w:rsidRPr="00B71C95" w:rsidRDefault="00B71C95" w:rsidP="00B71C9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C95">
        <w:rPr>
          <w:rFonts w:ascii="Times New Roman" w:eastAsia="Times New Roman" w:hAnsi="Times New Roman" w:cs="Times New Roman"/>
          <w:sz w:val="28"/>
          <w:szCs w:val="28"/>
          <w:lang w:eastAsia="ru-RU"/>
        </w:rPr>
        <w:t>2. Инновационная программа дошкольного образования «ОТ РОЖДЕНИЯ ДО ШКОЛЫ» Издание шестое (инновационное), дополненное и переработанное. Под редакцией Н.Е. Вераксы, Т.С. Комаровой, Э.М. Дорофеевой. МОЗАИКА-СИНТЕЗ МОСКВА, 2020г-339с</w:t>
      </w:r>
    </w:p>
    <w:p w:rsidR="00B71C95" w:rsidRPr="00B71C95" w:rsidRDefault="00B71C95" w:rsidP="00B71C9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C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3.Петерсон Л.Г.  «Игралочка – ступенька к школе». Практический курс математики для дошкольников.  Методические рекомендации. Часть 3/ Л.Г.Петерсон, Е.Е.Кочемасова. – М.: БИНОМ. Лаборатория знаний, 2017. – 208с.:ил. </w:t>
      </w:r>
    </w:p>
    <w:p w:rsidR="00B71C95" w:rsidRPr="00B71C95" w:rsidRDefault="00B71C95" w:rsidP="00B71C9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1C95">
        <w:rPr>
          <w:rFonts w:ascii="Times New Roman" w:eastAsia="Times New Roman" w:hAnsi="Times New Roman" w:cs="Times New Roman"/>
          <w:sz w:val="28"/>
          <w:szCs w:val="28"/>
          <w:lang w:eastAsia="ru-RU"/>
        </w:rPr>
        <w:t>4.Л.Г.Петерсон, Е.Е.Кочемасова «Игралочка – ступенька к школе». Математика для детей 5 – 6 лет. Часть 3/Л.Г.Петерсон, Е.Е.Кочемасова. – М.: Ювента, 2016. – 96 с.:ил.</w:t>
      </w:r>
    </w:p>
    <w:p w:rsidR="00B71C95" w:rsidRPr="00B71C95" w:rsidRDefault="00B71C95" w:rsidP="00B71C9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D48CC" w:rsidRDefault="006D48C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lastRenderedPageBreak/>
        <w:t>Автономная некоммерческая организация дошкольного образования</w:t>
      </w:r>
    </w:p>
    <w:p w:rsidR="00B71C95" w:rsidRPr="00B71C95" w:rsidRDefault="00B71C95" w:rsidP="00B71C95">
      <w:pPr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Детский сад «Солнечный»</w:t>
      </w:r>
    </w:p>
    <w:p w:rsidR="00B71C95" w:rsidRDefault="00B71C95" w:rsidP="00B71C95">
      <w:pPr>
        <w:rPr>
          <w:rFonts w:ascii="Calibri" w:eastAsia="Calibri" w:hAnsi="Calibri" w:cs="Calibri"/>
          <w:b/>
          <w:sz w:val="28"/>
        </w:rPr>
      </w:pPr>
    </w:p>
    <w:p w:rsidR="00B71C95" w:rsidRDefault="00B71C95" w:rsidP="00B71C95">
      <w:pPr>
        <w:jc w:val="center"/>
        <w:rPr>
          <w:rFonts w:ascii="Times New Roman" w:eastAsia="Times New Roman" w:hAnsi="Times New Roman" w:cs="Times New Roman"/>
          <w:b/>
          <w:sz w:val="96"/>
        </w:rPr>
      </w:pPr>
      <w:r>
        <w:rPr>
          <w:rFonts w:ascii="Times New Roman" w:eastAsia="Times New Roman" w:hAnsi="Times New Roman" w:cs="Times New Roman"/>
          <w:b/>
          <w:sz w:val="96"/>
        </w:rPr>
        <w:t>Перспективное планирование</w:t>
      </w:r>
    </w:p>
    <w:p w:rsidR="00B71C95" w:rsidRPr="00A86307" w:rsidRDefault="00B71C95" w:rsidP="00B71C95">
      <w:pPr>
        <w:jc w:val="center"/>
        <w:rPr>
          <w:rFonts w:ascii="Times New Roman" w:eastAsia="Times New Roman" w:hAnsi="Times New Roman" w:cs="Times New Roman"/>
          <w:b/>
          <w:sz w:val="52"/>
        </w:rPr>
      </w:pPr>
      <w:r w:rsidRPr="00A86307">
        <w:rPr>
          <w:rFonts w:ascii="Times New Roman" w:eastAsia="Times New Roman" w:hAnsi="Times New Roman" w:cs="Times New Roman"/>
          <w:b/>
          <w:sz w:val="52"/>
        </w:rPr>
        <w:t>по образовательной области</w:t>
      </w:r>
    </w:p>
    <w:p w:rsidR="00B71C95" w:rsidRPr="00A86307" w:rsidRDefault="00B71C95" w:rsidP="00B71C95">
      <w:pPr>
        <w:jc w:val="center"/>
        <w:rPr>
          <w:rFonts w:ascii="Times New Roman" w:eastAsia="Times New Roman" w:hAnsi="Times New Roman" w:cs="Times New Roman"/>
          <w:b/>
          <w:sz w:val="52"/>
        </w:rPr>
      </w:pPr>
      <w:r w:rsidRPr="00A86307">
        <w:rPr>
          <w:rFonts w:ascii="Times New Roman" w:eastAsia="Times New Roman" w:hAnsi="Times New Roman" w:cs="Times New Roman"/>
          <w:b/>
          <w:sz w:val="52"/>
        </w:rPr>
        <w:t>«Художественно –эстетическое развитие»</w:t>
      </w:r>
    </w:p>
    <w:p w:rsidR="00B71C95" w:rsidRPr="00A86307" w:rsidRDefault="00B71C95" w:rsidP="00B71C95">
      <w:pPr>
        <w:jc w:val="center"/>
        <w:rPr>
          <w:rFonts w:ascii="Times New Roman" w:eastAsia="Times New Roman" w:hAnsi="Times New Roman" w:cs="Times New Roman"/>
          <w:b/>
          <w:sz w:val="40"/>
        </w:rPr>
      </w:pPr>
      <w:r w:rsidRPr="00A86307">
        <w:rPr>
          <w:rFonts w:ascii="Times New Roman" w:eastAsia="Times New Roman" w:hAnsi="Times New Roman" w:cs="Times New Roman"/>
          <w:b/>
          <w:sz w:val="40"/>
        </w:rPr>
        <w:t>(Лепка)</w:t>
      </w:r>
    </w:p>
    <w:p w:rsidR="00B71C95" w:rsidRPr="00A86307" w:rsidRDefault="00B71C95" w:rsidP="00B71C95">
      <w:pPr>
        <w:jc w:val="center"/>
        <w:rPr>
          <w:rFonts w:ascii="Times New Roman" w:eastAsia="Calibri" w:hAnsi="Times New Roman" w:cs="Times New Roman"/>
          <w:b/>
          <w:sz w:val="40"/>
        </w:rPr>
      </w:pPr>
    </w:p>
    <w:p w:rsidR="00B71C95" w:rsidRPr="00A86307" w:rsidRDefault="00B71C95" w:rsidP="00B71C95">
      <w:pPr>
        <w:jc w:val="center"/>
        <w:rPr>
          <w:rFonts w:ascii="Times New Roman" w:eastAsia="Calibri" w:hAnsi="Times New Roman" w:cs="Times New Roman"/>
          <w:b/>
          <w:sz w:val="56"/>
        </w:rPr>
      </w:pPr>
      <w:r>
        <w:rPr>
          <w:rFonts w:ascii="Times New Roman" w:eastAsia="Calibri" w:hAnsi="Times New Roman" w:cs="Times New Roman"/>
          <w:b/>
          <w:sz w:val="56"/>
        </w:rPr>
        <w:t>Старшая группа №7</w:t>
      </w:r>
      <w:r w:rsidRPr="00A86307">
        <w:rPr>
          <w:rFonts w:ascii="Times New Roman" w:eastAsia="Calibri" w:hAnsi="Times New Roman" w:cs="Times New Roman"/>
          <w:b/>
          <w:sz w:val="56"/>
        </w:rPr>
        <w:t xml:space="preserve"> </w:t>
      </w:r>
      <w:r>
        <w:rPr>
          <w:rFonts w:ascii="Times New Roman" w:eastAsia="Calibri" w:hAnsi="Times New Roman" w:cs="Times New Roman"/>
          <w:b/>
          <w:sz w:val="56"/>
        </w:rPr>
        <w:t>«Ромашка</w:t>
      </w:r>
      <w:r w:rsidRPr="00A86307">
        <w:rPr>
          <w:rFonts w:ascii="Times New Roman" w:eastAsia="Calibri" w:hAnsi="Times New Roman" w:cs="Times New Roman"/>
          <w:b/>
          <w:sz w:val="56"/>
        </w:rPr>
        <w:t>»</w:t>
      </w:r>
    </w:p>
    <w:p w:rsidR="00B71C95" w:rsidRPr="00A86307" w:rsidRDefault="00B71C95" w:rsidP="00B71C95">
      <w:pPr>
        <w:jc w:val="center"/>
        <w:rPr>
          <w:rFonts w:ascii="Times New Roman" w:eastAsia="Calibri" w:hAnsi="Times New Roman" w:cs="Times New Roman"/>
          <w:b/>
          <w:sz w:val="36"/>
        </w:rPr>
      </w:pPr>
    </w:p>
    <w:p w:rsidR="00B71C95" w:rsidRPr="00A86307" w:rsidRDefault="00B71C95" w:rsidP="00B71C95">
      <w:pPr>
        <w:jc w:val="center"/>
        <w:rPr>
          <w:rFonts w:ascii="Times New Roman" w:eastAsia="Calibri" w:hAnsi="Times New Roman" w:cs="Times New Roman"/>
          <w:b/>
          <w:sz w:val="36"/>
        </w:rPr>
      </w:pPr>
    </w:p>
    <w:p w:rsidR="00B71C95" w:rsidRPr="00B71C95" w:rsidRDefault="00B71C95" w:rsidP="00B71C95">
      <w:pPr>
        <w:jc w:val="center"/>
        <w:rPr>
          <w:rFonts w:ascii="Times New Roman" w:eastAsia="Calibri" w:hAnsi="Times New Roman" w:cs="Times New Roman"/>
          <w:b/>
          <w:sz w:val="36"/>
        </w:rPr>
      </w:pPr>
      <w:r>
        <w:rPr>
          <w:rFonts w:ascii="Times New Roman" w:eastAsia="Calibri" w:hAnsi="Times New Roman" w:cs="Times New Roman"/>
          <w:b/>
          <w:sz w:val="36"/>
        </w:rPr>
        <w:t>2024-202</w:t>
      </w:r>
      <w:r w:rsidRPr="00C25B81">
        <w:rPr>
          <w:rFonts w:ascii="Times New Roman" w:eastAsia="Calibri" w:hAnsi="Times New Roman" w:cs="Times New Roman"/>
          <w:b/>
          <w:sz w:val="36"/>
        </w:rPr>
        <w:t>5</w:t>
      </w:r>
      <w:r w:rsidRPr="00A86307">
        <w:rPr>
          <w:rFonts w:ascii="Times New Roman" w:eastAsia="Calibri" w:hAnsi="Times New Roman" w:cs="Times New Roman"/>
          <w:b/>
          <w:sz w:val="36"/>
        </w:rPr>
        <w:t xml:space="preserve"> учебный год</w:t>
      </w:r>
    </w:p>
    <w:p w:rsidR="00B71C95" w:rsidRDefault="00B71C95" w:rsidP="00B71C95">
      <w:pPr>
        <w:jc w:val="center"/>
        <w:rPr>
          <w:rFonts w:ascii="Times New Roman" w:eastAsia="Times New Roman" w:hAnsi="Times New Roman" w:cs="Times New Roman"/>
          <w:b/>
          <w:sz w:val="32"/>
        </w:rPr>
      </w:pPr>
    </w:p>
    <w:p w:rsidR="00B71C95" w:rsidRDefault="00B71C95" w:rsidP="00B71C95">
      <w:pPr>
        <w:jc w:val="center"/>
        <w:rPr>
          <w:rFonts w:ascii="Calibri" w:eastAsia="Calibri" w:hAnsi="Calibri" w:cs="Calibri"/>
          <w:sz w:val="28"/>
        </w:rPr>
      </w:pPr>
      <w:r>
        <w:rPr>
          <w:rFonts w:ascii="Times New Roman" w:eastAsia="Times New Roman" w:hAnsi="Times New Roman" w:cs="Times New Roman"/>
          <w:b/>
          <w:sz w:val="32"/>
        </w:rPr>
        <w:t>Перспективное планирование по образовательной области «Художественно – эстетическое развитие» (лепка).</w:t>
      </w:r>
      <w:r>
        <w:rPr>
          <w:rFonts w:ascii="Calibri" w:eastAsia="Calibri" w:hAnsi="Calibri" w:cs="Calibri"/>
          <w:sz w:val="28"/>
        </w:rPr>
        <w:t xml:space="preserve"> </w:t>
      </w:r>
    </w:p>
    <w:p w:rsidR="00B71C95" w:rsidRPr="00541E5F" w:rsidRDefault="00B71C95" w:rsidP="00B71C95">
      <w:pPr>
        <w:jc w:val="both"/>
        <w:rPr>
          <w:rFonts w:ascii="Times New Roman" w:eastAsia="Calibri" w:hAnsi="Times New Roman" w:cs="Times New Roman"/>
          <w:sz w:val="28"/>
        </w:rPr>
      </w:pPr>
      <w:r w:rsidRPr="00541E5F">
        <w:rPr>
          <w:rFonts w:ascii="Times New Roman" w:eastAsia="Calibri" w:hAnsi="Times New Roman" w:cs="Times New Roman"/>
          <w:sz w:val="28"/>
        </w:rPr>
        <w:t xml:space="preserve">Содержание образовательной области «Художественно – эстетическое развитие» (лепка)  направлено на достижение целей формирования интереса к эстетической стороне окружающей действительности. </w:t>
      </w:r>
    </w:p>
    <w:p w:rsidR="00B71C95" w:rsidRPr="004808ED" w:rsidRDefault="00B71C95" w:rsidP="00B71C95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Продолжать</w:t>
      </w:r>
      <w:r w:rsidRPr="004808ED">
        <w:rPr>
          <w:color w:val="000000"/>
          <w:sz w:val="28"/>
          <w:szCs w:val="28"/>
        </w:rPr>
        <w:t xml:space="preserve"> знакомить детей с особенностями лепки из глины, пластилина</w:t>
      </w:r>
      <w:r>
        <w:rPr>
          <w:color w:val="000000"/>
          <w:sz w:val="28"/>
          <w:szCs w:val="28"/>
        </w:rPr>
        <w:t xml:space="preserve"> и пластической массы. Развивать</w:t>
      </w:r>
      <w:r w:rsidRPr="004808ED">
        <w:rPr>
          <w:color w:val="000000"/>
          <w:sz w:val="28"/>
          <w:szCs w:val="28"/>
        </w:rPr>
        <w:t xml:space="preserve"> у детей умение лепить с натуры и по представлению знакомые предметы (овощи, фрукты, грибы, посуда, игрушки); передавать их ха</w:t>
      </w:r>
      <w:r>
        <w:rPr>
          <w:color w:val="000000"/>
          <w:sz w:val="28"/>
          <w:szCs w:val="28"/>
        </w:rPr>
        <w:t>рактерные особенности. Продолжать</w:t>
      </w:r>
      <w:r w:rsidRPr="004808ED">
        <w:rPr>
          <w:color w:val="000000"/>
          <w:sz w:val="28"/>
          <w:szCs w:val="28"/>
        </w:rPr>
        <w:t xml:space="preserve"> формировать умение у детей лепить посуду из целого куска глины и пластилин</w:t>
      </w:r>
      <w:r>
        <w:rPr>
          <w:color w:val="000000"/>
          <w:sz w:val="28"/>
          <w:szCs w:val="28"/>
        </w:rPr>
        <w:t>а ленточным способом. Закреплять</w:t>
      </w:r>
      <w:r w:rsidRPr="004808ED">
        <w:rPr>
          <w:color w:val="000000"/>
          <w:sz w:val="28"/>
          <w:szCs w:val="28"/>
        </w:rPr>
        <w:t xml:space="preserve"> у детей умение лепить предметы пластическим, конструктивным и комбинированным способами. Учит</w:t>
      </w:r>
      <w:r>
        <w:rPr>
          <w:color w:val="000000"/>
          <w:sz w:val="28"/>
          <w:szCs w:val="28"/>
        </w:rPr>
        <w:t>ь</w:t>
      </w:r>
      <w:r w:rsidRPr="004808ED">
        <w:rPr>
          <w:color w:val="000000"/>
          <w:sz w:val="28"/>
          <w:szCs w:val="28"/>
        </w:rPr>
        <w:t xml:space="preserve"> сглаживать поверхность формы, делать предметы устойчивыми. Учит</w:t>
      </w:r>
      <w:r>
        <w:rPr>
          <w:color w:val="000000"/>
          <w:sz w:val="28"/>
          <w:szCs w:val="28"/>
        </w:rPr>
        <w:t>ь</w:t>
      </w:r>
      <w:r w:rsidRPr="004808ED">
        <w:rPr>
          <w:color w:val="000000"/>
          <w:sz w:val="28"/>
          <w:szCs w:val="28"/>
        </w:rPr>
        <w:t xml:space="preserve"> детей передавать в лепке выразительность образа, лепить фигуры человека и животных в движении, объединять небольшие группы предметов в несложные сюжеты (в коллективных композициях): "Курица с цыплятами", "Два жадных медвежонка нашли сыр", "Дети на прогулке" и другие. Формировать у детей умения лепить по представлению героев литературных произведений (Медведь и Колобок, Лиса и Зайчик, Машенька и Медведь и тому подобное). </w:t>
      </w:r>
      <w:r>
        <w:rPr>
          <w:color w:val="000000"/>
          <w:sz w:val="28"/>
          <w:szCs w:val="28"/>
        </w:rPr>
        <w:t>Развивать</w:t>
      </w:r>
      <w:r w:rsidRPr="004808ED">
        <w:rPr>
          <w:color w:val="000000"/>
          <w:sz w:val="28"/>
          <w:szCs w:val="28"/>
        </w:rPr>
        <w:t xml:space="preserve"> у детей тв</w:t>
      </w:r>
      <w:r>
        <w:rPr>
          <w:color w:val="000000"/>
          <w:sz w:val="28"/>
          <w:szCs w:val="28"/>
        </w:rPr>
        <w:t>орчество, инициативу. Продолжать</w:t>
      </w:r>
      <w:r w:rsidRPr="004808ED">
        <w:rPr>
          <w:color w:val="000000"/>
          <w:sz w:val="28"/>
          <w:szCs w:val="28"/>
        </w:rPr>
        <w:t xml:space="preserve"> формировать у детей умение лепить мелкие детали; пользуясь стекой, наносить рисунок чешуек у рыбки, обозначать глаза, шерсть животного, перышки птицы, узор, складки на одежде л</w:t>
      </w:r>
      <w:r>
        <w:rPr>
          <w:color w:val="000000"/>
          <w:sz w:val="28"/>
          <w:szCs w:val="28"/>
        </w:rPr>
        <w:t>юдей и тому подобное. Продолжать</w:t>
      </w:r>
      <w:r w:rsidRPr="004808ED">
        <w:rPr>
          <w:color w:val="000000"/>
          <w:sz w:val="28"/>
          <w:szCs w:val="28"/>
        </w:rPr>
        <w:t xml:space="preserve"> формировать у детей технические умения и навыки работы с разнообразными материалами для лепки; побуждает использовать дополнительные материалы (косточки, зернышки,</w:t>
      </w:r>
      <w:r>
        <w:rPr>
          <w:color w:val="000000"/>
          <w:sz w:val="28"/>
          <w:szCs w:val="28"/>
        </w:rPr>
        <w:t xml:space="preserve"> бусинки и так далее). Закреплять</w:t>
      </w:r>
      <w:r w:rsidRPr="004808ED">
        <w:rPr>
          <w:color w:val="000000"/>
          <w:sz w:val="28"/>
          <w:szCs w:val="28"/>
        </w:rPr>
        <w:t xml:space="preserve"> у детей нав</w:t>
      </w:r>
      <w:r>
        <w:rPr>
          <w:color w:val="000000"/>
          <w:sz w:val="28"/>
          <w:szCs w:val="28"/>
        </w:rPr>
        <w:t>ыки аккуратной лепки. Закреплять</w:t>
      </w:r>
      <w:r w:rsidRPr="004808ED">
        <w:rPr>
          <w:color w:val="000000"/>
          <w:sz w:val="28"/>
          <w:szCs w:val="28"/>
        </w:rPr>
        <w:t xml:space="preserve"> у детей навык тщательно мыть руки по окончании лепки.</w:t>
      </w:r>
    </w:p>
    <w:p w:rsidR="00B71C95" w:rsidRPr="00B71C95" w:rsidRDefault="00B71C95" w:rsidP="00B71C95">
      <w:pPr>
        <w:pStyle w:val="pboth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Декоративная лепк</w:t>
      </w:r>
      <w:r>
        <w:rPr>
          <w:color w:val="000000"/>
          <w:sz w:val="28"/>
          <w:szCs w:val="28"/>
        </w:rPr>
        <w:t>а: Продолжать</w:t>
      </w:r>
      <w:r w:rsidRPr="004808ED">
        <w:rPr>
          <w:color w:val="000000"/>
          <w:sz w:val="28"/>
          <w:szCs w:val="28"/>
        </w:rPr>
        <w:t xml:space="preserve"> знакомить детей с особенностя</w:t>
      </w:r>
      <w:r>
        <w:rPr>
          <w:color w:val="000000"/>
          <w:sz w:val="28"/>
          <w:szCs w:val="28"/>
        </w:rPr>
        <w:t>ми декоративной лепки. Формировать</w:t>
      </w:r>
      <w:r w:rsidRPr="004808ED">
        <w:rPr>
          <w:color w:val="000000"/>
          <w:sz w:val="28"/>
          <w:szCs w:val="28"/>
        </w:rPr>
        <w:t xml:space="preserve"> у детей интерес и эстетическое отношение к предметам народного декоративно-прикладного искусства. Учит</w:t>
      </w:r>
      <w:r>
        <w:rPr>
          <w:color w:val="000000"/>
          <w:sz w:val="28"/>
          <w:szCs w:val="28"/>
        </w:rPr>
        <w:t>ь</w:t>
      </w:r>
      <w:r w:rsidRPr="004808ED">
        <w:rPr>
          <w:color w:val="000000"/>
          <w:sz w:val="28"/>
          <w:szCs w:val="28"/>
        </w:rPr>
        <w:t xml:space="preserve"> детей лепить птиц, животных, людей по типу народных игрушек (дымковской, филимоновской, ка</w:t>
      </w:r>
      <w:r>
        <w:rPr>
          <w:color w:val="000000"/>
          <w:sz w:val="28"/>
          <w:szCs w:val="28"/>
        </w:rPr>
        <w:t>ргопольской и другие). Формировать</w:t>
      </w:r>
      <w:r w:rsidRPr="004808ED">
        <w:rPr>
          <w:color w:val="000000"/>
          <w:sz w:val="28"/>
          <w:szCs w:val="28"/>
        </w:rPr>
        <w:t xml:space="preserve"> у детей умение украшать узорами предметы декоративного искусства. Учит</w:t>
      </w:r>
      <w:r>
        <w:rPr>
          <w:color w:val="000000"/>
          <w:sz w:val="28"/>
          <w:szCs w:val="28"/>
        </w:rPr>
        <w:t>ь</w:t>
      </w:r>
      <w:r w:rsidRPr="004808ED">
        <w:rPr>
          <w:color w:val="000000"/>
          <w:sz w:val="28"/>
          <w:szCs w:val="28"/>
        </w:rPr>
        <w:t xml:space="preserve"> детей расписывать изделия гуашью, украшать их налепами и углубленным рельефо</w:t>
      </w:r>
      <w:r>
        <w:rPr>
          <w:color w:val="000000"/>
          <w:sz w:val="28"/>
          <w:szCs w:val="28"/>
        </w:rPr>
        <w:t>м, использовать стеку. У</w:t>
      </w:r>
      <w:r w:rsidRPr="004808ED">
        <w:rPr>
          <w:color w:val="000000"/>
          <w:sz w:val="28"/>
          <w:szCs w:val="28"/>
        </w:rPr>
        <w:t>чит</w:t>
      </w:r>
      <w:r>
        <w:rPr>
          <w:color w:val="000000"/>
          <w:sz w:val="28"/>
          <w:szCs w:val="28"/>
        </w:rPr>
        <w:t>ь</w:t>
      </w:r>
      <w:r w:rsidRPr="004808ED">
        <w:rPr>
          <w:color w:val="000000"/>
          <w:sz w:val="28"/>
          <w:szCs w:val="28"/>
        </w:rPr>
        <w:t xml:space="preserve"> детей обмакивать пальцы в воду, чтобы сгладить неровности вылепленного изображения, когда это необходимо для передачи образа.</w:t>
      </w:r>
      <w:r>
        <w:rPr>
          <w:rFonts w:ascii="Calibri" w:eastAsia="Calibri" w:hAnsi="Calibri" w:cs="Calibri"/>
          <w:sz w:val="28"/>
        </w:rPr>
        <w:t xml:space="preserve">      </w:t>
      </w:r>
    </w:p>
    <w:p w:rsidR="00B71C95" w:rsidRDefault="00B71C95" w:rsidP="00B71C95">
      <w:pPr>
        <w:rPr>
          <w:rFonts w:ascii="Calibri" w:eastAsia="Calibri" w:hAnsi="Calibri" w:cs="Calibri"/>
          <w:sz w:val="28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35"/>
        <w:gridCol w:w="2007"/>
        <w:gridCol w:w="1754"/>
        <w:gridCol w:w="2394"/>
        <w:gridCol w:w="2930"/>
        <w:gridCol w:w="2393"/>
        <w:gridCol w:w="2943"/>
      </w:tblGrid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№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не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де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ли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Дата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Интеграция образова-тельных областей</w:t>
            </w: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Тема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Задачи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Содержание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Оборудование</w:t>
            </w:r>
          </w:p>
        </w:tc>
      </w:tr>
      <w:tr w:rsidR="00B71C95" w:rsidTr="009A718F">
        <w:trPr>
          <w:trHeight w:val="1"/>
        </w:trPr>
        <w:tc>
          <w:tcPr>
            <w:tcW w:w="1471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b/>
                <w:sz w:val="28"/>
              </w:rPr>
              <w:t>СЕНТЯБРЬ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02.09. – 06.09.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«Детский сад наш общий дом 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познават,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1.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«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Веселые человечки (малыши и малышки)»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(мониторинг)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Учить  лепить фигурки человека рациональным способом из удлиненного  цилиндра (валика) путем надрезания стекой и дополнения деталями (фигурка мальчика).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2.Закрепить и усложнить способ лепки фигурки человека из конуса (фигурка девочки).</w:t>
            </w:r>
          </w:p>
          <w:p w:rsidR="00B71C95" w:rsidRPr="00B4598B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3.Учить понимать относительность величины частей, располагать поделку вертикально, придавая ей устойчивость.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И. А. Лыкова "Изобразительная деятельность в детском саду" стр.16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 Клеенки.</w:t>
            </w: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tabs>
                <w:tab w:val="center" w:pos="154"/>
              </w:tabs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ab/>
              <w:t>2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09.09. –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13. 09.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«Ходит осень по дорожке»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2.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«Листья танцуют и превращаются в деревья»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(мониторинг)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1.Вызвать у детей желание делать лепные картинки..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2.Познакомить с техникой рельефной лепки.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 Предложить на выбор приемы декорирования лепного образа: рельефные налепы, прорезание или процарапывание стекой, кистевая роспись.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И. А. Лыкова "Изобразительная деятельность в детском саду" стр.46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 Салфетки.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5. Картонные или керамические формы .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3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16.09. – 20.09.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«Овощная ярмарка»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3.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«Вылепи какие хочешь овощи для игры в магазин»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 Закреплять умение детей передавать в лепке форму разных овощей (моркови, свеклы, репы, огурца, помидора и др.).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Учить сопоставлять форму овощей с геометрическими формами (помидор- круг, огурец- овал), находить сходства и различия.</w:t>
            </w:r>
          </w:p>
          <w:p w:rsidR="00B71C95" w:rsidRPr="00B4598B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3.Учить передавать в лепке характерные особенности каждого овоща, пользуясь приемами раскатывания, сглаживания пальцами, прищипывания, оттягивания. 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Т. С. Комарова "Занятия по изобразительной деятельности" стр.37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 Салфетки.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5. Овощи (муляжи, картинки)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4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23.09.– 27.09.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«Фруктовый сад»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4.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«Осенний натюрморт»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1.Учить детей создавать объемные композиции (натюрморты) из соленого теста.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 Совершенствовать изобразительную технику (самостоятельно выбирать способ и приемы лепки)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 Развивать композиционные умения- размещать несколько объектов, создавая гармоничную композицию (крупные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в центре или на переднем плане, мелкие сверху или сбоку)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 Лыкова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"Изобразительная деятельность в детском саду" стр.40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теста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5.Иллюстрации, на которых изображены сливы и лимоны (или муляжи).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6. Тарелки пластиковые.</w:t>
            </w:r>
          </w:p>
        </w:tc>
      </w:tr>
      <w:tr w:rsidR="00B71C95" w:rsidTr="009A718F">
        <w:trPr>
          <w:trHeight w:val="1"/>
        </w:trPr>
        <w:tc>
          <w:tcPr>
            <w:tcW w:w="1471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ОКТЯБРЬ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5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30.09.– 04.10.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«Лес- наше богатство» (деревья, кустарники, грибы, ягоды, цветы)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познават. речевое,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5.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«Грибы»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1.Развивать восприятие, умение замечать отличия от основной эталонной формы.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2.Закреплять умение лепить предметы или их части круглой, овальной, дискообразной  формы, пользуясь движением всей кисти и пальцев.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 Учить передавать некоторые характерные признаки: углубление, загнутые края шляпок грибов, утолщающиеся ножки.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Т. С. Комарова «Занятия по изобразительной деятельности» стр.34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5.Картинки с изображением грибов (или муляжи)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6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07.10.-11.10.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«Хлеб-всему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голова»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ООД  6.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«Крямнямчики»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(по мотивам сказки- крошки В. Кротова)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1.Вызвать у детей интерес к лепке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съедобных кондитерских и кулинарных изделий из сдобного теста для угощения: формировать вручную скульптурным способом или вырезать формочками для выпечки.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2.Инициировать деятельность по мотивам литературного произведения. </w:t>
            </w:r>
          </w:p>
          <w:p w:rsidR="00B71C95" w:rsidRPr="006968D2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И. А. Лыкова "Изобразительная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деятельность в детском саду" стр.144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 1. Сдобное тесто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.Формочки для выпечки.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Скалка.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5.Разделочная доска.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6.Сервировочные ножи.</w:t>
            </w:r>
          </w:p>
          <w:p w:rsidR="00B71C95" w:rsidRPr="006968D2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7. Пластиковый пакет или коробка для хранения теста.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7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14.10. – 18.10.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«На ферме» 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7.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«Лошадки» (веселая карусель)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1.Учить представление  детей о специфике дымковской игрушки: из чего, как, кем сделана; как украшена (оформлена); какая по характеру (веселая, праздничная) 2.Познакомить детей с многообразием игрушек и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спецификой декора- характерными элементами и цветосочетаниями.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3.Формировать обобщенные способы создания образов (лепка фигурок животных на основе цилиндра)</w:t>
            </w: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"Изобразительная деятельность в детском саду" стр.60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5.Дымковская игрушка (лошадка) </w:t>
            </w:r>
          </w:p>
          <w:p w:rsidR="00B71C95" w:rsidRPr="00593FCE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6.Стека (на каждого ребенка).</w:t>
            </w:r>
          </w:p>
          <w:p w:rsidR="00B71C95" w:rsidRPr="00593FCE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8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21.10. – 25.10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«Знакомство с народной культурой и традициями»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8.</w:t>
            </w:r>
          </w:p>
          <w:p w:rsidR="00B71C95" w:rsidRPr="000D16EF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D16EF">
              <w:rPr>
                <w:rFonts w:ascii="Times New Roman" w:hAnsi="Times New Roman" w:cs="Times New Roman"/>
                <w:b/>
                <w:sz w:val="28"/>
                <w:szCs w:val="28"/>
              </w:rPr>
              <w:t>«Водоноски у колодца»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Продолжать знакомство детей с дымковской игрушкой как видом народного декоративно- прикладного искусства для обогащения зрительных впечатлений, формирования эстетического вкуса.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2.Показать обобщенный способ лепки женской фигурки на основе юбки- колокола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(полого конуса). 3.Закрепить представление о характерных элементах декора и традиционных цветосочетаниях.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"Изобразительная деятельность в детском саду" стр.160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5.Стека (на каждого ребенка).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6.Дымковская игрушка (водоноска или барыня).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9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28.10. – 01.11.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«Мой город, моя республика, моя страна» (День народного единства)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9.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«На арене цирка» (дрессированные животные)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1.Учить составлять коллективную сюжетную композицию из разнородных объектов.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2.Уточнить способ лепки в стилистике народной игрушки- из цилиндра (валика), согнутого дугой и надрезанного с двух концов..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3.Вызвать интерес к изготовлению цирковых аксессуаров из разных материалов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И. А. Лыкова "Изобразительная деятельность в детском саду" стр.118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5.Стека (на каждого ребенка).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6. Для изготовления цирковых аксессуаров- яркие пуговицы, бусины, шерстяные нитки</w:t>
            </w:r>
          </w:p>
        </w:tc>
      </w:tr>
      <w:tr w:rsidR="00B71C95" w:rsidTr="009A718F">
        <w:trPr>
          <w:trHeight w:val="1"/>
        </w:trPr>
        <w:tc>
          <w:tcPr>
            <w:tcW w:w="1471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НОЯБРЬ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10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05.11. – 08.11.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«Мой дом: мебель,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посуда»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познават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речевое,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ООД  10.</w:t>
            </w:r>
          </w:p>
          <w:p w:rsidR="00B71C95" w:rsidRPr="00B21469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«Чашки»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1.Учить детей лепить из пластилина чашку, состоящую из колец и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диска, прочно соединять части изделия между собой, заглаживать поверхность.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2.Закреплятьумение пользоваться стекой.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3.Воспитывать отзывчивость и доброту.</w:t>
            </w: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Д. Н. Колдина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«Лепка с детьми 5- 6 лет»</w:t>
            </w:r>
          </w:p>
          <w:p w:rsidR="00B71C95" w:rsidRPr="00B21469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стр. 21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Pr="009A4C90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</w:t>
            </w:r>
            <w:r w:rsidRPr="009A4C90">
              <w:rPr>
                <w:rFonts w:ascii="Times New Roman" w:eastAsia="Times New Roman" w:hAnsi="Times New Roman" w:cs="Times New Roman"/>
                <w:sz w:val="28"/>
              </w:rPr>
              <w:t>Пластилин</w:t>
            </w:r>
          </w:p>
          <w:p w:rsidR="00B71C95" w:rsidRPr="00133BDC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33BDC">
              <w:rPr>
                <w:rFonts w:ascii="Times New Roman" w:hAnsi="Times New Roman" w:cs="Times New Roman"/>
                <w:sz w:val="28"/>
                <w:szCs w:val="28"/>
              </w:rPr>
              <w:t>2. Стеки</w:t>
            </w:r>
          </w:p>
          <w:p w:rsidR="00B71C95" w:rsidRPr="00133BDC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33BDC">
              <w:rPr>
                <w:rFonts w:ascii="Times New Roman" w:hAnsi="Times New Roman" w:cs="Times New Roman"/>
                <w:sz w:val="28"/>
                <w:szCs w:val="28"/>
              </w:rPr>
              <w:t xml:space="preserve">3.Доски для лепки (на </w:t>
            </w:r>
            <w:r w:rsidRPr="00133BD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каждого ребенка)</w:t>
            </w:r>
          </w:p>
          <w:p w:rsidR="00B71C95" w:rsidRPr="00133BDC" w:rsidRDefault="00B71C95" w:rsidP="009A718F">
            <w:pPr>
              <w:pStyle w:val="a3"/>
              <w:rPr>
                <w:sz w:val="28"/>
                <w:szCs w:val="28"/>
              </w:rPr>
            </w:pP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11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11.11. – 15.11.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«Умные помощники»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11.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«Глиняный Ляп»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Продолжать учить детей создавать и трансформировать выразительные лепные образы скульптурным способом.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 Учить планировать свою работу: задумывать образ, делить материал на нужное количество частей разной величины, лепить последовательно.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 Показать приемы оформления вылепленной фигурки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дополнительными материалами.</w:t>
            </w: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«Изобразительная деятельность в детском саду» стр. 76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5. Стек (на каждого ребенка).</w:t>
            </w: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12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20.11. -24.11.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76675">
              <w:rPr>
                <w:rFonts w:ascii="Times New Roman" w:eastAsia="Times New Roman" w:hAnsi="Times New Roman" w:cs="Times New Roman"/>
                <w:b/>
                <w:sz w:val="28"/>
              </w:rPr>
              <w:t>«Мамы всякие нужны, мамы всякие важны»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12.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«Мама в платье</w:t>
            </w:r>
            <w:r w:rsidRPr="00894E89"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</w:p>
          <w:p w:rsidR="00B71C95" w:rsidRPr="00F74968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Pr="00CE7A4C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 </w:t>
            </w:r>
            <w:r w:rsidRPr="00CE7A4C">
              <w:rPr>
                <w:rFonts w:ascii="Times New Roman" w:eastAsia="Times New Roman" w:hAnsi="Times New Roman" w:cs="Times New Roman"/>
                <w:sz w:val="28"/>
              </w:rPr>
              <w:t>Продолжать учить детей лепить фигуру человека, передавая форму головы, ног, рук, пропорциональное соотношение частей.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E4650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Закреплять умение плотно скреплять части и придавать фигурке устойчивость.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Упражнять в использовании знакомых приемов лепки.</w:t>
            </w:r>
          </w:p>
          <w:p w:rsidR="00B71C95" w:rsidRPr="007E4650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Развивать творчество</w:t>
            </w: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Д. Н. Колдина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«Лепка с детьми 5- 6 лет»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39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 </w:t>
            </w:r>
            <w:r w:rsidRPr="007E4650">
              <w:rPr>
                <w:rFonts w:ascii="Times New Roman" w:eastAsia="Times New Roman" w:hAnsi="Times New Roman" w:cs="Times New Roman"/>
                <w:sz w:val="28"/>
              </w:rPr>
              <w:t>Пластилин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Стеки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 Дощечки для лепки (на каждого ребенка)</w:t>
            </w:r>
          </w:p>
          <w:p w:rsidR="00B71C95" w:rsidRPr="007E4650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Pr="00BC32AB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13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27.11. – 01.12.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«Мир вещей: одежда, обувь, головные уборы»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Pr="00894E89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13.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4968">
              <w:rPr>
                <w:rFonts w:ascii="Times New Roman" w:hAnsi="Times New Roman" w:cs="Times New Roman"/>
                <w:b/>
                <w:sz w:val="28"/>
                <w:szCs w:val="28"/>
              </w:rPr>
              <w:t>«Свитер для Хрюши»</w:t>
            </w:r>
          </w:p>
          <w:p w:rsidR="00B71C95" w:rsidRPr="00894E89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 Учить детей применять графическую технику рисунка в лепке; выполнять методом контррельефа (вдавленный рельеф)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свитер и создавать из тонких линий украшения при помощи стеки.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Развивать воображение, самостоятельность.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 Воспитывать отзывчивость и доброту.</w:t>
            </w: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Д. Н. Колдина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«Лепка с детьми 5- 6 лет»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23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Pr="00DF4390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Pr="00BC32AB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Игрушка- поросенок Хрюша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Картон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Пластилин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Стеки или  заостренные палочки (на каждого ребенка)</w:t>
            </w: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1471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ДЕКАБРЬ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14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02.12. – 06.12.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«Эх, Зимушка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– зима, до чего ты хороша»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14.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"Снежный кролик"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1.Продолжать учить детей создавать выразительные лепные образы конструктивным способом.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2.Учить планировать свою работу: задумывать образ, делить материал на нужное количество частей разной величины, лепить последовательно, начиная с крупных деталей.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3.Развивать глазомер,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чувство формы и пропорции, творческое воображение.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"Изобразительная деятельность в детском саду" стр.88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5.Стека (на каждого ребенка).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6. Соломинки, бусинки.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15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09.12. – 13.12.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«Животный мир  Севера»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15.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"Мы поедем, мы помчимся…» (упряжка оленей).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</w:rPr>
              <w:t>.Учить детей создавать из отдельных лепных фигурок красивую сюжетную композицию.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2.Расширить спектр скульптурных приемов лепки, показать возможность дополнения образа разными материалами (рога из веточек, ноги из трубочек для коктейля). 3.Воспитывать интерес к сотрудничеству в коллективной работе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И. А. Лыкова "Изобразительная деятельность в детском саду" стр.108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5.Стека (на каждого ребенка).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6. Трубочки.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7. Зубочистки.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8. Веточки.</w:t>
            </w:r>
          </w:p>
          <w:p w:rsidR="00B71C95" w:rsidRPr="002F3152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9. Ниточки.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16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16.12. – 20.12.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«Продукты питания»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ООД  16.</w:t>
            </w:r>
          </w:p>
          <w:p w:rsidR="00B71C95" w:rsidRPr="00DE0F6D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E0F6D">
              <w:rPr>
                <w:rFonts w:ascii="Times New Roman" w:hAnsi="Times New Roman" w:cs="Times New Roman"/>
                <w:b/>
                <w:sz w:val="28"/>
                <w:szCs w:val="28"/>
              </w:rPr>
              <w:t>«Красная Шапочка несет бабушке гостинцы»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1.Учить детей создавать в лепке образы сказочных героев.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2.Закреплять умение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изображать фигуру человека, передавать характерные особенности и детали образа.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3.Упражнять в использовании разнообразных приемов лепки, в умении укреплять фигуру на подставке.</w:t>
            </w: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Т. С. Комарова "Занятия по изобразительной деятельности" стр.108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Pr="00DE0F6D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E0F6D">
              <w:rPr>
                <w:rFonts w:ascii="Times New Roman" w:hAnsi="Times New Roman" w:cs="Times New Roman"/>
                <w:sz w:val="28"/>
                <w:szCs w:val="28"/>
              </w:rPr>
              <w:t>1. Пластилин</w:t>
            </w:r>
          </w:p>
          <w:p w:rsidR="00B71C95" w:rsidRPr="00DE0F6D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E0F6D">
              <w:rPr>
                <w:rFonts w:ascii="Times New Roman" w:hAnsi="Times New Roman" w:cs="Times New Roman"/>
                <w:sz w:val="28"/>
                <w:szCs w:val="28"/>
              </w:rPr>
              <w:t>2.Доска для лепки</w:t>
            </w:r>
          </w:p>
          <w:p w:rsidR="00B71C95" w:rsidRDefault="00B71C95" w:rsidP="009A718F">
            <w:pPr>
              <w:spacing w:after="0" w:line="240" w:lineRule="auto"/>
            </w:pPr>
            <w:r w:rsidRPr="00DE0F6D">
              <w:rPr>
                <w:rFonts w:ascii="Times New Roman" w:hAnsi="Times New Roman" w:cs="Times New Roman"/>
                <w:sz w:val="28"/>
                <w:szCs w:val="28"/>
              </w:rPr>
              <w:t>3.Стека (на каждого ребенка)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17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23.12. – 28.12.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«Здравствуй, праздник, Новый год!»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17.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«Звонкие колокольчики»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1.Учить детей создавать объемные полые поделки из соленого теста.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2.Совершенствовать изобразительную технику-  учить лепить колокольчик из шара путем вдавливания и моделирования формы.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3.Показать разные приемы оформления лепных фигурок- выкладывание орнамента из бусин и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пуговиц, нанесение узора стекой, штампование декора колпачками фломастеров.</w:t>
            </w: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"Изобразительная деятельность в детском саду" стр.104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Соленое тесто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5.Стека (на каждого ребенка).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6. Колпачки фломастеров.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7. Узкая тесьма для петелек.</w:t>
            </w:r>
          </w:p>
        </w:tc>
      </w:tr>
      <w:tr w:rsidR="00B71C95" w:rsidTr="009A718F">
        <w:trPr>
          <w:trHeight w:val="1"/>
        </w:trPr>
        <w:tc>
          <w:tcPr>
            <w:tcW w:w="1471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ЯНВАРЬ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18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09.01. – 10.01.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«Новогодние каникулы» 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18.</w:t>
            </w:r>
          </w:p>
          <w:p w:rsidR="00B71C95" w:rsidRPr="00F74968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F74968">
              <w:rPr>
                <w:rFonts w:ascii="Times New Roman" w:eastAsia="Times New Roman" w:hAnsi="Times New Roman" w:cs="Times New Roman"/>
                <w:b/>
                <w:sz w:val="28"/>
              </w:rPr>
              <w:t>«Девочка в зимней шубке»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Pr="00894E89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894E89">
              <w:rPr>
                <w:rFonts w:ascii="Times New Roman" w:eastAsia="Times New Roman" w:hAnsi="Times New Roman" w:cs="Times New Roman"/>
                <w:sz w:val="28"/>
              </w:rPr>
              <w:t>1. Учить детей лепить фигуру человека, правильно передавая форму одежды, частей тела; соблюдая пропорции.</w:t>
            </w:r>
          </w:p>
          <w:p w:rsidR="00B71C95" w:rsidRPr="00894E89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894E89">
              <w:rPr>
                <w:rFonts w:ascii="Times New Roman" w:eastAsia="Times New Roman" w:hAnsi="Times New Roman" w:cs="Times New Roman"/>
                <w:sz w:val="28"/>
              </w:rPr>
              <w:t>2.Закреплять умение использовать усвоенные ранее приемы соединения частей, сглаживания мест скрепления.</w:t>
            </w:r>
          </w:p>
          <w:p w:rsidR="00B71C95" w:rsidRDefault="00B71C95" w:rsidP="009A718F">
            <w:pPr>
              <w:spacing w:after="0" w:line="240" w:lineRule="auto"/>
            </w:pPr>
            <w:r w:rsidRPr="00894E89">
              <w:rPr>
                <w:rFonts w:ascii="Times New Roman" w:eastAsia="Times New Roman" w:hAnsi="Times New Roman" w:cs="Times New Roman"/>
                <w:sz w:val="28"/>
              </w:rPr>
              <w:t xml:space="preserve"> 3.Продолжать развивать умение оценивать созданные изображения.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Т. С. Комарова "Занятия по изобразительной деятельности" стр.67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5.Стека (на каждого ребенка).</w:t>
            </w:r>
          </w:p>
          <w:p w:rsidR="00B71C95" w:rsidRPr="0017320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19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13.01. – 17.01.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«В здоровом теле- здоровый дух»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ООД 19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«Зимние забавы»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 Учить составлять коллективную сюжетную композицию из вылепленных фигурок, передавая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взаимоотношения между ними. 2.Закрепить способ лепки в стилистике народной игрушки- из цилиндра (валика), надрезанного с двух концов.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3.Продолжать учить передавать несложные движения (наклон и поворот туловища, сгибание рук, перемещение ног).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4.Развивать глазомер, синхронизировать работу обеих рук.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«Изобразительная деятельность в детском саду» стр. 114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 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5.Стека (на каждого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ребенка).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20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20.01. – 24.01.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«Правила дорожные знать каждому положено!»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20.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 «Грузовая машина» 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1.Продолжать учить детей наносить пластилин тонким слоем на заданную поверхность, подбирая пластилин разных цветов.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2.Развивать мышление,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творчество.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3.Воспитывать аккуратность.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Д. Н. Колдина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«Лепка с детьми 5- 6 лет»</w:t>
            </w:r>
          </w:p>
          <w:p w:rsidR="00B71C95" w:rsidRPr="000D16EF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38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Pr="00CA7D58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CA7D58">
              <w:rPr>
                <w:rFonts w:ascii="Times New Roman" w:eastAsia="Times New Roman" w:hAnsi="Times New Roman" w:cs="Times New Roman"/>
                <w:sz w:val="28"/>
              </w:rPr>
              <w:t>Картон с контурным изображением грузовой машины.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2.Пластилин</w:t>
            </w:r>
          </w:p>
          <w:p w:rsidR="00B71C95" w:rsidRPr="00CA7D58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3.Дощечки для лепки (на каждого ребенка)</w:t>
            </w: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21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27.01. – 31.02.</w:t>
            </w:r>
          </w:p>
          <w:p w:rsidR="00B71C95" w:rsidRPr="00266E63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«Приглашаем в гости этикет»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21.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«Кувшинчик»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1.Учить детей создавать изображение посуды (кувшин с высоким горлышком) из целого куска пластилина ленточным способом.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2.Учить сглаживать поверхность изделия пальцами.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Т. С. Комарова "Занятия по изобразительной деятельности" стр.88.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5.Стека (на каждого ребенка).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6.3-4 разных, но близких по форме небольших кувшинчика.</w:t>
            </w: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1471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ФЕВРАЛЬ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22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03.02. – 07.02.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«Юные следопыты и почемучки»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22.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«Пернатые, мохнатые, колючие»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1.Вызвать интерес к экспериментированию с пластическими материалами и художественными инструментами для передачи особенностей покрытия тела разных животных (перья, шерсть, колючки, чешуя).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2.Инициировать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поиск изобразительно- выразительных средств (процарапывание, обработка тканью грубой фактуры, прокалывание, отпечатки).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"Изобразительная деятельность в детском саду" стр.70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5.Стека (на каждого ребенка).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6. Предметы для экспериментирования- разные стеки, зубочистки, трубочки для коктейля, колпачки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фломастеров, ткань грубого плетения, губки.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23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10.02. – 14.02.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«Дикие животные нашей полосы и их детеныши»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23.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«Косматый мишка»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1.Продолжать знакомить детей с произведениями декоративно- прикладного искусства.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2.Учить лепить медведя в стилистике богородской народной игрушки (скульптурным способом с проработкой поверхности стекой для передачи фактуры).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3.Воспитывать эстетическое отношение к бытовой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культуре и предметам народного искусства.</w:t>
            </w: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"Изобразительная деятельность в детском саду" стр.64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5.Богородская игрушка (медведь)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6.Стека (на каждого ребенка). 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24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17.02. – 21.02.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«Наши защитники»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24.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«Кружка для папы»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Вызвать у детей интерес к изготовлению подарков папам своими руками.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2.Учить лепить посуду конструктивным способом, точно передавая форму, величину и пропорции в соответствии с назначением предмета.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3.Формировать интерес к истории своей страны и семьи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И. А. Лыкова "Изобразительная деятельность в детском саду" стр.140.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1.Соленое тесто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5.Стека (на каждого ребенка).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6.Разные кружки фабричного производства с «мужскими» элементами декора и вензелями.</w:t>
            </w:r>
            <w:r>
              <w:t xml:space="preserve"> </w:t>
            </w: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25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25.02. – 28.02.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«Мир вещей: игрушки вокруг меня»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ООД  25.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«Наши любимые игрушки».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1.Учить детей лепить игрушки, передавая характерные особенности их внешнего вида (форму, цвет и соотношение частей).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2.Учить планировать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работу- отбирать нужное количество материала, определять способ лепки.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«Изобразительная деятельность в детском саду» стр. 22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5.Стека (на каждого ребенка).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6. Мягкие игрушки,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изображающие животных.</w:t>
            </w: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1471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МАРТ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26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03.03. –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07. 03.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«Моя семья»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26.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Лепка по замыслу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</w:pP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Развивать умение детей самостоятельно задумывать содержание своей работы и доводить замысел до конца, используя разнообразные приемы лепки.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Вызывать желание дополнять созданное изображение соответствующими содержанию деталями, предметами.</w:t>
            </w: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Т. С. Комарова "Занятия по изобразительной деятельности" стр.87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 Салфетки.</w:t>
            </w: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27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11.03. – 14.03.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«Здравствуй, весна – красна»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ООД  27.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«Весенний ковер»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 Продолжать знакомить детей с видами народного декоративно- прикладного искусства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(ковроделием).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Учить лепить коврик из жгутиков, имитируя технику плетения.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Развивать мелкую моторику и синхронизировать движения обеих рук. </w:t>
            </w: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"Изобразительная деятельность в детском саду" стр.166.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</w:t>
            </w:r>
            <w:r w:rsidRPr="00C25B81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Стек (на каждого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ребенка).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6. Квадраты или прямоугольники из цветного картона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28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17.03. – 21.03.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«Все работы хороши»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28.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«Клоун»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Учить детей использовать в своей работе комбинированный способ лепки; передавать форму головы, туловища, ног, рук, пропорциональное соотношение частей; плотно скреплять части; создавать устойчивую фигурку.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Учить лепить фигуру человека в движении.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Учить использовать цветной и смешанный пластилин, показывая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особенности яркой необычной одежды.</w:t>
            </w:r>
          </w:p>
          <w:p w:rsidR="00B71C95" w:rsidRPr="000118E3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Закреплять умение украшать одежду налепами.</w:t>
            </w:r>
          </w:p>
          <w:p w:rsidR="00B71C95" w:rsidRDefault="00B71C95" w:rsidP="009A718F">
            <w:pPr>
              <w:spacing w:after="0" w:line="240" w:lineRule="auto"/>
            </w:pP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Pr="000118E3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Pr="000118E3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Д. Н. Колдина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«Лепка с детьми 5- 6 лет»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24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</w:t>
            </w:r>
            <w:r>
              <w:rPr>
                <w:rFonts w:ascii="Times New Roman" w:eastAsia="Times New Roman" w:hAnsi="Times New Roman" w:cs="Times New Roman"/>
                <w:sz w:val="28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Стек (на каждого ребенка). </w:t>
            </w: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29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24.03. – 28.03.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«От кареты до ракеты»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29.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«Робот» 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Закрепить умение работать с пластилином (отщипывать, делать налеп на бумаге, размазывать пластилин пальчиком по шаблону).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2.Закрепить знания о геометрических фигурах.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3.Развивать мелкую моторику, чувство формы.</w:t>
            </w: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Д. Н. Колдина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«Лепка с детьми 5- 6 лет»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47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1Пластилин.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5.Стека (на каждого ребенка). </w:t>
            </w: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1471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Pr="00DE09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DE0995">
              <w:rPr>
                <w:rFonts w:ascii="Times New Roman" w:hAnsi="Times New Roman" w:cs="Times New Roman"/>
                <w:b/>
                <w:sz w:val="32"/>
                <w:szCs w:val="32"/>
              </w:rPr>
              <w:t>Апрель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30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01.04. – 04.04.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«Птичье царство».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ООД  30.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«Красивые птички»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 Развивать эстетические восприятие детей.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Вызвать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положительное эмоциональное отношение к народным игрушкам.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3.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Закреплять приемы лепки: раскатывание пластилина, оттягивание, сплющивание, прищипывание.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4.</w:t>
            </w:r>
            <w:r>
              <w:rPr>
                <w:rFonts w:ascii="Times New Roman" w:eastAsia="Times New Roman" w:hAnsi="Times New Roman" w:cs="Times New Roman"/>
                <w:sz w:val="28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Развивать творчество..</w:t>
            </w: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Т. С. Комарова "Занятия по изобразительной деятельности"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стр.42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5.Стек (на каждого ребенка).</w:t>
            </w: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1471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Pr="00FD2D33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31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07.04. – 11.04.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«В космос все лететь хотим»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31</w:t>
            </w:r>
          </w:p>
          <w:p w:rsidR="00B71C95" w:rsidRPr="005C7687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C7687">
              <w:rPr>
                <w:rFonts w:ascii="Times New Roman" w:eastAsia="Times New Roman" w:hAnsi="Times New Roman" w:cs="Times New Roman"/>
                <w:b/>
                <w:sz w:val="28"/>
              </w:rPr>
              <w:t>«Радуга на небе»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6237F">
              <w:rPr>
                <w:rFonts w:ascii="Times New Roman" w:eastAsia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Учить составлять задуманный предмет на плоскости (метод барельеф) из семи разноцветных согнутых в дугу столбиков.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2.Продолжать учить дополнять работу композиционными решениями (солнце, облака, цветы и т. д.)</w:t>
            </w:r>
          </w:p>
          <w:p w:rsidR="00B71C95" w:rsidRPr="00F872F2" w:rsidRDefault="00B71C95" w:rsidP="009A718F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3.Закреплять умение анализировать и понимать содержание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 xml:space="preserve">стихотворение. </w:t>
            </w:r>
          </w:p>
          <w:p w:rsidR="00B71C95" w:rsidRPr="00F872F2" w:rsidRDefault="00B71C95" w:rsidP="009A718F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Д. Н. Колдина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«Лепка с детьми 5- 6 лет»</w:t>
            </w:r>
          </w:p>
          <w:p w:rsidR="00B71C95" w:rsidRPr="00F872F2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44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Pr="005C7687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5C7687">
              <w:rPr>
                <w:rFonts w:ascii="Times New Roman" w:eastAsia="Times New Roman" w:hAnsi="Times New Roman" w:cs="Times New Roman"/>
                <w:sz w:val="28"/>
              </w:rPr>
              <w:t>Нарисованная на листе бумаги радуга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C768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.Картон голубого цвета</w:t>
            </w:r>
          </w:p>
          <w:p w:rsidR="00B71C95" w:rsidRPr="005C7687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3.Пластилин (на каждого ребенка)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32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14.04. – 18.04.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«Подводное царство»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32.</w:t>
            </w:r>
          </w:p>
          <w:p w:rsidR="00B71C95" w:rsidRPr="0026237F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«Плавают по морю киты и кашалоты…»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1.Продолжать освоение рельефной лепки.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  Создавать уплощенные фигуры морских жителей (кит, дельфин, акула), прикреплять к фону (основе), украшать налепами и контррельефными (прорезными) рисунками; ориентировать на поиск гармоничных сочетаний разных форм (туловище конусом+ несколько вариантов хвоста и плавников)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 Развивать комбинаторные способности.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4. Совершенствовать умение оформлять поделки. </w:t>
            </w:r>
          </w:p>
          <w:p w:rsidR="00B71C95" w:rsidRPr="00F9566F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"Изобразительная деятельность в детском саду" стр.180.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5.Стека (на каждого ребенка).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6.Керамические плитки.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7. Мелкие красивые пуговицы.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8. Бисер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33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21.04. – 25.04.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«Театральная неделя»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Pr="0005420A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33.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 w:rsidRPr="00DA12CB">
              <w:rPr>
                <w:rFonts w:ascii="Times New Roman" w:eastAsia="Times New Roman" w:hAnsi="Times New Roman" w:cs="Times New Roman"/>
                <w:b/>
                <w:sz w:val="28"/>
              </w:rPr>
              <w:t>«Дедушка Мазай и зайцы»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1. Учить составлять коллективную сюжетную композицию из вылепленных фигурок, передавая взаимоотношения между ними.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Продолжать учить передавать несложные движения (наклон и поворот туловища, перемещение лап) и настроение героев (испуг, страх, надежда, радость).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C25B81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Анализировать особенности строения животных.</w:t>
            </w:r>
          </w:p>
          <w:p w:rsidR="00B71C95" w:rsidRPr="00AB459C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4.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Развивать глазомер.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И. А. Лыкова "Изобразительная деятельность в детском саду" стр.156.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</w:t>
            </w:r>
            <w:r w:rsidRPr="00C25B81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Стек (на каждого ребенка).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6. Прочная фольга овальной формы.   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34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28.04. – 30.04.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«Животные Сафари»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34.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«Обезьянки на пальмах»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</w:t>
            </w:r>
            <w:r>
              <w:rPr>
                <w:rFonts w:ascii="Times New Roman" w:eastAsia="Times New Roman" w:hAnsi="Times New Roman" w:cs="Times New Roman"/>
                <w:color w:val="444444"/>
                <w:sz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Учить составлять сюжетную композицию из разнородных элементов (пальма и обезьянки).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2.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Расширить возможности лепки из цилиндров (валиков) разной длины и разного диаметра способом надрезания с двух концов и моделирования фигуры животного.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Активизировать умение варьировать разные художественные материалы, техники и приемы работы с целью создания выразительного образа.</w:t>
            </w: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И. А. Лыкова «Изобразительная деятельность в детском саду» стр. 184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5.Стека (на каждого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ребенка).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6. Прочная фольга овальной формы.   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5.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Стек (на каждого ребенка).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6.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Трубочки.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7.</w:t>
            </w:r>
            <w:r w:rsidRPr="0005420A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</w:rPr>
              <w:t>Цветная бумага.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8. Проволока.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9. Пуговицы.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10. Шерстяные нитки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                                             </w:t>
            </w: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1471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Pr="00DE09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E0995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МАЙ</w:t>
            </w: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35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05.05. – 08.05.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«День Победы»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ООД  35 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«Танк</w:t>
            </w:r>
            <w:r w:rsidRPr="00D55D03"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1.Продолжать формировать представления детей о празднике-Дне Победы.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2.Упражнять детей в создании образа предмета, используя конструктивный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способ лепки. 3.Закрепить умение делить пластилин на части (разрезая стекой), приемы лепки (прямое раскатывание, сплющивание) и соединения частей.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Д. Н. Колдина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«Лепка с детьми 5- 6 лет»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37</w:t>
            </w: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5.Стека (на каждого ребенка).  </w:t>
            </w:r>
          </w:p>
          <w:p w:rsidR="00B71C95" w:rsidRDefault="00B71C95" w:rsidP="009A71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6.Иллюстрации сражений тяжелой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техники (танки).</w:t>
            </w: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1471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Pr="00FD2D33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36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12.05. – 16.05.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«Насекомые»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Pr="00D55D03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36.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«Муравьишки в муравейнике»</w:t>
            </w:r>
          </w:p>
          <w:p w:rsidR="00B71C95" w:rsidRPr="00D55D03" w:rsidRDefault="00B71C95" w:rsidP="009A718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1.Познакомить детей с новой техникой создания объемных образов- папье-маше (лепкой из бумажной массы). </w:t>
            </w:r>
          </w:p>
          <w:p w:rsidR="00B71C95" w:rsidRPr="00931D2C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2.Учить лепить мелких животных (насекомых), передавая характерные особенности строения и окраски. 3.Показать возможность сочетания разных материалов для создания мелких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деталей (для усиков использовать проволоку, спички, зубочистки; для глазок- бисер, пуговички).</w:t>
            </w: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И. А. Лыкова «Изобразительная деятельность в детском саду» стр. 128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Мягкая рыхлая бумага.</w:t>
            </w:r>
          </w:p>
          <w:p w:rsidR="00B71C95" w:rsidRDefault="00B71C95" w:rsidP="009A718F">
            <w:pPr>
              <w:tabs>
                <w:tab w:val="right" w:pos="2679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  <w:r>
              <w:rPr>
                <w:rFonts w:ascii="Times New Roman" w:eastAsia="Times New Roman" w:hAnsi="Times New Roman" w:cs="Times New Roman"/>
                <w:sz w:val="28"/>
              </w:rPr>
              <w:tab/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.Ванночки для вымешивания бумажной массы.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5.Клейстер.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6.Баночки с водой.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7. Бисер.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8. Пуговицы.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9.Проволока.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10. Столовые ложки</w:t>
            </w: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37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19.05. – 23.05.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«Дружат дети всей земли!»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ООД  37.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«Ничего себе картина, ничего себе жара!»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1.Учить детей создавать в лепке фантазийные композиции.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2.Инициировать самостоятельный поиск адекватных изобразительно- выразительных средств (сочетание разных способов и приемов работы, в зависимости от характера образов).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3.Развивать творческое воображение, пространственное мышление, чувство юмора.</w:t>
            </w: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И. А. Лыкова «Изобразительная деятельность в детском саду» стр.82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Кусок пластилина (на каждого ребенка)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 Образец.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 .Доска для лепки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4. Салфетки.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5.Стека (на каждого ребенка). 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6. Трубочки.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7. Зубочистки.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8. Пуговицы.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9. Лоскутки.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10.Нитки.</w:t>
            </w:r>
          </w:p>
          <w:p w:rsidR="00B71C95" w:rsidRDefault="00B71C95" w:rsidP="009A718F">
            <w:pPr>
              <w:spacing w:after="0" w:line="240" w:lineRule="auto"/>
            </w:pPr>
          </w:p>
        </w:tc>
      </w:tr>
      <w:tr w:rsidR="00B71C95" w:rsidTr="009A718F">
        <w:trPr>
          <w:trHeight w:val="1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38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26.05. – 30.05.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«Земля- наш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общий дом»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Худож – эстетич,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познават речевое,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>разв.</w:t>
            </w:r>
          </w:p>
        </w:tc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ООД  38.</w:t>
            </w:r>
          </w:p>
          <w:p w:rsidR="00B71C95" w:rsidRDefault="00B71C95" w:rsidP="009A718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32"/>
              </w:rPr>
              <w:lastRenderedPageBreak/>
              <w:t>«Солнышко покажись»</w:t>
            </w:r>
          </w:p>
        </w:tc>
        <w:tc>
          <w:tcPr>
            <w:tcW w:w="2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 1.Учить детей создавать солнечные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(солярные) образы пластическими средствами.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2.Продолжать освоение техники рельефной лепки.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3.Показать варианты изображения солнечных лучей (точки, круги, пятнышки, треугольники. жгутики прямые и волнистые , завитки, спирали, трилистники)</w:t>
            </w:r>
          </w:p>
          <w:p w:rsidR="00B71C95" w:rsidRDefault="00B71C95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</w:pPr>
          </w:p>
        </w:tc>
        <w:tc>
          <w:tcPr>
            <w:tcW w:w="2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И. А. Лыкова «Изобразительная </w:t>
            </w: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>деятельность в детском саду» стр. 148</w:t>
            </w:r>
          </w:p>
          <w:p w:rsidR="00B71C95" w:rsidRDefault="00B71C95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71C95" w:rsidRDefault="00B71C95" w:rsidP="009A718F">
            <w:pPr>
              <w:spacing w:after="0" w:line="240" w:lineRule="auto"/>
              <w:jc w:val="center"/>
            </w:pPr>
          </w:p>
        </w:tc>
        <w:tc>
          <w:tcPr>
            <w:tcW w:w="2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B71C95" w:rsidRPr="00C75795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7579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1.Керамические плитки или картонные </w:t>
            </w:r>
            <w:r w:rsidRPr="00C7579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квадратики</w:t>
            </w:r>
          </w:p>
          <w:p w:rsidR="00B71C95" w:rsidRPr="00C75795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75795">
              <w:rPr>
                <w:rFonts w:ascii="Times New Roman" w:hAnsi="Times New Roman" w:cs="Times New Roman"/>
                <w:sz w:val="28"/>
                <w:szCs w:val="28"/>
              </w:rPr>
              <w:t>2.Пластилин</w:t>
            </w:r>
          </w:p>
          <w:p w:rsidR="00B71C95" w:rsidRPr="00C75795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75795">
              <w:rPr>
                <w:rFonts w:ascii="Times New Roman" w:hAnsi="Times New Roman" w:cs="Times New Roman"/>
                <w:sz w:val="28"/>
                <w:szCs w:val="28"/>
              </w:rPr>
              <w:t>3.Стеки</w:t>
            </w:r>
          </w:p>
          <w:p w:rsidR="00B71C95" w:rsidRPr="00C75795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75795">
              <w:rPr>
                <w:rFonts w:ascii="Times New Roman" w:hAnsi="Times New Roman" w:cs="Times New Roman"/>
                <w:sz w:val="28"/>
                <w:szCs w:val="28"/>
              </w:rPr>
              <w:t>4.Красивые пуговицы и бусины</w:t>
            </w:r>
          </w:p>
          <w:p w:rsidR="00B71C95" w:rsidRPr="00C75795" w:rsidRDefault="00B71C95" w:rsidP="009A718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1C95" w:rsidRDefault="00B71C95" w:rsidP="009A718F">
            <w:pPr>
              <w:spacing w:after="0" w:line="240" w:lineRule="auto"/>
            </w:pPr>
          </w:p>
        </w:tc>
      </w:tr>
    </w:tbl>
    <w:p w:rsidR="00B71C95" w:rsidRDefault="00B71C95" w:rsidP="00B71C95">
      <w:pPr>
        <w:rPr>
          <w:rFonts w:ascii="Times New Roman" w:eastAsia="Times New Roman" w:hAnsi="Times New Roman" w:cs="Times New Roman"/>
          <w:b/>
          <w:sz w:val="28"/>
        </w:rPr>
      </w:pPr>
    </w:p>
    <w:p w:rsidR="00B71C95" w:rsidRDefault="00B71C95" w:rsidP="00B71C95">
      <w:pPr>
        <w:rPr>
          <w:rFonts w:ascii="Times New Roman" w:eastAsia="Times New Roman" w:hAnsi="Times New Roman" w:cs="Times New Roman"/>
          <w:b/>
          <w:sz w:val="28"/>
        </w:rPr>
      </w:pPr>
    </w:p>
    <w:p w:rsidR="00B71C95" w:rsidRDefault="00B71C95" w:rsidP="00B71C95">
      <w:pPr>
        <w:rPr>
          <w:rFonts w:ascii="Times New Roman" w:eastAsia="Calibri" w:hAnsi="Times New Roman" w:cs="Times New Roman"/>
          <w:sz w:val="28"/>
          <w:szCs w:val="28"/>
        </w:rPr>
      </w:pPr>
      <w:r w:rsidRPr="008E4F62">
        <w:rPr>
          <w:rFonts w:ascii="Times New Roman" w:eastAsia="Calibri" w:hAnsi="Times New Roman" w:cs="Times New Roman"/>
          <w:sz w:val="28"/>
          <w:szCs w:val="28"/>
        </w:rPr>
        <w:t>Литература:</w:t>
      </w:r>
    </w:p>
    <w:p w:rsidR="00B71C95" w:rsidRDefault="00B71C95" w:rsidP="00A71CF1">
      <w:pPr>
        <w:pStyle w:val="a3"/>
        <w:numPr>
          <w:ilvl w:val="0"/>
          <w:numId w:val="12"/>
        </w:numPr>
        <w:spacing w:after="200" w:line="276" w:lineRule="auto"/>
        <w:jc w:val="left"/>
        <w:rPr>
          <w:rFonts w:eastAsia="Times New Roman"/>
          <w:sz w:val="28"/>
          <w:szCs w:val="28"/>
        </w:rPr>
      </w:pPr>
      <w:r>
        <w:rPr>
          <w:sz w:val="28"/>
          <w:szCs w:val="28"/>
        </w:rPr>
        <w:t xml:space="preserve">ФЕДЕРАЛЬНАЯ ОБРАЗОВАТЕЛЬНАЯ ПРОГРАММА ДОШКОЛЬНОГО ОБРАЗОВАНИЯ, </w:t>
      </w:r>
      <w:r>
        <w:rPr>
          <w:rFonts w:eastAsia="Times New Roman"/>
          <w:sz w:val="28"/>
          <w:szCs w:val="28"/>
        </w:rPr>
        <w:t>(Утверждена Министерством просвещения РФ),  236с., 2022г.</w:t>
      </w:r>
    </w:p>
    <w:p w:rsidR="00B71C95" w:rsidRDefault="00B71C95" w:rsidP="00B71C95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</w:rPr>
        <w:t>2.</w:t>
      </w:r>
      <w:r>
        <w:rPr>
          <w:rFonts w:ascii="Times New Roman" w:eastAsia="Calibri" w:hAnsi="Times New Roman" w:cs="Times New Roman"/>
          <w:sz w:val="28"/>
          <w:szCs w:val="28"/>
        </w:rPr>
        <w:t xml:space="preserve"> Колдина Д. Н. Аппликация с детьми 5- 6 лет. Конспекты занятий.- М.: МОЗАИКА-СИНТЕЗ, 2011.- 56 с.: цв. вкл.</w:t>
      </w:r>
    </w:p>
    <w:p w:rsidR="00B71C95" w:rsidRPr="008E4F62" w:rsidRDefault="00B71C95" w:rsidP="00B71C95">
      <w:pPr>
        <w:rPr>
          <w:rFonts w:ascii="Times New Roman" w:eastAsia="Calibri" w:hAnsi="Times New Roman" w:cs="Times New Roman"/>
          <w:sz w:val="28"/>
          <w:szCs w:val="28"/>
        </w:rPr>
      </w:pPr>
    </w:p>
    <w:p w:rsidR="00B71C95" w:rsidRPr="00541E5F" w:rsidRDefault="00B71C95" w:rsidP="00B71C95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>3</w:t>
      </w:r>
      <w:r w:rsidRPr="008E4F62">
        <w:rPr>
          <w:rFonts w:ascii="Times New Roman" w:eastAsia="Calibri" w:hAnsi="Times New Roman" w:cs="Times New Roman"/>
          <w:sz w:val="28"/>
          <w:szCs w:val="28"/>
        </w:rPr>
        <w:t>.Комарова Т. С. Занятия по изобразительной деятельности в старшей группе детского сада. Конспекты занятий.- М.: МОЗАИКА- СИНТЕЗ, 2012.- 128с.: цв. вкл.</w:t>
      </w:r>
      <w:r w:rsidRPr="002C679B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B71C95" w:rsidRDefault="00B71C95" w:rsidP="00B71C95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4. Лыкова И. А. Изобразительная деятельность в детском саду. Старшая группа (художественно-эстетическое развитие): учебно- методические пособие. М.: Издательский дом «Цветной мир», 2013.- 208с., перераб и доп.</w:t>
      </w:r>
    </w:p>
    <w:p w:rsidR="00B71C95" w:rsidRDefault="00B71C95" w:rsidP="00B71C95">
      <w:pPr>
        <w:rPr>
          <w:rFonts w:ascii="Times New Roman" w:eastAsia="Times New Roman" w:hAnsi="Times New Roman" w:cs="Times New Roman"/>
          <w:b/>
          <w:sz w:val="28"/>
        </w:rPr>
      </w:pPr>
    </w:p>
    <w:p w:rsidR="00B71C95" w:rsidRPr="00426267" w:rsidRDefault="00B71C95" w:rsidP="00B71C95">
      <w:pPr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71C95" w:rsidRDefault="00B71C95" w:rsidP="00B71C9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63DAB">
        <w:rPr>
          <w:rFonts w:ascii="Times New Roman" w:eastAsia="Times New Roman" w:hAnsi="Times New Roman" w:cs="Times New Roman"/>
          <w:b/>
          <w:bCs/>
          <w:color w:val="000000" w:themeColor="text1"/>
          <w:sz w:val="27"/>
          <w:szCs w:val="27"/>
          <w:lang w:eastAsia="ru-RU"/>
        </w:rPr>
        <w:lastRenderedPageBreak/>
        <w:t>Автономная некоммерческая организация дошкольного образования</w:t>
      </w: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63DAB">
        <w:rPr>
          <w:rFonts w:ascii="Times New Roman" w:eastAsia="Times New Roman" w:hAnsi="Times New Roman" w:cs="Times New Roman"/>
          <w:b/>
          <w:bCs/>
          <w:color w:val="000000" w:themeColor="text1"/>
          <w:sz w:val="27"/>
          <w:szCs w:val="27"/>
          <w:lang w:eastAsia="ru-RU"/>
        </w:rPr>
        <w:t>Детский сад «Солнечный»</w:t>
      </w: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63DAB">
        <w:rPr>
          <w:rFonts w:ascii="Times New Roman" w:eastAsia="Times New Roman" w:hAnsi="Times New Roman" w:cs="Times New Roman"/>
          <w:b/>
          <w:bCs/>
          <w:color w:val="000000" w:themeColor="text1"/>
          <w:sz w:val="96"/>
          <w:szCs w:val="96"/>
          <w:lang w:eastAsia="ru-RU"/>
        </w:rPr>
        <w:t>Перспективное планирование</w:t>
      </w: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63DAB">
        <w:rPr>
          <w:rFonts w:ascii="Times New Roman" w:eastAsia="Times New Roman" w:hAnsi="Times New Roman" w:cs="Times New Roman"/>
          <w:b/>
          <w:bCs/>
          <w:color w:val="000000" w:themeColor="text1"/>
          <w:sz w:val="52"/>
          <w:szCs w:val="52"/>
          <w:lang w:eastAsia="ru-RU"/>
        </w:rPr>
        <w:t>по образовательной области</w:t>
      </w: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52"/>
          <w:szCs w:val="52"/>
          <w:lang w:eastAsia="ru-RU"/>
        </w:rPr>
      </w:pP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63DAB">
        <w:rPr>
          <w:rFonts w:ascii="Times New Roman" w:eastAsia="Times New Roman" w:hAnsi="Times New Roman" w:cs="Times New Roman"/>
          <w:b/>
          <w:bCs/>
          <w:color w:val="000000" w:themeColor="text1"/>
          <w:sz w:val="52"/>
          <w:szCs w:val="52"/>
          <w:lang w:eastAsia="ru-RU"/>
        </w:rPr>
        <w:t>«Речевое развитие»</w:t>
      </w: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63DAB">
        <w:rPr>
          <w:rFonts w:ascii="Times New Roman" w:eastAsia="Times New Roman" w:hAnsi="Times New Roman" w:cs="Times New Roman"/>
          <w:b/>
          <w:bCs/>
          <w:color w:val="000000" w:themeColor="text1"/>
          <w:sz w:val="40"/>
          <w:szCs w:val="40"/>
          <w:lang w:eastAsia="ru-RU"/>
        </w:rPr>
        <w:t>(чтение художественной литературы)</w:t>
      </w: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Pr="00F63DAB" w:rsidRDefault="009D68A2" w:rsidP="009D68A2">
      <w:pPr>
        <w:tabs>
          <w:tab w:val="left" w:pos="1999"/>
        </w:tabs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56"/>
          <w:szCs w:val="56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56"/>
          <w:szCs w:val="56"/>
          <w:lang w:eastAsia="ru-RU"/>
        </w:rPr>
        <w:tab/>
      </w: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56"/>
          <w:szCs w:val="56"/>
          <w:lang w:eastAsia="ru-RU"/>
        </w:rPr>
        <w:t xml:space="preserve">Старшая </w:t>
      </w:r>
      <w:r w:rsidRPr="00F63DAB">
        <w:rPr>
          <w:rFonts w:ascii="Times New Roman" w:eastAsia="Times New Roman" w:hAnsi="Times New Roman" w:cs="Times New Roman"/>
          <w:b/>
          <w:bCs/>
          <w:color w:val="000000" w:themeColor="text1"/>
          <w:sz w:val="56"/>
          <w:szCs w:val="56"/>
          <w:lang w:eastAsia="ru-RU"/>
        </w:rPr>
        <w:t>группа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56"/>
          <w:szCs w:val="56"/>
          <w:lang w:eastAsia="ru-RU"/>
        </w:rPr>
        <w:t xml:space="preserve"> № 7 «Ромашка»</w:t>
      </w: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7"/>
          <w:szCs w:val="27"/>
          <w:lang w:eastAsia="ru-RU"/>
        </w:rPr>
      </w:pP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7"/>
          <w:szCs w:val="27"/>
          <w:lang w:eastAsia="ru-RU"/>
        </w:rPr>
      </w:pP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7"/>
          <w:szCs w:val="27"/>
          <w:lang w:eastAsia="ru-RU"/>
        </w:rPr>
      </w:pPr>
    </w:p>
    <w:p w:rsidR="009D68A2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2024 – 2025</w:t>
      </w:r>
      <w:r w:rsidRPr="005A055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уч.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г</w:t>
      </w:r>
      <w:r w:rsidRPr="005A055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од</w:t>
      </w:r>
    </w:p>
    <w:p w:rsidR="009D68A2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D68A2" w:rsidRPr="005A055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9D68A2" w:rsidRPr="00F63DAB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32"/>
          <w:szCs w:val="32"/>
          <w:lang w:eastAsia="ru-RU"/>
        </w:rPr>
      </w:pPr>
      <w:r w:rsidRPr="00F63DAB">
        <w:rPr>
          <w:rFonts w:ascii="Times New Roman" w:eastAsia="Times New Roman" w:hAnsi="Times New Roman" w:cs="Times New Roman"/>
          <w:color w:val="000000" w:themeColor="text1"/>
          <w:sz w:val="32"/>
          <w:szCs w:val="32"/>
          <w:lang w:eastAsia="ru-RU"/>
        </w:rPr>
        <w:t>Перспективное планирование по образовательной области «Речевое развитие» (ЧХЛ) включает:</w:t>
      </w:r>
    </w:p>
    <w:p w:rsidR="009D68A2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Pr="004808ED" w:rsidRDefault="009D68A2" w:rsidP="009D68A2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обогащать опыт восприятия жанров фольклора (потешки, песенки, прибаутки, сказки о животных, волшебные сказки) и художественной литературы (небольшие авторские сказки, рассказы, стихотворения);</w:t>
      </w:r>
    </w:p>
    <w:p w:rsidR="009D68A2" w:rsidRPr="004808ED" w:rsidRDefault="009D68A2" w:rsidP="009D68A2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bookmarkStart w:id="686" w:name="100763"/>
      <w:bookmarkEnd w:id="686"/>
      <w:r w:rsidRPr="004808ED">
        <w:rPr>
          <w:color w:val="000000"/>
          <w:sz w:val="28"/>
          <w:szCs w:val="28"/>
        </w:rPr>
        <w:t>развивать интерес к произведениям познавательного характера;</w:t>
      </w:r>
    </w:p>
    <w:p w:rsidR="009D68A2" w:rsidRPr="004808ED" w:rsidRDefault="009D68A2" w:rsidP="009D68A2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формировать положительное эмоциональное отношение к "чтению с продолжением" (сказка-повесть, цикл рассказов со сквозным персонажем);</w:t>
      </w:r>
    </w:p>
    <w:p w:rsidR="009D68A2" w:rsidRPr="004808ED" w:rsidRDefault="009D68A2" w:rsidP="009D68A2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формировать избирательное отношение к известным произведениям фольклора и художественной литературы, поддерживать инициативу детей в выборе произведений для совместного слушания (в том числе и повторное);</w:t>
      </w:r>
    </w:p>
    <w:p w:rsidR="009D68A2" w:rsidRPr="004808ED" w:rsidRDefault="009D68A2" w:rsidP="009D68A2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формировать представления о некоторых жанровых, композиционных, языковых особенностях произведений: поговорка, загадка, считалка, скороговорка, народная сказка, рассказ, стихотворение;</w:t>
      </w:r>
    </w:p>
    <w:p w:rsidR="009D68A2" w:rsidRPr="004808ED" w:rsidRDefault="009D68A2" w:rsidP="009D68A2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углублять восприятие содержания и формы произведений (оценка характера персонажа с опорой на его портрет, поступки, мотивы поведения и другие средства раскрытия образа; ритм в поэтическом тексте; рассматривание иллюстраций разных художников к одному и тому же произведению);</w:t>
      </w:r>
    </w:p>
    <w:p w:rsidR="009D68A2" w:rsidRPr="004808ED" w:rsidRDefault="009D68A2" w:rsidP="009D68A2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совершенствовать художественно-речевые и исполнительские умения (выразительное чтение наизусть потешек, прибауток, стихотворений; выразительное чтение по ролям в инсценировках; пересказ близко к тексту);</w:t>
      </w:r>
    </w:p>
    <w:p w:rsidR="009D68A2" w:rsidRPr="004808ED" w:rsidRDefault="009D68A2" w:rsidP="009D68A2">
      <w:pPr>
        <w:pStyle w:val="pboth"/>
        <w:spacing w:before="0" w:beforeAutospacing="0" w:after="0" w:afterAutospacing="0" w:line="258" w:lineRule="atLeast"/>
        <w:jc w:val="both"/>
        <w:rPr>
          <w:color w:val="000000"/>
          <w:sz w:val="28"/>
          <w:szCs w:val="28"/>
        </w:rPr>
      </w:pPr>
      <w:r w:rsidRPr="004808ED">
        <w:rPr>
          <w:color w:val="000000"/>
          <w:sz w:val="28"/>
          <w:szCs w:val="28"/>
        </w:rPr>
        <w:t>развивать образность речи и словесное творчество (умения выделять из текста образные единицы, понимать их значение; составлять короткие рассказы по потешке, прибаутке).</w:t>
      </w:r>
    </w:p>
    <w:p w:rsidR="009D68A2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9D68A2" w:rsidRPr="00F63DAB" w:rsidRDefault="009D68A2" w:rsidP="009D68A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tbl>
      <w:tblPr>
        <w:tblW w:w="5312" w:type="pct"/>
        <w:tblCellSpacing w:w="0" w:type="dxa"/>
        <w:tblInd w:w="-447" w:type="dxa"/>
        <w:tblBorders>
          <w:top w:val="outset" w:sz="6" w:space="0" w:color="00000A"/>
          <w:left w:val="outset" w:sz="6" w:space="0" w:color="00000A"/>
          <w:bottom w:val="outset" w:sz="6" w:space="0" w:color="00000A"/>
          <w:right w:val="outset" w:sz="6" w:space="0" w:color="00000A"/>
        </w:tblBorders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738"/>
        <w:gridCol w:w="1477"/>
        <w:gridCol w:w="1474"/>
        <w:gridCol w:w="2062"/>
        <w:gridCol w:w="2950"/>
        <w:gridCol w:w="4423"/>
        <w:gridCol w:w="3244"/>
      </w:tblGrid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2"/>
                <w:szCs w:val="32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32"/>
                <w:szCs w:val="32"/>
                <w:lang w:eastAsia="ru-RU"/>
              </w:rPr>
              <w:t>№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2"/>
                <w:szCs w:val="32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  <w:t>не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2"/>
                <w:szCs w:val="32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  <w:t>де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2"/>
                <w:szCs w:val="32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  <w:t>ли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2"/>
                <w:szCs w:val="32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  <w:t>Дата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2"/>
                <w:szCs w:val="32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  <w:t>Интеграция образо-ватель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2"/>
                <w:szCs w:val="32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  <w:t>ных областей</w:t>
            </w:r>
          </w:p>
        </w:tc>
        <w:tc>
          <w:tcPr>
            <w:tcW w:w="63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2"/>
                <w:szCs w:val="32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  <w:t>Тема</w:t>
            </w:r>
          </w:p>
        </w:tc>
        <w:tc>
          <w:tcPr>
            <w:tcW w:w="90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2"/>
                <w:szCs w:val="32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  <w:t>Задачи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2"/>
                <w:szCs w:val="32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  <w:t>Содержание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32"/>
                <w:szCs w:val="32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32"/>
                <w:szCs w:val="32"/>
                <w:lang w:eastAsia="ru-RU"/>
              </w:rPr>
              <w:t>Оборудование</w:t>
            </w:r>
          </w:p>
        </w:tc>
      </w:tr>
    </w:tbl>
    <w:p w:rsidR="009D68A2" w:rsidRPr="002E4D09" w:rsidRDefault="009D68A2" w:rsidP="009D68A2">
      <w:pPr>
        <w:jc w:val="center"/>
        <w:rPr>
          <w:rFonts w:ascii="Times New Roman" w:hAnsi="Times New Roman" w:cs="Times New Roman"/>
          <w:b/>
          <w:color w:val="000000" w:themeColor="text1"/>
          <w:sz w:val="32"/>
          <w:szCs w:val="32"/>
        </w:rPr>
      </w:pPr>
      <w:r w:rsidRPr="002E4D09">
        <w:rPr>
          <w:rFonts w:ascii="Times New Roman" w:hAnsi="Times New Roman" w:cs="Times New Roman"/>
          <w:b/>
          <w:color w:val="000000" w:themeColor="text1"/>
          <w:sz w:val="32"/>
          <w:szCs w:val="32"/>
        </w:rPr>
        <w:t>Сентябрь</w:t>
      </w:r>
    </w:p>
    <w:tbl>
      <w:tblPr>
        <w:tblW w:w="5312" w:type="pct"/>
        <w:tblCellSpacing w:w="0" w:type="dxa"/>
        <w:tblInd w:w="-447" w:type="dxa"/>
        <w:tblBorders>
          <w:top w:val="outset" w:sz="6" w:space="0" w:color="00000A"/>
          <w:left w:val="outset" w:sz="6" w:space="0" w:color="00000A"/>
          <w:bottom w:val="outset" w:sz="6" w:space="0" w:color="00000A"/>
          <w:right w:val="outset" w:sz="6" w:space="0" w:color="00000A"/>
        </w:tblBorders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738"/>
        <w:gridCol w:w="1477"/>
        <w:gridCol w:w="1474"/>
        <w:gridCol w:w="2062"/>
        <w:gridCol w:w="2950"/>
        <w:gridCol w:w="4423"/>
        <w:gridCol w:w="3244"/>
      </w:tblGrid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02.09-06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.09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Детский </w:t>
            </w:r>
            <w:r w:rsidRPr="00AE1B68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сад наш общий дом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Худ.-эстет., речевое развитие</w:t>
            </w:r>
          </w:p>
        </w:tc>
        <w:tc>
          <w:tcPr>
            <w:tcW w:w="63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1.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«Письмо ко всем детям по одному очень важному делу» пер. с польск. С. Михалкова; А. Плещеев «Мой садик»</w:t>
            </w:r>
          </w:p>
        </w:tc>
        <w:tc>
          <w:tcPr>
            <w:tcW w:w="90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1.Познакомить с произведениями.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2.Учить отвечать на вопросы воспитателя по содержанию текста, развивать речь.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3.Прививать устойчивый интерес к художественной литературе.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произведений.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Нарисовать любимую игрушку.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Картинки с изображением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Листы бумаги, цветные карандаши.</w:t>
            </w: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09.09-13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.09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Ходит осень по 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lastRenderedPageBreak/>
              <w:t>дорожке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 xml:space="preserve"> Речевое развитие,  познавательное.</w:t>
            </w:r>
          </w:p>
        </w:tc>
        <w:tc>
          <w:tcPr>
            <w:tcW w:w="63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2.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А. Пушкин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«Уж небо осенью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дышало…»  (из романа «Евгений Онегин»); А. К. Толстой «Осень, обсыпается весь наш бедный сад…»</w:t>
            </w:r>
          </w:p>
        </w:tc>
        <w:tc>
          <w:tcPr>
            <w:tcW w:w="90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1.Познакомить с поэзией.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2.Учить наблюдать за изменениями в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природе, описывать осень по картинке, повторить название осенних месяцев.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Познакомить с предметами ранней осени.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2.Чтение поэзии.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3.Физминутка.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Текст поэзии.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Иллюстрации к стихотворениям.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3. Картинки с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изображением осени.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3.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16.09-20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.09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Овощная ярмарка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Худ.-эстет., речевое развитие, познавательное.</w:t>
            </w:r>
          </w:p>
        </w:tc>
        <w:tc>
          <w:tcPr>
            <w:tcW w:w="63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3.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Сказка «Финист- ясный сокол» обр. А. Платонова; 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песенка «Ранним- рано поутру…»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0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ть со сказкой.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Учить пересказывать текст точно, последовательно, выразительно.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Развивать связную речь детей.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Повторить тему «Овощи».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поэзии.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Иллюстрации.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Альбомный лист.</w:t>
            </w: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23.09-27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.09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Фруктовый сад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Речевое развитие,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Познавательное.</w:t>
            </w:r>
          </w:p>
        </w:tc>
        <w:tc>
          <w:tcPr>
            <w:tcW w:w="63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4.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Сказка «Златовласка» пер. с чеш. К. Паустовского; 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песенка «Дождик,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дождик, веселей…»</w:t>
            </w:r>
          </w:p>
        </w:tc>
        <w:tc>
          <w:tcPr>
            <w:tcW w:w="90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Познакомить с произведениями.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Познакомить с названиями фруктов, времени сбора урожая, знакомство с сельскохозяйственны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ми профессиями.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фруктах.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стихотворений.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5. Разучивание наизусть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 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Текст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Иллюстрации осенней природы.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Картинки с изображением фруктов, овощей.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</w:tbl>
    <w:p w:rsidR="009D68A2" w:rsidRPr="002E4D09" w:rsidRDefault="009D68A2" w:rsidP="009D68A2">
      <w:pPr>
        <w:jc w:val="center"/>
        <w:rPr>
          <w:rFonts w:ascii="Times New Roman" w:hAnsi="Times New Roman" w:cs="Times New Roman"/>
          <w:b/>
          <w:color w:val="000000" w:themeColor="text1"/>
          <w:sz w:val="32"/>
          <w:szCs w:val="32"/>
        </w:rPr>
      </w:pPr>
      <w:r w:rsidRPr="002E4D09">
        <w:rPr>
          <w:rFonts w:ascii="Times New Roman" w:hAnsi="Times New Roman" w:cs="Times New Roman"/>
          <w:b/>
          <w:color w:val="000000" w:themeColor="text1"/>
          <w:sz w:val="32"/>
          <w:szCs w:val="32"/>
        </w:rPr>
        <w:lastRenderedPageBreak/>
        <w:t>Октябрь</w:t>
      </w:r>
    </w:p>
    <w:tbl>
      <w:tblPr>
        <w:tblW w:w="5312" w:type="pct"/>
        <w:tblCellSpacing w:w="0" w:type="dxa"/>
        <w:tblInd w:w="-447" w:type="dxa"/>
        <w:tblBorders>
          <w:top w:val="outset" w:sz="6" w:space="0" w:color="00000A"/>
          <w:left w:val="outset" w:sz="6" w:space="0" w:color="00000A"/>
          <w:bottom w:val="outset" w:sz="6" w:space="0" w:color="00000A"/>
          <w:right w:val="outset" w:sz="6" w:space="0" w:color="00000A"/>
        </w:tblBorders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737"/>
        <w:gridCol w:w="1476"/>
        <w:gridCol w:w="1473"/>
        <w:gridCol w:w="1771"/>
        <w:gridCol w:w="3244"/>
        <w:gridCol w:w="4423"/>
        <w:gridCol w:w="3244"/>
      </w:tblGrid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30.09-04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.10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«Лес- наше богатство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 (деревья, кустарники, грибы, ягоды, цветы)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5.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С. Есенин «Береза», «Черемуха»; А. Пушкин «У лукоморья дуб зеленый..." (из поэмы «Руслан и Людмила» 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 произведениями.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Расширять и углублять представления детей о деревьях, кустарниках, грибах и ягодах.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Учить правильному поведению на природе.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Учить отрывок наизусть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AD5C5E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AD5C5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Орг. момент.</w:t>
            </w:r>
          </w:p>
          <w:p w:rsidR="009D68A2" w:rsidRPr="00AD5C5E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AD5C5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Познак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омить с деревьями, кустарниками, грибами, ягодами.</w:t>
            </w:r>
          </w:p>
          <w:p w:rsidR="009D68A2" w:rsidRPr="00AD5C5E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AD5C5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поэзии.</w:t>
            </w:r>
          </w:p>
          <w:p w:rsidR="009D68A2" w:rsidRPr="00AD5C5E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AD5C5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3.Физминутка.</w:t>
            </w:r>
          </w:p>
          <w:p w:rsidR="009D68A2" w:rsidRPr="00AD5C5E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AD5C5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AD5C5E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AD5C5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AD5C5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Текст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произведений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Иллюстрации к произведениям.</w:t>
            </w: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7.10-11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.10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Хлеб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val="en-US" w:eastAsia="ru-RU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всему голова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Худ.-эстет., речевое 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6.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Б. Алмазов «Горбушка»; песенка «Грачи- киричи»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 произведением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Учить пересказывать текст точно,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последовательно, выразительно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Учит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ь песенку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наизусть.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1.Орг. м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Знакомство с произведением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стиха.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Нарисовать картину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в любой композиции.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 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Текст произведения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Картинки с изображен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ием по теме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Листы бумаги, цветные карандаши.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7.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14.10-18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.10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«На ферме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» 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7.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Сказка «Сивка- бурка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»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обр. М.Булатова; песенка «Как у бабушки козел…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со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сказкой.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Расширять знания детей о домашних животных, их детенышах.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Развивать память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домашних животных.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сказки.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AD5C5E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</w:t>
            </w:r>
          </w:p>
          <w:p w:rsidR="009D68A2" w:rsidRPr="00AD5C5E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AD5C5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Иллюстрации к сказке.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Картинки с изображением домашних животных.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8.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21.10-25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.10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Знакомство с народной культурой и традициями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Худ.-эстет., речевое развитие,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8.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И. Суриков «Вот моя деревня»; «По дубочку постучишь» рус.нар. песня»; Е. Благинина «Посидим в тишине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1.Познакомить с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произведениями.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2.Формировать интерес и уважение ко всем людям, отмечая их самобытность; показать различие культур.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3.Подвести к пониманию идеи произведения 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различных культурах.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произведения.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1.Текст.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Картинки.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</w:tbl>
    <w:p w:rsidR="009D68A2" w:rsidRPr="00F63DAB" w:rsidRDefault="009D68A2" w:rsidP="009D68A2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9D68A2" w:rsidRPr="002E4D09" w:rsidRDefault="009D68A2" w:rsidP="009D68A2">
      <w:pPr>
        <w:jc w:val="center"/>
        <w:rPr>
          <w:color w:val="000000" w:themeColor="text1"/>
          <w:sz w:val="32"/>
          <w:szCs w:val="32"/>
        </w:rPr>
      </w:pPr>
      <w:r w:rsidRPr="002E4D09">
        <w:rPr>
          <w:rFonts w:ascii="Times New Roman" w:hAnsi="Times New Roman" w:cs="Times New Roman"/>
          <w:b/>
          <w:color w:val="000000" w:themeColor="text1"/>
          <w:sz w:val="32"/>
          <w:szCs w:val="32"/>
        </w:rPr>
        <w:t>Ноябрь</w:t>
      </w:r>
    </w:p>
    <w:tbl>
      <w:tblPr>
        <w:tblW w:w="5312" w:type="pct"/>
        <w:tblCellSpacing w:w="0" w:type="dxa"/>
        <w:tblInd w:w="-447" w:type="dxa"/>
        <w:tblBorders>
          <w:top w:val="outset" w:sz="6" w:space="0" w:color="00000A"/>
          <w:left w:val="outset" w:sz="6" w:space="0" w:color="00000A"/>
          <w:bottom w:val="outset" w:sz="6" w:space="0" w:color="00000A"/>
          <w:right w:val="outset" w:sz="6" w:space="0" w:color="00000A"/>
        </w:tblBorders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737"/>
        <w:gridCol w:w="1476"/>
        <w:gridCol w:w="1473"/>
        <w:gridCol w:w="1771"/>
        <w:gridCol w:w="3244"/>
        <w:gridCol w:w="4423"/>
        <w:gridCol w:w="3244"/>
      </w:tblGrid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9.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28.10-01.11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Мой город, моя республика, моя страна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 (День народного единства)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9.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А. Линдгрен «Карлсон, который живет на крыше, опять прилетел» (главы в сокр.), пер. со швед. Л. Лунгиной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 произведением.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Расширять представления детей о городе, улицах, республике Татарстан, познакомить с символикой города.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Развивать внимание.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Рассказ о городе, в котором мы живём.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стихотворения.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Рисунок на тему «Мой город».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 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Иллюстрации с изображением города.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Листы бумаги, цветные карандаши</w:t>
            </w: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10.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05.11-08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.11</w:t>
            </w:r>
          </w:p>
          <w:p w:rsidR="009D68A2" w:rsidRPr="000A5A48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«Мой дом: мебель, посуда»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Худ.-эстет., речевое 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10.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Т. Александрова «Домовенок Кузька» (главы)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со сказкой.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Учить придумывать сказку на определенную тему.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Развивать речевые умения по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подбору однокоренных слов.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1.Орг. Момент.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домах (какие бывают, из чего строятся).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сказки.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3.Физминутка.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4.Работа над содержанием: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Текст сказки.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Иллюстрации к сказке.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3.Лист бумаги, краски</w:t>
            </w: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11.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11.11-15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.11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Умные помощники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Худ.-эстет., речевое развитие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11.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«Дом, который построил Джек» пер.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с англ. С. Маршака; А. Барто «Веревочка».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Познакомить с произведениями.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Расширять представления детей об основных назначениях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электроприборов.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Развивать память.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Орг.момент.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об электроприборах.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Чтение произведения.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 xml:space="preserve"> 1.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Текст произведения.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3. Картинки с изображениями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электроприборов.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12.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18.11-22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.11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«Мамы всякие нужны, мамы всякие важны»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Худ.-эстет., речевое развитие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12.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песенка «Веснянка»укр. обр. Г. Литвака;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Г. Виеру «Мамин день» пер. с молд. Я. Акима (выучить наизусть)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</w:t>
            </w: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 Познакомить с произведениями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Воспитывать доброе, внимательное отношение к маме, стремление помогать ей.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Учить описывать маму.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Орг.момент.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маме.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Чтение произведения.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Физминутка.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Работа над содержанием: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Нарисовать вазу с цветами.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Иллюстрации к произведению.</w:t>
            </w: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13.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A73E80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25.11-29.11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«Мир </w:t>
            </w:r>
            <w:r w:rsidRPr="008773F3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lastRenderedPageBreak/>
              <w:t>вещей: одежда, обувь, головные уборы»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 xml:space="preserve">Худ.-эстет., речевое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ООД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13.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Н. Носов «Живая </w:t>
            </w: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шляпа»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Познакомить с произведением.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2. Знакомство с </w:t>
            </w: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названиями предметов одежды, обуви, головных уборов, учить сравнивать предметы.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Развивать мышления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1.Орг. Момент.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сезонной одежде, обуви, головных уборах.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2. Чтение.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Физминутка.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0A5A48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1.Текст произведения.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A5A4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2.Иллюстрации к тексту.</w:t>
            </w:r>
          </w:p>
        </w:tc>
      </w:tr>
    </w:tbl>
    <w:p w:rsidR="009D68A2" w:rsidRPr="00F63DAB" w:rsidRDefault="009D68A2" w:rsidP="009D68A2">
      <w:pP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:rsidR="009D68A2" w:rsidRPr="002E4D09" w:rsidRDefault="009D68A2" w:rsidP="009D68A2">
      <w:pPr>
        <w:jc w:val="center"/>
        <w:rPr>
          <w:color w:val="000000" w:themeColor="text1"/>
          <w:sz w:val="32"/>
          <w:szCs w:val="32"/>
        </w:rPr>
      </w:pPr>
      <w:r w:rsidRPr="002E4D09"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  <w:t>Декабрь</w:t>
      </w:r>
    </w:p>
    <w:tbl>
      <w:tblPr>
        <w:tblW w:w="5312" w:type="pct"/>
        <w:tblCellSpacing w:w="0" w:type="dxa"/>
        <w:tblInd w:w="-447" w:type="dxa"/>
        <w:tblBorders>
          <w:top w:val="outset" w:sz="6" w:space="0" w:color="00000A"/>
          <w:left w:val="outset" w:sz="6" w:space="0" w:color="00000A"/>
          <w:bottom w:val="outset" w:sz="6" w:space="0" w:color="00000A"/>
          <w:right w:val="outset" w:sz="6" w:space="0" w:color="00000A"/>
        </w:tblBorders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737"/>
        <w:gridCol w:w="1476"/>
        <w:gridCol w:w="1473"/>
        <w:gridCol w:w="1771"/>
        <w:gridCol w:w="3244"/>
        <w:gridCol w:w="4423"/>
        <w:gridCol w:w="3244"/>
      </w:tblGrid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14.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02.12.-06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.12.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Эх, 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Зимушка – зима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. до чего ты хороша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Худ.-эстет., речевое развитие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ООД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14.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И. Бунин  «Первый снег»; А. Пушкин  «Зимний вечер» (в сокр.); песенка «Ты мороз, мороз, мороз…»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1.Познакомить с поэзией.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2.Учить наблюдать за изменениями в природе, описывать зиму по картинке, повторить название зимних месяцев.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Развивать память.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Познакомить с произведениями.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2.Чтение.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Аппликация «Снегопад».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 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Текст сказки.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Иллюстрации «Зима».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Ножницы.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Клей.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Кусочки ваты.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 Краски.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7. Кисточки.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15.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09.12.-13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.12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Животн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lastRenderedPageBreak/>
              <w:t>ый мир севера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Речевое развитие,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Познавате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ООД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15.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П. Бажов «Серебряно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е копытце»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1.Познакомить с произведением.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2.Расширять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представления детей о внешнем виде, повадках животных.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3.Развивать память.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повадках животных.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3.Физминутка.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. 1. Текст произведения.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Иллюстрации к тексту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16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16.12-20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.12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Продукты питания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16.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А. Милн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Баллада о королевском бутерброде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»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пер. с англ. С. Маршака; песенка «Гречку мыли» литов. Обр. Ю. Григорьева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 произведениями.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2.Учить разли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чать жанровые особенности произведений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Формировать оценочное отношение к героям; осмысливать содержание прочитанного.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продуктах питания (полезные и вредные).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произведения.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2.Иллюстрации к тексту «Продукты».</w:t>
            </w: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17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23.12.-28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.12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«Здравствуй, праздник, Новый год!»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Речевое развитие, познавательное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17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С. Георгиев «Я спас Деда Мороза»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 произведением.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Познакомить с традициями праздника разных народов, учить описывать ёлочные игрушки.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3. Развивать внимание и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мышление.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главном зимнем празднике.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5. 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 Текст сказки.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Картинка «Новогодняя ёлка».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5000" w:type="pct"/>
            <w:gridSpan w:val="7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</w:tcPr>
          <w:p w:rsidR="009D68A2" w:rsidRPr="00DF714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32"/>
                <w:szCs w:val="32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b/>
                <w:color w:val="000000" w:themeColor="text1"/>
                <w:sz w:val="32"/>
                <w:szCs w:val="32"/>
                <w:lang w:eastAsia="ru-RU"/>
              </w:rPr>
              <w:lastRenderedPageBreak/>
              <w:t>Январь</w:t>
            </w: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</w:tcPr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09.01.-10.01.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«Новогодние каникулы»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EC6641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 познавательное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</w:tcPr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18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В. Катаев «Цветик-семицветик»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</w:tcPr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1.Познакомить с произведениями.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Расширять представления д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етей о приметах и признаках зимы</w:t>
            </w: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Развивать память.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</w:tcPr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1.Орг.момент.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лете.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произведений.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3.Физминутка.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4.Работа над содержанием: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Заучивание наизусть стихотворения.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</w:tcPr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1.Текст.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3.Картин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ки с изображением природы зимой.</w:t>
            </w:r>
          </w:p>
        </w:tc>
      </w:tr>
      <w:tr w:rsidR="009D68A2" w:rsidRPr="00F63DAB" w:rsidTr="009A718F">
        <w:trPr>
          <w:tblCellSpacing w:w="0" w:type="dxa"/>
        </w:trPr>
        <w:tc>
          <w:tcPr>
            <w:tcW w:w="5000" w:type="pct"/>
            <w:gridSpan w:val="7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5"/>
            </w:tcBorders>
          </w:tcPr>
          <w:p w:rsidR="009D68A2" w:rsidRPr="002E4D09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32"/>
                <w:szCs w:val="32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13.01-17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.01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В здоровом теле- здоровый дух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19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Р. Сеф «Совет», «Бесконечные стихи»; Д. Хармс «Уж я бегал, бегал, бегал…»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со стихотворения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и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2.Расширять представления детей о здоровом образе жизни.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главном зимних забавах.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</w:tbl>
    <w:p w:rsidR="009D68A2" w:rsidRPr="00F63DAB" w:rsidRDefault="009D68A2" w:rsidP="009D68A2">
      <w:pPr>
        <w:rPr>
          <w:color w:val="000000" w:themeColor="text1"/>
        </w:rPr>
      </w:pPr>
    </w:p>
    <w:p w:rsidR="009D68A2" w:rsidRPr="00F63DAB" w:rsidRDefault="009D68A2" w:rsidP="009D68A2">
      <w:pPr>
        <w:rPr>
          <w:color w:val="000000" w:themeColor="text1"/>
        </w:rPr>
      </w:pPr>
    </w:p>
    <w:tbl>
      <w:tblPr>
        <w:tblW w:w="5312" w:type="pct"/>
        <w:tblCellSpacing w:w="0" w:type="dxa"/>
        <w:tblInd w:w="-447" w:type="dxa"/>
        <w:tblBorders>
          <w:top w:val="outset" w:sz="6" w:space="0" w:color="00000A"/>
          <w:left w:val="outset" w:sz="6" w:space="0" w:color="00000A"/>
          <w:bottom w:val="outset" w:sz="6" w:space="0" w:color="00000A"/>
          <w:right w:val="outset" w:sz="6" w:space="0" w:color="00000A"/>
        </w:tblBorders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736"/>
        <w:gridCol w:w="1480"/>
        <w:gridCol w:w="1473"/>
        <w:gridCol w:w="1771"/>
        <w:gridCol w:w="3244"/>
        <w:gridCol w:w="4423"/>
        <w:gridCol w:w="3241"/>
      </w:tblGrid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20</w:t>
            </w:r>
          </w:p>
        </w:tc>
        <w:tc>
          <w:tcPr>
            <w:tcW w:w="452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20.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01-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24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.01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Правила дорожные знать каждому положено!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20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песенка «Счастливого пути!» голл.,  обр. И. Токмаковой; «Друг за дружкой» тадж.,  обр. Н. Гребнева (в сокр.)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 произвед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ениями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2.Познакомить с некоторыми дорожными знаками, значением сигналов светофора.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Развивать внимание, речь.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дорожных знаках, сигналах светофора.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сказки.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Иллюстрации с изображением проезжей части, светофора, пешеходов, дорожные знаки.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452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27.01-31.02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Приглашаем в гости этикет»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21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О. Пройслер «Маленькая Баба- яга», пер. с нем. Ю. Коринца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со сказкой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2.Расширять представления детей об основ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ных назначениях этикета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3.Развивать память.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1.Орг.момент.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об этикете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2.Чтение произведения.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Итог.</w:t>
            </w:r>
          </w:p>
        </w:tc>
        <w:tc>
          <w:tcPr>
            <w:tcW w:w="99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1.Текст произведения.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3. Картинки с изображениями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 теме</w:t>
            </w:r>
          </w:p>
        </w:tc>
      </w:tr>
      <w:tr w:rsidR="009D68A2" w:rsidRPr="00F63DAB" w:rsidTr="009A718F">
        <w:trPr>
          <w:tblCellSpacing w:w="0" w:type="dxa"/>
        </w:trPr>
        <w:tc>
          <w:tcPr>
            <w:tcW w:w="5000" w:type="pct"/>
            <w:gridSpan w:val="7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5"/>
            </w:tcBorders>
          </w:tcPr>
          <w:p w:rsidR="009D68A2" w:rsidRPr="002E4D09" w:rsidRDefault="009D68A2" w:rsidP="009A718F">
            <w:pPr>
              <w:jc w:val="center"/>
              <w:rPr>
                <w:color w:val="000000" w:themeColor="text1"/>
                <w:sz w:val="32"/>
                <w:szCs w:val="32"/>
              </w:rPr>
            </w:pPr>
            <w:r w:rsidRPr="002E4D09">
              <w:rPr>
                <w:rFonts w:ascii="Times New Roman" w:eastAsia="Times New Roman" w:hAnsi="Times New Roman" w:cs="Times New Roman"/>
                <w:b/>
                <w:color w:val="000000" w:themeColor="text1"/>
                <w:sz w:val="32"/>
                <w:szCs w:val="32"/>
                <w:lang w:eastAsia="ru-RU"/>
              </w:rPr>
              <w:t>Февраль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452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03.02-07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.02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Юные 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lastRenderedPageBreak/>
              <w:t>следопыты и почемучки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Речевое развитие, познавате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ООД 22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Сказка «Три золотых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волоска Деда-Всеведа» пер. с чеш. Н. Аросьевой (из сборника сказок К. Я. Эрбена)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74513A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74513A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Познакомить с произведением.</w:t>
            </w:r>
          </w:p>
          <w:p w:rsidR="009D68A2" w:rsidRPr="0074513A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74513A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2.Расширять </w:t>
            </w:r>
            <w:r w:rsidRPr="0074513A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представления детей о деревянных, бумажных и металлических предметах.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74513A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3.Развивать внимание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74513A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74513A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1.Орг. момент.</w:t>
            </w:r>
          </w:p>
          <w:p w:rsidR="009D68A2" w:rsidRPr="0074513A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74513A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деревянных, бумажных и металлических предметах.</w:t>
            </w:r>
          </w:p>
          <w:p w:rsidR="009D68A2" w:rsidRPr="0074513A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74513A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2.Чтение произведения.</w:t>
            </w:r>
          </w:p>
          <w:p w:rsidR="009D68A2" w:rsidRPr="0074513A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74513A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3.Физминутка.</w:t>
            </w:r>
          </w:p>
          <w:p w:rsidR="009D68A2" w:rsidRPr="0074513A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74513A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4.Работа над содержанием:</w:t>
            </w:r>
          </w:p>
          <w:p w:rsidR="009D68A2" w:rsidRPr="0074513A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74513A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74513A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Иллюстрации к сказке.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1.Текст.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Картинки.</w:t>
            </w:r>
          </w:p>
        </w:tc>
      </w:tr>
    </w:tbl>
    <w:p w:rsidR="009D68A2" w:rsidRPr="00F63DAB" w:rsidRDefault="009D68A2" w:rsidP="009D68A2">
      <w:pPr>
        <w:rPr>
          <w:color w:val="000000" w:themeColor="text1"/>
        </w:rPr>
      </w:pPr>
    </w:p>
    <w:tbl>
      <w:tblPr>
        <w:tblW w:w="5312" w:type="pct"/>
        <w:tblCellSpacing w:w="0" w:type="dxa"/>
        <w:tblInd w:w="-447" w:type="dxa"/>
        <w:tblBorders>
          <w:top w:val="outset" w:sz="6" w:space="0" w:color="00000A"/>
          <w:left w:val="outset" w:sz="6" w:space="0" w:color="00000A"/>
          <w:bottom w:val="outset" w:sz="6" w:space="0" w:color="00000A"/>
          <w:right w:val="outset" w:sz="6" w:space="0" w:color="00000A"/>
        </w:tblBorders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737"/>
        <w:gridCol w:w="1476"/>
        <w:gridCol w:w="1473"/>
        <w:gridCol w:w="1771"/>
        <w:gridCol w:w="3244"/>
        <w:gridCol w:w="4423"/>
        <w:gridCol w:w="3244"/>
      </w:tblGrid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23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10.02-14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.02</w:t>
            </w:r>
          </w:p>
          <w:p w:rsidR="009D68A2" w:rsidRPr="00711C7E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Дикие животные нашей полосы и их детеныши»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23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Сказка «Заяц- хвастун» обр. О, Капицы; песенка «Уж я колышки тешу…»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1.Познакомить со сказкой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Знакомство с названиями животных, местом их обитания.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Учит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ь песенку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наизусть.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Знакомство с животными леса.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стиха.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Игра: «Найди детёнышам их мам».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 Нарисовать ежа в любой композиции.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7. Итог.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Текст стиха.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Картинки с изображением животных леса, их детёнышей.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Листы бумаги, цветные карандаши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17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.02-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21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.02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«Наши </w:t>
            </w:r>
            <w:r w:rsidRPr="000C0A03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lastRenderedPageBreak/>
              <w:t>защитники»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Речевое развитие, познавате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ООД 24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А. Гайдар «Чук и Гек» </w:t>
            </w: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(главы)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Познакомить с произведениями.</w:t>
            </w:r>
          </w:p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2. Расширять </w:t>
            </w: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представления детей о празднике, о родах войск и военной технике, познакомить с военными профессиями.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Способствовать эмоциональному восприятию содержания рассказов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Орг. момент.</w:t>
            </w:r>
          </w:p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военных профессиях.</w:t>
            </w:r>
          </w:p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произведения.</w:t>
            </w:r>
          </w:p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3. Физминутка.</w:t>
            </w:r>
          </w:p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03107E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.</w:t>
            </w:r>
            <w:r w:rsidRPr="0003107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Текст.</w:t>
            </w:r>
          </w:p>
          <w:p w:rsidR="009D68A2" w:rsidRPr="0003107E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3107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25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25.02-028.03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 «Мир вещей: игрушки вокруг меня»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25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0C0A03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М. Яснов «Мирная считалка»;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М. Карем «Мирная считалка» пер. с франц. В. Берестова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 произведениями.</w:t>
            </w:r>
          </w:p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Расширять  представления детей  о разнообразии видов  игрушек, материале.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3.Развивать мышление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Орг.момент.</w:t>
            </w:r>
          </w:p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Познакомить с разнообразием игрушек.</w:t>
            </w:r>
          </w:p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произведений.</w:t>
            </w:r>
          </w:p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Физминутка.</w:t>
            </w:r>
          </w:p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0C0A0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Нарисовать любимую игрушку.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 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1.Текст.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0C0A0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Листы бумаги, гуашь, кисти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</w:tbl>
    <w:p w:rsidR="009D68A2" w:rsidRPr="00DF714B" w:rsidRDefault="009D68A2" w:rsidP="009D68A2">
      <w:pPr>
        <w:jc w:val="center"/>
        <w:rPr>
          <w:rFonts w:ascii="Times New Roman" w:hAnsi="Times New Roman" w:cs="Times New Roman"/>
          <w:b/>
          <w:color w:val="000000" w:themeColor="text1"/>
          <w:sz w:val="32"/>
          <w:szCs w:val="32"/>
        </w:rPr>
      </w:pPr>
      <w:r w:rsidRPr="00DF714B">
        <w:rPr>
          <w:rFonts w:ascii="Times New Roman" w:hAnsi="Times New Roman" w:cs="Times New Roman"/>
          <w:b/>
          <w:color w:val="000000" w:themeColor="text1"/>
          <w:sz w:val="32"/>
          <w:szCs w:val="32"/>
        </w:rPr>
        <w:t>Март</w:t>
      </w:r>
    </w:p>
    <w:tbl>
      <w:tblPr>
        <w:tblW w:w="5312" w:type="pct"/>
        <w:tblCellSpacing w:w="0" w:type="dxa"/>
        <w:tblInd w:w="-447" w:type="dxa"/>
        <w:tblBorders>
          <w:top w:val="outset" w:sz="6" w:space="0" w:color="00000A"/>
          <w:left w:val="outset" w:sz="6" w:space="0" w:color="00000A"/>
          <w:bottom w:val="outset" w:sz="6" w:space="0" w:color="00000A"/>
          <w:right w:val="outset" w:sz="6" w:space="0" w:color="00000A"/>
        </w:tblBorders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737"/>
        <w:gridCol w:w="1476"/>
        <w:gridCol w:w="1473"/>
        <w:gridCol w:w="1771"/>
        <w:gridCol w:w="3244"/>
        <w:gridCol w:w="4423"/>
        <w:gridCol w:w="3244"/>
      </w:tblGrid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03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03-07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.03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Моя семья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26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«Как братья отцовский клад нашли»,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молд., обр. М Булатова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Познакомить со сказкой.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2. Расширять и представления детей о здоровье и здоровом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образе жизни; своей семье, ее членах, знакомить с профессиями родителей.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Развивать внимание, речь.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Учить правильно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определять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членов семьи на фото, рассказывать о них, воспитывать уважение к родным.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2. Чтение.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Нарисовать портрет одного из членов семьи.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Иллюстрации к сказке.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Листы бумаги, цветные карандаши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5000" w:type="pct"/>
            <w:gridSpan w:val="7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2E4D09" w:rsidRDefault="009D68A2" w:rsidP="009A718F">
            <w:pPr>
              <w:jc w:val="center"/>
              <w:rPr>
                <w:color w:val="000000" w:themeColor="text1"/>
                <w:sz w:val="32"/>
                <w:szCs w:val="32"/>
              </w:rPr>
            </w:pP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11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.03-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14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.03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«Здравствуй. весна-красна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27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Х. Мякеля «Господин Ау» (главы из книги), пер. с финск. Э. Успенского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 произведением.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Учить замечать изменения в природе, сравнивать погоду весной и зимой.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Развивать внимание.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Орг.момент.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признаках весны.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Чтение произведения.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Игра: Найди рисунки, относящиеся к весне.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6.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Текст произведения.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Иллюстрации к тексту.</w:t>
            </w: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28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17.03-21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.03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Все работы хороши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28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А. Волков «Волшебник Изумрудного города» (главы)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 произведением.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2.Познакомить с названиями профессий.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3.Развивать внимание. Способствовать эмоциональному восприятию содержания сказки.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1.Орг.момент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Показать важность профессий.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2.Чтение произведения.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Игра: «Кому нужны эти предметы».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6.Итог.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Картинки с изображениями профессий</w:t>
            </w:r>
            <w:r w:rsidRPr="001D147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29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24.03-28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.03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От кареты до ракеты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29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А. Митяев «Сказка про трех пиратов»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 произведениями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2.Расширить представления детей о видах и частях транспорта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3.Развивать внимание.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1.Орг.момент.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транспортных средствах.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2.Чтение произведения.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</w:tbl>
    <w:p w:rsidR="009D68A2" w:rsidRPr="00DF714B" w:rsidRDefault="009D68A2" w:rsidP="009D68A2">
      <w:pPr>
        <w:tabs>
          <w:tab w:val="left" w:pos="5569"/>
        </w:tabs>
        <w:jc w:val="center"/>
        <w:rPr>
          <w:rFonts w:ascii="Times New Roman" w:hAnsi="Times New Roman" w:cs="Times New Roman"/>
          <w:b/>
          <w:color w:val="000000" w:themeColor="text1"/>
          <w:sz w:val="32"/>
          <w:szCs w:val="32"/>
        </w:rPr>
      </w:pPr>
      <w:r w:rsidRPr="00DF714B">
        <w:rPr>
          <w:rFonts w:ascii="Times New Roman" w:hAnsi="Times New Roman" w:cs="Times New Roman"/>
          <w:b/>
          <w:color w:val="000000" w:themeColor="text1"/>
          <w:sz w:val="32"/>
          <w:szCs w:val="32"/>
        </w:rPr>
        <w:t>Апрель</w:t>
      </w:r>
    </w:p>
    <w:tbl>
      <w:tblPr>
        <w:tblW w:w="5312" w:type="pct"/>
        <w:tblCellSpacing w:w="0" w:type="dxa"/>
        <w:tblInd w:w="-447" w:type="dxa"/>
        <w:tblBorders>
          <w:top w:val="outset" w:sz="6" w:space="0" w:color="00000A"/>
          <w:left w:val="outset" w:sz="6" w:space="0" w:color="00000A"/>
          <w:bottom w:val="outset" w:sz="6" w:space="0" w:color="00000A"/>
          <w:right w:val="outset" w:sz="6" w:space="0" w:color="00000A"/>
        </w:tblBorders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736"/>
        <w:gridCol w:w="1480"/>
        <w:gridCol w:w="1473"/>
        <w:gridCol w:w="1771"/>
        <w:gridCol w:w="3244"/>
        <w:gridCol w:w="4423"/>
        <w:gridCol w:w="3241"/>
      </w:tblGrid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452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01.04-04.04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lastRenderedPageBreak/>
              <w:t xml:space="preserve"> «Птичье царство»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 xml:space="preserve">Речевое развитие,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ООД 30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Сказка </w:t>
            </w: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«Кукушка» ненецк., обр. К. Шаврова; песенка «Уж ты пташечка, ты залетная…»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Познакомить с произведениями.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2. Расширять представления детей о внешнем виде зимующих и перелетных птиц, их образе жизни и повадках.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Развивать память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Орг. Момент.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Познакомить со сказкой.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2.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Чтение.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Физминутка.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Работа над содержанием: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Аппликация «Кукушка»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 Итог.</w:t>
            </w:r>
          </w:p>
        </w:tc>
        <w:tc>
          <w:tcPr>
            <w:tcW w:w="99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Текст.</w:t>
            </w:r>
          </w:p>
          <w:p w:rsidR="009D68A2" w:rsidRPr="008773F3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2. Иллюстрации к </w:t>
            </w: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8773F3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Заготовки для аппликации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5000" w:type="pct"/>
            <w:gridSpan w:val="7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2E4D09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32"/>
                <w:szCs w:val="32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31</w:t>
            </w:r>
          </w:p>
        </w:tc>
        <w:tc>
          <w:tcPr>
            <w:tcW w:w="452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07.04-11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.04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«В космос все лететь хотим»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31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961D3F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В. Смит «Про летающую корову», пер. с англ. Б. Заходера;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Я. Бжехва «На Горизонтских островах» пер. с польск. Б. Заходера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961D3F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 поэзией.</w:t>
            </w:r>
          </w:p>
          <w:p w:rsidR="009D68A2" w:rsidRPr="00961D3F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2.Расширять  представления  детей о профессии космонавта, о празднике.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Развивать мышление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1.Орг.момент.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Беседа о профессии космонавт, какой он должен быть.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2.Чтение произведения.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3.Физминутка.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4.Работа над содержанием: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Итог.</w:t>
            </w:r>
          </w:p>
        </w:tc>
        <w:tc>
          <w:tcPr>
            <w:tcW w:w="99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3.Картинки о космосе.</w:t>
            </w: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452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14.04.-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18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.04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 «Подводное царство»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 xml:space="preserve">Речевое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ООД 32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961D3F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Г. Снегирев «К морю»;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«Отважный пингвиненок»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Познакомить с произведениями.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Расширять представления о образе жизни и среде обитания рыб.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Орг. момент.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Познакомить с рассказом.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Чтение.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Физминутка.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Рисование «Рыбка».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 Итог.</w:t>
            </w:r>
          </w:p>
        </w:tc>
        <w:tc>
          <w:tcPr>
            <w:tcW w:w="99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2.Иллюстрации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3. </w:t>
            </w: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Силуэт рыбы, цветные карандаши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33</w:t>
            </w:r>
          </w:p>
        </w:tc>
        <w:tc>
          <w:tcPr>
            <w:tcW w:w="452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21.04-25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.04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Театральная неделя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33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А. Пушкин «Сказка о царе Салтане, о сыне его славном и могучем богатыре Гвидоне Салтановиче и о прекрасной царевне Лебеди»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 произведением.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Воспитывать у детей желание постоянно общаться с книгой, бережное отношение к ней.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3. Прививать устойчивый интерес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к художественной литературе.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6455E2" w:rsidRDefault="009D68A2" w:rsidP="009A718F">
            <w:pP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Познакомить с баснями.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Итог.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99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2.Иллюстрации к тексту.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452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28.04-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30.04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Животные Сафари</w:t>
            </w:r>
            <w:r w:rsidRPr="00F63DA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 xml:space="preserve">Речевое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ООД 34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«Чудесные истории про зайца по имени Лек», сказки народов Западной Африки.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П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ознакомить со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сказкой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Расширять представления детей о внешнем виде, повадках и образе жизни животных жарких стран.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Развивать память.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Орг. 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Познакомить со сказкой.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Рисование «Животные Сафари».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 Итог.</w:t>
            </w:r>
          </w:p>
          <w:p w:rsidR="009D68A2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9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2.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Картинки с изображением животных жарких стран.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Листы бумаги, цветные карандаши.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9D68A2" w:rsidRPr="00F63DAB" w:rsidTr="009A718F">
        <w:trPr>
          <w:trHeight w:val="2663"/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35</w:t>
            </w:r>
          </w:p>
        </w:tc>
        <w:tc>
          <w:tcPr>
            <w:tcW w:w="452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05.05-08.05</w:t>
            </w:r>
          </w:p>
          <w:p w:rsidR="009D68A2" w:rsidRPr="00DF714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«День Победы»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35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Дж. Родари «Волшебный барабан» (из книги «Сказки, у которых три конца»), пер. с итал. И.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 произведением.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Дать представление о празднике День Победы.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Уточнить представления детей о нашей армии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Орг. момент.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Познакомить со сказкой.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Физминутка.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Рисование «Красная звезда».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 Итог.</w:t>
            </w:r>
          </w:p>
        </w:tc>
        <w:tc>
          <w:tcPr>
            <w:tcW w:w="99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1.Текст.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2.Иллюстрации к тексту.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Картинки с изображением атрибутики праздника День Победы.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Листы бумаги, краски, кисти</w:t>
            </w:r>
          </w:p>
        </w:tc>
      </w:tr>
    </w:tbl>
    <w:p w:rsidR="009D68A2" w:rsidRPr="002E4D09" w:rsidRDefault="009D68A2" w:rsidP="009D68A2">
      <w:pPr>
        <w:jc w:val="center"/>
        <w:rPr>
          <w:rFonts w:ascii="Times New Roman" w:hAnsi="Times New Roman" w:cs="Times New Roman"/>
          <w:b/>
          <w:color w:val="000000" w:themeColor="text1"/>
          <w:sz w:val="32"/>
          <w:szCs w:val="32"/>
        </w:rPr>
      </w:pPr>
      <w:r w:rsidRPr="002E4D09">
        <w:rPr>
          <w:rFonts w:ascii="Times New Roman" w:hAnsi="Times New Roman" w:cs="Times New Roman"/>
          <w:b/>
          <w:color w:val="000000" w:themeColor="text1"/>
          <w:sz w:val="32"/>
          <w:szCs w:val="32"/>
        </w:rPr>
        <w:t>Май</w:t>
      </w:r>
    </w:p>
    <w:tbl>
      <w:tblPr>
        <w:tblW w:w="5312" w:type="pct"/>
        <w:tblCellSpacing w:w="0" w:type="dxa"/>
        <w:tblInd w:w="-447" w:type="dxa"/>
        <w:tblBorders>
          <w:top w:val="outset" w:sz="6" w:space="0" w:color="00000A"/>
          <w:left w:val="outset" w:sz="6" w:space="0" w:color="00000A"/>
          <w:bottom w:val="outset" w:sz="6" w:space="0" w:color="00000A"/>
          <w:right w:val="outset" w:sz="6" w:space="0" w:color="00000A"/>
        </w:tblBorders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737"/>
        <w:gridCol w:w="1476"/>
        <w:gridCol w:w="1473"/>
        <w:gridCol w:w="1771"/>
        <w:gridCol w:w="3244"/>
        <w:gridCol w:w="4423"/>
        <w:gridCol w:w="3244"/>
      </w:tblGrid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36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12.05-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16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.05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«Насекомые»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 xml:space="preserve">Речевое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ООД 36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Б. Заходер «Серая звездочка»; песенка «Божья коровка…»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</w:t>
            </w: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Познакомить с </w:t>
            </w: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произведениями.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2.Познакомить с названиями насекомых, их особенностями.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Развивать память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Орг. момент.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Беседа о насекомых (какие бывают).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сказки.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Физминутка.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Работа над содержанием: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Разучивание песенки.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 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1.Текст.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2.Иллюстрации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Картинки с изображением насекомых.</w:t>
            </w: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37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19.05-23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.05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 xml:space="preserve"> «Дружат дети всей земли!»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 познавательное.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37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В. Дмитриева «Малыш и Жучка» (главы)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 Познакомить с произведением.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Продолжать различать жанровые особенности произведений.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3.Формировать оценочные отношения к героям.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 Учить осмысливать прочитанное.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1.Орг.момент.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произведений.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3.Физминутка.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4.Работа над содержанием: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961D3F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Нарисовать любимого героя.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961D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6.Итог.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1.Текст.</w:t>
            </w:r>
          </w:p>
          <w:p w:rsidR="009D68A2" w:rsidRPr="00DF714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714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Листы бумаги, гуашь, кисти</w:t>
            </w:r>
          </w:p>
        </w:tc>
      </w:tr>
      <w:tr w:rsidR="009D68A2" w:rsidRPr="00F63DAB" w:rsidTr="009A718F">
        <w:trPr>
          <w:tblCellSpacing w:w="0" w:type="dxa"/>
        </w:trPr>
        <w:tc>
          <w:tcPr>
            <w:tcW w:w="225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38</w:t>
            </w:r>
          </w:p>
        </w:tc>
        <w:tc>
          <w:tcPr>
            <w:tcW w:w="4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26.05-30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.05</w:t>
            </w:r>
          </w:p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«Земля- наш общий дом»</w:t>
            </w:r>
          </w:p>
        </w:tc>
        <w:tc>
          <w:tcPr>
            <w:tcW w:w="450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Речевое развитие, познавательное</w:t>
            </w:r>
          </w:p>
        </w:tc>
        <w:tc>
          <w:tcPr>
            <w:tcW w:w="54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ООД 38</w:t>
            </w:r>
          </w:p>
          <w:p w:rsidR="009D68A2" w:rsidRPr="00F63DAB" w:rsidRDefault="009D68A2" w:rsidP="009A71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Т. Янссон «О самом последнем в мире драконе», пер. с. швед.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Л. Брауде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 Познакомить с произведениями.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2.Учить разли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чать жанровые особенности произведений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3. Формировать оценочное отношение к 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героям; осмысливать содержание прочитанного.</w:t>
            </w:r>
          </w:p>
        </w:tc>
        <w:tc>
          <w:tcPr>
            <w:tcW w:w="135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Орг.момент.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 Чтение произведений.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3.Физминутка.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4.Работа над содержанием: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ответы на вопросы педагога по содержанию.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5. Нарисовать любимого героя</w:t>
            </w: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6.Итог.</w:t>
            </w:r>
          </w:p>
        </w:tc>
        <w:tc>
          <w:tcPr>
            <w:tcW w:w="991" w:type="pct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</w:tcBorders>
            <w:hideMark/>
          </w:tcPr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1.Текст.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2.Иллюстрации к тексту.</w:t>
            </w:r>
          </w:p>
          <w:p w:rsidR="009D68A2" w:rsidRPr="00F63DAB" w:rsidRDefault="009D68A2" w:rsidP="009A718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63DA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3. Листы бумаги, гуашь, кисти</w:t>
            </w:r>
          </w:p>
        </w:tc>
      </w:tr>
    </w:tbl>
    <w:p w:rsidR="009D68A2" w:rsidRPr="00E57E9E" w:rsidRDefault="009D68A2" w:rsidP="009D68A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D68A2" w:rsidRPr="00817FCA" w:rsidRDefault="009D68A2" w:rsidP="009D68A2">
      <w:pPr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817FCA">
        <w:rPr>
          <w:rFonts w:ascii="Times New Roman" w:eastAsia="Calibri" w:hAnsi="Times New Roman" w:cs="Times New Roman"/>
          <w:sz w:val="28"/>
          <w:szCs w:val="28"/>
          <w:lang w:eastAsia="ru-RU"/>
        </w:rPr>
        <w:t>Литература:</w:t>
      </w:r>
    </w:p>
    <w:p w:rsidR="009D68A2" w:rsidRDefault="009D68A2" w:rsidP="00A71CF1">
      <w:pPr>
        <w:numPr>
          <w:ilvl w:val="0"/>
          <w:numId w:val="13"/>
        </w:num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17FCA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ФЕДЕРАЛЬНАЯ ОБРАЗОВАТЕЛЬНАЯ ПРОГРАММА ДОШКОЛЬНОГО ОБРАЗОВАНИЯ, </w:t>
      </w:r>
      <w:r w:rsidRPr="00817FCA">
        <w:rPr>
          <w:rFonts w:ascii="Times New Roman" w:eastAsia="Times New Roman" w:hAnsi="Times New Roman" w:cs="Times New Roman"/>
          <w:sz w:val="28"/>
          <w:szCs w:val="28"/>
          <w:lang w:eastAsia="ru-RU"/>
        </w:rPr>
        <w:t>(Утверждена Министерством просвещения РФ),  236с., 2022г.</w:t>
      </w:r>
    </w:p>
    <w:p w:rsidR="009D68A2" w:rsidRPr="00817FCA" w:rsidRDefault="009D68A2" w:rsidP="00A71CF1">
      <w:pPr>
        <w:numPr>
          <w:ilvl w:val="0"/>
          <w:numId w:val="13"/>
        </w:num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Хрестоматия для чтения детям в детском саду и дома: 5- 6 лет.- 2-е изд.- М.: МОЗАИКА- СИНТЕЗ, 2020.- 320 с.</w:t>
      </w:r>
    </w:p>
    <w:p w:rsidR="009D68A2" w:rsidRPr="00E57E9E" w:rsidRDefault="009D68A2" w:rsidP="009D68A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9C1C6C" w:rsidRDefault="009C1C6C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718F" w:rsidRPr="009A718F" w:rsidRDefault="009A718F" w:rsidP="009A718F">
      <w:pPr>
        <w:jc w:val="center"/>
        <w:rPr>
          <w:rFonts w:ascii="Times New Roman" w:eastAsiaTheme="minorEastAsia" w:hAnsi="Times New Roman" w:cs="Times New Roman"/>
          <w:b/>
          <w:sz w:val="96"/>
          <w:szCs w:val="96"/>
          <w:lang w:eastAsia="ru-RU"/>
        </w:rPr>
      </w:pPr>
      <w:r w:rsidRPr="009A718F">
        <w:rPr>
          <w:rFonts w:ascii="Times New Roman" w:eastAsiaTheme="minorEastAsia" w:hAnsi="Times New Roman" w:cs="Times New Roman"/>
          <w:b/>
          <w:sz w:val="96"/>
          <w:szCs w:val="96"/>
          <w:lang w:eastAsia="ru-RU"/>
        </w:rPr>
        <w:lastRenderedPageBreak/>
        <w:t>Перспективное планирование</w:t>
      </w:r>
    </w:p>
    <w:p w:rsidR="009A718F" w:rsidRPr="009A718F" w:rsidRDefault="009A718F" w:rsidP="009A718F">
      <w:pPr>
        <w:jc w:val="center"/>
        <w:rPr>
          <w:rFonts w:ascii="Times New Roman" w:eastAsiaTheme="minorEastAsia" w:hAnsi="Times New Roman" w:cs="Times New Roman"/>
          <w:b/>
          <w:sz w:val="52"/>
          <w:szCs w:val="52"/>
          <w:lang w:eastAsia="ru-RU"/>
        </w:rPr>
      </w:pPr>
      <w:r w:rsidRPr="009A718F">
        <w:rPr>
          <w:rFonts w:ascii="Times New Roman" w:eastAsiaTheme="minorEastAsia" w:hAnsi="Times New Roman" w:cs="Times New Roman"/>
          <w:b/>
          <w:sz w:val="52"/>
          <w:szCs w:val="52"/>
          <w:lang w:eastAsia="ru-RU"/>
        </w:rPr>
        <w:t xml:space="preserve">по образовательной области </w:t>
      </w:r>
    </w:p>
    <w:p w:rsidR="009A718F" w:rsidRPr="009A718F" w:rsidRDefault="009A718F" w:rsidP="009A718F">
      <w:pPr>
        <w:jc w:val="center"/>
        <w:rPr>
          <w:rFonts w:ascii="Times New Roman" w:eastAsiaTheme="minorEastAsia" w:hAnsi="Times New Roman" w:cs="Times New Roman"/>
          <w:b/>
          <w:sz w:val="52"/>
          <w:szCs w:val="52"/>
          <w:lang w:eastAsia="ru-RU"/>
        </w:rPr>
      </w:pPr>
      <w:r w:rsidRPr="009A718F">
        <w:rPr>
          <w:rFonts w:ascii="Times New Roman" w:eastAsiaTheme="minorEastAsia" w:hAnsi="Times New Roman" w:cs="Times New Roman"/>
          <w:b/>
          <w:sz w:val="52"/>
          <w:szCs w:val="52"/>
          <w:lang w:eastAsia="ru-RU"/>
        </w:rPr>
        <w:t xml:space="preserve"> «Речевое развитие»</w:t>
      </w:r>
    </w:p>
    <w:p w:rsidR="009A718F" w:rsidRPr="009A718F" w:rsidRDefault="009A718F" w:rsidP="009A718F">
      <w:pPr>
        <w:jc w:val="center"/>
        <w:rPr>
          <w:rFonts w:ascii="Times New Roman" w:eastAsiaTheme="minorEastAsia" w:hAnsi="Times New Roman" w:cs="Times New Roman"/>
          <w:b/>
          <w:sz w:val="40"/>
          <w:szCs w:val="40"/>
          <w:lang w:eastAsia="ru-RU"/>
        </w:rPr>
      </w:pPr>
      <w:r w:rsidRPr="009A718F">
        <w:rPr>
          <w:rFonts w:ascii="Times New Roman" w:eastAsiaTheme="minorEastAsia" w:hAnsi="Times New Roman" w:cs="Times New Roman"/>
          <w:b/>
          <w:sz w:val="40"/>
          <w:szCs w:val="40"/>
          <w:lang w:eastAsia="ru-RU"/>
        </w:rPr>
        <w:t>(Развитие речи)</w:t>
      </w:r>
    </w:p>
    <w:p w:rsidR="009A718F" w:rsidRPr="009A718F" w:rsidRDefault="009A718F" w:rsidP="009A718F">
      <w:pPr>
        <w:jc w:val="center"/>
        <w:rPr>
          <w:rFonts w:ascii="Times New Roman" w:eastAsiaTheme="minorEastAsia" w:hAnsi="Times New Roman" w:cs="Times New Roman"/>
          <w:b/>
          <w:sz w:val="56"/>
          <w:szCs w:val="56"/>
          <w:lang w:eastAsia="ru-RU"/>
        </w:rPr>
      </w:pPr>
      <w:r w:rsidRPr="009A718F">
        <w:rPr>
          <w:rFonts w:ascii="Times New Roman" w:eastAsiaTheme="minorEastAsia" w:hAnsi="Times New Roman" w:cs="Times New Roman"/>
          <w:b/>
          <w:sz w:val="56"/>
          <w:szCs w:val="56"/>
          <w:lang w:eastAsia="ru-RU"/>
        </w:rPr>
        <w:t>Старшая группа</w:t>
      </w:r>
      <w:r>
        <w:rPr>
          <w:rFonts w:ascii="Times New Roman" w:eastAsiaTheme="minorEastAsia" w:hAnsi="Times New Roman" w:cs="Times New Roman"/>
          <w:b/>
          <w:sz w:val="56"/>
          <w:szCs w:val="56"/>
          <w:lang w:eastAsia="ru-RU"/>
        </w:rPr>
        <w:t xml:space="preserve"> №7 «Ромашка</w:t>
      </w:r>
      <w:r w:rsidRPr="009A718F">
        <w:rPr>
          <w:rFonts w:ascii="Times New Roman" w:eastAsiaTheme="minorEastAsia" w:hAnsi="Times New Roman" w:cs="Times New Roman"/>
          <w:b/>
          <w:sz w:val="56"/>
          <w:szCs w:val="56"/>
          <w:lang w:eastAsia="ru-RU"/>
        </w:rPr>
        <w:t>»</w:t>
      </w:r>
    </w:p>
    <w:p w:rsidR="009A718F" w:rsidRPr="009A718F" w:rsidRDefault="009A718F" w:rsidP="009A718F">
      <w:pPr>
        <w:jc w:val="center"/>
        <w:rPr>
          <w:rFonts w:eastAsiaTheme="minorEastAsia"/>
          <w:sz w:val="28"/>
          <w:szCs w:val="28"/>
          <w:lang w:eastAsia="ru-RU"/>
        </w:rPr>
      </w:pPr>
    </w:p>
    <w:p w:rsidR="009A718F" w:rsidRPr="009A718F" w:rsidRDefault="009A718F" w:rsidP="009A718F">
      <w:pPr>
        <w:spacing w:after="0" w:line="278" w:lineRule="exact"/>
        <w:ind w:right="14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A718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2024 -2025 учебный год</w:t>
      </w:r>
    </w:p>
    <w:p w:rsidR="009A718F" w:rsidRPr="009A718F" w:rsidRDefault="009A718F" w:rsidP="009A718F">
      <w:pPr>
        <w:spacing w:after="0" w:line="278" w:lineRule="exact"/>
        <w:ind w:right="14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A718F" w:rsidRDefault="009A718F" w:rsidP="009A718F">
      <w:pPr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718F" w:rsidRDefault="009A718F" w:rsidP="009A718F">
      <w:pPr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718F" w:rsidRDefault="009A718F" w:rsidP="009A718F">
      <w:pPr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718F" w:rsidRDefault="009A718F" w:rsidP="009A718F">
      <w:pPr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718F" w:rsidRDefault="009A718F" w:rsidP="009A718F">
      <w:pPr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718F" w:rsidRPr="009A718F" w:rsidRDefault="009A718F" w:rsidP="009A718F">
      <w:pPr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718F" w:rsidRPr="009A718F" w:rsidRDefault="009A718F" w:rsidP="009A718F">
      <w:pPr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9A718F">
        <w:rPr>
          <w:rFonts w:ascii="Times New Roman" w:eastAsia="Calibri" w:hAnsi="Times New Roman" w:cs="Times New Roman"/>
          <w:sz w:val="28"/>
          <w:szCs w:val="28"/>
        </w:rPr>
        <w:lastRenderedPageBreak/>
        <w:t>Пояснительная записка</w:t>
      </w:r>
    </w:p>
    <w:p w:rsidR="009A718F" w:rsidRPr="009A718F" w:rsidRDefault="009A718F" w:rsidP="009A718F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A71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Образовательная область «Речевое развитие» предусматривает:</w:t>
      </w:r>
    </w:p>
    <w:p w:rsidR="009A718F" w:rsidRPr="009A718F" w:rsidRDefault="009A718F" w:rsidP="009A718F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A71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владение речью как средством коммуникации, познания и самовыражения; </w:t>
      </w:r>
    </w:p>
    <w:p w:rsidR="009A718F" w:rsidRPr="009A718F" w:rsidRDefault="009A718F" w:rsidP="009A718F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A71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формирование правильного звукопроизношения; </w:t>
      </w:r>
    </w:p>
    <w:p w:rsidR="009A718F" w:rsidRPr="009A718F" w:rsidRDefault="009A718F" w:rsidP="009A718F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A71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развитие звуковой и интонационной культуры речи; развитие фонематического слуха; </w:t>
      </w:r>
    </w:p>
    <w:p w:rsidR="009A718F" w:rsidRPr="009A718F" w:rsidRDefault="009A718F" w:rsidP="009A718F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A71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обогащение активного и пассивного словарного запаса; </w:t>
      </w:r>
    </w:p>
    <w:p w:rsidR="009A718F" w:rsidRPr="009A718F" w:rsidRDefault="009A718F" w:rsidP="009A718F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A71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развитие грамматически правильной речи</w:t>
      </w:r>
    </w:p>
    <w:p w:rsidR="009A718F" w:rsidRPr="009A718F" w:rsidRDefault="009A718F" w:rsidP="009A718F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A71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развитие диалогической и монологической речи; </w:t>
      </w:r>
    </w:p>
    <w:p w:rsidR="009A718F" w:rsidRPr="009A718F" w:rsidRDefault="009A718F" w:rsidP="009A718F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9A71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развитие интереса к фольклору и художественной литературе, развитие навыков слушания и понимания произведений различных жанров, развитие образности речи и словесного творчества; </w:t>
      </w:r>
    </w:p>
    <w:p w:rsidR="009A718F" w:rsidRPr="009A718F" w:rsidRDefault="009A718F" w:rsidP="009A718F">
      <w:pPr>
        <w:spacing w:after="0" w:line="25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A718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Совершенствовать диалогическую и монологическую формы речи: закреплять умения поддерживать непринужденную беседу, задавать вопросы, правильно отвечать на вопросы педагога и детей; объединять в распространенном ответе реплики других детей, отвечать на один и тот же вопрос по-разному (кратко и распространенно). Закреплять умение участвовать в общей беседе, внимательно слушать собеседника, не перебивать его, не отвлекаться. Поощрять разговоры детей по поводу игр, прочитанных книг, просмотренных фильмов. Продолжать формировать у детей умение использовать разнообразные формулы речевого этикета, употреблять их без напоминания; формировать культуру общения: называть взрослых по имени и отчеству, на "вы", называть друг друга ласковыми именами, во время разговора не опускать голову, смотреть в лицо собеседнику, не вмешиваться в разговор взрослых. Развивать коммуникативно-речевые умения, умение связно, последовательно и выразительно пересказывать небольшие литературные произведения (сказки, рассказы) без помощи вопросов педагога, выразительно передавая диалоги действующих лиц, характеристики персонажей, формировать умение самостоятельно составлять по плану и образцу небольшие рассказы о предмете, по картине, набору картинок, составлять письма (педагогу, другу); составлять рассказы из опыта, передавая хорошо знакомые события. Формировать умение составлять небольшие рассказы творческого характера по теме, предложенной педагогом.</w:t>
      </w:r>
    </w:p>
    <w:p w:rsidR="009A718F" w:rsidRPr="009A718F" w:rsidRDefault="009A718F" w:rsidP="009A718F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9A718F" w:rsidRPr="009A718F" w:rsidRDefault="009A718F" w:rsidP="009A718F">
      <w:pPr>
        <w:spacing w:after="0" w:line="278" w:lineRule="exact"/>
        <w:ind w:right="1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A718F" w:rsidRPr="009A718F" w:rsidRDefault="009A718F" w:rsidP="009A718F">
      <w:pPr>
        <w:spacing w:after="0" w:line="278" w:lineRule="exact"/>
        <w:ind w:right="1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A718F" w:rsidRPr="009A718F" w:rsidRDefault="009A718F" w:rsidP="009A718F">
      <w:pPr>
        <w:spacing w:after="0" w:line="278" w:lineRule="exact"/>
        <w:ind w:right="1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A718F" w:rsidRPr="009A718F" w:rsidRDefault="009A718F" w:rsidP="009A718F">
      <w:pPr>
        <w:spacing w:after="0" w:line="278" w:lineRule="exact"/>
        <w:ind w:right="14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Style w:val="111"/>
        <w:tblW w:w="15735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567"/>
        <w:gridCol w:w="1701"/>
        <w:gridCol w:w="1418"/>
        <w:gridCol w:w="1701"/>
        <w:gridCol w:w="5528"/>
        <w:gridCol w:w="2268"/>
        <w:gridCol w:w="2552"/>
      </w:tblGrid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№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не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де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ли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Дата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Интеграция образова-тельных областей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Тема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Оборудование</w:t>
            </w:r>
          </w:p>
        </w:tc>
      </w:tr>
      <w:tr w:rsidR="009A718F" w:rsidRPr="009A718F" w:rsidTr="009A718F">
        <w:tc>
          <w:tcPr>
            <w:tcW w:w="15735" w:type="dxa"/>
            <w:gridSpan w:val="7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Сентябрь 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02.09. – 06.09.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«Детский сад наш общий дом».  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Calibri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Calibri" w:hAnsi="Times New Roman" w:cs="Times New Roman"/>
                <w:sz w:val="28"/>
                <w:szCs w:val="28"/>
              </w:rPr>
              <w:t>познават, речевое,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Calibri" w:hAnsi="Times New Roman" w:cs="Times New Roman"/>
                <w:sz w:val="28"/>
                <w:szCs w:val="28"/>
              </w:rPr>
              <w:t>соц-ком.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Calibri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 1.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«Мы- воспитан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ники старшей группы» </w:t>
            </w: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(монито-ринг)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1.Дать детям возможность испытать гордость от того, что они теперь старшие дошкольники.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2.Систематизировать знания детей о детском саде.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3.Уточнять, расширять, активизировать предметный словарь, глагольный словарь и словарь признаков.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30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1.Мяч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09.09.-13.09.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«Ходит осень по дорожке»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 2.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Обучение рассказыванию: составление рассказов на тему «Осень наступила»Чтение стихотворений о ранней осени.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1.Учить детей рассказывать (личный опыт), ориентируясь на план.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2.Приобщать к восприятию поэтических произведений о природе.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3.Систематизировать знания детей об осени и осенних явлениях.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4.Продолжать развивать память, мышление через игры и упражнения.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35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1.Картинки с признаками осени (репродукции картин русских художников)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2.Сюжетные картинки для составления рассказов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3.Мяч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4.Осенние листья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3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16.09. – 20.09.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«Овощная ярмарка»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3.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Звуковая культура речи: дифференциация звуков з- с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1.Упражнятьдетей в отчетливом произношении звуков з- с и их дифференциации.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2.Познакомить со скороговоркой.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.В.В.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34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1.Картинки: заяц, собака, сова, сосулька, замок, стул, заколка, коза, оса, зеркало, лиса, коляска, зебра.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23.09. – 27.09.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«Фруктовый сад»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4.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Заучивание стихотворения И. Белоусова «Осень»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1.Помочь детям запомнить и выразительно читать стихотворение И. Белоусова «Осень» (в сокращении)</w:t>
            </w:r>
          </w:p>
          <w:p w:rsidR="009A718F" w:rsidRPr="009A718F" w:rsidRDefault="009A718F" w:rsidP="009A718F">
            <w:pPr>
              <w:shd w:val="clear" w:color="auto" w:fill="FFFFFF"/>
              <w:spacing w:before="30" w:after="3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2.Развивать речевую активность.</w:t>
            </w:r>
          </w:p>
          <w:p w:rsidR="009A718F" w:rsidRPr="009A718F" w:rsidRDefault="009A718F" w:rsidP="009A718F">
            <w:pPr>
              <w:shd w:val="clear" w:color="auto" w:fill="FFFFFF"/>
              <w:spacing w:before="30" w:after="3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3.Совершенствовать грамматический строй речи.</w:t>
            </w:r>
          </w:p>
          <w:p w:rsidR="009A718F" w:rsidRPr="009A718F" w:rsidRDefault="009A718F" w:rsidP="009A718F">
            <w:pPr>
              <w:shd w:val="clear" w:color="auto" w:fill="FFFFFF"/>
              <w:spacing w:before="30" w:after="3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4.Упражнять в звукопроизношении.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37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1.Магнитная доска</w:t>
            </w:r>
          </w:p>
          <w:p w:rsidR="009A718F" w:rsidRPr="009A718F" w:rsidRDefault="009A718F" w:rsidP="009A718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2.Картина осень.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A718F" w:rsidRPr="009A718F" w:rsidTr="009A718F">
        <w:tc>
          <w:tcPr>
            <w:tcW w:w="15735" w:type="dxa"/>
            <w:gridSpan w:val="7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Октябрь</w:t>
            </w:r>
          </w:p>
        </w:tc>
      </w:tr>
      <w:tr w:rsidR="009A718F" w:rsidRPr="009A718F" w:rsidTr="009A718F">
        <w:trPr>
          <w:trHeight w:val="3140"/>
        </w:trPr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30.09. – 04.10.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«Лес- наше богатство» (деревья, кустарники, грибы, ягоды, цветы)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 5.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Рассматривание сюжетной картины «Осенний день» и составление рассказов по ней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1.Совершенствовать умение детей составлять повествовательные рассказы по картине, придерживаясь плана.</w:t>
            </w:r>
          </w:p>
          <w:p w:rsidR="009A718F" w:rsidRPr="009A718F" w:rsidRDefault="009A718F" w:rsidP="009A718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2.Упражнять детей в целенаправленном рассматривании сюжетной картины.</w:t>
            </w:r>
          </w:p>
          <w:p w:rsidR="009A718F" w:rsidRPr="009A718F" w:rsidRDefault="009A718F" w:rsidP="009A718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 3.Учить составлять подробные и интересные рассказы-описания по картине, побуждая детей к речевым высказываниям, к ответам –доказательствам при решении речевой логической задачи 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38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1.Картина «Осенний день» 2.Звездочки для поощрения, 3.Натуральные листья различных пород деревьев.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07.10. – 11.10.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«Хлеб- 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всему голова»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ООД 6.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Веселые рассказы 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Н. Носова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1.Познакомить детей с новыми произведениями Н. Носова.</w:t>
            </w:r>
          </w:p>
          <w:p w:rsidR="009A718F" w:rsidRPr="009A718F" w:rsidRDefault="009A718F" w:rsidP="009A718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</w:rPr>
              <w:t>2.Развивать чувство юмора</w:t>
            </w:r>
            <w:r w:rsidRPr="009A718F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  <w:t xml:space="preserve">, творческое </w:t>
            </w:r>
            <w:r w:rsidRPr="009A718F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  <w:lastRenderedPageBreak/>
              <w:t>воображение.</w:t>
            </w:r>
          </w:p>
          <w:p w:rsidR="009A718F" w:rsidRPr="009A718F" w:rsidRDefault="009A718F" w:rsidP="009A718F">
            <w:pPr>
              <w:shd w:val="clear" w:color="auto" w:fill="FFFFFF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  <w:t>3 Воспитывать интерес и доброе отношение к животным, нравственные качества.</w:t>
            </w:r>
          </w:p>
          <w:p w:rsidR="009A718F" w:rsidRPr="009A718F" w:rsidRDefault="009A718F" w:rsidP="009A718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стр. 40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lastRenderedPageBreak/>
              <w:t>1.Книги, 2.Портрет 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</w:rPr>
              <w:t>Николая Носова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7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14.10. – 18.10.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«На ферме» 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7.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Лексические упражнения. Чтение стихотворения С. Маршака «Пудель»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1.Активизировать в речи детей существительные и прилагательные.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2.Познакомить с произведением- перевертышем.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40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1.Презентация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2.Портрет С. Я. Маршака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21.10. – 25.10.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«Знаком-ство с народной культурой и тради-циями»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8.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Учимся вежливости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1.Рассказать детям о некоторых важных правилах поведения, о необходимости соблюдать их.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2.Активизировать в речи дошкольников соответствующие слова и обороты речи.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41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1.Незнайка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2.Картинки с отрицательными и положительными поступками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3.Гуашь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4.Кисть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5.Заготовки лепестков</w:t>
            </w:r>
          </w:p>
        </w:tc>
      </w:tr>
      <w:tr w:rsidR="009A718F" w:rsidRPr="009A718F" w:rsidTr="009A718F">
        <w:trPr>
          <w:trHeight w:val="1147"/>
        </w:trPr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28.10. – 01.11.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«Мой город, моя республика, моя страна» 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(День народного единства)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9.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Звуковая культура речи: дифференциация 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звуков с- ц.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1.Закрепить правильное произношение звуков с-ц; учить детей дифференцировать звуки: различать в словах, выделять слова с заданным звуком из фразовой речи, называть слова со звуками с и ц.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 xml:space="preserve">2.Развивать умение слышать в рифмовке </w:t>
            </w: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выделяемое слово; упражнять в произнесении слов с различной громкостью и в разном темпе.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3.Познакомить детей с новой загадкой.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44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1.Магнитная доска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2.Наборное полотно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3.Рамка с четырьмя окошками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>4.Индивидуальные карточки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5.Картинки: слон, цапля, стол, заяц</w:t>
            </w:r>
          </w:p>
        </w:tc>
      </w:tr>
      <w:tr w:rsidR="009A718F" w:rsidRPr="009A718F" w:rsidTr="009A718F">
        <w:tc>
          <w:tcPr>
            <w:tcW w:w="15735" w:type="dxa"/>
            <w:gridSpan w:val="7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Ноябрь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05.11. – 08.11.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«Мой дом: мебель, посуда»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10.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Литературный калейдоскоп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1.Выяснить у детей, какие литературные произведения они помнят.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2.Развивать слуховое восприятие, внимание, участвовать в инсценировках.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3.Способствовать развитию, положительных эмоций при взаимодействии с взрослыми и сверстниками.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49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1.Презентации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2.Маски героев сказок 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3. Сюжетные картинки.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11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11.11. – 15.11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«Умные помощники»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 11.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Пересказ сказки Э. Шима «Соловей и Вороненок»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1.Учитьдетей пересказывать текст (целиком и по ролям)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2.Развивать умение произносить предложения с нужной интонацией. 3.Продолжать формировать умение произносить слова и фразы, не убыстряя и не замедляя речь.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76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 xml:space="preserve">1.Аудио запись пения 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</w:rPr>
              <w:t>соловья</w:t>
            </w:r>
            <w:r w:rsidRPr="009A718F"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  <w:t>,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 xml:space="preserve">2.Картинки с изображением зимующих птиц </w:t>
            </w:r>
            <w:r w:rsidRPr="009A718F">
              <w:rPr>
                <w:rFonts w:ascii="Times New Roman" w:hAnsi="Times New Roman" w:cs="Times New Roman"/>
                <w:b/>
                <w:iCs/>
                <w:color w:val="111111"/>
                <w:sz w:val="28"/>
                <w:szCs w:val="28"/>
                <w:bdr w:val="none" w:sz="0" w:space="0" w:color="auto" w:frame="1"/>
              </w:rPr>
              <w:t>(</w:t>
            </w:r>
            <w:r w:rsidRPr="009A718F">
              <w:rPr>
                <w:rFonts w:ascii="Times New Roman" w:hAnsi="Times New Roman" w:cs="Times New Roman"/>
                <w:bCs/>
                <w:iCs/>
                <w:color w:val="111111"/>
                <w:sz w:val="28"/>
                <w:szCs w:val="28"/>
                <w:bdr w:val="none" w:sz="0" w:space="0" w:color="auto" w:frame="1"/>
              </w:rPr>
              <w:t>ворона</w:t>
            </w:r>
            <w:r w:rsidRPr="009A718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  <w:bdr w:val="none" w:sz="0" w:space="0" w:color="auto" w:frame="1"/>
              </w:rPr>
              <w:t xml:space="preserve">, сорока, </w:t>
            </w:r>
            <w:r w:rsidRPr="009A718F">
              <w:rPr>
                <w:rFonts w:ascii="Times New Roman" w:hAnsi="Times New Roman" w:cs="Times New Roman"/>
                <w:bCs/>
                <w:iCs/>
                <w:color w:val="111111"/>
                <w:sz w:val="28"/>
                <w:szCs w:val="28"/>
                <w:bdr w:val="none" w:sz="0" w:space="0" w:color="auto" w:frame="1"/>
              </w:rPr>
              <w:t>воробей</w:t>
            </w:r>
            <w:r w:rsidRPr="009A718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  <w:bdr w:val="none" w:sz="0" w:space="0" w:color="auto" w:frame="1"/>
              </w:rPr>
              <w:t>)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 xml:space="preserve">3.Картинки с изображением поющего 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</w:rPr>
              <w:t>соловья</w:t>
            </w:r>
            <w:r w:rsidRPr="009A718F"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12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18.11. – 22.11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«Мамин 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 xml:space="preserve">день» 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 xml:space="preserve">познават, </w:t>
            </w: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ООД 12.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Обучение рассказыва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нию. Дидактическое упражнение «Что это?»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212529"/>
                <w:sz w:val="28"/>
                <w:szCs w:val="28"/>
                <w:shd w:val="clear" w:color="auto" w:fill="F4F4F4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1.Упражнять детей в творческом рассказывании; в умении употреблять обобщающие слова</w:t>
            </w:r>
            <w:r w:rsidRPr="009A718F">
              <w:rPr>
                <w:rFonts w:ascii="Times New Roman" w:hAnsi="Times New Roman" w:cs="Times New Roman"/>
                <w:color w:val="212529"/>
                <w:sz w:val="28"/>
                <w:szCs w:val="28"/>
                <w:shd w:val="clear" w:color="auto" w:fill="F4F4F4"/>
              </w:rPr>
              <w:t xml:space="preserve">относящиеся к </w:t>
            </w:r>
            <w:r w:rsidRPr="009A718F">
              <w:rPr>
                <w:rFonts w:ascii="Times New Roman" w:hAnsi="Times New Roman" w:cs="Times New Roman"/>
                <w:color w:val="212529"/>
                <w:sz w:val="28"/>
                <w:szCs w:val="28"/>
                <w:shd w:val="clear" w:color="auto" w:fill="F4F4F4"/>
              </w:rPr>
              <w:lastRenderedPageBreak/>
              <w:t>определенной группе предметов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212529"/>
                <w:sz w:val="28"/>
                <w:szCs w:val="28"/>
                <w:shd w:val="clear" w:color="auto" w:fill="F4F4F4"/>
              </w:rPr>
              <w:t>2.Развивать внимание и память.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стр. 79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212529"/>
                <w:sz w:val="28"/>
                <w:szCs w:val="28"/>
                <w:shd w:val="clear" w:color="auto" w:fill="F4F4F4"/>
              </w:rPr>
            </w:pPr>
            <w:r w:rsidRPr="009A718F">
              <w:rPr>
                <w:rFonts w:ascii="Times New Roman" w:hAnsi="Times New Roman" w:cs="Times New Roman"/>
                <w:color w:val="212529"/>
                <w:sz w:val="28"/>
                <w:szCs w:val="28"/>
                <w:shd w:val="clear" w:color="auto" w:fill="F4F4F4"/>
              </w:rPr>
              <w:lastRenderedPageBreak/>
              <w:t>1.Предметные картинки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212529"/>
                <w:sz w:val="28"/>
                <w:szCs w:val="28"/>
                <w:shd w:val="clear" w:color="auto" w:fill="F4F4F4"/>
              </w:rPr>
            </w:pPr>
            <w:r w:rsidRPr="009A718F">
              <w:rPr>
                <w:rFonts w:ascii="Times New Roman" w:hAnsi="Times New Roman" w:cs="Times New Roman"/>
                <w:color w:val="212529"/>
                <w:sz w:val="28"/>
                <w:szCs w:val="28"/>
                <w:shd w:val="clear" w:color="auto" w:fill="F4F4F4"/>
              </w:rPr>
              <w:t xml:space="preserve">2. Альбом </w:t>
            </w:r>
            <w:r w:rsidRPr="009A718F">
              <w:rPr>
                <w:rFonts w:ascii="Times New Roman" w:hAnsi="Times New Roman" w:cs="Times New Roman"/>
                <w:color w:val="212529"/>
                <w:sz w:val="28"/>
                <w:szCs w:val="28"/>
                <w:shd w:val="clear" w:color="auto" w:fill="F4F4F4"/>
              </w:rPr>
              <w:lastRenderedPageBreak/>
              <w:t>«Одежда, обувь, головные уборы», 3.Карандаши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212529"/>
                <w:sz w:val="28"/>
                <w:szCs w:val="28"/>
                <w:shd w:val="clear" w:color="auto" w:fill="F4F4F4"/>
              </w:rPr>
              <w:t>4.Альбомные листы.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13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25.11. – 29.11.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«Мир вещей: одежда,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обувь, головные уборы»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 13.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Беседа на тему «Наши мамы». Чтение стихотворений Е. Благининой «Посидим в тишине и А. Барто «Перед сном»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1.Помочь детям понять, как много времени и сил отнимает у матерей работа по дому; указать на необходимость помощи мамам.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 Воспитывать доброе, внимательное, уважительное отношение к старшим.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91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1.Иллюстрации по теме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2. Стихотворение Е. Благининой и А. Барто</w:t>
            </w:r>
          </w:p>
        </w:tc>
      </w:tr>
      <w:tr w:rsidR="009A718F" w:rsidRPr="009A718F" w:rsidTr="009A718F">
        <w:tc>
          <w:tcPr>
            <w:tcW w:w="15735" w:type="dxa"/>
            <w:gridSpan w:val="7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Декабрь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14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02.12. – 06.12.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«Эх, Зимушка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– зима, до чего ты 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хороша»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познават.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14.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Чтение стихотворений о зиме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1.Познакомить детей со стихотворениями о зиме, приобщать их к высокой поэзии.</w:t>
            </w:r>
          </w:p>
          <w:p w:rsidR="009A718F" w:rsidRPr="009A718F" w:rsidRDefault="009A718F" w:rsidP="009A718F">
            <w:pPr>
              <w:shd w:val="clear" w:color="auto" w:fill="FFFFFF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  <w:t>2.Развивать интерес к художественной литературе, помогать выразительно читать стихи</w:t>
            </w:r>
          </w:p>
          <w:p w:rsidR="009A718F" w:rsidRPr="009A718F" w:rsidRDefault="009A718F" w:rsidP="009A718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  <w:t xml:space="preserve">3.Обращать внимание на оформление </w:t>
            </w:r>
            <w:r w:rsidRPr="009A718F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  <w:lastRenderedPageBreak/>
              <w:t>книги, на иллюстрации</w:t>
            </w:r>
          </w:p>
          <w:p w:rsidR="009A718F" w:rsidRPr="009A718F" w:rsidRDefault="009A718F" w:rsidP="009A718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  <w:t>4.Воспитывать интерес к художественному слову.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60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1.Иллюстрации различных видов деятельности детей в зимний период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2.Загадки о зиме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 xml:space="preserve">3.Портрет Ивана 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lastRenderedPageBreak/>
              <w:t>Бунина (русский писатель и поэт)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4.Портрет Сергея Есенина.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15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09.12. – 13.12.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«Животный мир  Севера»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15.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Чтение рассказов из книги Г. Снегирева «Про пингвинов». Дидактическая игра «Закончи предложение»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1.Познакомить детей с маленькими рассказами из жизни пингвинов.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2.Учить строить сложноподчиненные предложения.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3.Развивать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 умение внимательно слушать, понимать смысл и основное содержание 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рассказов</w:t>
            </w:r>
            <w:r w:rsidRPr="009A718F"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94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1.Книга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2.Картинки с птицами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3.Портрет автора 4.Конверт.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16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16.12. – 20.12.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«Продукты питания»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16.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Звуковая культура речи: работа со звуками ж- ш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1.Упражнять детей в отчетливом произнесении слов со звуками ж и ш.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2.Развивать фонематический слух: упражнять в различении (на слух) знакомого звука, в умении дифференцировать звуки ж- ш в словах.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3.Учить находить в рифмовках и стихах слова со звуками ж- ш; совершенствовать интонационную выразительность речи; отрабатывать речевое дыхание.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53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1.Игрушки жук, змея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2.Карточки с изображением жука и змеи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 xml:space="preserve">3. На каждого ребенка су-джок, массажеры 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4. Мяч.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17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23.12. – </w:t>
            </w: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lastRenderedPageBreak/>
              <w:t>28.12.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«Здравс-твуй, праздник, Новый год!»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Худож – </w:t>
            </w: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ООД 17.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Беседа по сказке П. Бажова «Серебряное копытце». Слушание стихотворения К. Фофанова «Нарядили елку…»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1.Развивать творческое воображение детей. </w:t>
            </w: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2.Помогать логично и содержательно строить высказывания.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3.Обобщить представления детей о признаках проявления разных эмоциональных состояний и причинах их изменения. 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В.В. Гербова </w:t>
            </w: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68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 xml:space="preserve">1.Иллюстрации к </w:t>
            </w: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>сказке 2.Иллюстрация зимнего хвойного леса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3.Картина с изображением Новогодней елки.</w:t>
            </w:r>
          </w:p>
        </w:tc>
      </w:tr>
      <w:tr w:rsidR="009A718F" w:rsidRPr="009A718F" w:rsidTr="009A718F">
        <w:tc>
          <w:tcPr>
            <w:tcW w:w="15735" w:type="dxa"/>
            <w:gridSpan w:val="7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Январь</w:t>
            </w:r>
          </w:p>
        </w:tc>
      </w:tr>
      <w:tr w:rsidR="009A718F" w:rsidRPr="009A718F" w:rsidTr="009A718F">
        <w:trPr>
          <w:trHeight w:val="1997"/>
        </w:trPr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18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09.01. – 10.01.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«Новогодние каникулы» 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18.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Чтение рассказа С. Георгиева «Я спас Деда Мороз»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1.Познакомить детей с новым художественным произведением, помочь понять, почему это рассказ, а не сказка.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71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1.Текст рассказа.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19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13.01. – 17.01.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«В здоровом теле- 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здоровый дух»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ООД 19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Обучение рассказыванию по картине 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«Зимние развлечения»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1.Учитьдетей целенаправленному рассматриванию картины (целевое восприятие, последовательное рассматривание отдельных самостоятельныхэпизодов, оценка </w:t>
            </w: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изображенного).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2.Воспитыватьумение составлять логичный, эмоциональный и содержательный рассказ.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72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1.Картина </w:t>
            </w:r>
            <w:r w:rsidRPr="009A718F">
              <w:rPr>
                <w:rFonts w:ascii="Times New Roman" w:hAnsi="Times New Roman" w:cs="Times New Roman"/>
                <w:b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«</w:t>
            </w:r>
            <w:r w:rsidRPr="009A718F">
              <w:rPr>
                <w:rFonts w:ascii="Times New Roman" w:hAnsi="Times New Roman" w:cs="Times New Roman"/>
                <w:bCs/>
                <w:iCs/>
                <w:color w:val="111111"/>
                <w:sz w:val="28"/>
                <w:szCs w:val="28"/>
                <w:bdr w:val="none" w:sz="0" w:space="0" w:color="auto" w:frame="1"/>
              </w:rPr>
              <w:t>Зимние развлечения</w:t>
            </w:r>
            <w:r w:rsidRPr="009A718F">
              <w:rPr>
                <w:rFonts w:ascii="Times New Roman" w:hAnsi="Times New Roman" w:cs="Times New Roman"/>
                <w:b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»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 xml:space="preserve">2.Белая бумага размером 1/ 2 альбомного листа 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lastRenderedPageBreak/>
              <w:t>3.Цветные карандаши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4.Цветные восковые мелки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20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20.01. – 24.01.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«Правила дорожные знать каждому положено!»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20.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Звуковая культура речи: дифференциация звуков ч- щ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1.Упражнять детей в умении различать на слух сходные по артикуляции звуки.</w:t>
            </w:r>
          </w:p>
          <w:p w:rsidR="009A718F" w:rsidRPr="009A718F" w:rsidRDefault="009A718F" w:rsidP="009A718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2.Формировать умение дифференцировать звуки ч-щ, слышать и различать в словах, выделять слова с заданным звуком, определять место звука в слове, подбирать слова на заданный звук.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83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 1.Картинки со звуком  -Ч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2.Фишки зеленого цвета по 8 штук на каждого ребенка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3.Карточки-схемы для анализа слов.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21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27.01. – 31.01.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«Приглашаем в гости этикет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21.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Чтение сказки Б. Шергина «Рифмы», стихотворения Э. Мошковской «Вежливое слово»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1.Познакомить детей с необычной сказкой Б. Шергина «Рифмы» и стихотворением Э. Мошковской «Вежливое слово».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2.Обогащать словарь детей вежливыми словами.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Воспитывать доброжелательность, тактичность, 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вежливость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 в общении друг с другом.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74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Портрет Б. 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Шергина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2</w:t>
            </w:r>
            <w:r w:rsidRPr="009A718F"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  <w:t>.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Иллюстрации 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сказки </w:t>
            </w:r>
            <w:r w:rsidRPr="009A718F">
              <w:rPr>
                <w:rFonts w:ascii="Times New Roman" w:hAnsi="Times New Roman" w:cs="Times New Roman"/>
                <w:b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«</w:t>
            </w:r>
            <w:r w:rsidRPr="009A718F">
              <w:rPr>
                <w:rFonts w:ascii="Times New Roman" w:hAnsi="Times New Roman" w:cs="Times New Roman"/>
                <w:bCs/>
                <w:iCs/>
                <w:color w:val="111111"/>
                <w:sz w:val="28"/>
                <w:szCs w:val="28"/>
                <w:bdr w:val="none" w:sz="0" w:space="0" w:color="auto" w:frame="1"/>
              </w:rPr>
              <w:t>Рифмы</w:t>
            </w:r>
            <w:r w:rsidRPr="009A718F">
              <w:rPr>
                <w:rFonts w:ascii="Times New Roman" w:hAnsi="Times New Roman" w:cs="Times New Roman"/>
                <w:b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»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3.Перчатка </w:t>
            </w:r>
            <w:r w:rsidRPr="009A718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«Медвежонок»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9A718F" w:rsidRPr="009A718F" w:rsidTr="009A718F">
        <w:trPr>
          <w:trHeight w:val="881"/>
        </w:trPr>
        <w:tc>
          <w:tcPr>
            <w:tcW w:w="15735" w:type="dxa"/>
            <w:gridSpan w:val="7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Февраль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22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03.02. – 07.02.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«Юные следопыты </w:t>
            </w: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и почемучки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разв.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ООД 22.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Беседа на тему: «Я мечтал…» 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Дидактическая игра «Подбери рифму»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1.Учитьдетей участвовать в коллективном разговоре, помогая им содержательно строить высказывания.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70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1.Мольберт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 xml:space="preserve">2.Иллюстрации (снег, ветер, зима, небо, звезды, </w:t>
            </w: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снежинки, санки)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23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10.02. – 14.02.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«Дикие животные  нашей полосы и их детеныши» 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23.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Обучение рассказыванию по картине «Зайцы»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1.Продолжать учить детей рассказывать о картине (картина «Зайцы» из серии «Дикие животные» П. Меньшиковой (М.: Просвещение)) придерживаясь плана.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2.Развивать</w:t>
            </w:r>
            <w:r w:rsidRPr="009A718F"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  <w:t> 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логическое образное мышление, зрительную память, умение формулировать свои мысли, совершенствовать монологическую речь.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87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1.Картина </w:t>
            </w:r>
            <w:r w:rsidRPr="009A718F">
              <w:rPr>
                <w:rFonts w:ascii="Times New Roman" w:hAnsi="Times New Roman" w:cs="Times New Roman"/>
                <w:b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«</w:t>
            </w:r>
            <w:r w:rsidRPr="009A718F">
              <w:rPr>
                <w:rFonts w:ascii="Times New Roman" w:hAnsi="Times New Roman" w:cs="Times New Roman"/>
                <w:bCs/>
                <w:iCs/>
                <w:color w:val="111111"/>
                <w:sz w:val="28"/>
                <w:szCs w:val="28"/>
                <w:bdr w:val="none" w:sz="0" w:space="0" w:color="auto" w:frame="1"/>
              </w:rPr>
              <w:t>Зайцы</w:t>
            </w:r>
            <w:r w:rsidRPr="009A718F">
              <w:rPr>
                <w:rFonts w:ascii="Times New Roman" w:hAnsi="Times New Roman" w:cs="Times New Roman"/>
                <w:b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»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 из серии </w:t>
            </w:r>
            <w:r w:rsidRPr="009A718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«Дикие животные»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 П. Меньшиковой </w:t>
            </w:r>
            <w:r w:rsidRPr="009A718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(М. : Просвещение)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24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17.02. – 21.02.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«Наши защитники»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24.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Чтение стихотворения Ю. Владимирова «Чудаки»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1.Совершенствовать умение выразительно читать стихотворение по ролям.</w:t>
            </w:r>
          </w:p>
          <w:p w:rsidR="009A718F" w:rsidRPr="009A718F" w:rsidRDefault="009A718F" w:rsidP="009A718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2.Обогащение словаря </w:t>
            </w:r>
            <w:r w:rsidRPr="009A718F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>(кушак, колпак, пятак, </w:t>
            </w:r>
            <w:r w:rsidRPr="009A718F">
              <w:rPr>
                <w:rFonts w:ascii="Times New Roman" w:eastAsia="Times New Roman" w:hAnsi="Times New Roman" w:cs="Times New Roman"/>
                <w:bCs/>
                <w:iCs/>
                <w:color w:val="000000"/>
                <w:sz w:val="28"/>
                <w:szCs w:val="28"/>
              </w:rPr>
              <w:t>чудак</w:t>
            </w:r>
            <w:r w:rsidRPr="009A718F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>, юмор)</w:t>
            </w:r>
            <w:r w:rsidRPr="009A718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</w:t>
            </w:r>
          </w:p>
          <w:p w:rsidR="009A718F" w:rsidRPr="009A718F" w:rsidRDefault="009A718F" w:rsidP="009A718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 Уточнения знания об окружающем мире.</w:t>
            </w:r>
          </w:p>
          <w:p w:rsidR="009A718F" w:rsidRPr="009A718F" w:rsidRDefault="009A718F" w:rsidP="009A718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4. </w:t>
            </w:r>
            <w:r w:rsidRPr="009A718F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Развивать</w:t>
            </w:r>
            <w:r w:rsidRPr="009A718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 мыслительные процессы.</w:t>
            </w:r>
          </w:p>
          <w:p w:rsidR="009A718F" w:rsidRPr="009A718F" w:rsidRDefault="009A718F" w:rsidP="009A718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5. </w:t>
            </w:r>
            <w:r w:rsidRPr="009A718F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Развивать</w:t>
            </w:r>
            <w:r w:rsidRPr="009A718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 творческие способности </w:t>
            </w:r>
            <w:r w:rsidRPr="009A718F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8"/>
              </w:rPr>
              <w:t>(жесты, мимика, интонации и тд.)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tabs>
                <w:tab w:val="left" w:pos="480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86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1.Картинки колпак, кушак, пятак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2.Монеты на каждого ребенка.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25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25.02. – 28.02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«Мир вещей: игрушки вокруг меня»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25.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Рассказывание по теме «Моя любимая игрушка». Дидактиче</w:t>
            </w: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ское упражнение «Подскажи слово»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1.Учить детей составлять рассказы на темы из личного опыта.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2.Упражнять в образовании  слов- антонимов.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3.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Развивать память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, внимание, образное мышление и связную речь.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82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1.Коробка с 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игрушками</w:t>
            </w:r>
            <w:r w:rsidRPr="009A718F"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  <w:t> :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 xml:space="preserve"> машинка, кукла, плюшевый мишка, кубик, мячик.</w:t>
            </w:r>
          </w:p>
        </w:tc>
      </w:tr>
      <w:tr w:rsidR="009A718F" w:rsidRPr="009A718F" w:rsidTr="009A718F">
        <w:tc>
          <w:tcPr>
            <w:tcW w:w="15735" w:type="dxa"/>
            <w:gridSpan w:val="7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Март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26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03.03. – 07.03.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«Моя семья».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26.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Чтение стихотворений о весне. Дидактическая игра «Угадай слово»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1.Продолжать приобщать детей к поэзии.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2.Учить задавать вопросы и искать кратчайшие пути решения логической задачи.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Развивать логическое мышление и внимание, разговорную речь детей, побуждать к желанию общаться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99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 xml:space="preserve">1.Иллюстрации 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о</w:t>
            </w:r>
            <w:r w:rsidRPr="009A718F"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  <w:t> 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весне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2</w:t>
            </w:r>
            <w:r w:rsidRPr="009A718F"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  <w:t>.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Коробка с загадками и отгадками в картинках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3.Текст 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стихотворений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4. Мяч.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27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11.03. – 14.03.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«Здравствуй, весна – красна» 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познават,речевое,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27.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Обучение рассказыванию по картинкам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1.Закреплять умение детей составлять рассказ по картинкам с последовательно развивающимся  действием.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107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1.Картинки для рассказывания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Картинки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 для составления предложений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3.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Карточки-схемы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 для составления предложений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28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17.03. – 21.03.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«Все работы хороши»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разв.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ООД 28.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Рассказы на тему «Как мы </w:t>
            </w: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поздравляли сотрудников детского сада с Международным женским днем». Дидактическая игра «Где мы были, мы не скажем…»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1.Учить детей составлять подробные и интересные рассказы на темы из личного опыта.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 xml:space="preserve">2.Развивать инициативу, способность </w:t>
            </w: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импровизировать.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93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 xml:space="preserve">1.Фотографии с праздника 8 марта 2.Фотогазета-поздравление с </w:t>
            </w:r>
            <w:r w:rsidRPr="009A718F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lastRenderedPageBreak/>
              <w:t>праздником.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29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24.03. – 28.03.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«От кареты до ракеты» 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29.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Звуковая культура речи: дифференциация звуков ц- ч. Чтение стихотворения Дж. Ривза «Шумный Ба- бах»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1.Учитьдетей дифференцировать звуки ц- ч.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2.Познакомить со стихотворением Дж. Ривза «Шумный Ба-бах»(перевод с англ.М. Боровицкой).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3.Продолжать 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развивать фонематический</w:t>
            </w:r>
            <w:r w:rsidRPr="009A718F">
              <w:rPr>
                <w:rFonts w:ascii="Times New Roman" w:hAnsi="Times New Roman" w:cs="Times New Roman"/>
                <w:b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 xml:space="preserve"> 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слух</w:t>
            </w:r>
            <w:r w:rsidRPr="009A718F"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  <w:t>,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 xml:space="preserve"> совершенствовать интонационную выразительность 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речи</w:t>
            </w:r>
            <w:r w:rsidRPr="009A718F"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96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1.Картинки, в названии которых при произнесении слышатся 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звуки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«ч»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-</w:t>
            </w:r>
            <w:r w:rsidRPr="009A718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«ц»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2.Книга Дж. 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Ривза </w:t>
            </w:r>
            <w:r w:rsidRPr="009A718F">
              <w:rPr>
                <w:rFonts w:ascii="Times New Roman" w:hAnsi="Times New Roman" w:cs="Times New Roman"/>
                <w:b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«</w:t>
            </w:r>
            <w:r w:rsidRPr="009A718F">
              <w:rPr>
                <w:rFonts w:ascii="Times New Roman" w:hAnsi="Times New Roman" w:cs="Times New Roman"/>
                <w:bCs/>
                <w:iCs/>
                <w:color w:val="111111"/>
                <w:sz w:val="28"/>
                <w:szCs w:val="28"/>
                <w:bdr w:val="none" w:sz="0" w:space="0" w:color="auto" w:frame="1"/>
              </w:rPr>
              <w:t>Шумный Ба-бах</w:t>
            </w:r>
            <w:r w:rsidRPr="009A718F">
              <w:rPr>
                <w:rFonts w:ascii="Times New Roman" w:hAnsi="Times New Roman" w:cs="Times New Roman"/>
                <w:b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»</w:t>
            </w:r>
          </w:p>
        </w:tc>
      </w:tr>
      <w:tr w:rsidR="009A718F" w:rsidRPr="009A718F" w:rsidTr="009A718F">
        <w:tc>
          <w:tcPr>
            <w:tcW w:w="15735" w:type="dxa"/>
            <w:gridSpan w:val="7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Апрель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30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01.04. – 04.04.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«Птичье царство»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30.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Звуковая культура речи: дифференциация звуков л- р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1.Упражнять детей в различении звуков л-р в словах, фразовой речи.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2.Учить слышать звук в слове, определять его позицию, называть слова на заданный звук.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98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1.Книга с рассказами Е. И. Чарушина.</w:t>
            </w:r>
          </w:p>
        </w:tc>
      </w:tr>
      <w:tr w:rsidR="009A718F" w:rsidRPr="009A718F" w:rsidTr="009A718F">
        <w:tc>
          <w:tcPr>
            <w:tcW w:w="15735" w:type="dxa"/>
            <w:gridSpan w:val="7"/>
            <w:tcBorders>
              <w:left w:val="nil"/>
              <w:right w:val="nil"/>
            </w:tcBorders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31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07.04. – 11.04.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«В космос все лететь хотим» 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31.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Пересказ «загадочных историй» (по Н. Сладкову)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1.Продолжать учить детей пересказывать.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9A718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Развивать речь, память, внимание, образное мышление, любознательность.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103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303F50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303F50"/>
                <w:sz w:val="28"/>
                <w:szCs w:val="28"/>
                <w:shd w:val="clear" w:color="auto" w:fill="FFFFFF"/>
              </w:rPr>
              <w:t>1.Портрет Н.И. Сладкова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303F50"/>
                <w:sz w:val="28"/>
                <w:szCs w:val="28"/>
                <w:shd w:val="clear" w:color="auto" w:fill="FFFFFF"/>
              </w:rPr>
              <w:t>2.Иллюстрации к тексту.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32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14.04. – 18.04.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«Подводное царство»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32.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Повторение программных стихотворений.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Заучивание наизусть стихотворения В. Орлова «Ты скажи 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мне, реченька лесная…»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1.Помочь детям вспомнить программные стихотворения и запомнить стихотворение В. Орлова «Ты скажи мне, реченька лесная…».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102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1.Картина </w:t>
            </w:r>
            <w:r w:rsidRPr="009A718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«</w:t>
            </w:r>
            <w:hyperlink r:id="rId14" w:tooltip="Лес. Прогулки и путешествия по лесу" w:history="1">
              <w:r w:rsidRPr="009A718F">
                <w:rPr>
                  <w:rFonts w:ascii="Times New Roman" w:hAnsi="Times New Roman" w:cs="Times New Roman"/>
                  <w:bCs/>
                  <w:iCs/>
                  <w:color w:val="000000" w:themeColor="text1"/>
                  <w:sz w:val="28"/>
                  <w:szCs w:val="28"/>
                  <w:bdr w:val="none" w:sz="0" w:space="0" w:color="auto" w:frame="1"/>
                </w:rPr>
                <w:t>Лесная речка</w:t>
              </w:r>
            </w:hyperlink>
            <w:r w:rsidRPr="009A718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»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2.Текст 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стихотворения В</w:t>
            </w:r>
            <w:r w:rsidRPr="009A718F"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  <w:t>. 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Орлова</w:t>
            </w:r>
            <w:r w:rsidRPr="009A718F">
              <w:rPr>
                <w:rFonts w:ascii="Times New Roman" w:hAnsi="Times New Roman" w:cs="Times New Roman"/>
                <w:b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 </w:t>
            </w:r>
            <w:r w:rsidRPr="009A718F">
              <w:rPr>
                <w:rFonts w:ascii="Times New Roman" w:hAnsi="Times New Roman" w:cs="Times New Roman"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«Ты </w:t>
            </w:r>
            <w:r w:rsidRPr="009A718F">
              <w:rPr>
                <w:rFonts w:ascii="Times New Roman" w:hAnsi="Times New Roman" w:cs="Times New Roman"/>
                <w:bCs/>
                <w:iCs/>
                <w:color w:val="111111"/>
                <w:sz w:val="28"/>
                <w:szCs w:val="28"/>
                <w:bdr w:val="none" w:sz="0" w:space="0" w:color="auto" w:frame="1"/>
              </w:rPr>
              <w:t>скажи мне</w:t>
            </w:r>
            <w:r w:rsidRPr="009A718F">
              <w:rPr>
                <w:rFonts w:ascii="Times New Roman" w:hAnsi="Times New Roman" w:cs="Times New Roman"/>
                <w:b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, </w:t>
            </w:r>
            <w:r w:rsidRPr="009A718F">
              <w:rPr>
                <w:rFonts w:ascii="Times New Roman" w:hAnsi="Times New Roman" w:cs="Times New Roman"/>
                <w:bCs/>
                <w:iCs/>
                <w:color w:val="111111"/>
                <w:sz w:val="28"/>
                <w:szCs w:val="28"/>
                <w:bdr w:val="none" w:sz="0" w:space="0" w:color="auto" w:frame="1"/>
              </w:rPr>
              <w:t>реченька лесная…</w:t>
            </w:r>
            <w:r w:rsidRPr="009A718F">
              <w:rPr>
                <w:rFonts w:ascii="Times New Roman" w:hAnsi="Times New Roman" w:cs="Times New Roman"/>
                <w:b/>
                <w:i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»</w:t>
            </w:r>
            <w:r w:rsidRPr="009A718F"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33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21.04. – 25.04.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«Театральная неделя»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33.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Чтение рассказа К. Паустовского «Кот- ворюга»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1.Познакомить детей с рассказом К. Паустовского «Кот-ворюга».</w:t>
            </w:r>
          </w:p>
          <w:p w:rsidR="009A718F" w:rsidRPr="009A718F" w:rsidRDefault="009A718F" w:rsidP="009A718F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2.Развивать</w:t>
            </w:r>
            <w:r w:rsidRPr="009A718F"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  <w:t> у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мение анализировать прочитанное.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104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1.Книга с иллюстрациями.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34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28.04. – 30.04.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«Животные Сафари»</w:t>
            </w: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34.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Обучение рассказыванию по теме «Мой любимый мультфильм»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1.Помогать  детям составлять рассказы на темы из личного опыта.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2.Развитие умения связно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, последовательно и выразительно пересказать небольшой </w:t>
            </w:r>
            <w:r w:rsidRPr="009A718F">
              <w:rPr>
                <w:rFonts w:ascii="Times New Roman" w:hAnsi="Times New Roman" w:cs="Times New Roman"/>
                <w:bCs/>
                <w:color w:val="111111"/>
                <w:sz w:val="28"/>
                <w:szCs w:val="28"/>
                <w:bdr w:val="none" w:sz="0" w:space="0" w:color="auto" w:frame="1"/>
                <w:shd w:val="clear" w:color="auto" w:fill="FFFFFF"/>
              </w:rPr>
              <w:t>рассказ</w:t>
            </w:r>
            <w:r w:rsidRPr="009A718F">
              <w:rPr>
                <w:rFonts w:ascii="Times New Roman" w:hAnsi="Times New Roman" w:cs="Times New Roman"/>
                <w:b/>
                <w:color w:val="111111"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101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1.Илюстрации к мультфильмам</w:t>
            </w:r>
          </w:p>
        </w:tc>
      </w:tr>
      <w:tr w:rsidR="009A718F" w:rsidRPr="009A718F" w:rsidTr="009A718F">
        <w:tc>
          <w:tcPr>
            <w:tcW w:w="15735" w:type="dxa"/>
            <w:gridSpan w:val="7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Май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35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05.05. – 08.05.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«День Победы»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35.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Лексические упражнения.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1.Проверить, насколько богат словарный запас детей.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108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1.Сенсорная коробочка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36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12.05. – 16.05.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«Насеко-</w:t>
            </w:r>
          </w:p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мые»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ООД 36.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Звуковая </w:t>
            </w: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культура речи (проверка усвоенного материала)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1.Проверить, умеют ли дети различать звуки и четко и правильно произносить их.</w:t>
            </w: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 xml:space="preserve">В.В. Гербова </w:t>
            </w:r>
            <w:r w:rsidRPr="009A71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109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lastRenderedPageBreak/>
              <w:t xml:space="preserve">1.Картинки с изображением 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lastRenderedPageBreak/>
              <w:t>луговых цветов 2.Предметы для счета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3. Цветные карандаши,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4.Белая бумага.</w:t>
            </w:r>
          </w:p>
        </w:tc>
      </w:tr>
      <w:tr w:rsidR="009A718F" w:rsidRPr="009A718F" w:rsidTr="009A718F">
        <w:trPr>
          <w:trHeight w:val="1975"/>
        </w:trPr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37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19.05. – 23.05.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«Дружат дети всей земли!»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37.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Беседа на тему «О друзьях и дружбе»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1.Продолжать помогать детям осваивать нормы поведения.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2.Учить доброжелательности.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3.Развивать речевую активность.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  <w:t>4.</w:t>
            </w: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Учить детей видеть хорошие качества своих товарищей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color w:val="111111"/>
                <w:sz w:val="28"/>
                <w:szCs w:val="28"/>
                <w:shd w:val="clear" w:color="auto" w:fill="FFFFFF"/>
              </w:rPr>
            </w:pPr>
            <w:r w:rsidRPr="009A718F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5.Учить детей подбирать однокоренные слова.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80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shd w:val="clear" w:color="auto" w:fill="FFFFFF"/>
              <w:spacing w:before="248" w:after="248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  <w:t>1.Письмо,</w:t>
            </w:r>
          </w:p>
          <w:p w:rsidR="009A718F" w:rsidRPr="009A718F" w:rsidRDefault="009A718F" w:rsidP="009A718F">
            <w:pPr>
              <w:shd w:val="clear" w:color="auto" w:fill="FFFFFF"/>
              <w:spacing w:before="248" w:after="248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  <w:t>2.Картинки с детьми, взрослыми</w:t>
            </w:r>
          </w:p>
          <w:p w:rsidR="009A718F" w:rsidRPr="009A718F" w:rsidRDefault="009A718F" w:rsidP="009A718F">
            <w:pPr>
              <w:shd w:val="clear" w:color="auto" w:fill="FFFFFF"/>
              <w:spacing w:before="248" w:after="248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  <w:t>3.Клубок,</w:t>
            </w:r>
          </w:p>
          <w:p w:rsidR="009A718F" w:rsidRPr="009A718F" w:rsidRDefault="009A718F" w:rsidP="009A718F">
            <w:pPr>
              <w:shd w:val="clear" w:color="auto" w:fill="FFFFFF"/>
              <w:spacing w:before="248" w:after="248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  <w:t>4.Копилка с сердечками,</w:t>
            </w:r>
          </w:p>
          <w:p w:rsidR="009A718F" w:rsidRPr="009A718F" w:rsidRDefault="009A718F" w:rsidP="009A718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</w:rPr>
              <w:t xml:space="preserve">5.Песня </w:t>
            </w:r>
            <w:r w:rsidRPr="009A718F">
              <w:rPr>
                <w:rFonts w:ascii="Times New Roman" w:eastAsia="Times New Roman" w:hAnsi="Times New Roman" w:cs="Times New Roman"/>
                <w:b/>
                <w:color w:val="111111"/>
                <w:sz w:val="28"/>
                <w:szCs w:val="28"/>
              </w:rPr>
              <w:t>о </w:t>
            </w:r>
            <w:hyperlink r:id="rId15" w:tooltip="Дружба. Учимся дружить" w:history="1">
              <w:r w:rsidRPr="009A718F">
                <w:rPr>
                  <w:rFonts w:ascii="Times New Roman" w:eastAsia="Times New Roman" w:hAnsi="Times New Roman" w:cs="Times New Roman"/>
                  <w:bCs/>
                  <w:color w:val="000000" w:themeColor="text1"/>
                  <w:sz w:val="28"/>
                  <w:szCs w:val="28"/>
                  <w:bdr w:val="none" w:sz="0" w:space="0" w:color="auto" w:frame="1"/>
                </w:rPr>
                <w:t>дружбе на магнитофоне</w:t>
              </w:r>
            </w:hyperlink>
            <w:r w:rsidRPr="009A718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</w:tc>
      </w:tr>
      <w:tr w:rsidR="009A718F" w:rsidRPr="009A718F" w:rsidTr="009A718F">
        <w:tc>
          <w:tcPr>
            <w:tcW w:w="567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26.05. – 30.05.</w:t>
            </w:r>
            <w:r w:rsidRPr="009A718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«Земля- наш общий дом»»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9A718F" w:rsidRPr="009A718F" w:rsidRDefault="009A718F" w:rsidP="009A718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eastAsia="Times New Roman" w:hAnsi="Times New Roman" w:cs="Times New Roman"/>
                <w:sz w:val="28"/>
                <w:szCs w:val="28"/>
              </w:rPr>
              <w:t>ООД 38.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b/>
                <w:sz w:val="28"/>
                <w:szCs w:val="28"/>
              </w:rPr>
              <w:t>Рассказывание на тему «Забавные истории из моей жизни»</w:t>
            </w:r>
          </w:p>
        </w:tc>
        <w:tc>
          <w:tcPr>
            <w:tcW w:w="5528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1.Проверить, умеют ли дети составлять подробные и логичные рассказы на темы из личного опыта.</w:t>
            </w:r>
          </w:p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В.В. Гербова «Развитие речи в детском саду»</w:t>
            </w:r>
          </w:p>
          <w:p w:rsidR="009A718F" w:rsidRPr="009A718F" w:rsidRDefault="009A718F" w:rsidP="009A71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sz w:val="28"/>
                <w:szCs w:val="28"/>
              </w:rPr>
              <w:t>стр. 110</w:t>
            </w:r>
          </w:p>
        </w:tc>
        <w:tc>
          <w:tcPr>
            <w:tcW w:w="2552" w:type="dxa"/>
          </w:tcPr>
          <w:p w:rsidR="009A718F" w:rsidRPr="009A718F" w:rsidRDefault="009A718F" w:rsidP="009A718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718F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t>1.Доска магнитная 2.Плакаты с изображениями детского сада, семьей, деятельности родителей с детьми.</w:t>
            </w:r>
          </w:p>
        </w:tc>
      </w:tr>
    </w:tbl>
    <w:p w:rsidR="009A718F" w:rsidRPr="009A718F" w:rsidRDefault="009A718F" w:rsidP="009A718F">
      <w:pPr>
        <w:rPr>
          <w:rFonts w:eastAsiaTheme="minorEastAsia"/>
          <w:lang w:eastAsia="ru-RU"/>
        </w:rPr>
      </w:pPr>
    </w:p>
    <w:p w:rsidR="009A718F" w:rsidRPr="009A718F" w:rsidRDefault="009A718F" w:rsidP="009A718F">
      <w:pPr>
        <w:rPr>
          <w:rFonts w:ascii="Times New Roman" w:hAnsi="Times New Roman" w:cs="Times New Roman"/>
          <w:b/>
          <w:sz w:val="28"/>
          <w:szCs w:val="28"/>
        </w:rPr>
      </w:pPr>
    </w:p>
    <w:p w:rsidR="009A718F" w:rsidRPr="009A718F" w:rsidRDefault="009A718F" w:rsidP="009A718F">
      <w:pPr>
        <w:rPr>
          <w:rFonts w:ascii="Times New Roman" w:hAnsi="Times New Roman" w:cs="Times New Roman"/>
          <w:b/>
          <w:sz w:val="28"/>
          <w:szCs w:val="28"/>
        </w:rPr>
      </w:pPr>
      <w:r w:rsidRPr="009A718F">
        <w:rPr>
          <w:rFonts w:ascii="Times New Roman" w:hAnsi="Times New Roman" w:cs="Times New Roman"/>
          <w:b/>
          <w:sz w:val="28"/>
          <w:szCs w:val="28"/>
        </w:rPr>
        <w:lastRenderedPageBreak/>
        <w:t>Список литературы:</w:t>
      </w:r>
    </w:p>
    <w:p w:rsidR="009A718F" w:rsidRPr="009A718F" w:rsidRDefault="009A718F" w:rsidP="003378D8">
      <w:pPr>
        <w:numPr>
          <w:ilvl w:val="0"/>
          <w:numId w:val="14"/>
        </w:num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718F">
        <w:rPr>
          <w:rFonts w:ascii="Times New Roman" w:hAnsi="Times New Roman" w:cs="Times New Roman"/>
          <w:sz w:val="28"/>
          <w:szCs w:val="28"/>
        </w:rPr>
        <w:t xml:space="preserve">ФЕДЕРАЛЬНАЯ ОБРАЗОВАТЕЛЬНАЯ ПРОГРАММА ДОШКОЛЬНОГО ОБРАЗОВАНИЯ, </w:t>
      </w:r>
      <w:r w:rsidRPr="009A718F">
        <w:rPr>
          <w:rFonts w:ascii="Times New Roman" w:eastAsia="Times New Roman" w:hAnsi="Times New Roman" w:cs="Times New Roman"/>
          <w:sz w:val="28"/>
          <w:szCs w:val="28"/>
          <w:lang w:eastAsia="ru-RU"/>
        </w:rPr>
        <w:t>(Утверждена Министерством просвещения РФ),  236с., 2022г.</w:t>
      </w:r>
    </w:p>
    <w:p w:rsidR="009A718F" w:rsidRPr="009A718F" w:rsidRDefault="009A718F" w:rsidP="009A718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718F">
        <w:rPr>
          <w:rFonts w:ascii="Times New Roman" w:eastAsia="Times New Roman" w:hAnsi="Times New Roman" w:cs="Times New Roman"/>
          <w:sz w:val="28"/>
          <w:szCs w:val="28"/>
          <w:lang w:eastAsia="ru-RU"/>
        </w:rPr>
        <w:t>2.Гербова В. В. Развитие речи в детском саду: Старшая группа.- М.: МОЗАИКА- СИНТЕЗ, 2015.- 144с.</w:t>
      </w: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718F" w:rsidRDefault="009A718F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718F" w:rsidRDefault="009A718F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718F" w:rsidRDefault="009A718F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718F" w:rsidRDefault="009A718F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718F" w:rsidRDefault="009A718F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718F" w:rsidRDefault="009A718F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718F" w:rsidRDefault="009A718F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A718F" w:rsidRDefault="009A718F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71C95" w:rsidRPr="009C1C6C" w:rsidRDefault="00B71C95" w:rsidP="009C1C6C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9C1C6C" w:rsidRDefault="009C1C6C" w:rsidP="0011177F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11A6F" w:rsidRDefault="00611A6F" w:rsidP="00061464">
      <w:pPr>
        <w:jc w:val="center"/>
        <w:rPr>
          <w:rFonts w:ascii="Times New Roman" w:eastAsia="Times New Roman" w:hAnsi="Times New Roman" w:cs="Times New Roman"/>
          <w:b/>
          <w:sz w:val="28"/>
          <w:lang w:eastAsia="ru-RU"/>
        </w:rPr>
      </w:pPr>
    </w:p>
    <w:p w:rsidR="00611A6F" w:rsidRDefault="00611A6F" w:rsidP="00061464">
      <w:pPr>
        <w:jc w:val="center"/>
        <w:rPr>
          <w:rFonts w:ascii="Times New Roman" w:eastAsia="Times New Roman" w:hAnsi="Times New Roman" w:cs="Times New Roman"/>
          <w:b/>
          <w:sz w:val="28"/>
          <w:lang w:eastAsia="ru-RU"/>
        </w:rPr>
      </w:pPr>
    </w:p>
    <w:p w:rsidR="0069702F" w:rsidRDefault="0069702F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Cs/>
          <w:sz w:val="28"/>
          <w:szCs w:val="28"/>
        </w:rPr>
      </w:pPr>
      <w:r w:rsidRPr="00AD3A58">
        <w:rPr>
          <w:rFonts w:ascii="Times New Roman CYR" w:eastAsia="Calibri" w:hAnsi="Times New Roman CYR" w:cs="Times New Roman CYR"/>
          <w:bCs/>
          <w:sz w:val="28"/>
          <w:szCs w:val="28"/>
        </w:rPr>
        <w:lastRenderedPageBreak/>
        <w:t>Автономная некоммерческая организация дошкольного образования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  <w:r w:rsidRPr="00AD3A58">
        <w:rPr>
          <w:rFonts w:ascii="Times New Roman CYR" w:eastAsia="Calibri" w:hAnsi="Times New Roman CYR" w:cs="Times New Roman CYR"/>
          <w:bCs/>
          <w:sz w:val="28"/>
          <w:szCs w:val="28"/>
        </w:rPr>
        <w:t xml:space="preserve">Детский сад </w:t>
      </w:r>
      <w:r w:rsidRPr="00AD3A58">
        <w:rPr>
          <w:rFonts w:ascii="Times New Roman" w:eastAsia="Calibri" w:hAnsi="Times New Roman" w:cs="Times New Roman"/>
          <w:bCs/>
          <w:sz w:val="28"/>
          <w:szCs w:val="28"/>
        </w:rPr>
        <w:t>«</w:t>
      </w:r>
      <w:r w:rsidRPr="00AD3A58">
        <w:rPr>
          <w:rFonts w:ascii="Times New Roman CYR" w:eastAsia="Calibri" w:hAnsi="Times New Roman CYR" w:cs="Times New Roman CYR"/>
          <w:bCs/>
          <w:sz w:val="28"/>
          <w:szCs w:val="28"/>
        </w:rPr>
        <w:t>Солнечный</w:t>
      </w:r>
      <w:r w:rsidRPr="00AD3A58">
        <w:rPr>
          <w:rFonts w:ascii="Times New Roman" w:eastAsia="Calibri" w:hAnsi="Times New Roman" w:cs="Times New Roman"/>
          <w:bCs/>
          <w:sz w:val="28"/>
          <w:szCs w:val="28"/>
        </w:rPr>
        <w:t>»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b/>
          <w:bCs/>
          <w:sz w:val="96"/>
          <w:szCs w:val="96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bCs/>
          <w:sz w:val="96"/>
          <w:szCs w:val="96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bCs/>
          <w:sz w:val="96"/>
          <w:szCs w:val="96"/>
        </w:rPr>
      </w:pPr>
      <w:r w:rsidRPr="00AD3A58">
        <w:rPr>
          <w:rFonts w:ascii="Times New Roman CYR" w:eastAsia="Calibri" w:hAnsi="Times New Roman CYR" w:cs="Times New Roman CYR"/>
          <w:b/>
          <w:bCs/>
          <w:sz w:val="96"/>
          <w:szCs w:val="96"/>
        </w:rPr>
        <w:t>Перспективное планирование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bCs/>
          <w:sz w:val="40"/>
          <w:szCs w:val="40"/>
        </w:rPr>
      </w:pPr>
      <w:r w:rsidRPr="00AD3A58">
        <w:rPr>
          <w:rFonts w:ascii="Times New Roman CYR" w:eastAsia="Calibri" w:hAnsi="Times New Roman CYR" w:cs="Times New Roman CYR"/>
          <w:b/>
          <w:bCs/>
          <w:sz w:val="40"/>
          <w:szCs w:val="40"/>
        </w:rPr>
        <w:t xml:space="preserve">по образовательной области 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40"/>
          <w:szCs w:val="40"/>
        </w:rPr>
      </w:pPr>
      <w:r w:rsidRPr="00AD3A58">
        <w:rPr>
          <w:rFonts w:ascii="Times New Roman" w:eastAsia="Calibri" w:hAnsi="Times New Roman" w:cs="Times New Roman"/>
          <w:b/>
          <w:bCs/>
          <w:sz w:val="40"/>
          <w:szCs w:val="40"/>
        </w:rPr>
        <w:t xml:space="preserve"> «</w:t>
      </w:r>
      <w:r w:rsidRPr="00AD3A58">
        <w:rPr>
          <w:rFonts w:ascii="Times New Roman CYR" w:eastAsia="Calibri" w:hAnsi="Times New Roman CYR" w:cs="Times New Roman CYR"/>
          <w:b/>
          <w:bCs/>
          <w:sz w:val="40"/>
          <w:szCs w:val="40"/>
        </w:rPr>
        <w:t>Познавательное развитие</w:t>
      </w:r>
      <w:r w:rsidRPr="00AD3A58">
        <w:rPr>
          <w:rFonts w:ascii="Times New Roman" w:eastAsia="Calibri" w:hAnsi="Times New Roman" w:cs="Times New Roman"/>
          <w:b/>
          <w:bCs/>
          <w:sz w:val="40"/>
          <w:szCs w:val="40"/>
        </w:rPr>
        <w:t>»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bCs/>
          <w:sz w:val="52"/>
          <w:szCs w:val="52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bCs/>
          <w:sz w:val="52"/>
          <w:szCs w:val="52"/>
        </w:rPr>
      </w:pPr>
      <w:r w:rsidRPr="00AD3A58">
        <w:rPr>
          <w:rFonts w:ascii="Times New Roman CYR" w:eastAsia="Calibri" w:hAnsi="Times New Roman CYR" w:cs="Times New Roman CYR"/>
          <w:b/>
          <w:bCs/>
          <w:sz w:val="52"/>
          <w:szCs w:val="52"/>
        </w:rPr>
        <w:t>Ознакомление с окружающим миром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bCs/>
          <w:sz w:val="56"/>
          <w:szCs w:val="56"/>
        </w:rPr>
      </w:pPr>
      <w:r w:rsidRPr="00AD3A58">
        <w:rPr>
          <w:rFonts w:ascii="Times New Roman" w:eastAsia="Calibri" w:hAnsi="Times New Roman" w:cs="Times New Roman"/>
          <w:b/>
          <w:sz w:val="52"/>
          <w:szCs w:val="52"/>
        </w:rPr>
        <w:t>старшая</w:t>
      </w:r>
      <w:r w:rsidRPr="00AD3A58">
        <w:rPr>
          <w:rFonts w:ascii="Times New Roman CYR" w:eastAsia="Calibri" w:hAnsi="Times New Roman CYR" w:cs="Times New Roman CYR"/>
          <w:b/>
          <w:bCs/>
          <w:sz w:val="56"/>
          <w:szCs w:val="56"/>
        </w:rPr>
        <w:t xml:space="preserve"> группа</w:t>
      </w:r>
      <w:r>
        <w:rPr>
          <w:rFonts w:ascii="Times New Roman CYR" w:eastAsia="Calibri" w:hAnsi="Times New Roman CYR" w:cs="Times New Roman CYR"/>
          <w:b/>
          <w:bCs/>
          <w:sz w:val="56"/>
          <w:szCs w:val="56"/>
        </w:rPr>
        <w:t xml:space="preserve"> №7 «Ромашка</w:t>
      </w:r>
      <w:r w:rsidRPr="00AD3A58">
        <w:rPr>
          <w:rFonts w:ascii="Times New Roman CYR" w:eastAsia="Calibri" w:hAnsi="Times New Roman CYR" w:cs="Times New Roman CYR"/>
          <w:b/>
          <w:bCs/>
          <w:sz w:val="56"/>
          <w:szCs w:val="56"/>
        </w:rPr>
        <w:t>»</w:t>
      </w:r>
    </w:p>
    <w:p w:rsidR="00AD3A58" w:rsidRPr="00AD3A58" w:rsidRDefault="00AD3A58" w:rsidP="00AD3A58">
      <w:pPr>
        <w:rPr>
          <w:rFonts w:ascii="Calibri" w:eastAsia="Calibri" w:hAnsi="Calibri" w:cs="Times New Roman"/>
        </w:rPr>
      </w:pPr>
    </w:p>
    <w:p w:rsidR="00AD3A58" w:rsidRPr="00AD3A58" w:rsidRDefault="00AD3A58" w:rsidP="00AD3A58">
      <w:pPr>
        <w:rPr>
          <w:rFonts w:ascii="Calibri" w:eastAsia="Calibri" w:hAnsi="Calibri" w:cs="Times New Roman"/>
        </w:rPr>
      </w:pPr>
    </w:p>
    <w:p w:rsidR="00AD3A58" w:rsidRPr="00AD3A58" w:rsidRDefault="00AD3A58" w:rsidP="00AD3A58">
      <w:pPr>
        <w:rPr>
          <w:rFonts w:ascii="Calibri" w:eastAsia="Calibri" w:hAnsi="Calibri" w:cs="Times New Roman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 2024-2025 учебный год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 xml:space="preserve">      г. Казань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r w:rsidRPr="00AD3A58">
        <w:rPr>
          <w:rFonts w:ascii="Times New Roman" w:eastAsia="Calibri" w:hAnsi="Times New Roman" w:cs="Times New Roman"/>
          <w:b/>
          <w:sz w:val="40"/>
          <w:szCs w:val="40"/>
        </w:rPr>
        <w:lastRenderedPageBreak/>
        <w:t>Пояснительная записка.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 xml:space="preserve">В области познавательного развития основными задачами образовательной деятельности являются: развивать интерес детей к самостоятельному познанию объектов окружающего мира в его разнообразных проявлениях и простейших зависимостях; формировать представления детей о цифровых средствах познания окружающего мира, способах их безопасного использования; развивать способность использовать математические знания и аналитические способы для познания математической стороны окружающего мира: опосредованное сравнение объектов с помощью заместителей (условной меры), сравнение по разным основаниям, измерение, счет, упорядочивание, классификация, сериация и т.п); совершенствовать ориентировку в пространстве и времени; Окружающий мир. Педагог расширяет первичные представления о малой родине и Отечестве, о своем городе (селе), его истории, его особенностях (местах отдыха и работы близких, основных достопримечательностях). 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 xml:space="preserve">Закрепляет представления о названии ближайших улиц, назначении некоторых общественных учреждений — магазинов, поликлиники, больниц, кинотеатров, кафе. Развивает познавательный интерес к родной стране, к освоению представлений о ее столице, государственном флаге и гербе, о государственных праздниках России, памятных исторических событиях, героях Отечества. Формирует представления о многообразии стран и народов мира. Педагог формирует у детей понимание многообразия людей разных национальностей — особенностей их внешнего вида, одежды, традиций; развивает интерес к сказкам, песням, играм разных народов; расширяет представления о других странах и народах мира, понимание, что в других странах есть свои достопримечательности, традиции, свои флаги и гербы. 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 xml:space="preserve">Природа. Формируется представления о многообразии объектов животного и растительного мира, их сходстве и различии во внешнем виде и образе жизни поведении в разные сезоны года; совершенствует умения сравнивать, выделять признаки, группировать объекты живой природы по их особенностям, месту обитания, образу жизни, питанию; направляет внимание детей на наличие потребностей у животных и растений (свет, тепло, вода, воздух, питание); создает ситуации для понимания необходимости ухода за растениями и животными относительно их потребностей. организуется целенаправленное экспериментирование и опыты для ознакомления детей со свойствами объектов неживой природы, расширяя представления об объектах неживой природы, как среде обитания животных и растений (вода, почва, воздух, горы). Уточняет представления о признаках разных времен года (погодные изменения, состояние деревьев, покров, изменений в жизни человека, животных и растений); о деятельности человека в разные сезоны года (выращивание растений, сбор урожая, </w:t>
      </w:r>
      <w:r w:rsidRPr="00AD3A58">
        <w:rPr>
          <w:rFonts w:ascii="Times New Roman" w:eastAsia="Calibri" w:hAnsi="Times New Roman" w:cs="Times New Roman"/>
          <w:sz w:val="28"/>
          <w:szCs w:val="28"/>
        </w:rPr>
        <w:lastRenderedPageBreak/>
        <w:t>народные праздники и развлечения др.); способствует усвоению детьми правил поведения в природе, формируя понимание ценности живого, воспитывает желание защитить и с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 xml:space="preserve">охранить живую природу. </w:t>
      </w:r>
      <w:r w:rsidRPr="00AD3A58">
        <w:rPr>
          <w:rFonts w:ascii="Times New Roman" w:eastAsia="Calibri" w:hAnsi="Times New Roman" w:cs="Times New Roman"/>
          <w:sz w:val="28"/>
          <w:szCs w:val="28"/>
        </w:rPr>
        <w:br w:type="page"/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D3A58" w:rsidRPr="00AD3A58" w:rsidRDefault="00AD3A58" w:rsidP="00AD3A58">
      <w:pPr>
        <w:tabs>
          <w:tab w:val="left" w:pos="1920"/>
        </w:tabs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AD3A58">
        <w:rPr>
          <w:rFonts w:ascii="Times New Roman" w:eastAsia="Palatino Linotype" w:hAnsi="Times New Roman" w:cs="Times New Roman"/>
          <w:sz w:val="28"/>
          <w:szCs w:val="24"/>
        </w:rPr>
        <w:t xml:space="preserve"> </w:t>
      </w:r>
    </w:p>
    <w:tbl>
      <w:tblPr>
        <w:tblpPr w:leftFromText="180" w:rightFromText="180" w:horzAnchor="margin" w:tblpY="-630"/>
        <w:tblW w:w="14805" w:type="dxa"/>
        <w:tblLayout w:type="fixed"/>
        <w:tblLook w:val="04A0" w:firstRow="1" w:lastRow="0" w:firstColumn="1" w:lastColumn="0" w:noHBand="0" w:noVBand="1"/>
      </w:tblPr>
      <w:tblGrid>
        <w:gridCol w:w="534"/>
        <w:gridCol w:w="1842"/>
        <w:gridCol w:w="1985"/>
        <w:gridCol w:w="425"/>
        <w:gridCol w:w="1843"/>
        <w:gridCol w:w="3260"/>
        <w:gridCol w:w="2410"/>
        <w:gridCol w:w="2506"/>
      </w:tblGrid>
      <w:tr w:rsidR="00AD3A58" w:rsidRPr="00AD3A58" w:rsidTr="00AD3A58">
        <w:trPr>
          <w:trHeight w:val="1125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№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не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де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ли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Интеграция образовательных областей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Тема</w:t>
            </w: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Задачи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  <w:vAlign w:val="center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Содержание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Оборудование</w:t>
            </w:r>
          </w:p>
        </w:tc>
      </w:tr>
      <w:tr w:rsidR="00AD3A58" w:rsidRPr="00AD3A58" w:rsidTr="00AD3A58">
        <w:trPr>
          <w:trHeight w:val="2243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1.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«Детский сад наш общий дом».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02.09. – 06.09.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1.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«Детский сад второй наш дом».</w:t>
            </w: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 Показать, что детский сад похож на семью, как и в семье, здесь есть взрослые, которые заботятся о детях.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 Обобщить знания детей о профессиях сотрудников детского сада (повара, медицинской сестры).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3. Воспитывать уважение к труду взрослых.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4.Продолжать формировать положительное отношение к детскому саду.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Ознакомление с предметным и социальным окружением О.В.Дыбина с.28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Мягкие игрушки (белка и заяц), красочная коробка, конверт с картинками повара и врача, набор игрушек (кастрюля, сковорода, плита, овощи, градусник, шприц, пластырь, баночка с витаминами), сдобное тесто, мольберт.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«Ходит осень по дорожке».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09.09.-13.09.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«Начало осени».</w:t>
            </w: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Уточнить, обобщить знания детей об осени, осенних приметах и подготовке     природы к зиме.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Расширять знания детей об осенней поре года и подготовке к зимнему периоду.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Продолжать формировать у детей обобщенное представление о живой и не живой природе в период перехода от осени к зиме.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Обобщить знания детей о перелетных и зимующих птицах.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Ознакомление с 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 12.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Конверт с письмом и заданиями от Осени, осенние листочки, аудиозапись П.И. Чайковский «Времена года» презентация «Переход от лета к зиме», Ватман с заготовленными заранее деталями творческой работы.</w:t>
            </w: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3.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 xml:space="preserve">«Овощная </w:t>
            </w: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ярмарка».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16.09. – 20.09.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 xml:space="preserve">Художественно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ООД 3.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«Овощи».</w:t>
            </w: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1. Уточнить и расширить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представления детей об овощах; воспитывать познавательный интерес к миру растений; воспитывать бережное отношение к природе.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Упорядочить знания детей об овощах, их свойствах.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Рассмотреть овощи на иллюстрациях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Расширить и активизировать словарь по данной теме.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 Учить понимать образный смысл загадок.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 Познакомить с садовым инструментом.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Ознакомление с </w:t>
            </w: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 22-24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 xml:space="preserve">Иллюстрации с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изображением овощей, муляжи овощей; семена огурцов, лейка с водой, земля, лопаточка.</w:t>
            </w: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4.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«Фруктовый сад».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23.09. – 27.09.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4.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«Фрукты».</w:t>
            </w: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Формировать представление о фруктах через органы чувств.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Обогащать и совершенствовать представления детей о фруктах, используя различные анализаторы.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Развивать познавательно-исследовательскую и продуктивную деятельность.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Обогащать словарный запас за счет обозначений качеств.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5. Воспитывать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доброжелательное отношение друг к другу.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Ознакомление с 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 26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Красивая коробка с небольшими круглыми отверстиями, набор фруктов —муляжи, фруктовые соки, набор картинок «Фрукты», кубики — собери картинку фруктов, ИТК слайдовая презентация.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5.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«Лес – наше богатство» (деревья, кустарники,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грибы, ягоды, цветы).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30.09. – 04.10.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5.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«Деревья и кустарники осенью».</w:t>
            </w: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Развивать у детей представления о растительном мире, о хвойных и лиственных деревьях.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Закрепить обобщающее понятие “деревья”.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Уточнить представления детей о месте произрастания деревьев – лес.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Воспитывать бережное отношение к природе.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Ознакомление с 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 17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Мяч, иллюстрации листов деревьев, презентация «Лес».</w:t>
            </w: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6.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«Хлеб - всему голова».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07.10. – 11.10.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6.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«Как выращивают хлеб?».</w:t>
            </w: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Формирование понятия о социальной значимости труда хлебороба.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Уточнить знания, что хлеб является ежедневным продуктом.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Дополнить представления детей о том, какой путь проходит зерно, чтобы стать хлебом.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4. Закреплять знания о последовательности этапов выращивания хлеба.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Ознакомление с 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 150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Презентация «Хлеб – всему голова», иллюстрации хлебобулочных изделий.</w:t>
            </w: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7.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«На ферме».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14.10. – 18.10.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Познавательное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ООД 7.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«Домашние животные»</w:t>
            </w: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ind w:left="3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sz w:val="24"/>
                <w:szCs w:val="24"/>
              </w:rPr>
              <w:t>1.Закрепить и уточнить знания детей о домашних животных и их детенышей;</w:t>
            </w:r>
          </w:p>
          <w:p w:rsidR="00AD3A58" w:rsidRPr="00AD3A58" w:rsidRDefault="00AD3A58" w:rsidP="00AD3A58">
            <w:pPr>
              <w:spacing w:after="0" w:line="240" w:lineRule="auto"/>
              <w:ind w:left="3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2.Активизировать и </w:t>
            </w:r>
            <w:r w:rsidRPr="00AD3A5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расширять словарь по теме домашние животные: стадо, табун, отара, пастух;</w:t>
            </w:r>
          </w:p>
          <w:p w:rsidR="00AD3A58" w:rsidRPr="00AD3A58" w:rsidRDefault="00AD3A58" w:rsidP="00AD3A58">
            <w:pPr>
              <w:spacing w:after="0" w:line="240" w:lineRule="auto"/>
              <w:ind w:left="3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sz w:val="24"/>
                <w:szCs w:val="24"/>
              </w:rPr>
              <w:t>3.Знать внешние признаки животных, чем питаются, как голос подают, где живут, какую пользу приносят;</w:t>
            </w:r>
          </w:p>
          <w:p w:rsidR="00AD3A58" w:rsidRPr="00AD3A58" w:rsidRDefault="00AD3A58" w:rsidP="00AD3A58">
            <w:pPr>
              <w:spacing w:after="0" w:line="240" w:lineRule="auto"/>
              <w:ind w:left="3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4.Упражнять детей отвечать на вопросы  полными ответами;</w:t>
            </w:r>
          </w:p>
          <w:p w:rsidR="00AD3A58" w:rsidRPr="00AD3A58" w:rsidRDefault="00AD3A58" w:rsidP="00AD3A58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Andale Sans UI" w:hAnsi="Times New Roman" w:cs="Times New Roman"/>
                <w:color w:val="000000"/>
                <w:kern w:val="2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Ознакомление с 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И.А.Морозова,М.А.Пушкарева с 62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Картинки с изображением фермерских профессий.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Рабочий лист на каждого ребенка.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Линейки, карандаши.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Аудиозапись песни «Птичий двор».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8.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«Знакомство с народной культурой и традициями».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21.10. – 25.10.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8.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«Знакомство с татарским орнаментом через традиции и обычаи татарского народа».</w:t>
            </w: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Познакомить детей с разновидностями татарского орнамента и его особенностями.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Развивать творческие способности дошкольников, навыки работы с цветом и умение видеть прекрасное.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Развивать связную речь, память, внимание, мышление.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Воспитывать у детей любовь к обычаям и традициям своего народа через популярные календарные праздники.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 xml:space="preserve">См. конспект занятия в папке «ФЦКМ». 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tabs>
                <w:tab w:val="left" w:pos="11076"/>
              </w:tabs>
              <w:autoSpaceDE w:val="0"/>
              <w:autoSpaceDN w:val="0"/>
              <w:adjustRightInd w:val="0"/>
              <w:spacing w:after="0" w:line="240" w:lineRule="auto"/>
              <w:ind w:right="568"/>
              <w:jc w:val="both"/>
              <w:rPr>
                <w:rFonts w:ascii="Times New Roman" w:eastAsia="Calibri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Куклы в национальных костюмах (мальчик и девочка). Фотографии и иллюстрации, магнитофон, диски с записями, альбомы, цветные </w:t>
            </w:r>
            <w:r w:rsidRPr="00AD3A58">
              <w:rPr>
                <w:rFonts w:ascii="Times New Roman" w:eastAsia="Calibri" w:hAnsi="Times New Roman" w:cs="Times New Roman"/>
                <w:iCs/>
                <w:color w:val="000000"/>
                <w:sz w:val="24"/>
                <w:szCs w:val="24"/>
              </w:rPr>
              <w:t>карандаши.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9.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 xml:space="preserve">«Мой город, моя республика, моя страна» (День народного </w:t>
            </w: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единства).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28.10. – 01.11.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Речевое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ООД 9.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«Знакомство с республикой Татарстан».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1. Расширять и углублять знания о нашей многонациональной Родине. Познакомить детей с культурой татар: традициями, обычаями,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бытом, национальными костюмами, жилищем. Рассмотреть символику республики Татарстан: герб, флаг. Познакомить детей с татарскими национальными праздниками: их историей, когда проводятся, какие обычаи на празднике соблюдаются. Воспитывать уважение к традициям татарского народа.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Упражнять детей в умении делать сравнительный анализ, устанавливать простейшие причинно-следственные связи.</w:t>
            </w:r>
          </w:p>
          <w:p w:rsidR="00AD3A58" w:rsidRPr="00AD3A58" w:rsidRDefault="00AD3A58" w:rsidP="00AD3A5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Карта-схема путешествия; презентация «Достопримечательности Казани»; набор карточек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«Безопасное поведение в поезде»; карта РФ; изображение герба и флага Татарстана; портрет президента; картинки с элементами национальной татарской одежды: тюбетейки, камзул, посуда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  <w:p w:rsidR="00AD3A58" w:rsidRPr="00AD3A58" w:rsidRDefault="00AD3A58" w:rsidP="00AD3A58">
            <w:pPr>
              <w:spacing w:before="100" w:beforeAutospacing="1" w:after="100" w:afterAutospacing="1" w:line="240" w:lineRule="auto"/>
              <w:rPr>
                <w:rFonts w:ascii="Calibri" w:eastAsia="Calibri" w:hAnsi="Calibri" w:cs="Times New Roman"/>
                <w:color w:val="000000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10.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«Мой дом: мебель, посуда».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05.11. – 08.11.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10.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«Мебель».</w:t>
            </w: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1.Познакомить детей с предметами ближайшего окружения; с </w:t>
            </w:r>
            <w:r w:rsidRPr="00AD3A5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мебелью</w:t>
            </w: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их функциональным назначением. </w:t>
            </w:r>
          </w:p>
          <w:p w:rsidR="00AD3A58" w:rsidRPr="00AD3A58" w:rsidRDefault="00AD3A58" w:rsidP="00AD3A5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2.Уточнять и расширять знание детей о </w:t>
            </w:r>
            <w:r w:rsidRPr="00AD3A5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мебели</w:t>
            </w: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AD3A58" w:rsidRPr="00AD3A58" w:rsidRDefault="00AD3A58" w:rsidP="00AD3A5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3.Познакомить детей с частями </w:t>
            </w:r>
            <w:r w:rsidRPr="00AD3A5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мебели</w:t>
            </w: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AD3A58" w:rsidRPr="00AD3A58" w:rsidRDefault="00AD3A58" w:rsidP="00AD3A5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4.Расширять и активизировать словарный запас детей по </w:t>
            </w:r>
            <w:r w:rsidRPr="00AD3A5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теме </w:t>
            </w:r>
            <w:r w:rsidRPr="00AD3A5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«</w:t>
            </w:r>
            <w:r w:rsidRPr="00AD3A5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Мебель</w:t>
            </w:r>
            <w:r w:rsidRPr="00AD3A5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»</w:t>
            </w: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Ознакомление с 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 51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Предметные картинки с изображением </w:t>
            </w:r>
            <w:r w:rsidRPr="00AD3A5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мебели</w:t>
            </w: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AD3A58" w:rsidRPr="00AD3A58" w:rsidRDefault="00AD3A58" w:rsidP="00AD3A58">
            <w:pPr>
              <w:spacing w:before="100" w:beforeAutospacing="1" w:after="100" w:afterAutospacing="1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AD3A58" w:rsidRPr="00AD3A58" w:rsidRDefault="00AD3A58" w:rsidP="00AD3A58">
            <w:pPr>
              <w:spacing w:before="100" w:beforeAutospacing="1" w:after="100" w:afterAutospacing="1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11.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«Умные помощники».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11.11. – 15.11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11.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 xml:space="preserve">«Электробытовые 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приборы».</w:t>
            </w: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Продолжать формировать представления о назначении старинной домашней утвари в сопоставлении с современными бытовыми приборами.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Развивать способность различать признаки предметов и обобщать их.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3. Осваивать умения составлять небольшой описательный рассказ о бытовом приборе; учить устанавливать причинно-следственные связи и развивать доказательную речь. 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См. конспект занятия в папке «ФЦКМ».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Презентация к занятию, мультимедийная доска, набор карточек с изображением электробытовых приборов.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12.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«Мамин день».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18.11. – 22.11.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12.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«Мамы разные нужны…»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</w:rPr>
              <w:t>1. Развитие всех компонентов устной речи.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</w:rPr>
              <w:t>2.</w:t>
            </w:r>
            <w:r w:rsidRPr="00AD3A58">
              <w:rPr>
                <w:rFonts w:ascii="Times New Roman" w:eastAsia="Calibri" w:hAnsi="Times New Roman" w:cs="Times New Roman"/>
                <w:b/>
                <w:color w:val="000000"/>
              </w:rPr>
              <w:t xml:space="preserve"> </w:t>
            </w:r>
            <w:r w:rsidRPr="00AD3A58">
              <w:rPr>
                <w:rFonts w:ascii="Times New Roman" w:eastAsia="Calibri" w:hAnsi="Times New Roman" w:cs="Times New Roman"/>
                <w:color w:val="000000"/>
              </w:rPr>
              <w:t>Развивать умение составлять небольшие связные рассказы о маме, опираясь на схему.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</w:rPr>
              <w:t>3. Формировать умение образовывать имена существительные в форме множественного числа родительного падежа, обозначающие детенышей животных, формировать умение группировать и классифицировать хорошо знакомые предметы.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. См. конспект занятия в папке «ФЦКМ».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ind w:left="-6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Предметные картинки с изображением одежды, обуви, головных уборов;</w:t>
            </w:r>
          </w:p>
          <w:p w:rsidR="00AD3A58" w:rsidRPr="00AD3A58" w:rsidRDefault="00AD3A58" w:rsidP="00AD3A58">
            <w:pPr>
              <w:spacing w:after="0" w:line="240" w:lineRule="auto"/>
              <w:ind w:left="-6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конверт с письмами от сказочных героев;</w:t>
            </w:r>
          </w:p>
          <w:p w:rsidR="00AD3A58" w:rsidRPr="00AD3A58" w:rsidRDefault="00AD3A58" w:rsidP="00AD3A58">
            <w:pPr>
              <w:spacing w:after="0" w:line="240" w:lineRule="auto"/>
              <w:ind w:left="-6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мнемодорожки для составления предложений;</w:t>
            </w:r>
          </w:p>
          <w:p w:rsidR="00AD3A58" w:rsidRPr="00AD3A58" w:rsidRDefault="00AD3A58" w:rsidP="00AD3A58">
            <w:pPr>
              <w:spacing w:after="0" w:line="240" w:lineRule="auto"/>
              <w:ind w:left="-6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сюжетные картинки «Помоги Незнайке найти его шляпы», мнемозагадки об одежде, обуви, головных уборах;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13.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«Мир вещей: одежда, обувь, головные уборы».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25.11. – 29.11.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13.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«Одежда, обувь, головные уборы».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1. </w:t>
            </w:r>
            <w:r w:rsidRPr="00AD3A58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Систематизировать и закрепить знания детей по лексической теме «Одежда, обувь, головные уборы».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Упражнять детей в образовании относительных прилагательных.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Упражнять детей в правильном образовании форм родительного падежа множественного числа, упражнять в правильном употреблении предложно-падежных форм.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Обучать пересказу небольшого текста с опорой на серию сюжетных картин.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Ознакомление с 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 99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Портреты мам, нарисованные детьми; схема для составления описательного рассказа о маме; мяч; дидактическая игра «Что лишнее?»; рисунок солнышка без лучиков; магнитофон.</w:t>
            </w:r>
          </w:p>
          <w:p w:rsidR="00AD3A58" w:rsidRPr="00AD3A58" w:rsidRDefault="00AD3A58" w:rsidP="00AD3A58">
            <w:pPr>
              <w:spacing w:after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14.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«Эх, зимушка – зима, до чего ты хороша».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02.12. – 06.12.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14.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«Зима пришла».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 Расширить представления детей о характерных признаках зимы, о зимних явлениях в природе.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 Расширять и активизировать словарь по теме «Зимушка - зима», развивать связную речь.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3. Развивать эстетическое восприятие зимнего пейзажа.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 w:bidi="ru-RU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Аудиозапись песни” Три белых коня”, игры подвижные, разрезные снежинки, снежинка с загадками, мольберт с иллюстрациями зимних пейзажей, картинки, стаканчики, марля.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15.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«Животный мир Севера».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09.12. – 13.12.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 xml:space="preserve">Художественно – эстетическое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ООД 15.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 xml:space="preserve">«Животные </w:t>
            </w: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которые живут на Севере».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1. Расширять представления детей об образе жизни животных в условиях севера </w:t>
            </w:r>
            <w:r w:rsidRPr="00AD3A58">
              <w:rPr>
                <w:rFonts w:ascii="Times New Roman" w:eastAsia="Calibri" w:hAnsi="Times New Roman" w:cs="Times New Roman"/>
                <w:color w:val="000000"/>
              </w:rPr>
              <w:lastRenderedPageBreak/>
              <w:t>зимой. </w:t>
            </w:r>
            <w:r w:rsidRPr="00AD3A58">
              <w:rPr>
                <w:rFonts w:ascii="Times New Roman" w:eastAsia="Calibri" w:hAnsi="Times New Roman" w:cs="Times New Roman"/>
                <w:color w:val="000000"/>
              </w:rPr>
              <w:br/>
            </w:r>
            <w:r w:rsidRPr="00AD3A58">
              <w:rPr>
                <w:rFonts w:ascii="Times New Roman" w:eastAsia="Calibri" w:hAnsi="Times New Roman" w:cs="Times New Roman"/>
                <w:bCs/>
                <w:color w:val="000000"/>
              </w:rPr>
              <w:t>2.</w:t>
            </w:r>
            <w:r w:rsidRPr="00AD3A58">
              <w:rPr>
                <w:rFonts w:ascii="Times New Roman" w:eastAsia="Calibri" w:hAnsi="Times New Roman" w:cs="Times New Roman"/>
                <w:color w:val="000000"/>
              </w:rPr>
              <w:t> Продолжать знакомить детей с животными Севера.</w:t>
            </w:r>
            <w:r w:rsidRPr="00AD3A58">
              <w:rPr>
                <w:rFonts w:ascii="Times New Roman" w:eastAsia="Calibri" w:hAnsi="Times New Roman" w:cs="Times New Roman"/>
                <w:color w:val="000000"/>
              </w:rPr>
              <w:br/>
            </w:r>
            <w:r w:rsidRPr="00AD3A58">
              <w:rPr>
                <w:rFonts w:ascii="Times New Roman" w:eastAsia="Calibri" w:hAnsi="Times New Roman" w:cs="Times New Roman"/>
                <w:bCs/>
                <w:color w:val="000000"/>
              </w:rPr>
              <w:t>3.</w:t>
            </w:r>
            <w:r w:rsidRPr="00AD3A58">
              <w:rPr>
                <w:rFonts w:ascii="Times New Roman" w:eastAsia="Calibri" w:hAnsi="Times New Roman" w:cs="Times New Roman"/>
                <w:color w:val="000000"/>
              </w:rPr>
              <w:t> Развивать познавательную активность; способность анализировать, делать выводы, устанавливать простейшие причинно-следственные связи</w:t>
            </w:r>
            <w:r w:rsidRPr="00AD3A58">
              <w:rPr>
                <w:rFonts w:ascii="Times New Roman" w:eastAsia="Calibri" w:hAnsi="Times New Roman" w:cs="Times New Roman"/>
                <w:color w:val="000000"/>
                <w:u w:val="single"/>
              </w:rPr>
              <w:t> </w:t>
            </w:r>
            <w:r w:rsidRPr="00AD3A58">
              <w:rPr>
                <w:rFonts w:ascii="Times New Roman" w:eastAsia="Calibri" w:hAnsi="Times New Roman" w:cs="Times New Roman"/>
                <w:color w:val="000000"/>
                <w:u w:val="single"/>
              </w:rPr>
              <w:br/>
            </w:r>
            <w:r w:rsidRPr="00AD3A58">
              <w:rPr>
                <w:rFonts w:ascii="Times New Roman" w:eastAsia="Calibri" w:hAnsi="Times New Roman" w:cs="Times New Roman"/>
                <w:bCs/>
                <w:color w:val="000000"/>
              </w:rPr>
              <w:t>4.</w:t>
            </w:r>
            <w:r w:rsidRPr="00AD3A58">
              <w:rPr>
                <w:rFonts w:ascii="Times New Roman" w:eastAsia="Calibri" w:hAnsi="Times New Roman" w:cs="Times New Roman"/>
                <w:color w:val="000000"/>
              </w:rPr>
              <w:t> Воспитывать любовь к животным.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См. конспект занятия в папке </w:t>
            </w: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«ФЦКМ».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Фотографии зимней природы. Посылка, «Цветик-семицветик». </w:t>
            </w:r>
            <w:r w:rsidRPr="00AD3A58">
              <w:rPr>
                <w:rFonts w:ascii="Times New Roman" w:eastAsia="Calibri" w:hAnsi="Times New Roman" w:cs="Times New Roman"/>
                <w:color w:val="000000"/>
              </w:rPr>
              <w:lastRenderedPageBreak/>
              <w:t>Электрическая гирлянда. Иллюстрации с изображением флоры и фауны Крайнего Севера.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AD3A58" w:rsidRPr="00AD3A58" w:rsidTr="00AD3A58">
        <w:trPr>
          <w:trHeight w:val="4526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16.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«Продукты питания».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16.12. – 20.12.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16.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eastAsia="ru-RU"/>
              </w:rPr>
              <w:t>«Питаться нужно не только вкусно, но и полезно!».</w:t>
            </w: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Продолжать учить детей бережно относиться к своему здоровью, осознанно относиться к своему питанию, расширять знания о полезной и вредной пище, витаминах.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Закреплять знания о полезных веществах, витаминах, содержащихся в разных продуктах.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Развивать наблюдательность, память логическое и образное мышление, находчивость;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Плакаты, иллюстрации с продуктами питания, разнос с овощами и фруктами, карточки с изображением продуктов питания, содержащих витамины, углеводы, жиры; мяч.</w:t>
            </w:r>
          </w:p>
        </w:tc>
      </w:tr>
      <w:tr w:rsidR="00AD3A58" w:rsidRPr="00AD3A58" w:rsidTr="00AD3A58">
        <w:trPr>
          <w:trHeight w:val="282"/>
        </w:trPr>
        <w:tc>
          <w:tcPr>
            <w:tcW w:w="534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17.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«Здравствуй, праздник, Новый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год!».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23.12. – 28.12.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ООД 17.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«Новый год у ворот».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  <w:lang w:eastAsia="ru-RU"/>
              </w:rPr>
              <w:t xml:space="preserve">1.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Формировать представления детей о новогодних традициях России и других стран.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Формировать представления дошкольников о традициях празднования Нового года на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Руси, их возникновение.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Систематизировать знания детей о празднование Нового года в разных странах, формировать познавательный интерес, показать способ изготовления открытки в технике рисования клеем.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Развивать мышление, воображение, внимание, память, связанную речь.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Ознакомление с 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 75.</w:t>
            </w: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Презентация, иллюстрации про Новый год.</w:t>
            </w:r>
          </w:p>
        </w:tc>
      </w:tr>
      <w:tr w:rsidR="00AD3A58" w:rsidRPr="00AD3A58" w:rsidTr="00AD3A58">
        <w:trPr>
          <w:trHeight w:val="282"/>
        </w:trPr>
        <w:tc>
          <w:tcPr>
            <w:tcW w:w="534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18.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</w:tcPr>
          <w:p w:rsidR="00AD3A58" w:rsidRPr="00AD3A58" w:rsidRDefault="00AD3A58" w:rsidP="00AD3A58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«Новогодние каникулы»</w:t>
            </w:r>
          </w:p>
          <w:p w:rsidR="00AD3A58" w:rsidRPr="00AD3A58" w:rsidRDefault="00AD3A58" w:rsidP="00AD3A58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09.01. – 10.01.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18.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«Забавы зимой»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  <w:lang w:eastAsia="ru-RU"/>
              </w:rPr>
              <w:t>1. Познакомить детей с зимними забавами.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  <w:lang w:eastAsia="ru-RU"/>
              </w:rPr>
              <w:t>2. Расширять знания детей о зимних развлечениях, закрепить умение отвечать на вопросы воспитателя.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  <w:lang w:eastAsia="ru-RU"/>
              </w:rPr>
              <w:t>3.Воспитывать чувство любви к природе, зимним праздникам, умение выслушивать ответы товарищей.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Ознакомление с 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 73</w:t>
            </w: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Презентация, снежинки из картона, листы с изображением снеговика, карандаши.</w:t>
            </w:r>
          </w:p>
        </w:tc>
      </w:tr>
      <w:tr w:rsidR="00AD3A58" w:rsidRPr="00AD3A58" w:rsidTr="00AD3A58">
        <w:trPr>
          <w:trHeight w:val="704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19.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  <w:p w:rsidR="00AD3A58" w:rsidRPr="00AD3A58" w:rsidRDefault="00AD3A58" w:rsidP="00AD3A58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«В здоровом теле – здоровый дух</w:t>
            </w: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».</w:t>
            </w:r>
          </w:p>
          <w:p w:rsidR="00AD3A58" w:rsidRPr="00AD3A58" w:rsidRDefault="00AD3A58" w:rsidP="00AD3A58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13.01. – 17.01.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Социально –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ООД 19.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«В здоровом теле – здоровый дух».</w:t>
            </w: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 Воспитывать у дошкольников бережное отношение к своему здоровью и здоровью окружающих.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2. Формировать представления детей о здоровье как одной из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главных ценностей человеческой жизни.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3. Закреплять знания о средствах личной гигиены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чистоте и аккуратности.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Прививать потребность в здоровом образе жизни, уважение к физическим упражнениям и занятиям спортом.</w:t>
            </w:r>
          </w:p>
          <w:p w:rsidR="00AD3A58" w:rsidRPr="00AD3A58" w:rsidRDefault="00AD3A58" w:rsidP="00AD3A5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shd w:val="clear" w:color="auto" w:fill="FFFFFF"/>
                <w:lang w:eastAsia="ar-SA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ru-RU"/>
              </w:rPr>
              <w:t xml:space="preserve">Проектор, компьютер, меловая крошка, тазик, кувшин с водой, жидкое мыло, бумажные полотенца, 2 корзинки с </w:t>
            </w:r>
            <w:r w:rsidRPr="00AD3A5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ru-RU"/>
              </w:rPr>
              <w:lastRenderedPageBreak/>
              <w:t>условными обозначениями, мело, шампунь, полотенце, расческа, мочалка, зубная паста, зубная щетка, носовой платок.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20.</w:t>
            </w:r>
          </w:p>
        </w:tc>
        <w:tc>
          <w:tcPr>
            <w:tcW w:w="18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«Правила дорожные знать каждому положено!».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20.01. – 24.01.</w:t>
            </w:r>
          </w:p>
        </w:tc>
        <w:tc>
          <w:tcPr>
            <w:tcW w:w="19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20.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iCs/>
                <w:color w:val="000000"/>
                <w:sz w:val="24"/>
                <w:szCs w:val="24"/>
                <w:bdr w:val="none" w:sz="0" w:space="0" w:color="auto" w:frame="1"/>
              </w:rPr>
              <w:t>«</w:t>
            </w:r>
            <w:r w:rsidRPr="00AD3A58">
              <w:rPr>
                <w:rFonts w:ascii="Times New Roman" w:eastAsia="Calibri" w:hAnsi="Times New Roman" w:cs="Times New Roman"/>
                <w:b/>
                <w:bCs/>
                <w:iCs/>
                <w:color w:val="000000"/>
                <w:sz w:val="24"/>
                <w:szCs w:val="24"/>
                <w:bdr w:val="none" w:sz="0" w:space="0" w:color="auto" w:frame="1"/>
              </w:rPr>
              <w:t>Путешествие в страну правил дорожного движения</w:t>
            </w:r>
            <w:r w:rsidRPr="00AD3A58">
              <w:rPr>
                <w:rFonts w:ascii="Times New Roman" w:eastAsia="Calibri" w:hAnsi="Times New Roman" w:cs="Times New Roman"/>
                <w:iCs/>
                <w:color w:val="000000"/>
                <w:sz w:val="24"/>
                <w:szCs w:val="24"/>
                <w:bdr w:val="none" w:sz="0" w:space="0" w:color="auto" w:frame="1"/>
              </w:rPr>
              <w:t>».</w:t>
            </w:r>
          </w:p>
        </w:tc>
        <w:tc>
          <w:tcPr>
            <w:tcW w:w="32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Продолжать учить детей соблюдать и выполнять </w:t>
            </w:r>
            <w:r w:rsidRPr="00AD3A5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правила дорожного движения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2. Формировать умение соблюдать правила дорожного движения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Расширять представления о </w:t>
            </w:r>
            <w:r w:rsidRPr="00AD3A5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правилах дорожного движения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Продолжать знакомить с элементами </w:t>
            </w:r>
            <w:r w:rsidRPr="00AD3A5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дороги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Уточнять представления о работе светофора.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5. Формировать дружеские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доброжелательные отношения между детьми.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Полицейский жезл, светофор, </w:t>
            </w:r>
            <w:r w:rsidRPr="00AD3A5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дорожные знаки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картонные круги с цветовыми сигналами светофора.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21.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«Приглашаем в гости этикет».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27.01. – 31.01.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Познавательное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ООД 21.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  <w:t>«Этикет в гостях у ребят».</w:t>
            </w: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1. Упражнять в использовании правил этикета (столовый этикет, бытовой этикет) в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соответствии с конкретной ситуацией.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Содействовать развитию морально-этических качеств; воспитывать эстетический вкус, чувство эмпатии, активизировать диалогическое общение в соответствии с ролью.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Воспитывать у детей доброжелательное поведение.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Для сервировки стола к чаепитию (посуда, угощение, скатерть, цветы, фартуки,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влажные салфетки); алгоритм сервировки стола, подарки для девочек и материал (коробки, ленты, ножницы, клей) для украшения подарков; макет телевизора; иллюстрации с изображением различных этических ситуаций; </w:t>
            </w: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22.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«Юные следопыты и почемучки».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03.02. – 07.02.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22.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«Воздух – невидимка».</w:t>
            </w: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Расширять знания о воздухе.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2. Упражнять в наблюдательности за окружающей средой.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3. Закрепить представления детей о воздухе, его свойствах.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 xml:space="preserve">4. Учить строить гипотезы о признаках и свойствах воздуха.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5. Продолжать закреплять навыки проведения опытов.</w:t>
            </w:r>
            <w:r w:rsidRPr="00AD3A58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Полиэтиленовые пакеты (по количеству детей), емкость с водой, банка, одноразовые стаканчики с водой и горошинками, трубочки для коктейля, гуашь, кисточки, фонарик.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23.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«Дикие животные нашей полосы и их детеныши».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10.02. – 14.02.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ООД 23.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«Дикие животные наших лесов».</w:t>
            </w: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 Учить детей воспринимать на слух образное содержание рассказа "Как зайчонку маму искали”.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 Закрепить знание детей о диких животных;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3. Обогащать словарный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запас детей по лексической теме.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4. Активизировать словарный запас по теме "Дикие животные".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 Учить отвечать на вопросы полными ответами;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учить согласовывать в роде, числе, падеже.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Ознакомление с 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 99.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ind w:left="360"/>
              <w:contextualSpacing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Картинки с изображением диких животных,</w:t>
            </w:r>
          </w:p>
          <w:p w:rsidR="00AD3A58" w:rsidRPr="00AD3A58" w:rsidRDefault="00AD3A58" w:rsidP="00AD3A58">
            <w:pPr>
              <w:spacing w:after="0" w:line="240" w:lineRule="auto"/>
              <w:ind w:left="360"/>
              <w:contextualSpacing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маски диких животных,</w:t>
            </w:r>
          </w:p>
          <w:p w:rsidR="00AD3A58" w:rsidRPr="00AD3A58" w:rsidRDefault="00AD3A58" w:rsidP="00AD3A58">
            <w:pPr>
              <w:spacing w:after="0" w:line="240" w:lineRule="auto"/>
              <w:ind w:left="360"/>
              <w:contextualSpacing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загадки про диких животных,</w:t>
            </w:r>
          </w:p>
          <w:p w:rsidR="00AD3A58" w:rsidRPr="00AD3A58" w:rsidRDefault="00AD3A58" w:rsidP="00AD3A58">
            <w:pPr>
              <w:spacing w:after="0" w:line="240" w:lineRule="auto"/>
              <w:ind w:left="360"/>
              <w:contextualSpacing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картина медведя (отдельные части тела).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D3A58" w:rsidRPr="00AD3A58" w:rsidTr="00AD3A58">
        <w:trPr>
          <w:trHeight w:val="2123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24.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«Наши защитники».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17.02. – 21.02.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410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24.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 xml:space="preserve">«День защитника отечества». </w:t>
            </w: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Продолжить знакомство детей с историей и традициями праздника 23 февраля - День Защитника                                        Отечества.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Дать представление    о военных профессиях; о родах войск.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Развивать связную речь, внимание.</w:t>
            </w:r>
          </w:p>
          <w:p w:rsidR="00AD3A58" w:rsidRPr="00AD3A58" w:rsidRDefault="00AD3A58" w:rsidP="00AD3A5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  <w:t>4. Воспитывать положительные чувства и эмоции, к защитникам Отечества, любовь к Родине.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Ознакомление с 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 102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ind w:firstLine="25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Презентация по теме 23 февраля, картинки и фото военных профессий (летчики, моряки, танкисты, пограничники и т. д).</w:t>
            </w:r>
          </w:p>
          <w:p w:rsidR="00AD3A58" w:rsidRPr="00AD3A58" w:rsidRDefault="00AD3A58" w:rsidP="00AD3A5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25.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«Мир вещей: игрушки вокруг меня».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25.02. – 28.02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ООД 25.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«Нарядные народные игрушки».</w:t>
            </w: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  <w:t>11. Воспитывать патриотизм, любовь к Родине через познание народной культуры.</w:t>
            </w:r>
          </w:p>
          <w:p w:rsidR="00AD3A58" w:rsidRPr="00AD3A58" w:rsidRDefault="00AD3A58" w:rsidP="00AD3A5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  <w:t>2. Дать представление о многообразии народных промыслов.</w:t>
            </w:r>
          </w:p>
          <w:p w:rsidR="00AD3A58" w:rsidRPr="00AD3A58" w:rsidRDefault="00AD3A58" w:rsidP="00AD3A5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  <w:t>3. Воспитывать бережное отношение к труду людей.</w:t>
            </w:r>
          </w:p>
          <w:p w:rsidR="00AD3A58" w:rsidRPr="00AD3A58" w:rsidRDefault="00AD3A58" w:rsidP="00AD3A5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  <w:t>4.  Развивать художественно-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  <w:lastRenderedPageBreak/>
              <w:t>эстетический вкус.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</w:rPr>
              <w:t xml:space="preserve">Игрушки – дымка, филимоновская, каргопольская, богородская (каждой по 4-5), изображения с элементами каждой росписи, записи с русскими народными мелодиями (для хоровода в начале и </w:t>
            </w:r>
            <w:r w:rsidRPr="00AD3A58">
              <w:rPr>
                <w:rFonts w:ascii="Times New Roman" w:eastAsia="Calibri" w:hAnsi="Times New Roman" w:cs="Times New Roman"/>
                <w:color w:val="000000"/>
              </w:rPr>
              <w:lastRenderedPageBreak/>
              <w:t>конце, для фона на время ярмарки).</w:t>
            </w: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26.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«Моя семья».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03.03. – 07.03.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26.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«Семья».</w:t>
            </w: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Обогатить представление о семье, дать сведения об истории семьи, воспитывать уважение к семейным традициям.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Учить строить генеалогическое древо семьи, формировать основы нравственности во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взаимоотношениях с родителями.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Активизировать словарь детей на основе углубления знаний о своей семье.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Совершенствовать диалогическую и монологическую речь.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Ознакомление с 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 121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. Песня «Семейный альбом», картинка «Семейное древо».</w:t>
            </w: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27.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«Здравствуй, весна - красна»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11.03. – 14.03.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27.«Март-первый весенний месяц».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1. Развитие связной речи у детей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Закреплять с детьми характерные признаки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весны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Упражнять детей в умении устанавливать простейшие причинно-следственные связи.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4. Продолжать знакомить детей с литературными и фольклорными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произведениями о </w:t>
            </w:r>
            <w:r w:rsidRPr="00AD3A5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весне </w:t>
            </w:r>
            <w:r w:rsidRPr="00AD3A58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(стихами, закличками, загадками)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5. Развивать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логическое мышление и внимание, разговорную речь детей, побуждать к желанию общаться.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Ознакомление с 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с112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Письмо, картинки весенних месяцев</w:t>
            </w: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28.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«Все работы хороши».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17.03. – 21.03.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28.</w:t>
            </w:r>
          </w:p>
          <w:p w:rsidR="00AD3A58" w:rsidRPr="00AD3A58" w:rsidRDefault="00AD3A58" w:rsidP="00AD3A5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«Все работы хороши».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 Закрепить представление о труде людей разных профессий.</w:t>
            </w:r>
          </w:p>
          <w:p w:rsidR="00AD3A58" w:rsidRPr="00AD3A58" w:rsidRDefault="00AD3A58" w:rsidP="00AD3A58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2.Закрепить знание слов, связанных с названиями профессий, действиями и орудиями труда.</w:t>
            </w:r>
          </w:p>
          <w:p w:rsidR="00AD3A58" w:rsidRPr="00AD3A58" w:rsidRDefault="00AD3A58" w:rsidP="00AD3A58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3. Воспитывать уважение к труду взрослых.</w:t>
            </w:r>
          </w:p>
          <w:p w:rsidR="00AD3A58" w:rsidRPr="00AD3A58" w:rsidRDefault="00AD3A58" w:rsidP="00AD3A58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«Чудесный мешочек» с орудиями труда, картинки с изображение людей различных профессий, мольберт, Цветные карандаши, листы белой бумаги, мяч.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29.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«От кареты до ракеты».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24.03. – 28.03.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Физическое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ООД 29.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«Удивительный мир транспорта».</w:t>
            </w: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 Обобщить первичные представления у детей о транспорте и его истории.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 Уточнять и закреплять знания детей о транспорте (наземный, воздушный, водный, подземный), о пользе и значении его в жизни человека.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3. Совершенствовать диалогическую речь,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интонационную выразительность речи.</w:t>
            </w:r>
          </w:p>
          <w:p w:rsidR="00AD3A58" w:rsidRPr="00AD3A58" w:rsidRDefault="00AD3A58" w:rsidP="00AD3A5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  <w:t xml:space="preserve">Яркая коробка, в которой лежат Игрушки – машинка, карета, колесо; мяч; альбом с иллюстрациями разных видов транспорта, как современных, так и древних. Столик с компьютером;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  <w:lastRenderedPageBreak/>
              <w:t>магнитная доска; нагрудные знаки - рули виды транспорта; карточки к дидактической игре «Что было – что будет».</w:t>
            </w:r>
          </w:p>
          <w:p w:rsidR="00AD3A58" w:rsidRPr="00AD3A58" w:rsidRDefault="00AD3A58" w:rsidP="00AD3A5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kern w:val="2"/>
                <w:sz w:val="24"/>
                <w:szCs w:val="24"/>
                <w:lang w:eastAsia="ar-SA"/>
              </w:rPr>
            </w:pP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30.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«Птичье царство».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1.04. – 04.04.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ООД30.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«Домашние птицы».</w:t>
            </w: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Формировать представление у детей о птица домашних птицах, а так же о зимующих и перелетных, об их повадках, местах обитания.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Развитие связной речи, внимания и памяти.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Воспитывать у детей любовь к птицам, к окружающему миру.</w:t>
            </w: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Ознакомление с окружающим миром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 55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Дюймовочка, схемы о птицах, конверты с заданиями (в первом игра «Кто где живет?», во втором «Какая птица что ест?»), схема загадка (составление загадки детьми при помощи схемы), магнитофон, звуки природы с пением птиц</w:t>
            </w: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31.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«В космос все лететь хотим».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07.04. – 11.04.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Физическое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ООД 31.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«Космос».</w:t>
            </w: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Уточнить и обобщить знания о космосе.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Продолжать знакомить детей с историей развития космонавтики.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Развивать умения применять знания, умения и навыки, полученные на занятии, проявлять активный познавательный интерес.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4. Показать разнообразие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видов звезд и созвездий.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 Воспитывать уважение к трудной и опасной профессии космонавта.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6. Прививать любовь к стране, к космосу.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Барабан для игры «Поле чудес», карточки с вопросами для игры; портрет К.Э. Циолковского, С.П. Королева, Ю.А. Гагарина; картинка первого спутника, корабль «Восток»; картина «Солнечная система», «Звездное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небо»; указка.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Раздаточный: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карточка на каждого ребенка с его зодиакальным созвездием.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D3A58" w:rsidRPr="00AD3A58" w:rsidTr="00AD3A58">
        <w:trPr>
          <w:trHeight w:val="169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32.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«Подводное царство».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14.04. – 18.04.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32.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«Путешествие в подводное царство».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before="100" w:beforeAutospacing="1"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Формирование первичных представление об объектах окружающего подводного мира.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Формирование позитивных установок к различным видам творчества.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Развитие способности принимать общее со сверстниками решение доступными детям способами.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Развитие связной монологической речи.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Презентация, иллюстрации рыб, подводное царсто.</w:t>
            </w: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33.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«Театральная неделя».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21.04. – 25.04.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Физическое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ООД 33.«Путешествие в волшебный мир театра».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Поддерживать стремление детей активно участвовать в развлечении, используя умения и навыки, приобретенные на занятиях и в самостоятельной деятельности.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2. Побуждать самостоятельно искать выразительные средства </w:t>
            </w:r>
            <w:r w:rsidRPr="00AD3A58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(жесты, мимику, движения)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3. Воспитывать интерес к театрализованной деятельности.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Совершенствовать артистические навыки детей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Коробочка с масками эмоций, ширма настольная, королева-зеркальце, пальчиковый театр, картинки с изображением театральной сцены, маски-шапочки.</w:t>
            </w: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34.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«Животные Сафари».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28.04. – 30.04.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34.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«Зоопарк».</w:t>
            </w: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Дать знания детей об обитателях зоопарка.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Дать понятия зависимости между внешним видом животного, его повадками и средой обитания, особенностями питания.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Познакомить с правилами поведения при наблюдении за животными в зоопарке. Закреплять в активном словаре названия животных.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Познакомить с образованием и значением слова «зоопарк», понятием «хищник».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Картинки с изображением животных (целые и разрезанные на четыре-шесть частей, картинки с силуэтным изображением животных, картинки, изображающие пищу животных; заготовленные рисунки животных с недорисованными деталями, цветные карандаши.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35.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«День Победы».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05.05. – 08.05.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Физическое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ООД 35.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«День Победы».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Воспитание патриотических чувств у старших дошкольников.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2. Расширять представления, знания детей о Великой Отечественной войне, празднике Победы.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Расширять кругозор детей и способность сопереживать другим людям.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 xml:space="preserve">4. Побуждать уважительно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относиться к подвигу наших солдат.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5. Развивать у детей воображение, наблюдательность, любознательность, стремление узнать больше нового, полезного, интересного.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Ознакомление с 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 149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Сюжетные картинки, открытки с изображением памятников, мемориалов, посвященных героям Великой Отечественной войны, набор демонстрационного материала «День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Победы», Аудио записи музыкальных произведений о войне, песня Д. Тухманова на стихи В. Харитонова - «День Победы», рассказ Л.Кассиля «Никто не знает, но помнят все».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36.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«Насекомые»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12.05. – 16.05.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36.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«Насекомые».</w:t>
            </w: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Знакомство детей с характерными внешними признаками насекомых.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Обогащение и активизация словаря.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Составление простого предложения с предлогами на, под, над; развитие мышления, зрительного и слухового внимания, мелкой моторики рук, общей координации движений.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Воспитание бережного отношения к природе.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Ознакомление с окружающим миром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И.А.Морозова,М.А.Пушкарева с 128,134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Карточки с изображением насекомых; бумажные бабочки на палочках; плоскостные цветы; сюжетная картинка «На полянке»; карточки для моделирования; подборка фотографий для игры «Четвертый лишний»;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музыка «Звуки природы».</w:t>
            </w: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37.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«Дружат дети всей земли!».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19.05. – 23.05.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ООД 37.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«Дружат дети всей земли!».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 Развивать интересы детей, любознательность и познавательную мотивацию.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 Формировать познавательные действия, развивать воображение.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3. Формировать первичные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представления о себе и других людях, о Родине, о планете Земля как об общем доме людей.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4. активизировать логическое мышление, внимание.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 Развивать общение и взаимодействие ребенка со сверстниками и взрослыми.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6. Формировать самостоятельность, целенаправленность и саморегуляцию собственных действий, эмоциональную отзывчивость и сопереживание.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7. Воспитывать умение работать в группе, формировать готовность к совместной деятельности со сверстниками.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Глобус; картинки представителей Европы, Азии, Африки; лист ватмана и изображением дерева, цветная бумага, ножницы,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клей, салфетки по количеству детей.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534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38.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vAlign w:val="center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«Земля - наш общий дом».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26.05. – 30.05.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Художественно – эстетическое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Познавательное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Речевое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Социально – коммуникативное развитие.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Физическое развитие.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ООД 38.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«Земля наш общий дом».</w:t>
            </w:r>
          </w:p>
        </w:tc>
        <w:tc>
          <w:tcPr>
            <w:tcW w:w="326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hideMark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 Расширять представления детей о том, что Земля – общий дом всех людей и всех живых существ, живущих рядом с человеком.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ab/>
              <w:t>Вызвать у детей стремление беречь свой общий дом как условие сохранения жизни человечества и всех природных обитателей.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3.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ab/>
              <w:t xml:space="preserve">Закрепить понятие,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что мы – люди – являемся частью природы, что для роста и развития живых объектов необходимо одно и тоже – вода, свет, воздух.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4.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ab/>
              <w:t>Воспитывать ответственное и бережное отношение к окружающему миру, родной природе.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2" w:space="0" w:color="000000"/>
            </w:tcBorders>
            <w:shd w:val="clear" w:color="auto" w:fill="FFFFFF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lastRenderedPageBreak/>
              <w:t>См. конспект занятия в папке «ФЦКМ».</w:t>
            </w:r>
          </w:p>
        </w:tc>
        <w:tc>
          <w:tcPr>
            <w:tcW w:w="2506" w:type="dxa"/>
            <w:tcBorders>
              <w:top w:val="single" w:sz="2" w:space="0" w:color="000000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Мяч, символы (человека, животных, рыб, птиц, насекомых, растений), карта Земли, глобус, стихи, загадки, символы (солнце, воздух, вода),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карусель с ленточками, карточки из альбома «Береги </w:t>
            </w:r>
            <w:r w:rsidRPr="00AD3A58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 xml:space="preserve">живое» 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AD3A58" w:rsidRPr="00AD3A58" w:rsidRDefault="00AD3A58" w:rsidP="00AD3A58">
      <w:pPr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AD3A58" w:rsidRPr="00AD3A58" w:rsidRDefault="00AD3A58" w:rsidP="00AD3A58">
      <w:pPr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AD3A58" w:rsidRPr="00AD3A58" w:rsidRDefault="00AD3A58" w:rsidP="00AD3A58">
      <w:pPr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 w:rsidRPr="00AD3A58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Используемая литература:</w:t>
      </w:r>
    </w:p>
    <w:p w:rsidR="00AD3A58" w:rsidRPr="00AD3A58" w:rsidRDefault="00AD3A58" w:rsidP="00AD3A58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>1. ФЕДЕРАЛЬНАЯ ОБРАЗОВАТЕЛЬНАЯ ПРОГРАММА ДОШКОЛЬНОГО ОБРАЗОВАНИЯ,</w:t>
      </w:r>
      <w:r w:rsidRPr="00AD3A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(Утверждена Министерством просвещения РФ),  236с., 2022г.</w:t>
      </w:r>
    </w:p>
    <w:p w:rsidR="00AD3A58" w:rsidRPr="00AD3A58" w:rsidRDefault="00AD3A58" w:rsidP="00AD3A5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 xml:space="preserve"> 2. Инновационная программа дошкольного образования «ОТ РОЖДЕНИЯ ДО ШКОЛЫ» Издание шестое (инновационное), дополненное и переработанное. Под редакцией Н.Е. Вераксы, Т.С. Комаровой, Э.М. Дорофеевой. МОЗАИКА-СИНТЕЗ МОСКВА, 2020г-339с</w:t>
      </w:r>
    </w:p>
    <w:p w:rsidR="00AD3A58" w:rsidRPr="00AD3A58" w:rsidRDefault="00AD3A58" w:rsidP="00AD3A58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>3.</w:t>
      </w:r>
      <w:r w:rsidRPr="00AD3A58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Дыбина О.В. Ознакомление с предметным и социальным окружением, Старшая группа, Мозайка-синтез,        Москва 2015г. 76-с.</w:t>
      </w:r>
    </w:p>
    <w:p w:rsidR="00AD3A58" w:rsidRPr="00AD3A58" w:rsidRDefault="00AD3A58" w:rsidP="00AD3A58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AD3A58">
        <w:rPr>
          <w:rFonts w:ascii="Times New Roman" w:eastAsia="Calibri" w:hAnsi="Times New Roman" w:cs="Times New Roman"/>
          <w:color w:val="000000"/>
          <w:sz w:val="28"/>
          <w:szCs w:val="28"/>
        </w:rPr>
        <w:t>4. Морозова И.А., Пушкарева М.А.,: Ознакомление с окружающим миром. Конспекты занятий. Для работы с детьми 5-6 лет. Мозайка-синтез, Москва 2011 157-с.</w:t>
      </w:r>
    </w:p>
    <w:p w:rsidR="00AD3A58" w:rsidRPr="00AD3A58" w:rsidRDefault="00AD3A58" w:rsidP="00AD3A58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AD3A58">
        <w:rPr>
          <w:rFonts w:ascii="Times New Roman" w:eastAsia="Calibri" w:hAnsi="Times New Roman" w:cs="Times New Roman"/>
          <w:color w:val="000000"/>
          <w:sz w:val="28"/>
          <w:szCs w:val="28"/>
        </w:rPr>
        <w:t>5. Соломенкова Ознакомление с природой в детском саду, старшая группа, Мозайка-синтез, Москва 2015г. 110-с.</w:t>
      </w:r>
    </w:p>
    <w:p w:rsidR="00AD3A58" w:rsidRPr="00AD3A58" w:rsidRDefault="00AD3A58" w:rsidP="00AD3A58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9A718F" w:rsidRDefault="009A718F" w:rsidP="00AD3A5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A718F" w:rsidRDefault="009A718F" w:rsidP="00AD3A5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A718F" w:rsidRDefault="009A718F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718F" w:rsidRDefault="009A718F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D3A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Автономная некоммерческая организация дошкольного образования</w:t>
      </w: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D3A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Детский сад «Солнечный»</w:t>
      </w:r>
    </w:p>
    <w:p w:rsidR="00AD3A58" w:rsidRPr="00AD3A58" w:rsidRDefault="00AD3A58" w:rsidP="00AD3A58">
      <w:pPr>
        <w:spacing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AD3A58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Перспективное планирование по образовательной области</w:t>
      </w: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D3A5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«Художественно – эстетическое развитие» (Аппликация)</w:t>
      </w: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AD3A58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Старшая группа </w:t>
      </w: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№7 «Ромашка</w:t>
      </w:r>
      <w:r w:rsidRPr="00AD3A58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»</w:t>
      </w: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AD3A58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2024 -2025 учебный год</w:t>
      </w:r>
    </w:p>
    <w:p w:rsidR="00AD3A58" w:rsidRPr="00AD3A58" w:rsidRDefault="00AD3A58" w:rsidP="00AD3A58">
      <w:pPr>
        <w:spacing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AD3A58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>Пояснительная записка</w:t>
      </w:r>
    </w:p>
    <w:p w:rsidR="00AD3A58" w:rsidRPr="00AD3A58" w:rsidRDefault="00AD3A58" w:rsidP="00AD3A58">
      <w:pPr>
        <w:spacing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D3A58">
        <w:rPr>
          <w:rFonts w:ascii="Times New Roman" w:eastAsia="Calibri" w:hAnsi="Times New Roman" w:cs="Times New Roman"/>
          <w:sz w:val="28"/>
          <w:szCs w:val="28"/>
          <w:lang w:eastAsia="ru-RU"/>
        </w:rPr>
        <w:t>Содержание образовательной области «Художественно – эстетическое развитие» (аппликация) направлено на достижение целей формирования интереса к эстетической стороне окружающей действительности. Удовлетворение потребности детей в самовыражении через решение следующих задач: развитие продуктивной деятельности, развитие детского творчества. Воспитывать интерес к аппликации, усложняя ее содержание и расширяя возможности создания разнообразных изображений.</w:t>
      </w:r>
    </w:p>
    <w:p w:rsidR="00AD3A58" w:rsidRPr="00AD3A58" w:rsidRDefault="00AD3A58" w:rsidP="00AD3A58">
      <w:pPr>
        <w:spacing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D3A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Закреплять умение детей создавать изображения (разрезать бумагу на короткие и длинные полоски; вырезать круги из квадратов, овалы из прямоугольников, преобразовывать одни геометрические фигуры в другие: квадрат - в два - четыре треугольника, прямоугольник - в полоски, квадраты или маленькие прямоугольники), создавать из этих фигур изображения разных предметов или декоративные композиции. Учить детей вырезать одинаковые фигуры или их детали из бумаги, сложенной гармошкой, а симметричные изображения - из бумаги, сложенной пополам (стакан, ваза, цветок и другое). С целью создания выразительного образа учить детей приему обрывания. Побуждать детей создавать предметные и сюжетные композиции, дополнять их деталями, обогащающими изображения. Формировать у детей аккуратное и бережное отношение к материалам.</w:t>
      </w:r>
    </w:p>
    <w:p w:rsidR="00AD3A58" w:rsidRPr="00AD3A58" w:rsidRDefault="00AD3A58" w:rsidP="00AD3A5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D3A5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Прикладное творчество:</w:t>
      </w:r>
    </w:p>
    <w:p w:rsidR="00AD3A58" w:rsidRPr="00AD3A58" w:rsidRDefault="00AD3A58" w:rsidP="00AD3A5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D3A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совершенствовать у детей умение работать с бумагой: сгибать лист вчетверо в разных направлениях; работать по готовой выкройке (шапочка, лодочка, домик, кошелек). Закреплять у детей умение создавать из бумаги объемные фигуры: делить квадратный лист на несколько равных частей, сглаживать сгибы, надрезать по сгибам (домик, корзинка, кубик). Закреплять умение детей делать игрушки, сувениры из природного материала (шишки, ветки, ягоды) и других материалов (катушки, проволока в цветной обмотке, пустые коробки и другое), прочно соединяя части. Формировать умение самостоятельно создавать игрушки для сюжетно-ролевых игр (флажки, сумочки, шапочки, салфетки и другое); сувениры для родителей (законных представителей), сотрудников ДОО, елочные украшения. Привлекать детей к изготовлению пособий для занятий и самостоятельной деятельности (коробки, счетный материал), ремонту книг, настольно-печатных игр. Закреплять умение детей экономно и рационально расходовать материалы.</w:t>
      </w: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0" w:type="auto"/>
        <w:tblInd w:w="9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19"/>
        <w:gridCol w:w="1594"/>
        <w:gridCol w:w="1383"/>
        <w:gridCol w:w="2551"/>
        <w:gridCol w:w="3402"/>
        <w:gridCol w:w="2988"/>
        <w:gridCol w:w="2051"/>
      </w:tblGrid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№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не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де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ли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Дата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Интеграция образовательных областей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Тема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Задачи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Содержание</w:t>
            </w: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Оборудование</w:t>
            </w:r>
          </w:p>
        </w:tc>
      </w:tr>
      <w:tr w:rsidR="00AD3A58" w:rsidRPr="00AD3A58" w:rsidTr="00AD3A58">
        <w:trPr>
          <w:trHeight w:val="1"/>
        </w:trPr>
        <w:tc>
          <w:tcPr>
            <w:tcW w:w="1468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  <w:t>СЕНТЯБРЬ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02.09. – 06.09.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«Детский сад наш общий дом».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познават,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1.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«Дружные ребята» (оформление альбома)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(мониторинг)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Учить детей оформлять самодельный коллективный альбом аппликативными элементами.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2.Показать декоративные и смысловые (содержательные) возможности ленточной аппликации (вырезывание из бумаги, сложенной гармошкой или четырежды пополам), уточнить ее специфику и раскрыть символику (дружба, взаимопомощь). 3.Развивать композиционные умения, чувство цвета.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 А. Лыкова "Изобразительная деятельность в детском саду" стр.124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Цветные полоски и прямоугольники.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 .Клей, 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 Листы бумаги.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7.Цветные карандаши.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2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09.09. –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13. 09.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«Ходит осень по дорожке»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2.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«Осенние картины» (портреты, сюжеты и букеты)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(мониторинг)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1.Учить детей создавать сюжетные композиции из природного материала- засушенных листьев, лепестков, семян; развивать чувство цвета и композиции.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2.Воспитывать интерес и бережное отношение к природе, вызвать желание сохранять ее красоту в аранжировках и флористических композициях.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 А. Лыкова "Изобразительная деятельность в детском саду"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стр.56</w:t>
            </w: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Красивые по форме и окраске листья разных деревьев.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3.Клей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6.Цветной картон.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16.09. – 20.09.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«Овощная ярмарка»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3.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«Огурцы и помидоры лежат на тарелке»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1.Продолжать отрабатывать умение детей вырезывать предметы круглой и овальной формы из квадратов и прямоугольников, срезая углы способом закругления..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Развивать координацию движений обеих рук.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Закреплять умение аккуратно наклеивать изображения.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Т. С. Комарова «Занятия по изобразительной деятельности».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Стр.40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Муляжи овощей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3.Клей,ножницы.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6.Круг из белой бумаги диаметром 18 см.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 Цветная бумага.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4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23.09.– 27.09.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«Фруктовый сад»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4.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«Заморский натюрморт»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1.Совершенствовать технику вырезания округлых форм из бумаги, сложенной вдвое.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2.Развивать чувство формы и композиционные умения (готовить элементы натюрморта в соответствии с величиной вазы, частично накладывать вырезанные силуэты друг на друга и размещая выше- ниже).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3.Развивать чувство цвета при подборе колорита.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 А. Лыкова «Изобразительная деятельность в детском саду»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 188.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Муляжи фруктов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3.Клей, 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6.Цветная бумага</w:t>
            </w:r>
          </w:p>
        </w:tc>
      </w:tr>
      <w:tr w:rsidR="00AD3A58" w:rsidRPr="00AD3A58" w:rsidTr="00AD3A58">
        <w:trPr>
          <w:trHeight w:val="1"/>
        </w:trPr>
        <w:tc>
          <w:tcPr>
            <w:tcW w:w="1468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ОКТЯБРЬ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30.09.– 04.10.</w:t>
            </w:r>
          </w:p>
          <w:p w:rsidR="00AD3A58" w:rsidRPr="00AD3A58" w:rsidRDefault="00AD3A58" w:rsidP="00AD3A58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</w:t>
            </w: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Лес- наше богатство» (деревья, кустарники, грибы, ягоды, цветы)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5.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«Золотые березы»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1.Вызвать у детей интерес к изображению осенней березки по мотивам лирического стихотворения.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2.Учить сочетать разные изобразительные техники для передачи характерных особенностей золотой кроны и стройного белоснежного ствола с тонкими гибкими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ветками.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3.Совершенствовать технические умения.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И. А. Лыкова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"Изобразительная деятельность в детском саду"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стр.68</w:t>
            </w: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Листы бумаги.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6.Цветная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 Гуашь.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6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07.10.-11.10.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«Хлеб- всему голова»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6.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«Украшения на скатерти»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1.Показать детям красоту вышитых изделий.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2.Продолжать учить резать по прямой линии короткие полосы.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3.Учить украшать предмет прямоугольной формы цветными полосками, составляя из них геометрический узор.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4.Закреплять приемы аккуратного наклеивания.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Д. Н. Колдина "Аппликация с детьми 5-6 лет"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 24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1.Полоска бумаги для рисования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2.Квадраты из цветной бумаги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3.Ножницы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4.Клей ПВА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5.Кисти для клея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6.Тряпочки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14.10. – 18.10.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«На ферме»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7.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«Наша ферма»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1.Показать детям возможность создания образов разных животных (овечка, корова, ослик, поросенок и др.) на одной основе из овалов разной величины.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2.Закрепить умение вырезать овалы из бумаги, сложенной пополам, с закруглением уголков.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3. Учить детей передавать пространственные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представления (рядом, сбоку, справа, слева, ближе, дальше)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И. А. Лыкова "Изобразительная деятельность в детском саду"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стр.42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2.Клей, 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5.Цветная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6.Фломастеры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8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21.10. – 25.10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«Знакомство с народной культурой и тради-циями»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8.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«А водица далеко, а ведерко велико…»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1.Вызвать интерес к созданию простого сюжета аппликативными средствами.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2.Учить изображению женской фигуры в народной стилистике (длинные сарафан, платок).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3.Познакомить с разными приемами вырезания одной геометрической формы (трапеция из треугольника ).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 А. Лыкова «Изобразительная деятельность в детском саду»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стр.162</w:t>
            </w: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Ножницы, 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5.Цв. 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 Бумажные прямоугольники.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28. 10. – 01.11.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«Мой город, моя республика, моя страна» (День народного единства)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9.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«Наш город»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1.Учить детей вырезать дома из бумаги, сложенной гармошкой или дважды пополам.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2.Совершенствовать технику вырезания ножницами: на глаз по прямой (стены дома), по косой (крыши) и по сгибам (окошки).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3.Развивать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композиционные умения- при создании панорамы города ритмично располагать дома рядами, начиная сверху и частично перекрывая изображения.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И. А. Лыкова "Изобразительная деятельность в детском саду"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стр.30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6.Цветная бумага.</w:t>
            </w:r>
          </w:p>
        </w:tc>
      </w:tr>
      <w:tr w:rsidR="00AD3A58" w:rsidRPr="00AD3A58" w:rsidTr="00AD3A58">
        <w:trPr>
          <w:trHeight w:val="1"/>
        </w:trPr>
        <w:tc>
          <w:tcPr>
            <w:tcW w:w="1468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НОЯБРЬ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05.11. – 08.11.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«Мой дом:  мебель, посуда»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10.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«Постель для котенка»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1.Учить детей составлять из геометрических фигур, накладывая их друг на друга, задуманный предмет.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Продолжать учить наносить клей на детали и наклеивать их на лист и друг на друга.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3.Воспитывать доброжелательное отношение к окружающим.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Д. Н. Колдина "Аппликация с детьми 5-6 лет"</w:t>
            </w:r>
          </w:p>
          <w:p w:rsidR="00AD3A58" w:rsidRPr="00AD3A58" w:rsidRDefault="00AD3A58" w:rsidP="00AD3A58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стр.25</w:t>
            </w: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6.Листы бумаги.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 Цветная бумага.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11.11. – 15.11.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«Умные помощни-ки».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11.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«Ворона»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1.Учить вырезать из заготовок разной формы отдельные детали и составлять из них образ птицы..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2.Закреплять  умение аккуратно наклеивать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детали на лист бумаги; с помощью мелких деталей самостоятельно оформлять поделку (ветка дерева, клюв вороны и т. д.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Д. Н. Колдина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"Аппликация с детьми 5- 6 лет"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стр.20</w:t>
            </w: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2.Клей, 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5.Вырезанные из журнальной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бумаги заготовки.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12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18.11. – 22.11.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«Мамин день»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12.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«Шляпа фокусника»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Учить детей составлять коллективную композицию из аппликативных элементов на основе объединяющего образа (шляпы)..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2.Показать рациональный способ вырезывания из бумаги, сложенной гармошкой или дважды пополам (ленточная аппликация).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Развивать композиционные умения, чувство цвета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Воспитывать навыки сотрудничества в коллективном творчестве, чувство ответственности за общее дело.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И.А. Лыкова "Изобразительная деятельность в детском саду"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 122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1.Полоски и прямоугольники цветной бумаги. 2.Ножницы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3.Салфетки 4.Клей, кисти для клея.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5. Цветные карандаши.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25.11. – </w:t>
            </w: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29.11.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«Мир вещей: одежда, обувь, головные уборы»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Худож –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ООД  13.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«Шкатулка»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1.Вызвать у детей интерес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к работе с разнообразными материалами в технике коллажа.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2.Учить самостоятельно придумывать оформление шкатулки.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3.Формировать художественный вкус и умение подбирать красивое сочетание материалов.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Д. Н. Колдина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"Аппликация с детьми 5-6 лет"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стр.48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lastRenderedPageBreak/>
              <w:t xml:space="preserve">1.Небольшая 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lastRenderedPageBreak/>
              <w:t>картонная коробка из-под конфет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2.Цветная и гофрированная бумага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3.Фантики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4.Ножницы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5.Клей ПВА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6.Кисти для клея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7.Тряпочки</w:t>
            </w:r>
          </w:p>
        </w:tc>
      </w:tr>
      <w:tr w:rsidR="00AD3A58" w:rsidRPr="00AD3A58" w:rsidTr="00AD3A58">
        <w:trPr>
          <w:trHeight w:val="1"/>
        </w:trPr>
        <w:tc>
          <w:tcPr>
            <w:tcW w:w="1468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ДЕКАБРЬ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02.12. – 06.12.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«Эх, Зимушка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– зима, до чего ты хороша»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14.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"Звездочки танцуют"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1.Учить  детей вырезать звездочки из красивых фантиков и фольги; совершенствовать технику вырезывания из бумаги, сложенной дважды по диагонали.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2. Вызвать у детей желание создать коллективную композицию из вырезанных звездочек и нарисованных снежинок для интерьера группы; поддерживать стремление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самостоятельно комбинировать знакомые техники аппликации (сочетать симметричную и накладную).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И. А. Лыкова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" Изобразительная деятельность в детском саду 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стр.96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1.Красивые фантики.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2.Цветная фольга.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3.Ножницы; клей;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Цветная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Картон или плотный лист большого формата.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 Фломастеры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15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09.12. – 13.12.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«Животный мир Севера»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15.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«Где- то на белом свете…»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.Инициировать поиск изобразительно- выразительных средств для создания несложного сюжета в аппликации из бумаги, поддержать творческое применение разных техник аппликации (симметричная, обрывная, накладная)..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2.Расширить спектр технических приемов обрывной аппликации (разрывание, обрывание, выщипывание, сминание).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 А. Лыкова «Изобразительная деятельность в детском саду»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 110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2.Клей, 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5.Цветная и белая мягкая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 Листы тонированной бумаги для фона.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16.12. – 20.12.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«Продукты питания»</w:t>
            </w:r>
          </w:p>
          <w:p w:rsidR="00AD3A58" w:rsidRPr="00AD3A58" w:rsidRDefault="00AD3A58" w:rsidP="00AD3A58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16.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«Жила- была конфета». (витрина магазина)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1.Обогатить содержание изобразительной деятельности детей в соответствии с задачами познавательного развития; инициировать выбор сюжета о бытовых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явлениях.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2.Развивать композиционные умения- правильно передать пропорциональные соотношения между предметами и показывать их расположение в пространстве; сопоставлять объекты изображения, видеть между ними смысловую связь.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 А. Лыкова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"Изобразительная деятельность в детском саду"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стр.78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Ножницы, 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5.Цветная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6.Фантики и красивая упаковочная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 Ватные палочки.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17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23.12. – 28.12.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«Здравствуй, праздник, Новый год!»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17.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«Елочки- красавицы» (панорамные новогодние открытки)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1.Вызвать желание создать поздравительные открытки своими руками.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2.Закрепить способ симметричного вырезания сложной формы по нарисованному контуру или на глаз.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Познакомить  с техникой создания панорамных открыток с объемными элементами.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 А. Лыкова "Изобразительная деятельность в детском саду"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стр.102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Листы бумаги яркого цвета.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2. Краски.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3. Клей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4. Кисть для клея.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Салфетка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6. Ножницы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 Поздравительные открытки.</w:t>
            </w:r>
          </w:p>
        </w:tc>
      </w:tr>
      <w:tr w:rsidR="00AD3A58" w:rsidRPr="00AD3A58" w:rsidTr="00AD3A58">
        <w:trPr>
          <w:trHeight w:val="1"/>
        </w:trPr>
        <w:tc>
          <w:tcPr>
            <w:tcW w:w="1468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ЯНВАРЬ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09.01. – 10.01.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«Новогодние каникулы»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ООД  18.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«Петрушка на </w:t>
            </w: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елке»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1.Учить детей создавать изображения из бумаги.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2.Закреплять умение вырезывать части овальной формы.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3.Упражнять  в вырезывании симметричных частей одежды из бумаги, сложенной вдвое (рукава, штаны Петрушки).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4.Закреплять умение вырезывать на глаз мелкие детали (шапка, пуговицы и др.), аккуратно наклеивать изображения на большой лист.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5.Формировать навыки коллективной работы.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Т. С. Комарова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«Занятия по изобразительной деятельности».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Стр.72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1.Бумага разных цветов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для костюмов Петрушек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2.Ножницы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3.Клей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4.Кисть для клея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5.Салфетки.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19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13.01. – 17.01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«В здоровом теле- здоровый дух»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19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«Снеговики в шапочках и шарфиках»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1.Вызвать интерес к зимней и новогодней тематике.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2.Учить создавать выразительный образ снеговика, по возможности точно передавая форму и пропорциональное соотношение его частей.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3.Учить детей при создании композиции понимать и передавать пространственные отношения (над, под, справа, слева, сбоку).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Развивать глазомер, чувство формы и пропорции.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И, А. Лыкова «Изобразительная деятельность в детском саду»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стр.90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Квадраты и прямоугольники разного размера.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2.Клей, 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5.Картон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6.Наборы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цветной бумаги и фантики.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7.Фломастеры.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20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20.01. – 24.01.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«Правила дорожные знать каждому положено!»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20.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«Машины на улицах города»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1.Учить детей вырезать машины из прямоугольников и квадратов, сложенных пополам (автобусы, трамваи, троллейбусы и легковые машины).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2.Совершенствовать технику вырезания ножницами: по нарисованному контуру и на глаз.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3.Формировать композиционные умения.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 А. Лыкова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"Изобразительная деятельность в детском саду"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стр.36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6.Прямоугольники и квадраты цветной бумаги.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 Фломастеры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27.01. – 31.01.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«Приглашаем в гости </w:t>
            </w: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этикет»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ООД  21.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«Одежда для Вани и Мани»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1.Знакомить детей с историей и особенностями русского народного костюма.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2.Расширить знания о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русской народной культуре.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3.Учить подбирать подходящую русскую народную одежду для мальчика и девочки.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4.Развивать эстетический вкус.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Д. Н. Колдина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"Аппликация с детьми 5- 6 лет"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стр.26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1.Силуэт мальчика и девочки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2.Клей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3.Кисточки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для клея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4.Тряпочки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5.Клеенки</w:t>
            </w:r>
          </w:p>
        </w:tc>
      </w:tr>
      <w:tr w:rsidR="00AD3A58" w:rsidRPr="00AD3A58" w:rsidTr="00AD3A58">
        <w:trPr>
          <w:trHeight w:val="1"/>
        </w:trPr>
        <w:tc>
          <w:tcPr>
            <w:tcW w:w="1468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ФЕВРАЛЬ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03.02. – 07.02.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«Юные следопыты и почемучки»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22.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«Цветные ладошки» (фантазийные композиции)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1.Познакомить с возможностью создания образов, символов и эмблем на основе одинаковых элементов. 2.Формировать умение вырезать изображение по сложному контуру (кисть руки)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Развивать воображение.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 А. Лыкова "Изобразительная деятельность в детском саду"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стр.24</w:t>
            </w: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Ножницы, 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5.Цв. 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 Большие листы бумаги.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23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10.02. – 14.02.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«Дикие животные нашей полосы и их детеныши»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23.</w:t>
            </w:r>
          </w:p>
          <w:p w:rsidR="00AD3A58" w:rsidRPr="00AD3A58" w:rsidRDefault="00AD3A58" w:rsidP="00AD3A58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«Белка»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1.Закреплять умение вырезать округлые детали из квадратов и прямоугольников, составлять предмет и наклеивать в определенном порядке основные части. 2.Продолжать учить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дополнять аппликацию мелкими деталями.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3.Развивать способность понимать и анализировать содержание стихотворения.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Д. Н. Колдина "Аппликация с детьми 5-6 лет"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стр.36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Заготовки из цветной  бумаги оранжевого цвета.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6.Листы бумаги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24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17.02. – 21.02.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«Наши защитники»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24.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«Галстук для папы».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1.Вызвать у детей интерес к подготовке подарков и сувениров.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2.Показать способы изготовления галстука из цветной бумаги (или ткани) для оформления папиного портрета.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3.Подвести к пониманию связи формы и декора на сравнении разных орнаментальных мотивов.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 А. Лыкова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"Изобразительная деятельность в детском саду»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стр.138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Ножницы, 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5.Цветная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6.Лоскутки и полоски ткани.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25.02. – 28.02.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«Мир вещей: игрушки вокруг меня»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25.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«Мягкие игрушки»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1.Закреплять умение вырезать округлые формы разных размеров из квадратов и прямоугольников и бумаги, сложенной гармошкой, и составлять из них образ задуманной игрушки, стоящей на задних лапах; 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располагать детали в определенной последовательности.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Поощрять желание детей дополнять поделку.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Д. Н. Колдина "Аппликация с детьми 5- 6 лет"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стр.58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1.Альбомные листы.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2.Цветная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Кисти для клея.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7.Клеенки.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1468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МАРТ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03.03. –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07. 03.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«Моя семья»</w:t>
            </w:r>
          </w:p>
          <w:p w:rsidR="00AD3A58" w:rsidRPr="00AD3A58" w:rsidRDefault="00AD3A58" w:rsidP="00AD3A58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26.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«Нежные подснежники»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1.Учить детей воплощать в художественной форме свое представление о первоцветах (подснежники, пролески).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2.Совершенствовать аппликативную технику- составлять аппликативный цветок из отдельных элементов, стараясь передать особенности внешнего вида растения.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3.Развивать чувство формы и цвета.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 А. Лыкова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"Изобразительная деятельность в детском саду"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стр.170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Цветная и белая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3.Простые карандаши.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11. 03. – 14.03.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«Здравствуй, весна – красна»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ООД  27.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«Веселые портреты»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1.Учить  составлять портрет из отдельных частей (овал-лицо, полоски или комки мятой бумаги- прическа)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2.Познакомить с новым способом вырезания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овала из бумаги, сложенной вдвое (по самостоятельно нарисованному контуру).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Развивать цветовое восприятие.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И. А. Лыкова "Изобразительная деятельность в детском саду"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стр.18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6.Цветная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7.Прямоугольники розовой бумаги для лица.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28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17.03. – 21.03.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«Все работы хороши»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28.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«Матрос с сигнальными флажками»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1.Упражнять детей в изображении человека; вырезывании частей костюма, рук, ног, головы.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2.Учить передавать в аппликации простейшие движения фигуры человека (руки внизу, руки вверху, одна рука вверху, другая внизу и т. п.)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Закреплять умение вырезывать симметричные части из бумаги, сложенной вдвое (брюки), красиво располагать изображение на листе.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Т. С. Комарова "Занятия по изобразительной деятельности"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стр.82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Ножницы, 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5.Цв. 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 Альбомные листы.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29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24. 03. – 28.03.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«От </w:t>
            </w: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кареты до ракеты»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познават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ООД  29.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«Троллейбус»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1. Учить детей передавать характерные особенности формы троллейбуса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(закругление углов вагона).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2.Закреплять умение разрезать полоску на одинаковые прямоугольники- окна, срезать углы, вырезывать колеса из квадратов, дополнять изображение характерными деталями (штанги).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Т. С. Комарова "Занятия по изобразительной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деятельности"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стр.52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1. Ножницы, 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3. 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5.Цв. 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1468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АПРЕЛЬ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01.04. – 04.04.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«Птичье царство»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30.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«Загадки»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1.Закреплять умение составлять изображение по частям из разных фигур, аккуратно наклеивать.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Упражнять в создании изображений различных предметов из разных геометрических фигур, преобразовании фигур путем разрезания по прямой по диагонали на несколько частей.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3.Развивать  образные представления, воображение и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творчество.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Т. С. Комарова "Занятия по изобразительной деятельности"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стр.111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Ножницы, 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5.Цветная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 Листы бумаги.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31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07.04. – 11.04.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«В космос все лететь хотим»</w:t>
            </w:r>
          </w:p>
          <w:p w:rsidR="00AD3A58" w:rsidRPr="00AD3A58" w:rsidRDefault="00AD3A58" w:rsidP="00AD3A58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31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«Ракеты»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1.Продолжать учить детей вырезать симметричный предмет из сложенного пополам прямоугольника.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2.Закреплять умение украшать ракету иллюминаторами и другими деталями.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3.Учить составлять сюжетную композицию, дополняя ее звездами, летающими тарелками, спутниками  и т. д..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Д. Н. Колдина "Аппликация с детьми 5-6 лет"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стр.54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2.Клей, 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5.Цветная 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 Картон черного или темно- зеленого цвета.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14.04. – 19.04.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«Подводное царство»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32.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color w:val="333333"/>
                <w:sz w:val="28"/>
                <w:szCs w:val="28"/>
                <w:lang w:eastAsia="ru-RU"/>
              </w:rPr>
              <w:t>«Стайка дельфинов»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1.Учить детей самостоятельно и творчески отражать представление о морских животных разными изобразительно- выразительными средствами.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2.Активизировать технику силуэтной аппликации или вырезания по нарисованному контуру.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3. Развивать чувство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формы и пропорции.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Воспитывать эстетическое отношение к природе.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 А. Лыкова "Изобразительная деятельность в детском саду"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стр.182</w:t>
            </w: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Листы бумаги.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2.Клей, 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5.Цветные бумаги.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33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21.04. – 25.04.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«Театральная неделя»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33.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«Что это за животное?»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1.Продолжать учить детей обрывать бумагу по контурам неопределенной формы разных размеров и дополнять полученный силуэт графическим изображением с помощью фломастеров.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Д. Н. Колдина «Аппликация с детьми 5-6 лет»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стр.37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Альбомные листы.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2.Цветная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4.Кисти для клея.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Салфетки.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28.04. – 30.04.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«Животные Сафари»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34.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«Зайчишка- трусишка и храбришка»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1.Учить рисовать, раскрывая тему литературного произведения, передавая характер и настроение героев.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2.Вызвать интерес к иллюстрированию знакомых сказок доступными изобразительно- выразительными средствами.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3.Развивать композиционные умения.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 А. Лыкова "Изобразительная деятельность в детском саду"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стр.72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1.Книжки самоделки.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2.Цветные карандаши.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3.Салфетка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4.Клей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5.Клеевая кисть. 6.Ножницы.</w:t>
            </w:r>
          </w:p>
        </w:tc>
      </w:tr>
      <w:tr w:rsidR="00AD3A58" w:rsidRPr="00AD3A58" w:rsidTr="00AD3A58">
        <w:trPr>
          <w:trHeight w:val="1"/>
        </w:trPr>
        <w:tc>
          <w:tcPr>
            <w:tcW w:w="1468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МАЙ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35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05.05. – 08.05.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«День Победы»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35.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"Пригласительный билет родителям на празднование Дня Победы"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1.Закреплять умение детей задумывать содержание своей работы.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2.Упражнять в использовании знакомых способов работы ножницами.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3.Учить красиво подбирать цвета, правильно передавать соотношения по величине.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Развивать эстетические чувства, воображение.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Т. С. Комарова «Занятия по изобразительной деятельности»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Стр.102</w:t>
            </w: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1.Поздравительные открытки.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Цветная бумага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3.Салфетки 4.Ножницы, клей, подставки для кисти.</w:t>
            </w: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36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12.05. – 16.05.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«Насекомые»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36.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«Нарядные бабочки»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Учить детей вырезать силуэты бабочек из бумажных квадратов или прямоугольников, сложенных пополам, и украшать по своему желанию графическими или аппликативными средствами.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2.Показать варианты формы и декора крылышек бабочек.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3.Развивать чувство формы и ритма.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И. А. Лыкова "Изобразительная деятельность в детском саду"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стр.202</w:t>
            </w: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1. 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6.Цветная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7.Цветные квадраты и прямоугольники разной величины и расцветки.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37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19.05. – 23.05.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«Дружат дети всей земли»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 37.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«Человечек»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1.Продолжать знакомить детей с техникой выкладывания из шерстяных ниток заданного предмета на бархатной бумаги.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2.Развивать фантазию и воображение при создании задуманного образа.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3.Развивать мелкую моторику рук.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Д. Н. Колдина «Аппликация с детьми 5-6 лет»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стр.40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1.Бархатная бумага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2.Шерстяные нитки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38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26. 05.-30.05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«Земля- наш общий дом»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 – эстетич,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 речевое,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ООД 38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«Цветы луговые»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(коллаж)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(мониторинг)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Продолжать учить детей вырезать розетковые цветы из бумажных квадратов, сложенных знакомым способом «дважды по диагонали».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2.Обогатить аппликативную технику- вырезать лепестки разной формы, передавая характерные особенности конкретных цветов.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3.Развивать пространственное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мышление и воображение.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И. А. Лыкова "Изобразительная деятельность в детском саду"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стр.198</w:t>
            </w:r>
          </w:p>
        </w:tc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Ножницы.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Образец.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3.Клей.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Кисточка.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Салфетки.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6.Цветная бумага.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7.Большой лист зеленого картона или лист ватмана.</w:t>
            </w:r>
          </w:p>
        </w:tc>
      </w:tr>
    </w:tbl>
    <w:p w:rsidR="00AD3A58" w:rsidRPr="00AD3A58" w:rsidRDefault="00AD3A58" w:rsidP="00AD3A58">
      <w:pPr>
        <w:spacing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D3A5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Литература:</w:t>
      </w:r>
    </w:p>
    <w:p w:rsidR="00AD3A58" w:rsidRPr="00AD3A58" w:rsidRDefault="00AD3A58" w:rsidP="003378D8">
      <w:pPr>
        <w:numPr>
          <w:ilvl w:val="0"/>
          <w:numId w:val="15"/>
        </w:numPr>
        <w:spacing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3A58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ФЕДЕРАЛЬНАЯ ОБРАЗОВАТЕЛЬНАЯ ПРОГРАММА ДОШКОЛЬНОГО ОБРАЗОВАНИЯ, (Утверждена Министерством просвещения РФ),  236с., 2022г.</w:t>
      </w:r>
    </w:p>
    <w:p w:rsidR="00AD3A58" w:rsidRPr="00AD3A58" w:rsidRDefault="00AD3A58" w:rsidP="003378D8">
      <w:pPr>
        <w:numPr>
          <w:ilvl w:val="0"/>
          <w:numId w:val="15"/>
        </w:numPr>
        <w:spacing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3A58">
        <w:rPr>
          <w:rFonts w:ascii="Times New Roman" w:eastAsia="Calibri" w:hAnsi="Times New Roman" w:cs="Times New Roman"/>
          <w:sz w:val="28"/>
          <w:szCs w:val="28"/>
          <w:lang w:eastAsia="ru-RU"/>
        </w:rPr>
        <w:t>Комарова Т. С. Занятия по изобразительной деятельности в старшей группе детского сада. Конспекты занятий.- М.: МОЗАИКА- СИНТЕЗ, 2012.-128с.: цв. вкл.</w:t>
      </w:r>
    </w:p>
    <w:p w:rsidR="00AD3A58" w:rsidRPr="00AD3A58" w:rsidRDefault="00AD3A58" w:rsidP="003378D8">
      <w:pPr>
        <w:numPr>
          <w:ilvl w:val="0"/>
          <w:numId w:val="15"/>
        </w:numPr>
        <w:spacing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3A58">
        <w:rPr>
          <w:rFonts w:ascii="Times New Roman" w:eastAsia="Calibri" w:hAnsi="Times New Roman" w:cs="Times New Roman"/>
          <w:sz w:val="28"/>
          <w:szCs w:val="28"/>
          <w:lang w:eastAsia="ru-RU"/>
        </w:rPr>
        <w:t>Колдина Д. Н. Аппликация с детьми 5- 6 лет. Конспекты занятий.- М.: МОЗАИКА-СИНТЕЗ, 2011.- 56 с.: цв. вкл.</w:t>
      </w:r>
    </w:p>
    <w:p w:rsidR="00AD3A58" w:rsidRPr="00AD3A58" w:rsidRDefault="00AD3A58" w:rsidP="003378D8">
      <w:pPr>
        <w:numPr>
          <w:ilvl w:val="0"/>
          <w:numId w:val="15"/>
        </w:numPr>
        <w:spacing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3A5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Лыкова И. А. Изобразительная деятельность в детском саду. Старшая группа (художественно-эстетическое </w:t>
      </w:r>
    </w:p>
    <w:p w:rsidR="00AD3A58" w:rsidRPr="00AD3A58" w:rsidRDefault="00AD3A58" w:rsidP="00AD3A58">
      <w:pPr>
        <w:spacing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3A58">
        <w:rPr>
          <w:rFonts w:ascii="Times New Roman" w:eastAsia="Calibri" w:hAnsi="Times New Roman" w:cs="Times New Roman"/>
          <w:sz w:val="28"/>
          <w:szCs w:val="28"/>
          <w:lang w:eastAsia="ru-RU"/>
        </w:rPr>
        <w:t>развитие): учебно- методические пособие. М.: Издательский дом «Цветной мир», 2013.- 208с., перераб и доп.</w:t>
      </w: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9A718F" w:rsidRDefault="009A718F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</w:pPr>
      <w:r w:rsidRPr="00AD3A58"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  <w:lastRenderedPageBreak/>
        <w:t>Автономная некоммерческая организация дошкольного образования</w:t>
      </w:r>
    </w:p>
    <w:p w:rsidR="00AD3A58" w:rsidRPr="00AD3A58" w:rsidRDefault="00AD3A58" w:rsidP="00AD3A58">
      <w:pPr>
        <w:spacing w:line="240" w:lineRule="auto"/>
        <w:jc w:val="center"/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</w:pPr>
      <w:r w:rsidRPr="00AD3A58"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  <w:t>Детский сад «Солнечный»</w:t>
      </w:r>
    </w:p>
    <w:p w:rsidR="00AD3A58" w:rsidRPr="00AD3A58" w:rsidRDefault="00AD3A58" w:rsidP="00AD3A58">
      <w:pPr>
        <w:spacing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Theme="minorEastAsia" w:hAnsi="Times New Roman" w:cs="Times New Roman"/>
          <w:b/>
          <w:sz w:val="40"/>
          <w:szCs w:val="40"/>
          <w:lang w:eastAsia="ru-RU"/>
        </w:rPr>
      </w:pPr>
      <w:r w:rsidRPr="00AD3A58">
        <w:rPr>
          <w:rFonts w:ascii="Times New Roman" w:eastAsiaTheme="minorEastAsia" w:hAnsi="Times New Roman" w:cs="Times New Roman"/>
          <w:b/>
          <w:sz w:val="40"/>
          <w:szCs w:val="40"/>
          <w:lang w:eastAsia="ru-RU"/>
        </w:rPr>
        <w:t xml:space="preserve">Перспективное планирование </w:t>
      </w:r>
    </w:p>
    <w:p w:rsidR="00AD3A58" w:rsidRPr="00AD3A58" w:rsidRDefault="00AD3A58" w:rsidP="00AD3A58">
      <w:pPr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AD3A58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по образовательной области</w:t>
      </w: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  <w:lang w:eastAsia="ru-RU"/>
        </w:rPr>
      </w:pPr>
      <w:r w:rsidRPr="00AD3A58">
        <w:rPr>
          <w:rFonts w:ascii="Times New Roman" w:eastAsiaTheme="minorEastAsia" w:hAnsi="Times New Roman" w:cs="Times New Roman"/>
          <w:b/>
          <w:sz w:val="32"/>
          <w:szCs w:val="32"/>
          <w:lang w:eastAsia="ru-RU"/>
        </w:rPr>
        <w:t>«Художественно-эстетическое развитие»</w:t>
      </w: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40"/>
          <w:szCs w:val="40"/>
          <w:lang w:eastAsia="ru-RU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40"/>
          <w:szCs w:val="40"/>
          <w:lang w:eastAsia="ru-RU"/>
        </w:rPr>
      </w:pPr>
      <w:r w:rsidRPr="00AD3A58">
        <w:rPr>
          <w:rFonts w:ascii="Times New Roman" w:eastAsiaTheme="minorEastAsia" w:hAnsi="Times New Roman" w:cs="Times New Roman"/>
          <w:b/>
          <w:sz w:val="40"/>
          <w:szCs w:val="40"/>
          <w:lang w:eastAsia="ru-RU"/>
        </w:rPr>
        <w:t>Конструктивная деятельность</w:t>
      </w: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40"/>
          <w:szCs w:val="40"/>
          <w:lang w:eastAsia="ru-RU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32"/>
          <w:szCs w:val="32"/>
          <w:lang w:eastAsia="ru-RU"/>
        </w:rPr>
      </w:pPr>
      <w:r>
        <w:rPr>
          <w:rFonts w:ascii="Times New Roman" w:eastAsiaTheme="minorEastAsia" w:hAnsi="Times New Roman" w:cs="Times New Roman"/>
          <w:b/>
          <w:sz w:val="32"/>
          <w:szCs w:val="32"/>
          <w:lang w:eastAsia="ru-RU"/>
        </w:rPr>
        <w:t>Старшая группа № 7 «Ромашка</w:t>
      </w:r>
      <w:r w:rsidRPr="00AD3A58">
        <w:rPr>
          <w:rFonts w:ascii="Times New Roman" w:eastAsiaTheme="minorEastAsia" w:hAnsi="Times New Roman" w:cs="Times New Roman"/>
          <w:b/>
          <w:sz w:val="32"/>
          <w:szCs w:val="32"/>
          <w:lang w:eastAsia="ru-RU"/>
        </w:rPr>
        <w:t>»</w:t>
      </w: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40"/>
          <w:szCs w:val="40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Theme="minorEastAsia" w:hAnsi="Times New Roman" w:cs="Times New Roman"/>
          <w:sz w:val="40"/>
          <w:szCs w:val="40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AD3A58" w:rsidRPr="00AD3A58" w:rsidRDefault="00AD3A58" w:rsidP="00AD3A58">
      <w:pPr>
        <w:spacing w:after="0" w:line="240" w:lineRule="auto"/>
        <w:ind w:right="140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AD3A58" w:rsidRPr="00AD3A58" w:rsidRDefault="00AD3A58" w:rsidP="00AD3A58">
      <w:pPr>
        <w:spacing w:after="0" w:line="240" w:lineRule="auto"/>
        <w:ind w:right="140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AD3A5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2024-2025 учебный год</w:t>
      </w:r>
    </w:p>
    <w:p w:rsidR="00AD3A58" w:rsidRPr="00AD3A58" w:rsidRDefault="00AD3A58" w:rsidP="00AD3A58">
      <w:pPr>
        <w:spacing w:after="0" w:line="240" w:lineRule="auto"/>
        <w:ind w:right="140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AD3A58">
        <w:rPr>
          <w:rFonts w:ascii="Times New Roman" w:eastAsia="Calibri" w:hAnsi="Times New Roman" w:cs="Times New Roman"/>
          <w:b/>
          <w:bCs/>
          <w:sz w:val="28"/>
          <w:szCs w:val="28"/>
        </w:rPr>
        <w:t>Пояснительная записка</w:t>
      </w:r>
    </w:p>
    <w:p w:rsidR="00AD3A58" w:rsidRPr="00AD3A58" w:rsidRDefault="00AD3A58" w:rsidP="00AD3A58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>В области художественно-эстетического развития основными задачами образовательной деятельности являются: Приобщение к искусству: продолжать развивать эстетическое восприятие, эстетические чувства, эмоции, эстетический вкус, интерес к искусству; умение наблюдать и оценивать прекрасное в окружающей действительности, природе; развивать эмоциональный отклик на проявления красоты в окружающем мире, произведениях искусства и собственных творческих работах; способствовать освоению эстетических оценок, суждений; формировать духовно-нравственные качества, в процессе ознакомления с различными видами искусства духовно-нравственного содержания; формировать бережное отношение к произведениям искусства; активизировать проявление эстетического отношения к окружающему миру (искусству, природе, предметам быта, игрушкам, социальным явлениям); развивать эстетические интересы, эстетические предпочтения, желание познавать искусство и осваивать изобразительную и музыкальную деятельность; продолжать развивать у детей стремление к познанию культурных традиций своего народа через творческую деятельность; учить выделять, называть, группировать произведения по видам искусства (литература, музыка, изобразительное искусство, архитектура, балет, театр, цирк, фотография); продолжать знакомить детей с жанрами изобразительного и музыкального искусства; продолжать знакомить детей с архитектурой; продолжать развивать умение детей устанавливать связь между создаваемыми постройками и тем, что они видят в окружающей жизни; создавать разнообразные постройки и конструкции; поощрять у детей самостоятельность, творчество, инициативу, дружелюбие.</w:t>
      </w:r>
    </w:p>
    <w:p w:rsidR="00AD3A58" w:rsidRPr="00AD3A58" w:rsidRDefault="00AD3A58" w:rsidP="00AD3A58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>В конструктивной деятельности педагог учит детей выделять основные части и характерные детали конструкций. Помогает детям анализировать сделанные воспитателем поделки и постройки; на основе анализа находить конструктивные решения и планировать создание собственной постройки. Знакомит детей с новыми деталями: разнообразными по форме и величине пластинами, брусками, цилиндрами, конусами и др. Учит детей заменять одни детали другими. Педагог формирует у детей умение создавать различные по величине и конструкции постройки одного и того же объекта. Учит детей строить по рисунку, самостоятельно подбирать необходимый строительный материал</w:t>
      </w:r>
    </w:p>
    <w:p w:rsidR="00AD3A58" w:rsidRPr="00AD3A58" w:rsidRDefault="00AD3A58" w:rsidP="00AD3A58">
      <w:pPr>
        <w:spacing w:after="0" w:line="240" w:lineRule="auto"/>
        <w:ind w:right="14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D3A58" w:rsidRPr="00AD3A58" w:rsidRDefault="00AD3A58" w:rsidP="00AD3A58">
      <w:pPr>
        <w:spacing w:after="0" w:line="240" w:lineRule="auto"/>
        <w:ind w:right="14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D3A58" w:rsidRPr="00AD3A58" w:rsidRDefault="00AD3A58" w:rsidP="00AD3A58">
      <w:pPr>
        <w:spacing w:after="0" w:line="240" w:lineRule="auto"/>
        <w:ind w:right="14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D3A58" w:rsidRPr="00AD3A58" w:rsidRDefault="00AD3A58" w:rsidP="00AD3A58">
      <w:pPr>
        <w:spacing w:after="0" w:line="240" w:lineRule="auto"/>
        <w:ind w:right="14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D3A58" w:rsidRPr="00AD3A58" w:rsidRDefault="00AD3A58" w:rsidP="00AD3A58">
      <w:pPr>
        <w:spacing w:after="0" w:line="240" w:lineRule="auto"/>
        <w:ind w:right="14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D3A58" w:rsidRPr="00AD3A58" w:rsidRDefault="00AD3A58" w:rsidP="00AD3A58">
      <w:pPr>
        <w:spacing w:after="0" w:line="240" w:lineRule="auto"/>
        <w:ind w:right="14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D3A58" w:rsidRPr="00AD3A58" w:rsidRDefault="00AD3A58" w:rsidP="00AD3A58">
      <w:pPr>
        <w:spacing w:after="0" w:line="240" w:lineRule="auto"/>
        <w:ind w:right="14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Style w:val="121"/>
        <w:tblW w:w="15735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567"/>
        <w:gridCol w:w="1701"/>
        <w:gridCol w:w="1418"/>
        <w:gridCol w:w="1701"/>
        <w:gridCol w:w="5528"/>
        <w:gridCol w:w="2268"/>
        <w:gridCol w:w="2552"/>
      </w:tblGrid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не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де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ли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Дата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Интеграция образова-тельных областей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Тема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Оборудование</w:t>
            </w:r>
          </w:p>
        </w:tc>
      </w:tr>
      <w:tr w:rsidR="00AD3A58" w:rsidRPr="00AD3A58" w:rsidTr="00AD3A58">
        <w:tc>
          <w:tcPr>
            <w:tcW w:w="15735" w:type="dxa"/>
            <w:gridSpan w:val="7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Сентябрь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02.09. – 06.09.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«Детский сад наш общий дом».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познават, речевое,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соц-ком.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 1.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«Домик с окошком»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(монито-ринг)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1.Продолжать закреплять навыки строительства домика разной величины (высокий- двухэтажный, низкий), развивать сюжет игры.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 Учить отражать в постройке свои представления о знакомых предметах, передавая в постройке основные детали (стена, крыша, окно, дверь).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Закрепить умение выполнять постройку в нужной последовательности.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Н.Е. Вераксы,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Т.С.Комаровой, М.А.Васильевой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Комплексные занятия.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Стр.36.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Строительный материал.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09.09. –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13. 09.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«Ходит осень по дорожке»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 2.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«Осенние узоры от Барабушки»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1.Развивать творческие возможности;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2.Развивать умение выполнять работу из природного материала.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И.А.Лыкова «Детское художественное творчество» стр.17.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1.Шишки.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Желуди.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3.Ракушки.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4.Леска.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5.Нитка.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16.09. – 20.09.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«Овощная ярмарка»</w:t>
            </w:r>
          </w:p>
          <w:p w:rsidR="00AD3A58" w:rsidRPr="00AD3A58" w:rsidRDefault="00AD3A58" w:rsidP="00AD3A5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ООД 3.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«Натюр-морт с овощами»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1.Учить делать объемные овощи.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 Развивать воображение.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Формировать  потребность создавать что – то  своими руками.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И.А.Лыкова «Детское художественное творчество</w:t>
            </w: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» </w:t>
            </w: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стр.38.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 Ножницы.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2.Кисточки.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3.Цветная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 Клей.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4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23.09.– 27.09.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«Фрукто-вый сад»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4.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«Натюрморт с фруктами»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1.Учить делать объемные фрукты.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 Развивать воображение.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Формировать потребность создавать что – то  своими руками.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И.А.Лыкова «Детское художественное творчество» стр.36.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 Ножницы..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2.Кисточки.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3.Цветная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 Клей.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D3A58" w:rsidRPr="00AD3A58" w:rsidTr="00AD3A58">
        <w:tc>
          <w:tcPr>
            <w:tcW w:w="15735" w:type="dxa"/>
            <w:gridSpan w:val="7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Октябрь</w:t>
            </w:r>
          </w:p>
        </w:tc>
      </w:tr>
      <w:tr w:rsidR="00AD3A58" w:rsidRPr="00AD3A58" w:rsidTr="00AD3A58">
        <w:trPr>
          <w:trHeight w:val="2934"/>
        </w:trPr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30.10.– 04.10.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«Лес- наше богатство» (деревья, кустарники, грибы, ягоды, цветы)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 5.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«Лесная полянка»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1.Учить изготавливать игрушки из природного материала.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2.Воспитывать самостоятельность и аккуратность.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Развивать мелкую моторику рук.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И.А.Лыкова «Детское художественное творчество» стр.12.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 Шишки.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2.Желуди.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3.Каштан.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4.Орехи.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5.Пластилин.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07.10.-11.10.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«Хлеб- всему голова»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6.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Композиция «Хлеб»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1.Обучение детей технике квилинг, располагать элементы близко друг к другу.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2.Расширять и обогащать знания детей о колосе, особенности его строения.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Развивать любознательность детей, развивать слуховое внимание, мышление, мелкую моторику и развивать эстетическое воспитание.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Папка с ООД.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1.Цветная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 xml:space="preserve"> Клей.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3.Ножницы.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14.10. – 18.10.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«На ферме»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ООД 7.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«Котик»»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1.Продолжать учить детей делать фигурки в технике оригами.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 Закрепить  прием базовой формы.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Развивать мелкую моторику рук.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М.В.Драко «Детское оригами»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стр.2.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1.Цветная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 xml:space="preserve"> Клей.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3.Ножницы.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8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21.10. – 25.10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«Знаком-ство с народной культурой и тради-циями»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8.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«Кукла Нянюшка»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1.Учить изготавливать лоскутную куклу-закрутку (берегиня)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2.Знакомить с историей своей Родины и календарными обрядами и праздниками.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3.Приучать к совместному труду с другими детьми и взрослыми.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И.А.Лыкова «Детское художественное творчество» стр.28.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1.Лоскут прочной ткани.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2.Лоскут светлой ткани.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3.Шерстяные нитки.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4.Тесьма.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5.Кружева.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28.10. – 01.11.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«Мой город, моя республика, моя страна» (День народного единства)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9.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«Микрорайон города»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1.Вызвать у детей эмоциональное отношение к постройке;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2.Упражнять детей в огораживании небольших пространств  кубиками, кирпичиками и пластинами.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3.Упражнять в умении делать перекрытия.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4.Воспитывать усидчивость и аккуратность во время работы.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Н.Е. Вераксы,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Т.С.Комаровой, М.А.Васильевой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Комплексные занятия.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Стр.196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Строительный конструктор.</w:t>
            </w:r>
          </w:p>
        </w:tc>
      </w:tr>
      <w:tr w:rsidR="00AD3A58" w:rsidRPr="00AD3A58" w:rsidTr="00AD3A58">
        <w:tc>
          <w:tcPr>
            <w:tcW w:w="15735" w:type="dxa"/>
            <w:gridSpan w:val="7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Ноябрь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05.11. – 08.11.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«Мой дом: мебель, посуда»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10.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«Стульчик»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1.Учить конструировать различные предметы мебели.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2.Развивать образное мышление.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3.Развивать пространственное мышление.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М.В.Драко «Детское оригами»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Стр.6.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1.Цветная бумага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2.Ножницы.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Клей.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11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11.11. – 15.11.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«Умные </w:t>
            </w: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помощни-ки».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 xml:space="preserve">познават, </w:t>
            </w: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ООД  11.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«Летящая птичка»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1.Продолжать учить детей делать фигурки в технике оригами.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 Закрепить  прием базовой формы.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 Развивать мелкую моторику рук.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М.В.Драко «Детское оригами»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Стр.1.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1.Цветная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2.Клей. 3.Ножницы.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12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18.11. – 22.11.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«Мамин день»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12.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«Шапочка из бумаги»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1.Учить складывать лист бумаги, совмещая углы и стороны.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2.Формировать навыки сгибания.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3.Воспитывать отзывчивость и доброту.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4.Развивать творческие способности.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Папка с ООД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 Цветные бумаги.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 Ножницы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13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25.11. – 29.11.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«Мир вещей: одежда,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обувь, головные уборы»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 13.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«Коробочка с сюрпризом»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1.Воспитывать желание порадовать окружающих.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2.Развивать умение создавать изображения одних и тех же предметов.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Продолжать формировать навыки коллективного творчества.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 Вызывать чувство радости от созданного изображения.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С.С.Филимонова «Забавные безделушки»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Стр.28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 Цветная 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2.Клей, ножницы.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Кисточка.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 Салфетки.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5.Сувенир.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6.Лента (тесьма)</w:t>
            </w:r>
          </w:p>
        </w:tc>
      </w:tr>
      <w:tr w:rsidR="00AD3A58" w:rsidRPr="00AD3A58" w:rsidTr="00AD3A58">
        <w:tc>
          <w:tcPr>
            <w:tcW w:w="15735" w:type="dxa"/>
            <w:gridSpan w:val="7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Декабрь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14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02.12. – 06.12.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«Эх, Зимушка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– зима, до чего ты хороша»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познават.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14.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«Новогодний натюрморт»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1.Продолжать учить детей делать фигурки в технике оригами.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2.Формировать навыки сгибания.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3.Воспитывать отзывчивость и доброту.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4.Развивать творческие способности.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И.А.Лыкова «Детское художественное творчество» стр.48.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1Цветная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 Клей.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3.Ножницы.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09.12.- 13.12.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«Живот-ный мир  Севера»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15.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«Так вот ты какой северный олень»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1.Учить изготавливать игрушки из природного материала.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2.Воспитывать самостоятельность и аккуратность.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Развивать мелкую моторику рук.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И.А.Лыкова «Детское художественное творчество» стр.9.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 Шишки.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2.Желуди.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3.Веточки.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4.Трубочки.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16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16.12. – 20.12.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«Продукты питания»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16.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«Заморский натюрморт»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 Закреплять знания детей о продуктах питания и их значения для человека.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2.Формировать навыки вырезывания.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3.Развивать творческие способности.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И.А.Лыкова «Детское художественное творчество» стр.40.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 Образец.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2.Клей.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Кисточка.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 Салфетки.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5.Цветная бумага.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17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23.12. – 28.12.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«Здравс-твуй, праздник, Новый год!»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17.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«Веселые окошки»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1.Продолжать учить вырезать ножницами  детали предметов, аккуратно их наклеивать.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2.Формировать навыки вырезывания.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3.Развивать творческие способности.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С.С.Филимонова «Забавные безделушки»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1.Цветной картон.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2.Цветная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3.Тесьма.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4.Блестки(фольга)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5.Ватные палочки.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6.Ножницы, клей.</w:t>
            </w:r>
          </w:p>
        </w:tc>
      </w:tr>
      <w:tr w:rsidR="00AD3A58" w:rsidRPr="00AD3A58" w:rsidTr="00AD3A58">
        <w:tc>
          <w:tcPr>
            <w:tcW w:w="15735" w:type="dxa"/>
            <w:gridSpan w:val="7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Январь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18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09.01. – 10.01.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«Новогод-ние каникулы»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AD3A58" w:rsidRPr="00AD3A58" w:rsidRDefault="00AD3A58" w:rsidP="00AD3A5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18.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«Веселый человечек»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1.Закреплять умение выполнять изделие из природного материала.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2.Формировать самостоятельность и аккуратность.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3.Развивать творческие способности.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Закреплять умение выполнять изделия из бросового материала.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Н.Е. Вераксы,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Т.С.Комаровой, М.А.Васильевой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и Комплексные занятия.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Стр.383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 Образец.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2.Желудь.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3.Веточки.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4.Пластилин.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5.Початок кукурузы.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19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13.01. – 17.01.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«В здоровом теле- здоровый дух»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19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«Цветочек 2»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 Учить сгибать  лист бумаги пополам, совмещать стороны и углы.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2.Учить составлять коллективную композицию.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Развивать и совершенствовать координацию движений обеих рук, зрительно – двигательную координацию, мелкую моторику, речь.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М.В.Драко «Детское оригами»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Стр.11.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1.Цветная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2.Карандаш.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Картон.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4.Ножницы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20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20.01. – 24.01.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«Правила дорожные знать каждому положено!»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20.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«Мост для пешеходов»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1.Развивать способность к целостному восприятию объекта;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2.Учить делать строить две лесенки и делать перекрытие ( накладывать сверху пластину).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3.Учить играть с постройкой.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Н.Е. Вераксы,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Т.С.Комаровой, М.А.Васильевой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Комплексные занятия.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Стр.219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Строительный конструктор.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21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27.01. – 31.01.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«Приглашаем в гости этикет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21.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«Стакан»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1.Учить сгибать лист пополам.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2.Формировать навыки сгибания.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3.Воспитывать отзывчивость и доброту.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4.Развивать творческие способности.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Папка с ООД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1.Цветная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2.Ножницы.</w:t>
            </w:r>
          </w:p>
        </w:tc>
      </w:tr>
      <w:tr w:rsidR="00AD3A58" w:rsidRPr="00AD3A58" w:rsidTr="00AD3A58">
        <w:trPr>
          <w:trHeight w:val="408"/>
        </w:trPr>
        <w:tc>
          <w:tcPr>
            <w:tcW w:w="15735" w:type="dxa"/>
            <w:gridSpan w:val="7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Февраль</w:t>
            </w:r>
          </w:p>
        </w:tc>
      </w:tr>
      <w:tr w:rsidR="00AD3A58" w:rsidRPr="00AD3A58" w:rsidTr="00AD3A58">
        <w:trPr>
          <w:trHeight w:val="420"/>
        </w:trPr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22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03.02. – 07.02.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«Юные следопыты и почемучки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AD3A58" w:rsidRPr="00AD3A58" w:rsidRDefault="00AD3A58" w:rsidP="00AD3A5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22.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«Робот»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1.Развивать игровые навыки, внимание.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2.Формировать конструктивные  навыки.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3.Воспитывать отзывчивость и доброту.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4.Развивать творческие способности.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Н.Е. Вераксы,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Т.С.Комаровой, М.А.Васильевой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Комплексные занятия.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 161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1.Игрушка робот.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 Конструктор типа «Лего»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23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10.02. – 14.02.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«Дикие животные нашей полосы и их детеныши»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23.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«Медвежонок»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 Развивать творческие способности.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2.Учить работать ножницами, соблюдать пропорции деталей.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М.В.Драко «Детское оригами»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стр.15.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1.Цветная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 xml:space="preserve"> Клей.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3.Ножницы.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24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17.02. – </w:t>
            </w: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21.02.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«Наши защитники»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Худож – </w:t>
            </w: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ООД 24.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«Корабли»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1.Познакомить с новой постройкой.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2.Различать детали: нос, карма.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3.Учить приставлять плотно друг к другу кирпичи, ставя на длинную узкую сторону, изображая лодку или пароход.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Н.Е. Вераксы,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Т.С.Комаровой, М.А.Васильевой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Комплексные занятия.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Стр.301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1.Строительный </w:t>
            </w: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материал.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25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25.02. – 28.02.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«Мир вещей: игрушки вокруг меня»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25.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«Городок для кукол»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1.Формировать умение конструировать по желанию, используя усвоенные методы и приемы возведения различных построек.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2.Воспитывать умение и желание строить и играть вместе, сообща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Н.Е. Вераксы,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Т.С.Комаровой, М.А.Васильевой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Комплексные занятия.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Стр.178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1.Строительный материал.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D3A58" w:rsidRPr="00AD3A58" w:rsidTr="00AD3A58">
        <w:tc>
          <w:tcPr>
            <w:tcW w:w="15735" w:type="dxa"/>
            <w:gridSpan w:val="7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Март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26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03.03. –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07. 03.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«Моя семья».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AD3A58" w:rsidRPr="00AD3A58" w:rsidRDefault="00AD3A58" w:rsidP="00AD3A5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26.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«Цветочек»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1.Закрепить знания детей о  времени года – весна.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2.Совершенствовать навыки работы с бумагой и ножницам.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Закрепить  знания цветов.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 Развивать цветовое восприятие.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М.В.Драко «Детское оригами»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Стр.8.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1.Клей.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 Ножницы.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Цветная  бумага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27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11.03. – 14.03.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«Здравствуй, весна – красна»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27.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«Шут»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1.Продолжать учить детей делать фигурки в технике оригами.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 Закрепить прием базовой формы.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Развивать мелкую моторику рук.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М.В.Драко «Детское оригами»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Стр.4.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1.Цветная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 xml:space="preserve"> Клей.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3.Ножницы.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28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17.03. – 21.03.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«Все работы </w:t>
            </w: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хороши»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разв.</w:t>
            </w:r>
          </w:p>
          <w:p w:rsidR="00AD3A58" w:rsidRPr="00AD3A58" w:rsidRDefault="00AD3A58" w:rsidP="00AD3A5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ООД 28.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«</w:t>
            </w: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Старичок Лесовичок»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1.Закреплять  умение  выполнять изделие из природного материала.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2.Воспитывать самостоятельность и аккуратность.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3.Развивать пространственное мышление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Н.Е. Вераксы,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Т.С.Комаровой, М.А.Васильевой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 xml:space="preserve">Комплексные </w:t>
            </w: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занятия.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Стр.208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 Шишки..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 Вата.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3.Желуди.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 xml:space="preserve">4.Половинки </w:t>
            </w: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скорлупы грецкого ореха.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29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24.03. – 28.03.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«От кареты до ракеты»</w:t>
            </w: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29.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«Моделирование самолетов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1.Учить сооружать постройку комбинированием знакомых по форме деталей строительного материала.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2.Воспитывать интерес к постройке различных видов транспорта.</w:t>
            </w:r>
          </w:p>
          <w:p w:rsidR="00AD3A58" w:rsidRPr="00AD3A58" w:rsidRDefault="00AD3A58" w:rsidP="00AD3A5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Н.Е. Вераксы,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Т.С.Комаровой, М.А.Васильевой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Комплексные занятия.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Стр.108.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1.Строительный материал</w:t>
            </w:r>
          </w:p>
        </w:tc>
      </w:tr>
      <w:tr w:rsidR="00AD3A58" w:rsidRPr="00AD3A58" w:rsidTr="00AD3A58">
        <w:tc>
          <w:tcPr>
            <w:tcW w:w="15735" w:type="dxa"/>
            <w:gridSpan w:val="7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Апрель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30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01.04. – 04.04.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«Птичье царство»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30.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«Бытовые приборы»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1.Закрепить  представления детей о предметах бытовой техники, её назначении, как облегчает труд человека;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 Продолжать знакомить детей с историей создания некоторых предметов бытовой техники, с процессом их преобразования человеком.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Папка с ООД.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1.Строительный материал.</w:t>
            </w:r>
          </w:p>
        </w:tc>
      </w:tr>
      <w:tr w:rsidR="00AD3A58" w:rsidRPr="00AD3A58" w:rsidTr="00AD3A58">
        <w:tc>
          <w:tcPr>
            <w:tcW w:w="15735" w:type="dxa"/>
            <w:gridSpan w:val="7"/>
            <w:tcBorders>
              <w:left w:val="nil"/>
              <w:right w:val="nil"/>
            </w:tcBorders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31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07.04. – 11.04.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«В космос все лететь хотим»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31.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«Ракета»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1.Развивать игровые навыки, внимание.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2.Формировать конструктивные  навыки.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3.Воспитывать отзывчивость и доброту.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4.Развивать творческие способности.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Н.Е. Вераксы,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Т.С.Комаровой, М.А.Васильевой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Комплексные занятия.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Стр.128.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1.Заготовки.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2.Клей.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Ножницы.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 Картон.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5.Кусок пластилина).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4.Образец.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32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14.04. – 18.04.</w:t>
            </w: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«Подводное царство»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разв.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ООД 32.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«Краб»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1.Закреплять умение выполнять изделия из природного материала.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2.Воспитывать самостоятельность и аккуратность.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3.Развивать пространственное мышление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Н.Е. Вераксы,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Т.С.Комаровой, М.А.Васильевой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 xml:space="preserve">Комплексные </w:t>
            </w: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занятия.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 337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1.Каштан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2.Веточки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33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21.04. – 25.04.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«Театральная неделя»</w:t>
            </w:r>
          </w:p>
          <w:p w:rsidR="00AD3A58" w:rsidRPr="00AD3A58" w:rsidRDefault="00AD3A58" w:rsidP="00AD3A5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33.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«Слон»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  Уточнить названия животных жарких стран и их детенышей, части тела, чем питаются.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  Развитие внимания, памяти, мышления, мелкой моторики кистей рук.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Прививать любовь к животным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Н.Е. Вераксы,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Т.С.Комаровой, М.А.Васильевой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Комплексные занятия.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Стр.289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1.Цветная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2.Клей.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3.Ножницы.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4.Спичечные коробки.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34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28.04. – 30.04.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«Животные Сафари»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34.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«Чебурашка»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1.Закреплять умение выполнять изделия из природного материала.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2.Воспитывать самостоятельность и аккуратность.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3.Развивать пространственное мышление.  4. Развивать мыслительные процессы: память, творческое воображение, связную и выразительную речь.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Н.Е. Вераксы,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Т.С.Комаровой, М.А.Васильевой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Комплексные занятия.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Стр.360.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1.Желуди.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2.Орех.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3.Ракушка.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4.Ветки.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5.Проволка.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6.Пластилин.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D3A58" w:rsidRPr="00AD3A58" w:rsidTr="00AD3A58">
        <w:tc>
          <w:tcPr>
            <w:tcW w:w="15735" w:type="dxa"/>
            <w:gridSpan w:val="7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Май</w:t>
            </w: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35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05.05. – 08.05.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«День Победы»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35.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«Самолет из бумаги»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1.Закрепить у детей навыки работы с бумагой.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2.Воспитывать чувство уважения к старшему поколению и любовь к Родине.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Воспитывать умение доводить работу до конца, радоваться своему успеху и успеху товарищей.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Папка с ООД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1.Цветная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2.Карандаш.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Клей.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4.Ножницы.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5.Листы бумаги.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36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12.05. – 16.05.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«Насеко-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мые»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 xml:space="preserve">познават, </w:t>
            </w: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ООД 36.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«Бабочка»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1.Продолжать учить вырезать детали по контуру,  аккуратно их наклеивать.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2.Формировать навыки вырезывания.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 Учить аккуратно обращаться с клеем.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М.В. Драко «Детское оригами»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Стр.12.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1.Цветная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2.Карандаш.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Клей.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4.Ножницы.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4.Проволки.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5.Нитки.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D3A58" w:rsidRPr="00AD3A58" w:rsidTr="00AD3A58">
        <w:trPr>
          <w:trHeight w:val="1975"/>
        </w:trPr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37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19.05. – 23.05.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«Дружат дети всей земли!»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37.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«Лебедь»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1.Продолжать учить вырезать детали по контуру,  аккуратно их наклеивать.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2.Формировать навыки вырезывания.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Учить аккуратно обращаться с клеем.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1.Развивать умение выполнить изделие из природного материала.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 Вызвать у детей радостное настроение.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Закрепить умение детей мастерить поделки.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Н.Е. Вераксы,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Т.С.Комаровой, М.А.Васильевой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Комплексные занятия.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Стр.118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1.Желуди.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2.Пластилин.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Сосновые иголки.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 Цветная  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5.Половинки скорлупы грецких орехов.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D3A58" w:rsidRPr="00AD3A58" w:rsidTr="00AD3A58">
        <w:tc>
          <w:tcPr>
            <w:tcW w:w="567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26.05. – 30.05.</w:t>
            </w:r>
          </w:p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«Земля- наш общий дом»»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Худож – эстетич,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познават, речевое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разв.</w:t>
            </w:r>
          </w:p>
        </w:tc>
        <w:tc>
          <w:tcPr>
            <w:tcW w:w="1701" w:type="dxa"/>
          </w:tcPr>
          <w:p w:rsidR="00AD3A58" w:rsidRPr="00AD3A58" w:rsidRDefault="00AD3A58" w:rsidP="00AD3A5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</w:rPr>
              <w:t>ООД 38.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sz w:val="28"/>
                <w:szCs w:val="28"/>
              </w:rPr>
              <w:t>«Буратино»</w:t>
            </w:r>
          </w:p>
        </w:tc>
        <w:tc>
          <w:tcPr>
            <w:tcW w:w="552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1.Закреплять умение выполнять изделие из природного материала.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 Учить следовать инструкции.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 Развивать творческие способности.</w:t>
            </w:r>
          </w:p>
        </w:tc>
        <w:tc>
          <w:tcPr>
            <w:tcW w:w="2268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Н.Е. Вераксы,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Т.С.Комаровой, М.А.Васильевой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Комплексные занятия.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Стр.231.</w:t>
            </w:r>
          </w:p>
        </w:tc>
        <w:tc>
          <w:tcPr>
            <w:tcW w:w="2552" w:type="dxa"/>
          </w:tcPr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1.Грецкий орех.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2.Каштан.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3.Бумага.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4.Проволки.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sz w:val="28"/>
                <w:szCs w:val="28"/>
              </w:rPr>
              <w:t>5.Нитки.</w:t>
            </w:r>
          </w:p>
          <w:p w:rsidR="00AD3A58" w:rsidRPr="00AD3A58" w:rsidRDefault="00AD3A58" w:rsidP="00AD3A5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AD3A58" w:rsidRPr="00AD3A58" w:rsidRDefault="00AD3A58" w:rsidP="00AD3A58">
      <w:pPr>
        <w:spacing w:line="240" w:lineRule="auto"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3A58">
        <w:rPr>
          <w:rFonts w:ascii="Times New Roman" w:hAnsi="Times New Roman" w:cs="Times New Roman"/>
          <w:b/>
          <w:sz w:val="28"/>
          <w:szCs w:val="28"/>
        </w:rPr>
        <w:t>Литература:</w:t>
      </w:r>
    </w:p>
    <w:p w:rsidR="00AD3A58" w:rsidRPr="00AD3A58" w:rsidRDefault="00AD3A58" w:rsidP="00AD3A58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3A58">
        <w:rPr>
          <w:rFonts w:ascii="Times New Roman" w:hAnsi="Times New Roman" w:cs="Times New Roman"/>
          <w:sz w:val="28"/>
          <w:szCs w:val="28"/>
        </w:rPr>
        <w:t xml:space="preserve">1.ФЕДЕРАЛЬНАЯ ОБРАЗОВАТЕЛЬНАЯ ПРОГРАММА ДОШКОЛЬНОГО ОБРАЗОВАНИЯ, </w:t>
      </w:r>
      <w:r w:rsidRPr="00AD3A58">
        <w:rPr>
          <w:rFonts w:ascii="Times New Roman" w:eastAsia="Times New Roman" w:hAnsi="Times New Roman" w:cs="Times New Roman"/>
          <w:sz w:val="28"/>
          <w:szCs w:val="28"/>
          <w:lang w:eastAsia="ru-RU"/>
        </w:rPr>
        <w:t>(Утверждена Министерством просвещения РФ),  236с., 2022г.</w:t>
      </w:r>
    </w:p>
    <w:p w:rsidR="00AD3A58" w:rsidRPr="00AD3A58" w:rsidRDefault="00AD3A58" w:rsidP="00AD3A58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3A5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2.Филимонова С. С. Забавные безделушки для развития малыша.- Спб.: Издательский дом «Литера», 2012.- 48с.:ил.- (Серия «Не скучаем дома»)</w:t>
      </w:r>
    </w:p>
    <w:p w:rsidR="00AD3A58" w:rsidRPr="00AD3A58" w:rsidRDefault="00AD3A58" w:rsidP="00AD3A58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3A58">
        <w:rPr>
          <w:rFonts w:ascii="Times New Roman" w:eastAsia="Times New Roman" w:hAnsi="Times New Roman" w:cs="Times New Roman"/>
          <w:sz w:val="28"/>
          <w:szCs w:val="28"/>
          <w:lang w:eastAsia="ru-RU"/>
        </w:rPr>
        <w:t>3.Куцакова Л.В. Конструирование из строительного материала: Старшая группа.-М.: МОЗАИКА-СИНТЕЗ, 2014.- 64 с.</w:t>
      </w: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718F" w:rsidRDefault="009A718F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718F" w:rsidRDefault="009A718F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D2F94" w:rsidRDefault="003D2F94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>Автономная некоммерческая организация дошкольного образования</w:t>
      </w: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>Детский сад «Солнечный»</w:t>
      </w: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D3A58">
        <w:rPr>
          <w:rFonts w:ascii="Times New Roman" w:eastAsia="Calibri" w:hAnsi="Times New Roman" w:cs="Times New Roman"/>
          <w:b/>
          <w:sz w:val="36"/>
          <w:szCs w:val="36"/>
        </w:rPr>
        <w:t xml:space="preserve">Перспективное планирование </w:t>
      </w:r>
    </w:p>
    <w:p w:rsidR="00AD3A58" w:rsidRPr="00AD3A58" w:rsidRDefault="00AD3A58" w:rsidP="00AD3A58">
      <w:pPr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AD3A58">
        <w:rPr>
          <w:rFonts w:ascii="Times New Roman" w:eastAsia="Times New Roman" w:hAnsi="Times New Roman" w:cs="Times New Roman"/>
          <w:b/>
          <w:sz w:val="32"/>
          <w:szCs w:val="32"/>
        </w:rPr>
        <w:t>по образовательной области</w:t>
      </w: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D3A58">
        <w:rPr>
          <w:rFonts w:ascii="Times New Roman" w:eastAsia="Calibri" w:hAnsi="Times New Roman" w:cs="Times New Roman"/>
          <w:b/>
          <w:sz w:val="28"/>
          <w:szCs w:val="28"/>
        </w:rPr>
        <w:t xml:space="preserve">«Социально-коммуникативное развитие» </w:t>
      </w: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D3A58">
        <w:rPr>
          <w:rFonts w:ascii="Times New Roman" w:eastAsia="Calibri" w:hAnsi="Times New Roman" w:cs="Times New Roman"/>
          <w:b/>
          <w:sz w:val="28"/>
          <w:szCs w:val="28"/>
        </w:rPr>
        <w:t>(формирование культуры безопасности)</w:t>
      </w: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D3A58">
        <w:rPr>
          <w:rFonts w:ascii="Times New Roman" w:eastAsia="Calibri" w:hAnsi="Times New Roman" w:cs="Times New Roman"/>
          <w:b/>
          <w:sz w:val="28"/>
          <w:szCs w:val="28"/>
        </w:rPr>
        <w:t>Старшая группа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№ 7 «Ромашка</w:t>
      </w:r>
      <w:r w:rsidRPr="00AD3A58">
        <w:rPr>
          <w:rFonts w:ascii="Times New Roman" w:eastAsia="Calibri" w:hAnsi="Times New Roman" w:cs="Times New Roman"/>
          <w:b/>
          <w:sz w:val="28"/>
          <w:szCs w:val="28"/>
        </w:rPr>
        <w:t>»</w:t>
      </w: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3A58" w:rsidRPr="00047DE0" w:rsidRDefault="00AD3A58" w:rsidP="00047DE0">
      <w:pPr>
        <w:tabs>
          <w:tab w:val="left" w:pos="5415"/>
        </w:tabs>
        <w:spacing w:after="0"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  <w:r w:rsidRPr="00AD3A58">
        <w:rPr>
          <w:rFonts w:ascii="Times New Roman" w:eastAsia="Calibri" w:hAnsi="Times New Roman" w:cs="Times New Roman"/>
          <w:bCs/>
          <w:sz w:val="28"/>
          <w:szCs w:val="28"/>
        </w:rPr>
        <w:t>2024-2025 учебный год</w:t>
      </w: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D3A58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AD3A58" w:rsidRPr="00AD3A58" w:rsidRDefault="00AD3A58" w:rsidP="00AD3A58">
      <w:pPr>
        <w:spacing w:after="0" w:line="252" w:lineRule="exact"/>
        <w:ind w:left="481"/>
        <w:jc w:val="both"/>
        <w:rPr>
          <w:rFonts w:ascii="Calibri" w:eastAsia="Calibri" w:hAnsi="Calibri" w:cs="Times New Roman"/>
        </w:rPr>
      </w:pPr>
      <w:r w:rsidRPr="00AD3A58">
        <w:rPr>
          <w:rFonts w:ascii="Calibri" w:eastAsia="Calibri" w:hAnsi="Calibri" w:cs="Times New Roman"/>
          <w:i/>
          <w:color w:val="231F20"/>
        </w:rPr>
        <w:t>Природа</w:t>
      </w:r>
      <w:r w:rsidRPr="00AD3A58">
        <w:rPr>
          <w:rFonts w:ascii="Calibri" w:eastAsia="Calibri" w:hAnsi="Calibri" w:cs="Times New Roman"/>
          <w:i/>
          <w:color w:val="231F20"/>
          <w:spacing w:val="-4"/>
        </w:rPr>
        <w:t xml:space="preserve"> </w:t>
      </w:r>
      <w:r w:rsidRPr="00AD3A58">
        <w:rPr>
          <w:rFonts w:ascii="Calibri" w:eastAsia="Calibri" w:hAnsi="Calibri" w:cs="Times New Roman"/>
          <w:i/>
          <w:color w:val="231F20"/>
        </w:rPr>
        <w:t>и</w:t>
      </w:r>
      <w:r w:rsidRPr="00AD3A58">
        <w:rPr>
          <w:rFonts w:ascii="Calibri" w:eastAsia="Calibri" w:hAnsi="Calibri" w:cs="Times New Roman"/>
          <w:i/>
          <w:color w:val="231F20"/>
          <w:spacing w:val="-4"/>
        </w:rPr>
        <w:t xml:space="preserve"> </w:t>
      </w:r>
      <w:r w:rsidRPr="00AD3A58">
        <w:rPr>
          <w:rFonts w:ascii="Calibri" w:eastAsia="Calibri" w:hAnsi="Calibri" w:cs="Times New Roman"/>
          <w:i/>
          <w:color w:val="231F20"/>
        </w:rPr>
        <w:t>безопасность</w:t>
      </w:r>
      <w:r w:rsidRPr="00AD3A58">
        <w:rPr>
          <w:rFonts w:ascii="Calibri" w:eastAsia="Calibri" w:hAnsi="Calibri" w:cs="Times New Roman"/>
          <w:color w:val="231F20"/>
        </w:rPr>
        <w:t>: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 w:right="109"/>
        <w:jc w:val="both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</w:rPr>
        <w:t xml:space="preserve">   формировать представления о свойствах различных природных объектов,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связанных с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ними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потенциально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опасных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ситуациях;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 w:right="109"/>
        <w:jc w:val="both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</w:rPr>
        <w:t xml:space="preserve">   знакомить с правилами сбора растений и грибов, правилами безопасности у водоемов в зимний и летний периоды, правилами поведения, связанными</w:t>
      </w:r>
      <w:r w:rsidRPr="00AD3A58">
        <w:rPr>
          <w:rFonts w:ascii="Times New Roman" w:eastAsia="Times New Roman" w:hAnsi="Times New Roman" w:cs="Times New Roman"/>
          <w:color w:val="231F20"/>
          <w:spacing w:val="-6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</w:t>
      </w:r>
      <w:r w:rsidRPr="00AD3A58">
        <w:rPr>
          <w:rFonts w:ascii="Times New Roman" w:eastAsia="Times New Roman" w:hAnsi="Times New Roman" w:cs="Times New Roman"/>
          <w:color w:val="231F20"/>
          <w:spacing w:val="-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различными</w:t>
      </w:r>
      <w:r w:rsidRPr="00AD3A58">
        <w:rPr>
          <w:rFonts w:ascii="Times New Roman" w:eastAsia="Times New Roman" w:hAnsi="Times New Roman" w:cs="Times New Roman"/>
          <w:color w:val="231F20"/>
          <w:spacing w:val="-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природными</w:t>
      </w:r>
      <w:r w:rsidRPr="00AD3A58">
        <w:rPr>
          <w:rFonts w:ascii="Times New Roman" w:eastAsia="Times New Roman" w:hAnsi="Times New Roman" w:cs="Times New Roman"/>
          <w:color w:val="231F20"/>
          <w:spacing w:val="-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явлениями,</w:t>
      </w:r>
      <w:r w:rsidRPr="00AD3A58">
        <w:rPr>
          <w:rFonts w:ascii="Times New Roman" w:eastAsia="Times New Roman" w:hAnsi="Times New Roman" w:cs="Times New Roman"/>
          <w:color w:val="231F20"/>
          <w:spacing w:val="-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контактами</w:t>
      </w:r>
      <w:r w:rsidRPr="00AD3A58">
        <w:rPr>
          <w:rFonts w:ascii="Times New Roman" w:eastAsia="Times New Roman" w:hAnsi="Times New Roman" w:cs="Times New Roman"/>
          <w:color w:val="231F20"/>
          <w:spacing w:val="-6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</w:t>
      </w:r>
      <w:r w:rsidRPr="00AD3A58">
        <w:rPr>
          <w:rFonts w:ascii="Times New Roman" w:eastAsia="Times New Roman" w:hAnsi="Times New Roman" w:cs="Times New Roman"/>
          <w:color w:val="231F20"/>
          <w:spacing w:val="-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дикими</w:t>
      </w:r>
      <w:r w:rsidRPr="00AD3A58">
        <w:rPr>
          <w:rFonts w:ascii="Times New Roman" w:eastAsia="Times New Roman" w:hAnsi="Times New Roman" w:cs="Times New Roman"/>
          <w:color w:val="231F20"/>
          <w:spacing w:val="-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и</w:t>
      </w:r>
      <w:r w:rsidRPr="00AD3A58">
        <w:rPr>
          <w:rFonts w:ascii="Times New Roman" w:eastAsia="Times New Roman" w:hAnsi="Times New Roman" w:cs="Times New Roman"/>
          <w:color w:val="231F20"/>
          <w:spacing w:val="-6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домашними</w:t>
      </w:r>
      <w:r w:rsidRPr="00AD3A58">
        <w:rPr>
          <w:rFonts w:ascii="Times New Roman" w:eastAsia="Times New Roman" w:hAnsi="Times New Roman" w:cs="Times New Roman"/>
          <w:color w:val="231F20"/>
          <w:spacing w:val="-5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животными;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 w:right="108"/>
        <w:jc w:val="both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знакомить с моделями безопасного поведения при взаимодействии с природными объектами на примере реальных людей, персонажей литературных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произведений,</w:t>
      </w:r>
      <w:r w:rsidRPr="00AD3A58">
        <w:rPr>
          <w:rFonts w:ascii="Times New Roman" w:eastAsia="Times New Roman" w:hAnsi="Times New Roman" w:cs="Times New Roman"/>
          <w:color w:val="231F20"/>
          <w:spacing w:val="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учить</w:t>
      </w:r>
      <w:r w:rsidRPr="00AD3A58">
        <w:rPr>
          <w:rFonts w:ascii="Times New Roman" w:eastAsia="Times New Roman" w:hAnsi="Times New Roman" w:cs="Times New Roman"/>
          <w:color w:val="231F20"/>
          <w:spacing w:val="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на</w:t>
      </w:r>
      <w:r w:rsidRPr="00AD3A58">
        <w:rPr>
          <w:rFonts w:ascii="Times New Roman" w:eastAsia="Times New Roman" w:hAnsi="Times New Roman" w:cs="Times New Roman"/>
          <w:color w:val="231F20"/>
          <w:spacing w:val="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элементарном</w:t>
      </w:r>
      <w:r w:rsidRPr="00AD3A58">
        <w:rPr>
          <w:rFonts w:ascii="Times New Roman" w:eastAsia="Times New Roman" w:hAnsi="Times New Roman" w:cs="Times New Roman"/>
          <w:color w:val="231F20"/>
          <w:spacing w:val="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уровне</w:t>
      </w:r>
      <w:r w:rsidRPr="00AD3A58">
        <w:rPr>
          <w:rFonts w:ascii="Times New Roman" w:eastAsia="Times New Roman" w:hAnsi="Times New Roman" w:cs="Times New Roman"/>
          <w:color w:val="231F20"/>
          <w:spacing w:val="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оценивать</w:t>
      </w:r>
      <w:r w:rsidRPr="00AD3A58">
        <w:rPr>
          <w:rFonts w:ascii="Times New Roman" w:eastAsia="Times New Roman" w:hAnsi="Times New Roman" w:cs="Times New Roman"/>
          <w:color w:val="231F20"/>
          <w:spacing w:val="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соответствие</w:t>
      </w:r>
      <w:r w:rsidRPr="00AD3A58">
        <w:rPr>
          <w:rFonts w:ascii="Times New Roman" w:eastAsia="Times New Roman" w:hAnsi="Times New Roman" w:cs="Times New Roman"/>
          <w:color w:val="231F20"/>
          <w:spacing w:val="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их</w:t>
      </w:r>
      <w:r w:rsidRPr="00AD3A58">
        <w:rPr>
          <w:rFonts w:ascii="Times New Roman" w:eastAsia="Times New Roman" w:hAnsi="Times New Roman" w:cs="Times New Roman"/>
          <w:color w:val="231F20"/>
          <w:spacing w:val="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действий</w:t>
      </w:r>
      <w:r w:rsidRPr="00AD3A58">
        <w:rPr>
          <w:rFonts w:ascii="Times New Roman" w:eastAsia="Times New Roman" w:hAnsi="Times New Roman" w:cs="Times New Roman"/>
          <w:color w:val="231F20"/>
          <w:spacing w:val="10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правилам,</w:t>
      </w:r>
      <w:r w:rsidRPr="00AD3A58">
        <w:rPr>
          <w:rFonts w:ascii="Times New Roman" w:eastAsia="Times New Roman" w:hAnsi="Times New Roman" w:cs="Times New Roman"/>
          <w:color w:val="231F20"/>
          <w:spacing w:val="1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знакомить</w:t>
      </w:r>
      <w:r w:rsidRPr="00AD3A58">
        <w:rPr>
          <w:rFonts w:ascii="Times New Roman" w:eastAsia="Times New Roman" w:hAnsi="Times New Roman" w:cs="Times New Roman"/>
          <w:color w:val="231F20"/>
          <w:spacing w:val="1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</w:t>
      </w:r>
      <w:r w:rsidRPr="00AD3A58">
        <w:rPr>
          <w:rFonts w:ascii="Times New Roman" w:eastAsia="Times New Roman" w:hAnsi="Times New Roman" w:cs="Times New Roman"/>
          <w:color w:val="231F20"/>
          <w:spacing w:val="10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возможными</w:t>
      </w:r>
      <w:r w:rsidRPr="00AD3A58">
        <w:rPr>
          <w:rFonts w:ascii="Times New Roman" w:eastAsia="Times New Roman" w:hAnsi="Times New Roman" w:cs="Times New Roman"/>
          <w:color w:val="231F20"/>
          <w:spacing w:val="1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последствиями</w:t>
      </w:r>
      <w:r w:rsidRPr="00AD3A58">
        <w:rPr>
          <w:rFonts w:ascii="Times New Roman" w:eastAsia="Times New Roman" w:hAnsi="Times New Roman" w:cs="Times New Roman"/>
          <w:color w:val="231F20"/>
          <w:spacing w:val="1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нарушения</w:t>
      </w:r>
      <w:r w:rsidRPr="00AD3A58">
        <w:rPr>
          <w:rFonts w:ascii="Times New Roman" w:eastAsia="Times New Roman" w:hAnsi="Times New Roman" w:cs="Times New Roman"/>
          <w:color w:val="231F20"/>
          <w:spacing w:val="10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правил</w:t>
      </w:r>
      <w:r w:rsidRPr="00AD3A58">
        <w:rPr>
          <w:rFonts w:ascii="Times New Roman" w:eastAsia="Times New Roman" w:hAnsi="Times New Roman" w:cs="Times New Roman"/>
          <w:color w:val="231F20"/>
          <w:spacing w:val="-5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для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человека и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природы;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формировать умение анализировать ситуации, знакомить с тактикой избегания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и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путями преодоления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различных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видов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опасностей;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/>
        <w:rPr>
          <w:rFonts w:ascii="Times New Roman" w:eastAsia="Times New Roman" w:hAnsi="Times New Roman" w:cs="Times New Roman"/>
          <w:color w:val="231F20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развивать основные физические качества, двигательные умения, определяющие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возможность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выхода из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опасных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ситуаций.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/>
        <w:rPr>
          <w:rFonts w:ascii="Times New Roman" w:eastAsia="Times New Roman" w:hAnsi="Times New Roman" w:cs="Times New Roman"/>
        </w:rPr>
      </w:pPr>
    </w:p>
    <w:p w:rsidR="00AD3A58" w:rsidRPr="00AD3A58" w:rsidRDefault="00AD3A58" w:rsidP="00AD3A58">
      <w:pPr>
        <w:spacing w:after="0" w:line="250" w:lineRule="exact"/>
        <w:ind w:left="480"/>
        <w:rPr>
          <w:rFonts w:ascii="Calibri" w:eastAsia="Calibri" w:hAnsi="Calibri" w:cs="Times New Roman"/>
        </w:rPr>
      </w:pPr>
      <w:r w:rsidRPr="00AD3A58">
        <w:rPr>
          <w:rFonts w:ascii="Calibri" w:eastAsia="Calibri" w:hAnsi="Calibri" w:cs="Times New Roman"/>
          <w:i/>
          <w:color w:val="231F20"/>
        </w:rPr>
        <w:t>Безопасность</w:t>
      </w:r>
      <w:r w:rsidRPr="00AD3A58">
        <w:rPr>
          <w:rFonts w:ascii="Calibri" w:eastAsia="Calibri" w:hAnsi="Calibri" w:cs="Times New Roman"/>
          <w:i/>
          <w:color w:val="231F20"/>
          <w:spacing w:val="-3"/>
        </w:rPr>
        <w:t xml:space="preserve"> </w:t>
      </w:r>
      <w:r w:rsidRPr="00AD3A58">
        <w:rPr>
          <w:rFonts w:ascii="Calibri" w:eastAsia="Calibri" w:hAnsi="Calibri" w:cs="Times New Roman"/>
          <w:i/>
          <w:color w:val="231F20"/>
        </w:rPr>
        <w:t>на</w:t>
      </w:r>
      <w:r w:rsidRPr="00AD3A58">
        <w:rPr>
          <w:rFonts w:ascii="Calibri" w:eastAsia="Calibri" w:hAnsi="Calibri" w:cs="Times New Roman"/>
          <w:i/>
          <w:color w:val="231F20"/>
          <w:spacing w:val="-4"/>
        </w:rPr>
        <w:t xml:space="preserve"> </w:t>
      </w:r>
      <w:r w:rsidRPr="00AD3A58">
        <w:rPr>
          <w:rFonts w:ascii="Calibri" w:eastAsia="Calibri" w:hAnsi="Calibri" w:cs="Times New Roman"/>
          <w:i/>
          <w:color w:val="231F20"/>
        </w:rPr>
        <w:t>улице</w:t>
      </w:r>
      <w:r w:rsidRPr="00AD3A58">
        <w:rPr>
          <w:rFonts w:ascii="Calibri" w:eastAsia="Calibri" w:hAnsi="Calibri" w:cs="Times New Roman"/>
          <w:color w:val="231F20"/>
        </w:rPr>
        <w:t>: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 w:right="108"/>
        <w:jc w:val="both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знакомить детей с устройством городских улиц, основными правилами до</w:t>
      </w:r>
      <w:r w:rsidRPr="00AD3A58">
        <w:rPr>
          <w:rFonts w:ascii="Times New Roman" w:eastAsia="Times New Roman" w:hAnsi="Times New Roman" w:cs="Times New Roman"/>
          <w:color w:val="231F20"/>
          <w:spacing w:val="-5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рожного движения, моделями культурного и безопасного поведения участников</w:t>
      </w:r>
      <w:r w:rsidRPr="00AD3A58">
        <w:rPr>
          <w:rFonts w:ascii="Times New Roman" w:eastAsia="Times New Roman" w:hAnsi="Times New Roman" w:cs="Times New Roman"/>
          <w:color w:val="231F20"/>
          <w:spacing w:val="-7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дорожного</w:t>
      </w:r>
      <w:r w:rsidRPr="00AD3A58">
        <w:rPr>
          <w:rFonts w:ascii="Times New Roman" w:eastAsia="Times New Roman" w:hAnsi="Times New Roman" w:cs="Times New Roman"/>
          <w:color w:val="231F20"/>
          <w:spacing w:val="-7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движения</w:t>
      </w:r>
      <w:r w:rsidRPr="00AD3A58">
        <w:rPr>
          <w:rFonts w:ascii="Times New Roman" w:eastAsia="Times New Roman" w:hAnsi="Times New Roman" w:cs="Times New Roman"/>
          <w:color w:val="231F20"/>
          <w:spacing w:val="-7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(пешеходов,</w:t>
      </w:r>
      <w:r w:rsidRPr="00AD3A58">
        <w:rPr>
          <w:rFonts w:ascii="Times New Roman" w:eastAsia="Times New Roman" w:hAnsi="Times New Roman" w:cs="Times New Roman"/>
          <w:color w:val="231F20"/>
          <w:spacing w:val="-7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пассажиров,</w:t>
      </w:r>
      <w:r w:rsidRPr="00AD3A58">
        <w:rPr>
          <w:rFonts w:ascii="Times New Roman" w:eastAsia="Times New Roman" w:hAnsi="Times New Roman" w:cs="Times New Roman"/>
          <w:color w:val="231F20"/>
          <w:spacing w:val="-6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водителей),</w:t>
      </w:r>
      <w:r w:rsidRPr="00AD3A58">
        <w:rPr>
          <w:rFonts w:ascii="Times New Roman" w:eastAsia="Times New Roman" w:hAnsi="Times New Roman" w:cs="Times New Roman"/>
          <w:color w:val="231F20"/>
          <w:spacing w:val="-7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стимулировать</w:t>
      </w:r>
      <w:r w:rsidRPr="00AD3A58">
        <w:rPr>
          <w:rFonts w:ascii="Times New Roman" w:eastAsia="Times New Roman" w:hAnsi="Times New Roman" w:cs="Times New Roman"/>
          <w:color w:val="231F20"/>
          <w:spacing w:val="-5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включение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полученной</w:t>
      </w:r>
      <w:r w:rsidRPr="00AD3A58">
        <w:rPr>
          <w:rFonts w:ascii="Times New Roman" w:eastAsia="Times New Roman" w:hAnsi="Times New Roman" w:cs="Times New Roman"/>
          <w:color w:val="231F20"/>
          <w:spacing w:val="-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информации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в</w:t>
      </w:r>
      <w:r w:rsidRPr="00AD3A58">
        <w:rPr>
          <w:rFonts w:ascii="Times New Roman" w:eastAsia="Times New Roman" w:hAnsi="Times New Roman" w:cs="Times New Roman"/>
          <w:color w:val="231F20"/>
          <w:spacing w:val="-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игровое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взаимодействие;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 w:right="109"/>
        <w:jc w:val="both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формировать умение работать с символьной, графической информацией,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схемами, моделями, самостоятельно придумывать элементарные символьные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обозначения,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составлять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схемы;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 w:right="107"/>
        <w:jc w:val="both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учить оценивать соответствие действий других детей, собственных действий правилам безопасности на игровой площадке, формировать стремление</w:t>
      </w:r>
      <w:r w:rsidRPr="00AD3A58">
        <w:rPr>
          <w:rFonts w:ascii="Times New Roman" w:eastAsia="Times New Roman" w:hAnsi="Times New Roman" w:cs="Times New Roman"/>
          <w:color w:val="231F20"/>
          <w:spacing w:val="-5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и умение соблюдать их, формировать осознанное отношение к своему здоровью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и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безопасности;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 w:right="109"/>
        <w:jc w:val="both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обогащать представления о потенциально опасных ситуациях, возникающих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в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различных погодных условиях.</w:t>
      </w:r>
    </w:p>
    <w:p w:rsidR="00AD3A58" w:rsidRPr="00AD3A58" w:rsidRDefault="00AD3A58" w:rsidP="00AD3A5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D3A58" w:rsidRPr="00AD3A58" w:rsidRDefault="00AD3A58" w:rsidP="00AD3A58">
      <w:pPr>
        <w:spacing w:after="0" w:line="250" w:lineRule="exact"/>
        <w:ind w:left="480"/>
        <w:jc w:val="both"/>
        <w:rPr>
          <w:rFonts w:ascii="Calibri" w:eastAsia="Calibri" w:hAnsi="Calibri" w:cs="Times New Roman"/>
        </w:rPr>
      </w:pPr>
      <w:r w:rsidRPr="00AD3A58">
        <w:rPr>
          <w:rFonts w:ascii="Calibri" w:eastAsia="Calibri" w:hAnsi="Calibri" w:cs="Times New Roman"/>
          <w:i/>
          <w:color w:val="231F20"/>
        </w:rPr>
        <w:t>Безопасность</w:t>
      </w:r>
      <w:r w:rsidRPr="00AD3A58">
        <w:rPr>
          <w:rFonts w:ascii="Calibri" w:eastAsia="Calibri" w:hAnsi="Calibri" w:cs="Times New Roman"/>
          <w:i/>
          <w:color w:val="231F20"/>
          <w:spacing w:val="-2"/>
        </w:rPr>
        <w:t xml:space="preserve"> </w:t>
      </w:r>
      <w:r w:rsidRPr="00AD3A58">
        <w:rPr>
          <w:rFonts w:ascii="Calibri" w:eastAsia="Calibri" w:hAnsi="Calibri" w:cs="Times New Roman"/>
          <w:i/>
          <w:color w:val="231F20"/>
        </w:rPr>
        <w:t>в</w:t>
      </w:r>
      <w:r w:rsidRPr="00AD3A58">
        <w:rPr>
          <w:rFonts w:ascii="Calibri" w:eastAsia="Calibri" w:hAnsi="Calibri" w:cs="Times New Roman"/>
          <w:i/>
          <w:color w:val="231F20"/>
          <w:spacing w:val="-2"/>
        </w:rPr>
        <w:t xml:space="preserve"> </w:t>
      </w:r>
      <w:r w:rsidRPr="00AD3A58">
        <w:rPr>
          <w:rFonts w:ascii="Calibri" w:eastAsia="Calibri" w:hAnsi="Calibri" w:cs="Times New Roman"/>
          <w:i/>
          <w:color w:val="231F20"/>
        </w:rPr>
        <w:t>общении</w:t>
      </w:r>
      <w:r w:rsidRPr="00AD3A58">
        <w:rPr>
          <w:rFonts w:ascii="Calibri" w:eastAsia="Calibri" w:hAnsi="Calibri" w:cs="Times New Roman"/>
          <w:color w:val="231F20"/>
        </w:rPr>
        <w:t>: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 w:right="108"/>
        <w:jc w:val="both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в ходе чтения произведений художественной литературы, наблюдений,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анализа ситуаций подводить детей к пониманию правил поведения при контакте</w:t>
      </w:r>
      <w:r w:rsidRPr="00AD3A58">
        <w:rPr>
          <w:rFonts w:ascii="Times New Roman" w:eastAsia="Times New Roman" w:hAnsi="Times New Roman" w:cs="Times New Roman"/>
          <w:color w:val="231F20"/>
          <w:spacing w:val="-1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</w:t>
      </w:r>
      <w:r w:rsidRPr="00AD3A58">
        <w:rPr>
          <w:rFonts w:ascii="Times New Roman" w:eastAsia="Times New Roman" w:hAnsi="Times New Roman" w:cs="Times New Roman"/>
          <w:color w:val="231F20"/>
          <w:spacing w:val="-1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незнакомыми</w:t>
      </w:r>
      <w:r w:rsidRPr="00AD3A58">
        <w:rPr>
          <w:rFonts w:ascii="Times New Roman" w:eastAsia="Times New Roman" w:hAnsi="Times New Roman" w:cs="Times New Roman"/>
          <w:color w:val="231F20"/>
          <w:spacing w:val="-1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людьми,</w:t>
      </w:r>
      <w:r w:rsidRPr="00AD3A58">
        <w:rPr>
          <w:rFonts w:ascii="Times New Roman" w:eastAsia="Times New Roman" w:hAnsi="Times New Roman" w:cs="Times New Roman"/>
          <w:color w:val="231F20"/>
          <w:spacing w:val="-1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формировать</w:t>
      </w:r>
      <w:r w:rsidRPr="00AD3A58">
        <w:rPr>
          <w:rFonts w:ascii="Times New Roman" w:eastAsia="Times New Roman" w:hAnsi="Times New Roman" w:cs="Times New Roman"/>
          <w:color w:val="231F20"/>
          <w:spacing w:val="-1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осознанное</w:t>
      </w:r>
      <w:r w:rsidRPr="00AD3A58">
        <w:rPr>
          <w:rFonts w:ascii="Times New Roman" w:eastAsia="Times New Roman" w:hAnsi="Times New Roman" w:cs="Times New Roman"/>
          <w:color w:val="231F20"/>
          <w:spacing w:val="-1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отношение</w:t>
      </w:r>
      <w:r w:rsidRPr="00AD3A58">
        <w:rPr>
          <w:rFonts w:ascii="Times New Roman" w:eastAsia="Times New Roman" w:hAnsi="Times New Roman" w:cs="Times New Roman"/>
          <w:color w:val="231F20"/>
          <w:spacing w:val="-1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к</w:t>
      </w:r>
      <w:r w:rsidRPr="00AD3A58">
        <w:rPr>
          <w:rFonts w:ascii="Times New Roman" w:eastAsia="Times New Roman" w:hAnsi="Times New Roman" w:cs="Times New Roman"/>
          <w:color w:val="231F20"/>
          <w:spacing w:val="-1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собственной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безопасности;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 w:right="107"/>
        <w:jc w:val="both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обогащать коммуникативный опыт в ситуациях общения со сверстниками,</w:t>
      </w:r>
      <w:r w:rsidRPr="00AD3A58">
        <w:rPr>
          <w:rFonts w:ascii="Times New Roman" w:eastAsia="Times New Roman" w:hAnsi="Times New Roman" w:cs="Times New Roman"/>
          <w:color w:val="231F20"/>
          <w:spacing w:val="-5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старшими детьми, взрослыми, формировать элементарные умения, связанные</w:t>
      </w:r>
      <w:r w:rsidRPr="00AD3A58">
        <w:rPr>
          <w:rFonts w:ascii="Times New Roman" w:eastAsia="Times New Roman" w:hAnsi="Times New Roman" w:cs="Times New Roman"/>
          <w:color w:val="231F20"/>
          <w:spacing w:val="-5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</w:t>
      </w:r>
      <w:r w:rsidRPr="00AD3A58">
        <w:rPr>
          <w:rFonts w:ascii="Times New Roman" w:eastAsia="Times New Roman" w:hAnsi="Times New Roman" w:cs="Times New Roman"/>
          <w:color w:val="231F20"/>
          <w:spacing w:val="-8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пониманием</w:t>
      </w:r>
      <w:r w:rsidRPr="00AD3A58">
        <w:rPr>
          <w:rFonts w:ascii="Times New Roman" w:eastAsia="Times New Roman" w:hAnsi="Times New Roman" w:cs="Times New Roman"/>
          <w:color w:val="231F20"/>
          <w:spacing w:val="-7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побуждений</w:t>
      </w:r>
      <w:r w:rsidRPr="00AD3A58">
        <w:rPr>
          <w:rFonts w:ascii="Times New Roman" w:eastAsia="Times New Roman" w:hAnsi="Times New Roman" w:cs="Times New Roman"/>
          <w:color w:val="231F20"/>
          <w:spacing w:val="-7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партнеров</w:t>
      </w:r>
      <w:r w:rsidRPr="00AD3A58">
        <w:rPr>
          <w:rFonts w:ascii="Times New Roman" w:eastAsia="Times New Roman" w:hAnsi="Times New Roman" w:cs="Times New Roman"/>
          <w:color w:val="231F20"/>
          <w:spacing w:val="-8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по</w:t>
      </w:r>
      <w:r w:rsidRPr="00AD3A58">
        <w:rPr>
          <w:rFonts w:ascii="Times New Roman" w:eastAsia="Times New Roman" w:hAnsi="Times New Roman" w:cs="Times New Roman"/>
          <w:color w:val="231F20"/>
          <w:spacing w:val="-7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взаимодействию,</w:t>
      </w:r>
      <w:r w:rsidRPr="00AD3A58">
        <w:rPr>
          <w:rFonts w:ascii="Times New Roman" w:eastAsia="Times New Roman" w:hAnsi="Times New Roman" w:cs="Times New Roman"/>
          <w:color w:val="231F20"/>
          <w:spacing w:val="-7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проявляемыми</w:t>
      </w:r>
      <w:r w:rsidRPr="00AD3A58">
        <w:rPr>
          <w:rFonts w:ascii="Times New Roman" w:eastAsia="Times New Roman" w:hAnsi="Times New Roman" w:cs="Times New Roman"/>
          <w:color w:val="231F20"/>
          <w:spacing w:val="-8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ими</w:t>
      </w:r>
      <w:r w:rsidRPr="00AD3A58">
        <w:rPr>
          <w:rFonts w:ascii="Times New Roman" w:eastAsia="Times New Roman" w:hAnsi="Times New Roman" w:cs="Times New Roman"/>
          <w:color w:val="231F20"/>
          <w:spacing w:val="-5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чувствами;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 w:right="109"/>
        <w:jc w:val="both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48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формировать</w:t>
      </w:r>
      <w:r w:rsidRPr="00AD3A58">
        <w:rPr>
          <w:rFonts w:ascii="Times New Roman" w:eastAsia="Times New Roman" w:hAnsi="Times New Roman" w:cs="Times New Roman"/>
          <w:color w:val="231F20"/>
          <w:spacing w:val="-14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представления</w:t>
      </w:r>
      <w:r w:rsidRPr="00AD3A58">
        <w:rPr>
          <w:rFonts w:ascii="Times New Roman" w:eastAsia="Times New Roman" w:hAnsi="Times New Roman" w:cs="Times New Roman"/>
          <w:color w:val="231F20"/>
          <w:spacing w:val="-1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</w:t>
      </w:r>
      <w:r w:rsidRPr="00AD3A58">
        <w:rPr>
          <w:rFonts w:ascii="Times New Roman" w:eastAsia="Times New Roman" w:hAnsi="Times New Roman" w:cs="Times New Roman"/>
          <w:color w:val="231F20"/>
          <w:spacing w:val="-1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правах</w:t>
      </w:r>
      <w:r w:rsidRPr="00AD3A58">
        <w:rPr>
          <w:rFonts w:ascii="Times New Roman" w:eastAsia="Times New Roman" w:hAnsi="Times New Roman" w:cs="Times New Roman"/>
          <w:color w:val="231F20"/>
          <w:spacing w:val="-1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и</w:t>
      </w:r>
      <w:r w:rsidRPr="00AD3A58">
        <w:rPr>
          <w:rFonts w:ascii="Times New Roman" w:eastAsia="Times New Roman" w:hAnsi="Times New Roman" w:cs="Times New Roman"/>
          <w:color w:val="231F20"/>
          <w:spacing w:val="-1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обязанностях</w:t>
      </w:r>
      <w:r w:rsidRPr="00AD3A58">
        <w:rPr>
          <w:rFonts w:ascii="Times New Roman" w:eastAsia="Times New Roman" w:hAnsi="Times New Roman" w:cs="Times New Roman"/>
          <w:color w:val="231F20"/>
          <w:spacing w:val="-1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ребенка,</w:t>
      </w:r>
      <w:r w:rsidRPr="00AD3A58">
        <w:rPr>
          <w:rFonts w:ascii="Times New Roman" w:eastAsia="Times New Roman" w:hAnsi="Times New Roman" w:cs="Times New Roman"/>
          <w:color w:val="231F20"/>
          <w:spacing w:val="-14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</w:t>
      </w:r>
      <w:r w:rsidRPr="00AD3A58">
        <w:rPr>
          <w:rFonts w:ascii="Times New Roman" w:eastAsia="Times New Roman" w:hAnsi="Times New Roman" w:cs="Times New Roman"/>
          <w:color w:val="231F20"/>
          <w:spacing w:val="-1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доступных</w:t>
      </w:r>
      <w:r w:rsidRPr="00AD3A58">
        <w:rPr>
          <w:rFonts w:ascii="Times New Roman" w:eastAsia="Times New Roman" w:hAnsi="Times New Roman" w:cs="Times New Roman"/>
          <w:color w:val="231F20"/>
          <w:spacing w:val="-5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дошкольнику способах защиты своих прав, учить выявлять наиболее очевидные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факты их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нарушения;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 w:right="109"/>
        <w:jc w:val="both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47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формировать</w:t>
      </w:r>
      <w:r w:rsidRPr="00AD3A58">
        <w:rPr>
          <w:rFonts w:ascii="Times New Roman" w:eastAsia="Times New Roman" w:hAnsi="Times New Roman" w:cs="Times New Roman"/>
          <w:color w:val="231F20"/>
          <w:spacing w:val="-10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и</w:t>
      </w:r>
      <w:r w:rsidRPr="00AD3A58">
        <w:rPr>
          <w:rFonts w:ascii="Times New Roman" w:eastAsia="Times New Roman" w:hAnsi="Times New Roman" w:cs="Times New Roman"/>
          <w:color w:val="231F20"/>
          <w:spacing w:val="-9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обогащать</w:t>
      </w:r>
      <w:r w:rsidRPr="00AD3A58">
        <w:rPr>
          <w:rFonts w:ascii="Times New Roman" w:eastAsia="Times New Roman" w:hAnsi="Times New Roman" w:cs="Times New Roman"/>
          <w:color w:val="231F20"/>
          <w:spacing w:val="-10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опыт</w:t>
      </w:r>
      <w:r w:rsidRPr="00AD3A58">
        <w:rPr>
          <w:rFonts w:ascii="Times New Roman" w:eastAsia="Times New Roman" w:hAnsi="Times New Roman" w:cs="Times New Roman"/>
          <w:color w:val="231F20"/>
          <w:spacing w:val="-9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безопасного</w:t>
      </w:r>
      <w:r w:rsidRPr="00AD3A58">
        <w:rPr>
          <w:rFonts w:ascii="Times New Roman" w:eastAsia="Times New Roman" w:hAnsi="Times New Roman" w:cs="Times New Roman"/>
          <w:color w:val="231F20"/>
          <w:spacing w:val="-10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поведения</w:t>
      </w:r>
      <w:r w:rsidRPr="00AD3A58">
        <w:rPr>
          <w:rFonts w:ascii="Times New Roman" w:eastAsia="Times New Roman" w:hAnsi="Times New Roman" w:cs="Times New Roman"/>
          <w:color w:val="231F20"/>
          <w:spacing w:val="-9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в</w:t>
      </w:r>
      <w:r w:rsidRPr="00AD3A58">
        <w:rPr>
          <w:rFonts w:ascii="Times New Roman" w:eastAsia="Times New Roman" w:hAnsi="Times New Roman" w:cs="Times New Roman"/>
          <w:color w:val="231F20"/>
          <w:spacing w:val="-10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различных</w:t>
      </w:r>
      <w:r w:rsidRPr="00AD3A58">
        <w:rPr>
          <w:rFonts w:ascii="Times New Roman" w:eastAsia="Times New Roman" w:hAnsi="Times New Roman" w:cs="Times New Roman"/>
          <w:color w:val="231F20"/>
          <w:spacing w:val="-9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ситуациях</w:t>
      </w:r>
      <w:r w:rsidRPr="00AD3A58">
        <w:rPr>
          <w:rFonts w:ascii="Times New Roman" w:eastAsia="Times New Roman" w:hAnsi="Times New Roman" w:cs="Times New Roman"/>
          <w:color w:val="231F20"/>
          <w:spacing w:val="-6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общения</w:t>
      </w:r>
      <w:r w:rsidRPr="00AD3A58">
        <w:rPr>
          <w:rFonts w:ascii="Times New Roman" w:eastAsia="Times New Roman" w:hAnsi="Times New Roman" w:cs="Times New Roman"/>
          <w:color w:val="231F20"/>
          <w:spacing w:val="-6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и</w:t>
      </w:r>
      <w:r w:rsidRPr="00AD3A58">
        <w:rPr>
          <w:rFonts w:ascii="Times New Roman" w:eastAsia="Times New Roman" w:hAnsi="Times New Roman" w:cs="Times New Roman"/>
          <w:color w:val="231F20"/>
          <w:spacing w:val="-6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взаимодействия,</w:t>
      </w:r>
      <w:r w:rsidRPr="00AD3A58">
        <w:rPr>
          <w:rFonts w:ascii="Times New Roman" w:eastAsia="Times New Roman" w:hAnsi="Times New Roman" w:cs="Times New Roman"/>
          <w:color w:val="231F20"/>
          <w:spacing w:val="-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знакомить</w:t>
      </w:r>
      <w:r w:rsidRPr="00AD3A58">
        <w:rPr>
          <w:rFonts w:ascii="Times New Roman" w:eastAsia="Times New Roman" w:hAnsi="Times New Roman" w:cs="Times New Roman"/>
          <w:color w:val="231F20"/>
          <w:spacing w:val="-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</w:t>
      </w:r>
      <w:r w:rsidRPr="00AD3A58">
        <w:rPr>
          <w:rFonts w:ascii="Times New Roman" w:eastAsia="Times New Roman" w:hAnsi="Times New Roman" w:cs="Times New Roman"/>
          <w:color w:val="231F20"/>
          <w:spacing w:val="-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моделями</w:t>
      </w:r>
      <w:r w:rsidRPr="00AD3A58">
        <w:rPr>
          <w:rFonts w:ascii="Times New Roman" w:eastAsia="Times New Roman" w:hAnsi="Times New Roman" w:cs="Times New Roman"/>
          <w:color w:val="231F20"/>
          <w:spacing w:val="-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безопасных</w:t>
      </w:r>
      <w:r w:rsidRPr="00AD3A58">
        <w:rPr>
          <w:rFonts w:ascii="Times New Roman" w:eastAsia="Times New Roman" w:hAnsi="Times New Roman" w:cs="Times New Roman"/>
          <w:color w:val="231F20"/>
          <w:spacing w:val="-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действий;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 w:right="109"/>
        <w:jc w:val="both"/>
        <w:rPr>
          <w:rFonts w:ascii="Times New Roman" w:eastAsia="Times New Roman" w:hAnsi="Times New Roman" w:cs="Times New Roman"/>
          <w:color w:val="231F20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закладывать основы психологической готовности к преодолению опасных</w:t>
      </w:r>
      <w:r w:rsidRPr="00AD3A58">
        <w:rPr>
          <w:rFonts w:ascii="Times New Roman" w:eastAsia="Times New Roman" w:hAnsi="Times New Roman" w:cs="Times New Roman"/>
          <w:color w:val="231F20"/>
          <w:spacing w:val="-5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ситуаций.</w:t>
      </w:r>
    </w:p>
    <w:p w:rsidR="00AD3A58" w:rsidRPr="00AD3A58" w:rsidRDefault="00AD3A58" w:rsidP="00AD3A58">
      <w:pPr>
        <w:spacing w:after="0" w:line="250" w:lineRule="exact"/>
        <w:ind w:left="480"/>
        <w:jc w:val="both"/>
        <w:rPr>
          <w:rFonts w:ascii="Calibri" w:eastAsia="Calibri" w:hAnsi="Calibri" w:cs="Times New Roman"/>
        </w:rPr>
      </w:pPr>
      <w:r w:rsidRPr="00AD3A58">
        <w:rPr>
          <w:rFonts w:ascii="Calibri" w:eastAsia="Calibri" w:hAnsi="Calibri" w:cs="Times New Roman"/>
          <w:i/>
          <w:color w:val="231F20"/>
        </w:rPr>
        <w:t>Безопасность</w:t>
      </w:r>
      <w:r w:rsidRPr="00AD3A58">
        <w:rPr>
          <w:rFonts w:ascii="Calibri" w:eastAsia="Calibri" w:hAnsi="Calibri" w:cs="Times New Roman"/>
          <w:i/>
          <w:color w:val="231F20"/>
          <w:spacing w:val="-4"/>
        </w:rPr>
        <w:t xml:space="preserve"> </w:t>
      </w:r>
      <w:r w:rsidRPr="00AD3A58">
        <w:rPr>
          <w:rFonts w:ascii="Calibri" w:eastAsia="Calibri" w:hAnsi="Calibri" w:cs="Times New Roman"/>
          <w:i/>
          <w:color w:val="231F20"/>
        </w:rPr>
        <w:t>в</w:t>
      </w:r>
      <w:r w:rsidRPr="00AD3A58">
        <w:rPr>
          <w:rFonts w:ascii="Calibri" w:eastAsia="Calibri" w:hAnsi="Calibri" w:cs="Times New Roman"/>
          <w:i/>
          <w:color w:val="231F20"/>
          <w:spacing w:val="-5"/>
        </w:rPr>
        <w:t xml:space="preserve"> </w:t>
      </w:r>
      <w:r w:rsidRPr="00AD3A58">
        <w:rPr>
          <w:rFonts w:ascii="Calibri" w:eastAsia="Calibri" w:hAnsi="Calibri" w:cs="Times New Roman"/>
          <w:i/>
          <w:color w:val="231F20"/>
        </w:rPr>
        <w:t>помещении</w:t>
      </w:r>
      <w:r w:rsidRPr="00AD3A58">
        <w:rPr>
          <w:rFonts w:ascii="Calibri" w:eastAsia="Calibri" w:hAnsi="Calibri" w:cs="Times New Roman"/>
          <w:color w:val="231F20"/>
        </w:rPr>
        <w:t>: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right="109"/>
        <w:jc w:val="both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обогащать и систематизировать представления о факторах потенциальной</w:t>
      </w:r>
      <w:r w:rsidRPr="00AD3A58">
        <w:rPr>
          <w:rFonts w:ascii="Times New Roman" w:eastAsia="Times New Roman" w:hAnsi="Times New Roman" w:cs="Times New Roman"/>
          <w:color w:val="231F20"/>
          <w:spacing w:val="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>опасности</w:t>
      </w:r>
      <w:r w:rsidRPr="00AD3A58">
        <w:rPr>
          <w:rFonts w:ascii="Times New Roman" w:eastAsia="Times New Roman" w:hAnsi="Times New Roman" w:cs="Times New Roman"/>
          <w:color w:val="231F20"/>
          <w:spacing w:val="-1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>в</w:t>
      </w:r>
      <w:r w:rsidRPr="00AD3A58">
        <w:rPr>
          <w:rFonts w:ascii="Times New Roman" w:eastAsia="Times New Roman" w:hAnsi="Times New Roman" w:cs="Times New Roman"/>
          <w:color w:val="231F20"/>
          <w:spacing w:val="-1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>помещении,</w:t>
      </w:r>
      <w:r w:rsidRPr="00AD3A58">
        <w:rPr>
          <w:rFonts w:ascii="Times New Roman" w:eastAsia="Times New Roman" w:hAnsi="Times New Roman" w:cs="Times New Roman"/>
          <w:color w:val="231F20"/>
          <w:spacing w:val="-1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>учить</w:t>
      </w:r>
      <w:r w:rsidRPr="00AD3A58">
        <w:rPr>
          <w:rFonts w:ascii="Times New Roman" w:eastAsia="Times New Roman" w:hAnsi="Times New Roman" w:cs="Times New Roman"/>
          <w:color w:val="231F20"/>
          <w:spacing w:val="-1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>соблюдать</w:t>
      </w:r>
      <w:r w:rsidRPr="00AD3A58">
        <w:rPr>
          <w:rFonts w:ascii="Times New Roman" w:eastAsia="Times New Roman" w:hAnsi="Times New Roman" w:cs="Times New Roman"/>
          <w:color w:val="231F20"/>
          <w:spacing w:val="-1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>правила</w:t>
      </w:r>
      <w:r w:rsidRPr="00AD3A58">
        <w:rPr>
          <w:rFonts w:ascii="Times New Roman" w:eastAsia="Times New Roman" w:hAnsi="Times New Roman" w:cs="Times New Roman"/>
          <w:color w:val="231F20"/>
          <w:spacing w:val="-1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безопасного</w:t>
      </w:r>
      <w:r w:rsidRPr="00AD3A58">
        <w:rPr>
          <w:rFonts w:ascii="Times New Roman" w:eastAsia="Times New Roman" w:hAnsi="Times New Roman" w:cs="Times New Roman"/>
          <w:color w:val="231F20"/>
          <w:spacing w:val="-1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поведения,</w:t>
      </w:r>
      <w:r w:rsidRPr="00AD3A58">
        <w:rPr>
          <w:rFonts w:ascii="Times New Roman" w:eastAsia="Times New Roman" w:hAnsi="Times New Roman" w:cs="Times New Roman"/>
          <w:color w:val="231F20"/>
          <w:spacing w:val="-1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зна</w:t>
      </w:r>
      <w:r w:rsidRPr="00AD3A58">
        <w:rPr>
          <w:rFonts w:ascii="Times New Roman" w:eastAsia="Times New Roman" w:hAnsi="Times New Roman" w:cs="Times New Roman"/>
          <w:color w:val="231F20"/>
          <w:spacing w:val="-5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комить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моделями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поведения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в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проблемных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ситуациях;</w:t>
      </w:r>
    </w:p>
    <w:p w:rsidR="00AD3A58" w:rsidRPr="00AD3A58" w:rsidRDefault="00AD3A58" w:rsidP="00AD3A58">
      <w:pPr>
        <w:widowControl w:val="0"/>
        <w:autoSpaceDE w:val="0"/>
        <w:autoSpaceDN w:val="0"/>
        <w:spacing w:before="76" w:after="0" w:line="240" w:lineRule="auto"/>
        <w:ind w:left="112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  <w:spacing w:val="-4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1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4"/>
        </w:rPr>
        <w:t>расширять</w:t>
      </w:r>
      <w:r w:rsidRPr="00AD3A58">
        <w:rPr>
          <w:rFonts w:ascii="Times New Roman" w:eastAsia="Times New Roman" w:hAnsi="Times New Roman" w:cs="Times New Roman"/>
          <w:color w:val="231F20"/>
          <w:spacing w:val="-16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4"/>
        </w:rPr>
        <w:t>круг</w:t>
      </w:r>
      <w:r w:rsidRPr="00AD3A58">
        <w:rPr>
          <w:rFonts w:ascii="Times New Roman" w:eastAsia="Times New Roman" w:hAnsi="Times New Roman" w:cs="Times New Roman"/>
          <w:color w:val="231F20"/>
          <w:spacing w:val="-16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4"/>
        </w:rPr>
        <w:t>предметов</w:t>
      </w:r>
      <w:r w:rsidRPr="00AD3A58">
        <w:rPr>
          <w:rFonts w:ascii="Times New Roman" w:eastAsia="Times New Roman" w:hAnsi="Times New Roman" w:cs="Times New Roman"/>
          <w:color w:val="231F20"/>
          <w:spacing w:val="-16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4"/>
        </w:rPr>
        <w:t>быта,</w:t>
      </w:r>
      <w:r w:rsidRPr="00AD3A58">
        <w:rPr>
          <w:rFonts w:ascii="Times New Roman" w:eastAsia="Times New Roman" w:hAnsi="Times New Roman" w:cs="Times New Roman"/>
          <w:color w:val="231F20"/>
          <w:spacing w:val="-1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4"/>
        </w:rPr>
        <w:t>которые</w:t>
      </w:r>
      <w:r w:rsidRPr="00AD3A58">
        <w:rPr>
          <w:rFonts w:ascii="Times New Roman" w:eastAsia="Times New Roman" w:hAnsi="Times New Roman" w:cs="Times New Roman"/>
          <w:color w:val="231F20"/>
          <w:spacing w:val="-16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4"/>
        </w:rPr>
        <w:t>дети</w:t>
      </w:r>
      <w:r w:rsidRPr="00AD3A58">
        <w:rPr>
          <w:rFonts w:ascii="Times New Roman" w:eastAsia="Times New Roman" w:hAnsi="Times New Roman" w:cs="Times New Roman"/>
          <w:color w:val="231F20"/>
          <w:spacing w:val="-16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4"/>
        </w:rPr>
        <w:t>могут</w:t>
      </w:r>
      <w:r w:rsidRPr="00AD3A58">
        <w:rPr>
          <w:rFonts w:ascii="Times New Roman" w:eastAsia="Times New Roman" w:hAnsi="Times New Roman" w:cs="Times New Roman"/>
          <w:color w:val="231F20"/>
          <w:spacing w:val="-1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4"/>
        </w:rPr>
        <w:t>безопасно</w:t>
      </w:r>
      <w:r w:rsidRPr="00AD3A58">
        <w:rPr>
          <w:rFonts w:ascii="Times New Roman" w:eastAsia="Times New Roman" w:hAnsi="Times New Roman" w:cs="Times New Roman"/>
          <w:color w:val="231F20"/>
          <w:spacing w:val="-16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4"/>
        </w:rPr>
        <w:t>использовать,</w:t>
      </w:r>
      <w:r w:rsidRPr="00AD3A58">
        <w:rPr>
          <w:rFonts w:ascii="Times New Roman" w:eastAsia="Times New Roman" w:hAnsi="Times New Roman" w:cs="Times New Roman"/>
          <w:color w:val="231F20"/>
          <w:spacing w:val="-5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4"/>
        </w:rPr>
        <w:t>воспитывать</w:t>
      </w:r>
      <w:r w:rsidRPr="00AD3A58">
        <w:rPr>
          <w:rFonts w:ascii="Times New Roman" w:eastAsia="Times New Roman" w:hAnsi="Times New Roman" w:cs="Times New Roman"/>
          <w:color w:val="231F20"/>
          <w:spacing w:val="-9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4"/>
        </w:rPr>
        <w:t>ответственное</w:t>
      </w:r>
      <w:r w:rsidRPr="00AD3A58">
        <w:rPr>
          <w:rFonts w:ascii="Times New Roman" w:eastAsia="Times New Roman" w:hAnsi="Times New Roman" w:cs="Times New Roman"/>
          <w:color w:val="231F20"/>
          <w:spacing w:val="-8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4"/>
        </w:rPr>
        <w:t>отношение</w:t>
      </w:r>
      <w:r w:rsidRPr="00AD3A58">
        <w:rPr>
          <w:rFonts w:ascii="Times New Roman" w:eastAsia="Times New Roman" w:hAnsi="Times New Roman" w:cs="Times New Roman"/>
          <w:color w:val="231F20"/>
          <w:spacing w:val="-8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4"/>
        </w:rPr>
        <w:t>к</w:t>
      </w:r>
      <w:r w:rsidRPr="00AD3A58">
        <w:rPr>
          <w:rFonts w:ascii="Times New Roman" w:eastAsia="Times New Roman" w:hAnsi="Times New Roman" w:cs="Times New Roman"/>
          <w:color w:val="231F20"/>
          <w:spacing w:val="-8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4"/>
        </w:rPr>
        <w:t>соблюдению</w:t>
      </w:r>
      <w:r w:rsidRPr="00AD3A58">
        <w:rPr>
          <w:rFonts w:ascii="Times New Roman" w:eastAsia="Times New Roman" w:hAnsi="Times New Roman" w:cs="Times New Roman"/>
          <w:color w:val="231F20"/>
          <w:spacing w:val="-8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4"/>
        </w:rPr>
        <w:t>соответствующих</w:t>
      </w:r>
      <w:r w:rsidRPr="00AD3A58">
        <w:rPr>
          <w:rFonts w:ascii="Times New Roman" w:eastAsia="Times New Roman" w:hAnsi="Times New Roman" w:cs="Times New Roman"/>
          <w:color w:val="231F20"/>
          <w:spacing w:val="-8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3"/>
        </w:rPr>
        <w:t>правил;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2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44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дополнять</w:t>
      </w:r>
      <w:r w:rsidRPr="00AD3A58">
        <w:rPr>
          <w:rFonts w:ascii="Times New Roman" w:eastAsia="Times New Roman" w:hAnsi="Times New Roman" w:cs="Times New Roman"/>
          <w:color w:val="231F20"/>
          <w:spacing w:val="4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и</w:t>
      </w:r>
      <w:r w:rsidRPr="00AD3A58">
        <w:rPr>
          <w:rFonts w:ascii="Times New Roman" w:eastAsia="Times New Roman" w:hAnsi="Times New Roman" w:cs="Times New Roman"/>
          <w:color w:val="231F20"/>
          <w:spacing w:val="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конкретизировать</w:t>
      </w:r>
      <w:r w:rsidRPr="00AD3A58">
        <w:rPr>
          <w:rFonts w:ascii="Times New Roman" w:eastAsia="Times New Roman" w:hAnsi="Times New Roman" w:cs="Times New Roman"/>
          <w:color w:val="231F20"/>
          <w:spacing w:val="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представления</w:t>
      </w:r>
      <w:r w:rsidRPr="00AD3A58">
        <w:rPr>
          <w:rFonts w:ascii="Times New Roman" w:eastAsia="Times New Roman" w:hAnsi="Times New Roman" w:cs="Times New Roman"/>
          <w:color w:val="231F20"/>
          <w:spacing w:val="4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</w:t>
      </w:r>
      <w:r w:rsidRPr="00AD3A58">
        <w:rPr>
          <w:rFonts w:ascii="Times New Roman" w:eastAsia="Times New Roman" w:hAnsi="Times New Roman" w:cs="Times New Roman"/>
          <w:color w:val="231F20"/>
          <w:spacing w:val="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правилах</w:t>
      </w:r>
      <w:r w:rsidRPr="00AD3A58">
        <w:rPr>
          <w:rFonts w:ascii="Times New Roman" w:eastAsia="Times New Roman" w:hAnsi="Times New Roman" w:cs="Times New Roman"/>
          <w:color w:val="231F20"/>
          <w:spacing w:val="4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безопасного</w:t>
      </w:r>
      <w:r w:rsidRPr="00AD3A58">
        <w:rPr>
          <w:rFonts w:ascii="Times New Roman" w:eastAsia="Times New Roman" w:hAnsi="Times New Roman" w:cs="Times New Roman"/>
          <w:color w:val="231F20"/>
          <w:spacing w:val="5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поведения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в</w:t>
      </w:r>
      <w:r w:rsidRPr="00AD3A58">
        <w:rPr>
          <w:rFonts w:ascii="Times New Roman" w:eastAsia="Times New Roman" w:hAnsi="Times New Roman" w:cs="Times New Roman"/>
          <w:color w:val="231F20"/>
          <w:spacing w:val="-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общественных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местах,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формировать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необходимые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умения;</w:t>
      </w:r>
    </w:p>
    <w:p w:rsidR="00AD3A58" w:rsidRPr="00AD3A58" w:rsidRDefault="00AD3A58" w:rsidP="00AD3A58">
      <w:pPr>
        <w:widowControl w:val="0"/>
        <w:autoSpaceDE w:val="0"/>
        <w:autoSpaceDN w:val="0"/>
        <w:spacing w:after="0" w:line="240" w:lineRule="auto"/>
        <w:ind w:left="111"/>
        <w:rPr>
          <w:rFonts w:ascii="Times New Roman" w:eastAsia="Times New Roman" w:hAnsi="Times New Roman" w:cs="Times New Roman"/>
        </w:rPr>
      </w:pPr>
      <w:r w:rsidRPr="00AD3A58">
        <w:rPr>
          <w:rFonts w:ascii="Wingdings" w:eastAsia="Times New Roman" w:hAnsi="Wingdings" w:cs="Times New Roman"/>
          <w:color w:val="231F20"/>
          <w:spacing w:val="-1"/>
        </w:rPr>
        <w:t></w:t>
      </w:r>
      <w:r w:rsidRPr="00AD3A58">
        <w:rPr>
          <w:rFonts w:ascii="Times New Roman" w:eastAsia="Times New Roman" w:hAnsi="Times New Roman" w:cs="Times New Roman"/>
          <w:color w:val="231F20"/>
          <w:spacing w:val="50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>систематизировать</w:t>
      </w:r>
      <w:r w:rsidRPr="00AD3A58">
        <w:rPr>
          <w:rFonts w:ascii="Times New Roman" w:eastAsia="Times New Roman" w:hAnsi="Times New Roman" w:cs="Times New Roman"/>
          <w:color w:val="231F20"/>
          <w:spacing w:val="-1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и</w:t>
      </w:r>
      <w:r w:rsidRPr="00AD3A58">
        <w:rPr>
          <w:rFonts w:ascii="Times New Roman" w:eastAsia="Times New Roman" w:hAnsi="Times New Roman" w:cs="Times New Roman"/>
          <w:color w:val="231F20"/>
          <w:spacing w:val="-1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дополнять</w:t>
      </w:r>
      <w:r w:rsidRPr="00AD3A58">
        <w:rPr>
          <w:rFonts w:ascii="Times New Roman" w:eastAsia="Times New Roman" w:hAnsi="Times New Roman" w:cs="Times New Roman"/>
          <w:color w:val="231F20"/>
          <w:spacing w:val="-1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представления</w:t>
      </w:r>
      <w:r w:rsidRPr="00AD3A58">
        <w:rPr>
          <w:rFonts w:ascii="Times New Roman" w:eastAsia="Times New Roman" w:hAnsi="Times New Roman" w:cs="Times New Roman"/>
          <w:color w:val="231F20"/>
          <w:spacing w:val="-1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</w:t>
      </w:r>
      <w:r w:rsidRPr="00AD3A58">
        <w:rPr>
          <w:rFonts w:ascii="Times New Roman" w:eastAsia="Times New Roman" w:hAnsi="Times New Roman" w:cs="Times New Roman"/>
          <w:color w:val="231F20"/>
          <w:spacing w:val="-1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работе</w:t>
      </w:r>
      <w:r w:rsidRPr="00AD3A58">
        <w:rPr>
          <w:rFonts w:ascii="Times New Roman" w:eastAsia="Times New Roman" w:hAnsi="Times New Roman" w:cs="Times New Roman"/>
          <w:color w:val="231F20"/>
          <w:spacing w:val="-1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экстренных</w:t>
      </w:r>
      <w:r w:rsidRPr="00AD3A58">
        <w:rPr>
          <w:rFonts w:ascii="Times New Roman" w:eastAsia="Times New Roman" w:hAnsi="Times New Roman" w:cs="Times New Roman"/>
          <w:color w:val="231F20"/>
          <w:spacing w:val="-13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служб,</w:t>
      </w:r>
      <w:r w:rsidRPr="00AD3A58">
        <w:rPr>
          <w:rFonts w:ascii="Times New Roman" w:eastAsia="Times New Roman" w:hAnsi="Times New Roman" w:cs="Times New Roman"/>
          <w:color w:val="231F20"/>
          <w:spacing w:val="-5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формировать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практические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навыки</w:t>
      </w:r>
      <w:r w:rsidRPr="00AD3A58"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обращения за</w:t>
      </w:r>
      <w:r w:rsidRPr="00AD3A58">
        <w:rPr>
          <w:rFonts w:ascii="Times New Roman" w:eastAsia="Times New Roman" w:hAnsi="Times New Roman" w:cs="Times New Roman"/>
          <w:color w:val="231F20"/>
          <w:spacing w:val="-1"/>
        </w:rPr>
        <w:t xml:space="preserve"> </w:t>
      </w:r>
      <w:r w:rsidRPr="00AD3A58">
        <w:rPr>
          <w:rFonts w:ascii="Times New Roman" w:eastAsia="Times New Roman" w:hAnsi="Times New Roman" w:cs="Times New Roman"/>
          <w:color w:val="231F20"/>
        </w:rPr>
        <w:t>помощью.</w:t>
      </w:r>
    </w:p>
    <w:p w:rsidR="00AD3A58" w:rsidRPr="00AD3A58" w:rsidRDefault="00AD3A58" w:rsidP="00AD3A58">
      <w:pPr>
        <w:tabs>
          <w:tab w:val="left" w:pos="5415"/>
        </w:tabs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15452" w:type="dxa"/>
        <w:tblInd w:w="-318" w:type="dxa"/>
        <w:tblLayout w:type="fixed"/>
        <w:tblLook w:val="0000" w:firstRow="0" w:lastRow="0" w:firstColumn="0" w:lastColumn="0" w:noHBand="0" w:noVBand="0"/>
      </w:tblPr>
      <w:tblGrid>
        <w:gridCol w:w="852"/>
        <w:gridCol w:w="2835"/>
        <w:gridCol w:w="2410"/>
        <w:gridCol w:w="9355"/>
      </w:tblGrid>
      <w:tr w:rsidR="00AD3A58" w:rsidRPr="00AD3A58" w:rsidTr="00AD3A58">
        <w:trPr>
          <w:trHeight w:val="972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№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неде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ли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Дата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Тема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Задачи</w:t>
            </w:r>
          </w:p>
        </w:tc>
      </w:tr>
      <w:tr w:rsidR="00AD3A58" w:rsidRPr="00AD3A58" w:rsidTr="00AD3A58">
        <w:trPr>
          <w:trHeight w:val="70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«Детский сад наш общий дом».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02.09. – 06.09.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«Службы «01», «02», «03» всегда на страже.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Формировать представления о службах спасения 01, 02, 03. Уточнить представления о профессиях пожарника, врача, милиционера, спасательных служб.</w:t>
            </w:r>
          </w:p>
        </w:tc>
      </w:tr>
      <w:tr w:rsidR="00AD3A58" w:rsidRPr="00AD3A58" w:rsidTr="00AD3A58">
        <w:trPr>
          <w:trHeight w:val="1175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«Ходит осень по дорожке».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09.09.-13.09.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«Мой друг – велосипед»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Познакомить детей с правилами передвижения на велосипеде; научить детей правилам поведения в разных опасных ситуациях, которые могут возникнуть в городских условиях при катании детей на велосипеде; Пропаганда знаний по правилам поведения на дорогах;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3.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«Овощная ярмарка».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16.09. – 20.09.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«Зачем нужны дорожные знаки»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Закрепить правила поведения на улице; вспомнить известные дорожные знаки – пешеходный переход; познакомить с новыми знаками – внимание, осторожно, дети; научить понимать и различать дорожные знаки, предназначенные для пешеходов и водителей; формировать умение правильно реагировать на дорожные знаки;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4.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«Фруктовый сад».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23.09. – 27.09.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«Виды транспорта»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Закрепить представление о транспорте разного вида (грузовом, пассажирском, воздушном, водном); обобщить знания об основных видах наземного транспорта (автобус, троллейбус, трамвай, легковой автомобиль, грузовик): закрепить знания об основных частях автомобиля (кабина, кузов, колеса, руль);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5.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«Лес – наше богатство» (деревья, кустарники,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грибы, ягоды, цветы).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30.09. – 04.10.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«Не собирай незнакомые грибы»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Дать понятие о том, что нельзя собирать незнакомые грибы – они могут быть опасными для человека.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lastRenderedPageBreak/>
              <w:t>6.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«Хлеб - всему голова».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07.10. – 11.10.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333333"/>
                <w:sz w:val="28"/>
                <w:szCs w:val="28"/>
                <w:shd w:val="clear" w:color="auto" w:fill="FFFFFF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«Пожар»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eastAsia="ru-RU"/>
              </w:rPr>
              <w:t>Познакомить с историей создания пожарной службы, показать её значимость для людей. Познакомить с номером телефона «01». Формировать представление о профессии пожарного, воспитывать уважение к их труду.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7.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«На ферме».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14.10. – 18.10.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«Огонь друг - огонь враг»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Расширить знания детей о том, что огонь бывает другом, а бывает и врагом. Формировать навыки безопасности в быту, на природе. Учить адекватным действиям в пожарных ситуациях. Развивать познавательную активность, любознательность.</w:t>
            </w:r>
          </w:p>
        </w:tc>
      </w:tr>
      <w:tr w:rsidR="00AD3A58" w:rsidRPr="00AD3A58" w:rsidTr="00AD3A58">
        <w:trPr>
          <w:trHeight w:val="70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8.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«Знакомство с народной культурой и традициями».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21.10. – 25.10.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«Как был наказан любопытный язычок».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Формировать представления о том, что железные предметы зимой очень опасны, к ним нельзя прикасаться языком, губами и голыми руками.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9.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«Мой город, моя республика, моя страна» (День народного единства).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28.10. – 01.11.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«Дорожные знаки»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Цель: закрепить назначение дорожных знаков. Познакомить с дорожными знаками «Пешеходам движение запрещено», «Въезд запрещён», «Место стоянки», «Телефон», «Движение прямо, направо, налево», «Пункт питания». Продолжать учить детей обращать внимание на дорожные знаки и учитывать их назначение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10.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«Мой дом: мебель, посуда».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05.11. – 08.11.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«Электроприборы».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Цель: закрепить представления детей об электроприборах, их значении для людей, о правилах пользования ими. Материал: картинки с изображением утюга, пылесоса, электроплитки, миксера, электрической лампы, магнитофона, телевизора, розетки, электрошнура, вилки.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11.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«Умные помощники».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11.11. – 15.11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«Опасные предметы»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before="75" w:after="75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Формировать у дошкольников представления об опасных для жизни и здоровья предметах, которые встречаются в быту, учить детей соблюдать правила.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12.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«Мамин день».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18.11. – 22.11.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«Как стать Неболейкой».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auto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Формировать у детей представления о здоровом образе жизни. Учить детей следить за своим здоровьем. Уметь оказать себе и другим людям элементарную помощь.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lastRenderedPageBreak/>
              <w:t>13.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«Мир вещей: одежда, обувь, головные уборы».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25.11. – 29.11.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«Путешествие по автогородку»</w:t>
            </w:r>
          </w:p>
        </w:tc>
        <w:tc>
          <w:tcPr>
            <w:tcW w:w="9355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Цель: продолжить знакомство детей с основными пунктами автогородка (место остановки автобуса, пункт первой медицинской помощи, автозаправочная станция, пост ДПС). Расширять знания детей о дорожных знаках и их назначении</w:t>
            </w:r>
          </w:p>
        </w:tc>
      </w:tr>
      <w:tr w:rsidR="00AD3A58" w:rsidRPr="00AD3A58" w:rsidTr="00AD3A58">
        <w:trPr>
          <w:trHeight w:val="935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14.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«Эх, зимушка – зима, до чего ты хороша».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02.12. – 06.12.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«Замерзшая речка совсем не каток».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Познакомить с правилами поведения на льду, с качествами и свойствами льда, на основе полученных представлений сформулировать правила безопасности.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15.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«Животный мир Севера».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09.12. – 13.12.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«Сигналы регулировщика»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Дать начальное представление о работе милиционера-регулировщика. Учить распознавать жесты регулировщика, их соответствие сигналам светофора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16.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«Продукты питания».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16.12. – 20.12.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Беседа: «Витамины и полезные продукты для здоровья»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1.Вызвать у детей желание заботится о своем здоровье познакомить с понятием «витамины».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2.Рассказать о пользе витаминов, их значении для жизни, взаимосвязи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здоровья и питания.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333333"/>
                <w:sz w:val="28"/>
                <w:szCs w:val="28"/>
                <w:shd w:val="clear" w:color="auto" w:fill="FFFFFF"/>
              </w:rPr>
            </w:pPr>
          </w:p>
        </w:tc>
      </w:tr>
      <w:tr w:rsidR="00AD3A58" w:rsidRPr="00AD3A58" w:rsidTr="00AD3A58">
        <w:trPr>
          <w:trHeight w:val="830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17.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«Здравствуй, праздник, Новый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год!».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23.12. – 28.12.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«Мы – пассажиры»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2B2B2B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Привить детям правила пользования маршрутным транспортом: где ожидают маршрутный транспорт, поведение пассажиров при посадке, во время движения и при выходе. Познакомить с обязанностями пассажиров</w:t>
            </w:r>
          </w:p>
        </w:tc>
      </w:tr>
      <w:tr w:rsidR="00AD3A58" w:rsidRPr="00AD3A58" w:rsidTr="00AD3A58">
        <w:trPr>
          <w:trHeight w:val="830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18.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«Новогодние каникулы»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09.01. – 10.01.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«Работа сотрудника ГИБДД»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Дать элементарные представления о работе полицейского, сотрудника ДПС;</w:t>
            </w: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>- объяснить, в каких условиях нужна их работа, рассказать о значении жезла и жестов регулировщика.</w:t>
            </w:r>
          </w:p>
        </w:tc>
      </w:tr>
      <w:tr w:rsidR="00AD3A58" w:rsidRPr="00AD3A58" w:rsidTr="00AD3A58">
        <w:trPr>
          <w:trHeight w:val="1142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19.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«В здоровом теле – здоровый дух</w:t>
            </w: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».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13.01. – 17.01.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Беседа по презентации: «Скорая помощь»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Познакомить детей с номером Телефона «03». Научить вызывать скорую медицинскую помощь. Формировать представление о профессии врача скорой помощи, воспитывать уважение к их труду.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20.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 xml:space="preserve">«Правила дорожные </w:t>
            </w: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lastRenderedPageBreak/>
              <w:t>знать каждому положено!».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20.01. – 24.01.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 xml:space="preserve">«Дорожная </w:t>
            </w: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разметка и Перекрёсток»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Формировать представление дошкольников о безопасности дорожного </w:t>
            </w: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движения; знакомство с понятиями «Дорожная разметка и Перекрёсток».</w:t>
            </w:r>
          </w:p>
        </w:tc>
      </w:tr>
      <w:tr w:rsidR="00AD3A58" w:rsidRPr="00AD3A58" w:rsidTr="00AD3A58">
        <w:trPr>
          <w:trHeight w:val="1255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lastRenderedPageBreak/>
              <w:t>21.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«Приглашаем в гости этикет».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27.01. – 31.01.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«Чтобы зубы были крепкими»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Дать детям представление о молочных и постоянных зубах, их росте и развитии; знакомить с правилами ухода за зубами, с лечением их у стоматолога, внимательно относиться к себе, закреплять умение чистить зубы.</w:t>
            </w:r>
          </w:p>
        </w:tc>
      </w:tr>
      <w:tr w:rsidR="00AD3A58" w:rsidRPr="00AD3A58" w:rsidTr="00AD3A58">
        <w:trPr>
          <w:trHeight w:val="1127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22.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«Юные следопыты и почемучки».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03.02. – 07.02.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Путешествие по улице: правила для пешеходов».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Продолжать знакомить детей с некоторыми правилами передвижения пешеходов по улице, с понятиями «пешеход», «наземный (надземный, подземный) переход».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23.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«Дикие животные нашей полосы и их детеныши».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10.02. – 14.02.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Сюжетно-ролевая игра: «В городском транспорте»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D3A58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Познакомить детей с правилами этичного и безопасного поведения в городском транспорте.</w:t>
            </w:r>
          </w:p>
        </w:tc>
      </w:tr>
      <w:tr w:rsidR="00AD3A58" w:rsidRPr="00AD3A58" w:rsidTr="00AD3A58">
        <w:trPr>
          <w:trHeight w:val="719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24.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«Наши защитники».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17.02. – 21.02.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Беседа по ОБЖ «Гололед»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Знать правила безопасности в зимнее время- в гололед; 2. Уметь по картинкам определять опасную ситуацию; 3. Описывать ее, и правила, которые надо соблюдать, чтобы не получить травму и не погибнуть.</w:t>
            </w:r>
          </w:p>
        </w:tc>
      </w:tr>
      <w:tr w:rsidR="00AD3A58" w:rsidRPr="00AD3A58" w:rsidTr="00AD3A58">
        <w:trPr>
          <w:trHeight w:val="1130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25.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«Мир вещей: игрушки вокруг меня».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25.02. – 28.02.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«Не играй с огнем»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1.Сформировать у детей элементарные знания об опасности шалости с огнём и о последствиях пожаров. 2. Расширить знания детей о поведении в экстремальной ситуации. 3.Воспитыватьу детей чувство ответственности за своё поведение.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26.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«Моя семья».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03.03. – 07.03.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«Дорожные знаки»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1. Расширять знания детей о дорожных знаках и их назначениях. 2. Закреплять знания детей о правилах дорожного движения, перехода через улицу, поведения на дороге. 3. Формировать у детей навыки осторожного поведения на улице.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27.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«Здравствуй, весна - красна».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11.03. – 14.03.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«Осторожно, сосульки и снег с крыши».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 xml:space="preserve">Формировать представления о том, что сосульки могут быть опасны для человека. При падении с крыши, сосульки и снег могут нанести серьезную травму человеку. Учить предвидеть опасность, не ходить вблизи крыш, на </w:t>
            </w: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которых есть сосульки.</w:t>
            </w:r>
          </w:p>
        </w:tc>
      </w:tr>
      <w:tr w:rsidR="00AD3A58" w:rsidRPr="00AD3A58" w:rsidTr="00AD3A58">
        <w:trPr>
          <w:trHeight w:val="1013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lastRenderedPageBreak/>
              <w:t>28.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«Все работы хороши».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17.03. – 21.03.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«Где и как проходить улицу».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1. Дать представление об обстановке на улице. 2. Закрепить знания о дорожных знаках, о их назначениях. 3. Упражнять детей в поведении на улице, в правилах перехода через дорогу. 4. Воспитывать привычку соблюдать правила дорожного движения (ПДД).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29.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«От кареты до ракеты».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24.03. – 28.03.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"Безопасная улица"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Расширять у детей представления об улицах города; закрепить знания детей о правилах дорожного движения и назначении дорожных знаков; дополнить представления детей о движении машин на улице; познакомить с тем какой бывает транспорт (пассажирский, грузовой, легковые машины, машины специального назначения); расширить представления детей о правилах поведения в общественном транспорте.</w:t>
            </w:r>
          </w:p>
        </w:tc>
      </w:tr>
      <w:tr w:rsidR="00AD3A58" w:rsidRPr="00AD3A58" w:rsidTr="00AD3A58">
        <w:trPr>
          <w:trHeight w:val="69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30.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«Птичье царство».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01.04. – 04.04.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Беседа: «К остановке пассажирского транспорта»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1.Расширить знания детей о пассажирском транспорте. Они узнают, что автобусы (троллейбусы) останавливаются на специальных остановках около тротуаров, у обочины дороги, трамвай—на середине улицы?…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2. Закреплять правила поведения в общественном транспорте. 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Воспитывать культуру поведения.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31.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«В космос все лететь хотим».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07.04. – 11.04.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«Мой друг – велосипед»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Познакомить детей с правилами передвижения на велосипеде;</w:t>
            </w: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>Научить детей правилам поведения в разных опасных ситуациях, которые могут возникнуть в городских условиях при катании детей на велосипеде;</w:t>
            </w: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>Пропаганда знаний по правилам поведения на дорогах;</w:t>
            </w:r>
          </w:p>
        </w:tc>
      </w:tr>
      <w:tr w:rsidR="00AD3A58" w:rsidRPr="00AD3A58" w:rsidTr="00AD3A58">
        <w:trPr>
          <w:trHeight w:val="707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32.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«Подводное царство».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11.04. – 18.04.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“На воде, на солнце”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Учить детей отличать хорошее поведение от плохого;, обратить внимание на то, что хорошее поведение приносит радость, здоровье как тебе самому, так и окружающим тебя людям, и, наоборот, плохое поведение может привести к несчастию, болезни.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33.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«Театральная неделя».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21.04. – 25.04.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«Поплотнее кран закрой - осторожен будь с водой».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Объяснить детям, что нужно соблюдать осторожность при пользовании водой в доме.</w:t>
            </w: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lastRenderedPageBreak/>
              <w:t>34.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«Животные Сафари».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28.04. – 30.04.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«Огонь наш друг, огонь наш враг»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Дать детям понятие, что огонь может приносить пользу и вред, огонь опасен. Пожар может возникнуть по разным причинам, факторам. Сформировать элементарные знания об опасных последствиях пожаров, научить осторожно обращаться с огнем.</w:t>
            </w:r>
          </w:p>
        </w:tc>
      </w:tr>
      <w:tr w:rsidR="00AD3A58" w:rsidRPr="00AD3A58" w:rsidTr="00AD3A58">
        <w:trPr>
          <w:trHeight w:val="1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35.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«День Победы».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05.05. – 08.05.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Игра-беседа: «Осторожно гроза!»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Познакомить детей с правилами поведения на природе во время грозы.</w:t>
            </w:r>
          </w:p>
        </w:tc>
      </w:tr>
      <w:tr w:rsidR="00AD3A58" w:rsidRPr="00AD3A58" w:rsidTr="00AD3A58">
        <w:trPr>
          <w:trHeight w:val="873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36.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«Насекомые»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12.05. – 16.05.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«Как мы можем "спасти" природу»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Познакомить с красной книгой, с отдельными представителями животного и растительного мира, занесенными в неё.</w:t>
            </w:r>
          </w:p>
        </w:tc>
      </w:tr>
      <w:tr w:rsidR="00AD3A58" w:rsidRPr="00AD3A58" w:rsidTr="00AD3A58">
        <w:trPr>
          <w:trHeight w:val="699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37.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«Дружат дети всей земли!».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19.05. – 23.05.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«Катание на велосипеде, самокате, роликах в черте города»</w:t>
            </w: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Рассмотреть различные опасные ситуации, которые могут возникнуть в городских условиях при катании детей на велосипеде, самокате, роликовых коньках; научить детей правилам поведения в таких ситуациях.</w:t>
            </w:r>
          </w:p>
        </w:tc>
      </w:tr>
      <w:tr w:rsidR="00AD3A58" w:rsidRPr="00AD3A58" w:rsidTr="00AD3A58">
        <w:trPr>
          <w:trHeight w:val="830"/>
        </w:trPr>
        <w:tc>
          <w:tcPr>
            <w:tcW w:w="8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38.</w:t>
            </w:r>
          </w:p>
        </w:tc>
        <w:tc>
          <w:tcPr>
            <w:tcW w:w="283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«Земля - наш общий дом».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26.05. – 30.05.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3A5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«Светофор».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D3A58">
              <w:rPr>
                <w:rFonts w:ascii="Times New Roman" w:eastAsia="Calibri" w:hAnsi="Times New Roman" w:cs="Times New Roman"/>
                <w:sz w:val="28"/>
                <w:szCs w:val="28"/>
              </w:rPr>
              <w:t>Цель: закрепить знания сигналов светофора: красный, красный и жёлтый одновременно, зелёный мигающий, зелёный, жёлтый. Познакомить с дополнительными секциями светофора: стрелки направо или налево, их назначением и правилами перехода проезжей части по их сигналам.</w:t>
            </w:r>
          </w:p>
        </w:tc>
      </w:tr>
    </w:tbl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CC0156" w:rsidRDefault="00CC0156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CC0156" w:rsidRDefault="00CC0156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CC0156" w:rsidRDefault="00CC0156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CC0156" w:rsidRDefault="00CC0156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AD3A58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>Литература:</w:t>
      </w:r>
    </w:p>
    <w:p w:rsidR="00AD3A58" w:rsidRPr="00AD3A58" w:rsidRDefault="00AD3A58" w:rsidP="00AD3A58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>1. ФЕДЕРАЛЬНАЯ ОБРАЗОВАТЕЛЬНАЯ ПРОГРАММА ДОШКОЛЬНОГО ОБРАЗОВАНИЯ,</w:t>
      </w:r>
      <w:r w:rsidRPr="00AD3A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(Утверждена Министерством просвещения РФ),  236с., 2022г.</w:t>
      </w:r>
    </w:p>
    <w:p w:rsidR="00AD3A58" w:rsidRPr="00AD3A58" w:rsidRDefault="00AD3A58" w:rsidP="00AD3A58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>2. Инновационная программа дошкольного образования «ОТ РОЖДЕНИЯ ДО ШКОЛЫ» Издание шестое (инновационное), дополненное и переработанное. Под редакцией Н.Е. Вераксы, Т.С. Комаровой, Э.М. Дорофеевой. МОЗАИКА-СИНТЕЗ МОСКВА, 2020г-339с</w:t>
      </w:r>
    </w:p>
    <w:p w:rsidR="00AD3A58" w:rsidRPr="00AD3A58" w:rsidRDefault="00AD3A58" w:rsidP="00AD3A58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>3.Авдеева Н.Н., Князева О.Л, Стеркина Р.Б.. Безопасность: Учебное пособие по основам</w:t>
      </w:r>
    </w:p>
    <w:p w:rsidR="00AD3A58" w:rsidRPr="00AD3A58" w:rsidRDefault="00AD3A58" w:rsidP="00AD3A58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>безопасности жизнедеятельности детей старшего дошкольного возраста. - СПб.: «ДЕТСТВО-ПРЕСС», 2009. - 144 с.</w:t>
      </w:r>
    </w:p>
    <w:p w:rsidR="00AD3A58" w:rsidRPr="00AD3A58" w:rsidRDefault="00AD3A58" w:rsidP="00AD3A5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>4.Книга: Голицына Н.С. «Воспитание основ здорового образа жизни у малышей». Изд-во: "Скрипторий 2003" (2010)</w:t>
      </w:r>
    </w:p>
    <w:p w:rsidR="00AD3A58" w:rsidRPr="00AD3A58" w:rsidRDefault="00AD3A58" w:rsidP="00AD3A5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AD3A58">
        <w:rPr>
          <w:rFonts w:ascii="Times New Roman" w:eastAsia="Calibri" w:hAnsi="Times New Roman" w:cs="Times New Roman"/>
          <w:sz w:val="28"/>
          <w:szCs w:val="28"/>
        </w:rPr>
        <w:t>5. Л. Л. Тимофеева, Формирование культуры безопасности у детей от 3 до 8 лет парциальная программа, Санкт-Петербург ДЕТСТВО-ПРЕСС 2019</w:t>
      </w:r>
    </w:p>
    <w:p w:rsidR="00AD3A58" w:rsidRPr="00AD3A58" w:rsidRDefault="00AD3A58" w:rsidP="00AD3A58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47DE0" w:rsidRDefault="00047DE0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47DE0" w:rsidRDefault="00047DE0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47DE0" w:rsidRDefault="00047DE0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  <w:r w:rsidRPr="00AD3A58">
        <w:rPr>
          <w:rFonts w:ascii="Times New Roman CYR" w:hAnsi="Times New Roman CYR" w:cs="Times New Roman CYR"/>
          <w:b/>
          <w:bCs/>
          <w:sz w:val="28"/>
          <w:szCs w:val="28"/>
        </w:rPr>
        <w:t>Автономная некоммерческая организация дошкольного образования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D3A58">
        <w:rPr>
          <w:rFonts w:ascii="Times New Roman CYR" w:hAnsi="Times New Roman CYR" w:cs="Times New Roman CYR"/>
          <w:b/>
          <w:bCs/>
          <w:sz w:val="28"/>
          <w:szCs w:val="28"/>
        </w:rPr>
        <w:t xml:space="preserve">Детский сад </w:t>
      </w:r>
      <w:r w:rsidRPr="00AD3A58">
        <w:rPr>
          <w:rFonts w:ascii="Times New Roman" w:hAnsi="Times New Roman" w:cs="Times New Roman"/>
          <w:b/>
          <w:bCs/>
          <w:sz w:val="28"/>
          <w:szCs w:val="28"/>
        </w:rPr>
        <w:t>«</w:t>
      </w:r>
      <w:r w:rsidRPr="00AD3A58">
        <w:rPr>
          <w:rFonts w:ascii="Times New Roman CYR" w:hAnsi="Times New Roman CYR" w:cs="Times New Roman CYR"/>
          <w:b/>
          <w:bCs/>
          <w:sz w:val="28"/>
          <w:szCs w:val="28"/>
        </w:rPr>
        <w:t>Солнечный</w:t>
      </w:r>
      <w:r w:rsidRPr="00AD3A58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96"/>
          <w:szCs w:val="96"/>
        </w:rPr>
      </w:pPr>
      <w:r w:rsidRPr="00AD3A58">
        <w:rPr>
          <w:rFonts w:ascii="Times New Roman CYR" w:hAnsi="Times New Roman CYR" w:cs="Times New Roman CYR"/>
          <w:b/>
          <w:bCs/>
          <w:sz w:val="96"/>
          <w:szCs w:val="96"/>
        </w:rPr>
        <w:t>Перспективное планирование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52"/>
          <w:szCs w:val="52"/>
        </w:rPr>
      </w:pPr>
      <w:r w:rsidRPr="00AD3A58">
        <w:rPr>
          <w:rFonts w:ascii="Times New Roman CYR" w:hAnsi="Times New Roman CYR" w:cs="Times New Roman CYR"/>
          <w:b/>
          <w:bCs/>
          <w:sz w:val="52"/>
          <w:szCs w:val="52"/>
        </w:rPr>
        <w:t xml:space="preserve">по образовательной области 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52"/>
          <w:szCs w:val="52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AD3A58">
        <w:rPr>
          <w:rFonts w:ascii="Times New Roman" w:hAnsi="Times New Roman" w:cs="Times New Roman"/>
          <w:b/>
          <w:bCs/>
          <w:sz w:val="52"/>
          <w:szCs w:val="52"/>
        </w:rPr>
        <w:t xml:space="preserve"> </w:t>
      </w:r>
      <w:r w:rsidRPr="00AD3A58">
        <w:rPr>
          <w:rFonts w:ascii="Times New Roman" w:hAnsi="Times New Roman" w:cs="Times New Roman"/>
          <w:b/>
          <w:bCs/>
          <w:sz w:val="40"/>
          <w:szCs w:val="40"/>
        </w:rPr>
        <w:t>«</w:t>
      </w:r>
      <w:r w:rsidRPr="00AD3A58">
        <w:rPr>
          <w:rFonts w:ascii="Times New Roman CYR" w:hAnsi="Times New Roman CYR" w:cs="Times New Roman CYR"/>
          <w:b/>
          <w:bCs/>
          <w:sz w:val="40"/>
          <w:szCs w:val="40"/>
        </w:rPr>
        <w:t>Речевое развитие</w:t>
      </w:r>
      <w:r w:rsidRPr="00AD3A58">
        <w:rPr>
          <w:rFonts w:ascii="Times New Roman" w:hAnsi="Times New Roman" w:cs="Times New Roman"/>
          <w:b/>
          <w:bCs/>
          <w:sz w:val="40"/>
          <w:szCs w:val="40"/>
        </w:rPr>
        <w:t>»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52"/>
          <w:szCs w:val="52"/>
        </w:rPr>
      </w:pPr>
      <w:r w:rsidRPr="00AD3A58">
        <w:rPr>
          <w:rFonts w:ascii="Times New Roman" w:hAnsi="Times New Roman" w:cs="Times New Roman"/>
          <w:b/>
          <w:bCs/>
          <w:sz w:val="52"/>
          <w:szCs w:val="52"/>
        </w:rPr>
        <w:t>Подготовка к обучению грамоте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40"/>
          <w:szCs w:val="40"/>
        </w:rPr>
      </w:pPr>
      <w:r w:rsidRPr="00AD3A58">
        <w:rPr>
          <w:rFonts w:ascii="Times New Roman" w:hAnsi="Times New Roman" w:cs="Times New Roman"/>
          <w:b/>
          <w:sz w:val="40"/>
          <w:szCs w:val="40"/>
        </w:rPr>
        <w:t>Старшая</w:t>
      </w:r>
      <w:r w:rsidRPr="00AD3A58">
        <w:rPr>
          <w:rFonts w:ascii="Times New Roman CYR" w:hAnsi="Times New Roman CYR" w:cs="Times New Roman CYR"/>
          <w:b/>
          <w:bCs/>
          <w:sz w:val="40"/>
          <w:szCs w:val="40"/>
        </w:rPr>
        <w:t xml:space="preserve"> группа</w:t>
      </w:r>
      <w:r>
        <w:rPr>
          <w:rFonts w:ascii="Times New Roman CYR" w:hAnsi="Times New Roman CYR" w:cs="Times New Roman CYR"/>
          <w:b/>
          <w:bCs/>
          <w:sz w:val="40"/>
          <w:szCs w:val="40"/>
        </w:rPr>
        <w:t xml:space="preserve"> №7 «Ромашка</w:t>
      </w:r>
      <w:r w:rsidRPr="00AD3A58">
        <w:rPr>
          <w:rFonts w:ascii="Times New Roman CYR" w:hAnsi="Times New Roman CYR" w:cs="Times New Roman CYR"/>
          <w:b/>
          <w:bCs/>
          <w:sz w:val="40"/>
          <w:szCs w:val="40"/>
        </w:rPr>
        <w:t xml:space="preserve">» 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56"/>
          <w:szCs w:val="56"/>
        </w:rPr>
      </w:pPr>
    </w:p>
    <w:p w:rsidR="00AD3A58" w:rsidRPr="00047DE0" w:rsidRDefault="00AD3A58" w:rsidP="00047DE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32"/>
          <w:szCs w:val="32"/>
        </w:rPr>
      </w:pPr>
      <w:r w:rsidRPr="00AD3A58">
        <w:rPr>
          <w:rFonts w:ascii="Times New Roman CYR" w:hAnsi="Times New Roman CYR" w:cs="Times New Roman CYR"/>
          <w:b/>
          <w:bCs/>
          <w:sz w:val="32"/>
          <w:szCs w:val="32"/>
        </w:rPr>
        <w:t>2024-2025 уч. год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44"/>
          <w:szCs w:val="44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56"/>
          <w:szCs w:val="56"/>
        </w:rPr>
      </w:pPr>
      <w:r w:rsidRPr="00AD3A58">
        <w:rPr>
          <w:rFonts w:ascii="Times New Roman CYR" w:hAnsi="Times New Roman CYR" w:cs="Times New Roman CYR"/>
          <w:b/>
          <w:bCs/>
          <w:sz w:val="44"/>
          <w:szCs w:val="44"/>
        </w:rPr>
        <w:lastRenderedPageBreak/>
        <w:t>Пояснительная записка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D3A58">
        <w:rPr>
          <w:rFonts w:ascii="Times New Roman" w:hAnsi="Times New Roman" w:cs="Times New Roman"/>
          <w:sz w:val="28"/>
          <w:szCs w:val="28"/>
        </w:rPr>
        <w:t xml:space="preserve">В области речевого развития основными задачами образовательной деятельности являются: Формирование словаря Обогащение словаря. Вводить в словарь детей существительные, обозначающие профессии (каменщик, тракторист, швея); названия техники (экскаватор, комбайн); прилагательные, обозначающие признаки предметов; наречия, характеризующие отношение людей к труду (старательно, бережно); глаголы, характеризующие трудовую деятельность людей. Упражнять детей в умении подбирать слова со сходными значениями (синонимы) и противоположными значениями (антонимы). 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D3A58">
        <w:rPr>
          <w:rFonts w:ascii="Times New Roman" w:hAnsi="Times New Roman" w:cs="Times New Roman"/>
          <w:sz w:val="28"/>
          <w:szCs w:val="28"/>
        </w:rPr>
        <w:t xml:space="preserve">Активизация словаря. Закреплять у детей умение правильно, точно по смыслу употреблять в речи существительные, прилагательные, глаголы, наречия, предлоги, использовать существительные с обобщающим значением (строитель, хлебороб). Звуковая культура речи Закреплять правильное, отчетливое произношение всех звуков родного языка; умение различать на слух и отчетливо произносить часто смешиваемые звуки (с-ш, ж-з); определять место звука в слове. Продолжать развивать фонематический слух. Отрабатывать интонационную выразительность речи. Грамматический строй речи. 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D3A58">
        <w:rPr>
          <w:rFonts w:ascii="Times New Roman" w:hAnsi="Times New Roman" w:cs="Times New Roman"/>
          <w:sz w:val="28"/>
          <w:szCs w:val="28"/>
        </w:rPr>
        <w:t xml:space="preserve">Совершенствовать умение детей согласовывать в предложении существительные с числительными, существительные с прилагательным, образовывать множественное число существительных, обозначающих детенышей животных. Развивать умения пользоваться несклоняемыми существительными (метро); образовывать по образцу однокоренные слова (коткотенок-котище), образовывать существительные с увеличительными, уменьшительными, ласкательными суффиксами и улавливать оттенки в значении слов. Познакомить с разными способами образования слов. Продолжать совершенствовать у детей умение составлять по образцу простые и сложные предложения; при инсценировках пользоваться прямой и косвенной речью. 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D3A58">
        <w:rPr>
          <w:rFonts w:ascii="Times New Roman" w:hAnsi="Times New Roman" w:cs="Times New Roman"/>
          <w:sz w:val="28"/>
          <w:szCs w:val="28"/>
        </w:rPr>
        <w:t xml:space="preserve">Связная речь .Совершенствовать диалогическую и монологическую формы речи: закреплять умения поддерживать непринужденную беседу, задавать вопросы, правильно отвечать на вопросы педагога и детей; объединять в распространенном ответе реплики других детей, отвечать на один и тот же вопрос по-разному (кратко и распространенно). Закреплять умение участвовать в общей беседе, внимательно слушать собеседника, не перебивать его, не отвлекаться. Поощрять разговоры детей по поводу игр, прочитанных книг, просмотренных фильмов. Продолжать формировать у детей умение использовать разнообразные формулы речевого этикета, употреблять их без напоминания; формировать культуру общения: называть взрослых по имени и отчеству, на «вы», называть друг друга ласковыми именами, во время разговора не опускать голову, смотреть в лицо собеседнику, не вмешиваться в разговор взрослых. Развивать коммуникативно-речевые умения, умение связно, последовательно и выразительно пересказывать небольшие литературные произведения (сказки, рассказы) без помощи вопросов педагога, выразительно передавая диалоги действующих лиц, характеристики персонажей, формировать умение самостоятельно составлять по плану и образцу небольшие рассказы о предмете, по картине, набору </w:t>
      </w:r>
      <w:r w:rsidRPr="00AD3A58">
        <w:rPr>
          <w:rFonts w:ascii="Times New Roman" w:hAnsi="Times New Roman" w:cs="Times New Roman"/>
          <w:sz w:val="28"/>
          <w:szCs w:val="28"/>
        </w:rPr>
        <w:lastRenderedPageBreak/>
        <w:t xml:space="preserve">картинок, составлять письма (педагогу, другу); составлять рассказы из опыта, передавая хорошо знакомые события. Формировать умение составлять небольшие рассказы творческого характера по теме, предложенной педагогом. 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D3A58">
        <w:rPr>
          <w:rFonts w:ascii="Times New Roman" w:hAnsi="Times New Roman" w:cs="Times New Roman"/>
          <w:sz w:val="28"/>
          <w:szCs w:val="28"/>
        </w:rPr>
        <w:t xml:space="preserve">Подготовка детей к обучению грамоте. Формировать у детей умение производить анализ слов различной звуковой структуры, выделять словесное ударение и определять его место в структуре слова, качественно характеризовать выделяемые звуки (гласные, твердый согласный, мягкий согласный, ударный гласный, безударный гласный звук), правильно употреблять соответствующие термины. Познакомить детей со словесным составом предложения и звуковым составом слова. Подготовка детей к обучению грамоте. Педагог помогает дошкольникам осваивать представления о существовании разных языков, термины «слово», «звук», «буква», «предложение», «гласный звук» и «согласный звук», проводить звуковой анализ слова, делить на слоги двух-, трехслоговые слова; осуществлять звуковой анализ простых трехзвуковых слов: интонационно выделять звуки в слове, различать гласные и согласные звуки, определять твердость и мягкость согласных, составлять схемы звукового состава слова; составлять предложения по живой модели; определять количество и последовательность слов в предложении. Педагог развивает мелкую моторику кистей рук детей с помощью раскрашивания, штриховки, мелких мозаик. </w:t>
      </w: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D3A58">
        <w:rPr>
          <w:rFonts w:ascii="Times New Roman" w:hAnsi="Times New Roman" w:cs="Times New Roman"/>
          <w:sz w:val="28"/>
          <w:szCs w:val="28"/>
        </w:rPr>
        <w:t>В результате, к концу 6 года жизни ребенок проявляет познавательную активность в общении со взрослыми и сверстниками, делится знаниями, задает вопросы; умеет вести непринужденную беседу; использовать формулы речевого этикета без напоминания; составляет по плану и по образцу небольшие рассказы, рассказы из опыта, небольшие творческие рассказы; самостоятельно пересказывает рассказы и сказки; инициативен и самостоятелен в придумывании загадок, сказок, рассказов; имеет богатый словарный запас, безошибочно пользуется обобщающими словами и понятиями; правильно произносит все звуки; различает на слух смешиваемые звуки; владеет средствами звукового анализа слов; определяет основные качественные характеристики звуков в слове, место звука в слове; производит анализ слов различной звуковой структуры. Ребенок обладает грамматически правильной выразительной речью; умеет без ошибок согласовывать слова в предложении; отвечает на вопросы по содержанию литературного произведения; устанавливает причинно-следственные связи; проявляет избирательное отношение к произведениям определенной тематики и жанра; внимание к языку литературного произведения; различает основные жанры, имеет представления о некоторых жанровых, композиционных, языковых особенностях литературных произведений, умеет выделять из текста образные единицы, понимает их значение.</w:t>
      </w:r>
    </w:p>
    <w:p w:rsidR="00AD3A58" w:rsidRPr="00AD3A58" w:rsidRDefault="00AD3A58" w:rsidP="00AD3A5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D3A58" w:rsidRPr="00AD3A58" w:rsidRDefault="00AD3A58" w:rsidP="00AD3A58">
      <w:pPr>
        <w:spacing w:after="0" w:line="240" w:lineRule="auto"/>
        <w:rPr>
          <w:rFonts w:ascii="Times New Roman CYR" w:hAnsi="Times New Roman CYR" w:cs="Times New Roman CYR"/>
          <w:sz w:val="28"/>
          <w:szCs w:val="28"/>
        </w:rPr>
      </w:pPr>
    </w:p>
    <w:p w:rsidR="00AD3A58" w:rsidRPr="00AD3A58" w:rsidRDefault="00AD3A58" w:rsidP="00AD3A58">
      <w:pPr>
        <w:spacing w:after="0" w:line="240" w:lineRule="auto"/>
        <w:jc w:val="center"/>
        <w:rPr>
          <w:rFonts w:ascii="Times New Roman CYR" w:hAnsi="Times New Roman CYR" w:cs="Times New Roman CYR"/>
          <w:sz w:val="40"/>
          <w:szCs w:val="40"/>
        </w:rPr>
      </w:pPr>
    </w:p>
    <w:p w:rsidR="00AD3A58" w:rsidRPr="00AD3A58" w:rsidRDefault="00AD3A58" w:rsidP="00AD3A58">
      <w:pPr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</w:p>
    <w:tbl>
      <w:tblPr>
        <w:tblW w:w="14884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859"/>
        <w:gridCol w:w="1820"/>
        <w:gridCol w:w="2000"/>
        <w:gridCol w:w="1559"/>
        <w:gridCol w:w="3742"/>
        <w:gridCol w:w="1786"/>
        <w:gridCol w:w="3118"/>
      </w:tblGrid>
      <w:tr w:rsidR="00AD3A58" w:rsidRPr="00AD3A58" w:rsidTr="00AD3A58">
        <w:trPr>
          <w:trHeight w:val="1378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D3A5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>№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  <w:r w:rsidRPr="00AD3A58"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  <w:t>не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  <w:r w:rsidRPr="00AD3A58"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  <w:t>де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</w:rPr>
            </w:pPr>
            <w:r w:rsidRPr="00AD3A58"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  <w:t>ли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</w:rPr>
            </w:pPr>
            <w:r w:rsidRPr="00AD3A58"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  <w:t>Дата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  <w:r w:rsidRPr="00AD3A58"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  <w:t>Интеграция образовательных областей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</w:rPr>
            </w:pPr>
            <w:r w:rsidRPr="00AD3A58"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  <w:t>Тема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</w:rPr>
            </w:pPr>
            <w:r w:rsidRPr="00AD3A58"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  <w:t xml:space="preserve">Задачи 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</w:rPr>
            </w:pPr>
            <w:r w:rsidRPr="00AD3A58"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  <w:t>Содержание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</w:rPr>
            </w:pPr>
            <w:r w:rsidRPr="00AD3A58"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  <w:t>Оборудование</w:t>
            </w:r>
          </w:p>
        </w:tc>
      </w:tr>
      <w:tr w:rsidR="00AD3A58" w:rsidRPr="00AD3A58" w:rsidTr="00AD3A58">
        <w:trPr>
          <w:trHeight w:val="70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«Детский сад наш общий дом».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02.09. – 06.09.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Познав., речевое раз.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1.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«Звуки и буквы»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1.Повторение и уточнение тематической лексики.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2.Развитие фонематического слуха, умение различать звуки и буквы. Расширение представлений об органах артикуляции и их участии в произнесении звуков.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3.Развитие внимания, аналитических способностей, воображения.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стр.40.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Иллюстрации в пособиях, прописи, раб. Тетрадь ч.3 стр.1, картинки ежика и лисенка, предметные карточки.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«Ходит осень по дорожке».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09.09.-13.09.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Познав., речевое раз.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«Слова. Звуки»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1.Развивать фонематическое восприятие, слоговой анализ слов, умение различать слова по длительности звучания.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2.Совершенствование артикуляционной четкости в произнесении многосложных слов.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3.Расширение словаря, развитие внимания, речемыслительной деятельности.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метод.рекомендации к частям 3 и 4, стр.43.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Карточки для звукового и слогового анализа слов, иллюстрации в рабочей тетради, прописи, предметные картинки.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3.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«Овощная ярмарка».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16.09. – 20.09.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Познав., речевое 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ООД3.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  [А]».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1.Расширять представление о звуке [А] и букве А.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2.Развивать умение выделять его в речевом потоке.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3.Развивать словесное внимание, умение систематизировать </w:t>
            </w: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лексический материал по звуковому признаку.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Кислова Т.Р. «По дороге к азбуке» метод. рекомендации к частям 3 и 4, стр.45.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Иллюстрации в рабочих тетрадях, звуковая карточка на звук [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A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], картинки на звук [А] в начале слова,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4.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«Фруктовый сад».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23.09. – 27.09.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Познав., речевое 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4.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 [О]»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1.Расширение представления о звуке [О] и букве О, умения выделять его в речевом потоке.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2.Развивать словесное внимание, умение систематизировать лексический материал по звуковому признаку.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3.Развивать связную речь, творческое воображение, мелкую моторику рук.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стр.48.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Иллюстрации в пособиях, обозначение звуков[О] и [А, картинки на звуки [О] и [А] в начале слова,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5.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«Лес – наше богатство» (деревья, кустарники,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грибы, ягоды, цветы).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30.09. – 04.10.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Познав., речевое 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5.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 «Звук [Э]»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1.Расширение представлений о звуке [Э]</w:t>
            </w: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и букве</w:t>
            </w:r>
            <w:r w:rsidRPr="00AD3A5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Э</w:t>
            </w: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2.Развивать фонематический слух, расширять словарный запас, развивать внимание, память, речь.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3.Закрепить представлений о различии звука и буквы.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стр.50.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Иллюстрации в пособиях, обозначение звука[ Э], картинки на звук [Э],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6.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«Хлеб - всему голова».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07.10. – 11.10.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Познав., речевое 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6.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 [И]»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315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1.Расширять представление</w:t>
            </w: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 звуке [И] и букве И.</w:t>
            </w:r>
          </w:p>
          <w:p w:rsidR="00AD3A58" w:rsidRPr="00AD3A58" w:rsidRDefault="00AD3A58" w:rsidP="00AD3A58">
            <w:pPr>
              <w:shd w:val="clear" w:color="auto" w:fill="FFFFFF"/>
              <w:spacing w:after="0" w:line="315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2.Развивать умение производить звуковой и слоговой анализ.</w:t>
            </w:r>
          </w:p>
          <w:p w:rsidR="00AD3A58" w:rsidRPr="00AD3A58" w:rsidRDefault="00AD3A58" w:rsidP="00AD3A58">
            <w:pPr>
              <w:shd w:val="clear" w:color="auto" w:fill="FFFFFF"/>
              <w:spacing w:after="0" w:line="315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3.Развивать связную речь, мышление, творческое воображение, моторику  пальцев рук.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стр.53.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315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Иллюстрации в пособиях, обозначение звука И, картинки на звук И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7.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«На ферме».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14.10. – 18.10.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Познав., речевое 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7.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«Звук[ Ы]</w:t>
            </w:r>
            <w:r w:rsidRPr="00AD3A58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Расширять представление о звуке [ы] и букве [ы].</w:t>
            </w:r>
          </w:p>
          <w:p w:rsidR="00AD3A58" w:rsidRPr="00AD3A58" w:rsidRDefault="00AD3A58" w:rsidP="00AD3A5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2.Закрепить умение определять положение звука в слове.</w:t>
            </w:r>
          </w:p>
          <w:p w:rsidR="00AD3A58" w:rsidRPr="00AD3A58" w:rsidRDefault="00AD3A58" w:rsidP="00AD3A5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3.Развивать навыки изменения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слов путем добавления и исключения звука.</w:t>
            </w:r>
          </w:p>
          <w:p w:rsidR="00AD3A58" w:rsidRPr="00AD3A58" w:rsidRDefault="00AD3A58" w:rsidP="00AD3A5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4. Воспитывать самостоятельность и старательность при выполнении самостоятельных заданий.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Кислова Т.Р. «По дороге к азбуке» метод. рекомендации к частям 3 и 4,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стр.56.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</w:rPr>
              <w:lastRenderedPageBreak/>
              <w:t xml:space="preserve">Иллюстрации в пособиях,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обозначение звука Ы, картинки на звук [ы] в середине и в конце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8.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«Знакомство с народной культурой и традициями».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21.10. – 25.10.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Познав., речевое 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8.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 [У]»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1.Расширение представлений о звуке [У] и букве у.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2.Закрепить умение определять положение звука в слове.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3.Развивать связную речь, память, внимание, воображение. 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стр.60.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Иллюстрации в рабочей тетради ч.3 стр.16, обозначение звука [У], картинки на звук У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9.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«Мой город, моя республика, моя страна» (День народного единства).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28.10. – 01.11. 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Познав., речевое 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9.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 «Звук [М] и [М’]. Согласные звуки. Слоги»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1.Расширение представления о звуке [М] и [М’], развивать умение выделять его в речевом потоке.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2.Закрепление знаний о согласных и гласных звуках, их сходстве и различии.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3.Формирование представлений о звуковом составе слога и слоговом составе слов.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4.Активизировать интерес к открытию и получению новых знаний, умений и навыков.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стр.65.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Иллюстрации в рабочей тетради ч.3. стр.20-23, обозначение гласных звуков и звука [М] - [М’] , картинки на звук М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10.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«Мой дом: мебель, посуда».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05.11. – 08.11.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 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10.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 [Н] и [Н’] 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1.Расширение представлений о звуке Н и НЬ, о букве Н, различение согласных звуков по твердости-мягкости.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2.Развитие фонематического восприятия, словесного внимания, опыта чтения слогов,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развитие связной речи, тонкой моторики рук, творческого воображения.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Кислова Т.Р. «По дороге к азбуке» метод. рекомендации к частям 3 и 4, стр.70-75.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Иллюстрации в рабочих тетрадях ч.3 стр.24-27,обозначение звуков Н и НЬ и гласных звуков, картинки на звуки Н и НЬ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11.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«Умные помощники».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11.11. – 15.11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Познав.,  речевое 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11.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 [П] и [П’]»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before="75" w:after="75" w:line="240" w:lineRule="auto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  <w:lang w:eastAsia="ru-RU"/>
              </w:rPr>
              <w:t>1.Расширение представлений о звуке П и ПЬ, об участии органов артикуляции в их произнесении.</w:t>
            </w:r>
          </w:p>
          <w:p w:rsidR="00AD3A58" w:rsidRPr="00AD3A58" w:rsidRDefault="00AD3A58" w:rsidP="00AD3A58">
            <w:pPr>
              <w:spacing w:before="75" w:after="75" w:line="240" w:lineRule="auto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  <w:lang w:eastAsia="ru-RU"/>
              </w:rPr>
              <w:t>2.Развивать словесное внимание, способности систематизировать лексический материал по звуковому и слоговому признаку.</w:t>
            </w:r>
          </w:p>
          <w:p w:rsidR="00AD3A58" w:rsidRPr="00AD3A58" w:rsidRDefault="00AD3A58" w:rsidP="00AD3A58">
            <w:pPr>
              <w:spacing w:before="75" w:after="75" w:line="240" w:lineRule="auto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  <w:lang w:eastAsia="ru-RU"/>
              </w:rPr>
              <w:t>3.Развивать память, речь, опыт чтения слогов.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стр.76-80.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Иллюстрации в рабочих тетрадях ч.3. стр.28-31, обозначение звуков П и ПЬ и гласных звуков, картинки на звуки П и ПЬ, прописи 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12.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«Мамин день»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18.11. – 22.11.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 речевое 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12.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 Звук [Т] и [Т’]»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auto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>1.Расширение представлений  о звуке [Т] и [ТЬ]и о букве Т.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>2.Закреплять умение производить мыслительные операции анализа, синтеза, сравнения.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>3.Развивать связную речь, внимание, воображение, тонкую моторику пальцев рук.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стр.81-85.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120" w:line="315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Иллюстрации в рабочих тетрадях ч.3 стр.32-35, обозначение звуков Т и ТЬ и гласных звуков, картинки на звуки Т и ТЬ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13.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«Мир вещей: одежда, обувь, головные уборы».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25.11. – 29.11.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 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13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 [К] и [К’]»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323232"/>
                <w:sz w:val="24"/>
                <w:szCs w:val="24"/>
                <w:lang w:eastAsia="ru-RU"/>
              </w:rPr>
              <w:t>1</w:t>
            </w:r>
            <w:r w:rsidRPr="00AD3A5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.Расширять представление о звуках К и КЬ и о букве К. Расширять представления об органах артикуляции и их участии в произнесении звуков.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2.Развивать умение преобразовывать слова путем добавления, повторов, замены, перестановки звуков и слогов.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стр.85-90.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Иллюстрации в рабочих тетрадях ч.3 стр.36-39, обозначение звука К, КЬ и гласных звуков, картинки на звук К и КЬ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14.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«Эх, зимушка </w:t>
            </w: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– зима, до чего ты хороша».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02.12. – 06.12.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Познав, речевое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ООД 14.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«Звук [Х] и [Х’]»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1.Расширять представление о </w:t>
            </w: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звуке Х и ХЬ, о букве Х.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2.Развивать фонематическое представление, умение делать звуковой слоговой анализ слова.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3.Совершенствовать опыт чтения слогов, развитие связной речи.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4.Воспитывать терпеливость и старательность.</w:t>
            </w:r>
          </w:p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Кислова Т.Р.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«По дороге к азбуке» метод. рекомендации к частям 3 и 4, стр.90-95.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Иллюстрации в рабочих </w:t>
            </w: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тетрадях ч.3,  стр.40-43, обозначение звуков Х и ХЬ  гласных звуков, картинки на звуки Х и ХЬ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15.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«Животный мир Севера».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09.12. – 13.12.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 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15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 [Ф] и [Ф’] 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34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1.Расширение представления о звуке Ф и ФЬ, о букве Ф.</w:t>
            </w:r>
          </w:p>
          <w:p w:rsidR="00AD3A58" w:rsidRPr="00AD3A58" w:rsidRDefault="00AD3A58" w:rsidP="00AD3A58">
            <w:pPr>
              <w:shd w:val="clear" w:color="auto" w:fill="FFFFFF"/>
              <w:spacing w:after="0" w:line="234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2.Совершенствование опыта чтения слогов, развитие связной речи, расширение словарного запаса.</w:t>
            </w:r>
          </w:p>
          <w:p w:rsidR="00AD3A58" w:rsidRPr="00AD3A58" w:rsidRDefault="00AD3A58" w:rsidP="00AD3A58">
            <w:pPr>
              <w:shd w:val="clear" w:color="auto" w:fill="FFFFFF"/>
              <w:spacing w:after="0" w:line="234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3.Развивать память, внимание, творческое воображение.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стр.97-102.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Иллюстрации в рабочих тетрадях ч.3, стр.46-49, обозначение звуков Ф и ФЬ и гласных звуков, картинки на звуки Ф и ФЬ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16.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«Продукты питания».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16.12. – 20.12.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соц.-ком 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16.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«Звук 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’]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1.Расширение представления о букве Й и звуке Й, уточнение различий между графемой и фонемой.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2.Развивать артикуляцию, мимику, связную речь, память, мышление.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3.Воспитывать прилежность и работоспособность.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стр.102-104.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Иллюстрации в рабочих тетрадях ч.3, стр.50-51, обозначение звука Й, картинки на звук Й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17.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«Здравствуй, праздник, Новый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год!».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23.12. – 28.12.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 раз.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17.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«Дружные звуки. Звуки [Й’О]»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2B2B2B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Cs/>
                <w:color w:val="2B2B2B"/>
                <w:sz w:val="24"/>
                <w:szCs w:val="24"/>
                <w:lang w:eastAsia="ru-RU"/>
              </w:rPr>
              <w:t>1.Закрепление представления о букве Ё  звуках ЙО, расширение представлений о гласных звуках, различение гласных первого ряда и второго ряда.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2B2B2B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Cs/>
                <w:color w:val="2B2B2B"/>
                <w:sz w:val="24"/>
                <w:szCs w:val="24"/>
                <w:lang w:eastAsia="ru-RU"/>
              </w:rPr>
              <w:t xml:space="preserve">2.Развивать грамматический строй речи, умение составлять </w:t>
            </w:r>
            <w:r w:rsidRPr="00AD3A58">
              <w:rPr>
                <w:rFonts w:ascii="Times New Roman" w:eastAsia="Times New Roman" w:hAnsi="Times New Roman" w:cs="Times New Roman"/>
                <w:bCs/>
                <w:color w:val="2B2B2B"/>
                <w:sz w:val="24"/>
                <w:szCs w:val="24"/>
                <w:lang w:eastAsia="ru-RU"/>
              </w:rPr>
              <w:lastRenderedPageBreak/>
              <w:t>словосочетания по опорным словам.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2B2B2B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Cs/>
                <w:color w:val="2B2B2B"/>
                <w:sz w:val="24"/>
                <w:szCs w:val="24"/>
                <w:lang w:eastAsia="ru-RU"/>
              </w:rPr>
              <w:t>3.Развивать связную речь, внимание, память.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Кислова Т.Р. «По дороге к азбуке» метод. рекомендации к частям 3 и 4, стр.104-106.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Иллюстрации в рабочих тетрадях ч.3, стр.52-53, обозначение звуков ЙО и О, картинки на звуки ЙО  словах, пропись.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18.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«Новогодние каникулы»</w:t>
            </w:r>
          </w:p>
          <w:p w:rsidR="00AD3A58" w:rsidRPr="00AD3A58" w:rsidRDefault="00AD3A58" w:rsidP="00AD3A58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09.01. – 10.01.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18.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«Звук 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Й’У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]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1.Закрепление представлений о букве Ю и звуках ЙУ, расширение представлений о гласных звуках.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2.Развивать умение различать гласные звуки первого и второго ряда, различение оптически сходных букв.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3.Развивать связную речь, память, внимание.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стр.106-108.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Иллюстрации в рабочих тетрадях стр.54-55 ч.3, обозначение звуков ЙУ, ЙО, и У, картинки на звуки ЙУ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19.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AD3A58" w:rsidRPr="00AD3A58" w:rsidRDefault="00AD3A58" w:rsidP="00AD3A58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  <w:t>«В здоровом теле – здоровый дух</w:t>
            </w: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».</w:t>
            </w:r>
          </w:p>
          <w:p w:rsidR="00AD3A58" w:rsidRPr="00AD3A58" w:rsidRDefault="00AD3A58" w:rsidP="00AD3A58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13.01. – 17.01.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 речевое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19.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«Звук 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Й’А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]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1.Закрепление представления о букве Я и звуках ЙА, расширять представление о гласных звуках.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2.Развивать грамматический строй речи, умение изменять слова по форме и составу.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3.Обогощать опыт чтения слогов, развивать речь, память, воображение.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стр.108-111.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Иллюстрации в рабочих тетрадях стр.56-57 ч.3, обозначение звуков Й и А, картинки на звуки ЙА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20.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«Правила дорожные знать каждому положено!».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20.01. – 24.01.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Познав., речевое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20.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«Звук 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Й’Э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]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1.Закрепление представления о букве Е и звуках Й’Э, расширять представление о гласных звуках, предупреждение ошибок на письме, связанных с буквами Е, Э, и Ё.</w:t>
            </w:r>
          </w:p>
          <w:p w:rsidR="00AD3A58" w:rsidRPr="00AD3A58" w:rsidRDefault="00AD3A58" w:rsidP="00AD3A5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2.Развивать фонетико-фонематический процесс, связную речь, мышление, память.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стр.111-113.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Иллюстрации в рабочих тетрадях стр.58-59 ч.3, обозначение звуков Й’Э и Э, картинки на звуки Й’Э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21.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«Приглашаем в гости этикет».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27.01. – 31.01.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Познав., речевое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21.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«Звуки[ Й’Э], [Й’О], [Й’У], [Й’А]»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1.Закрепить представление о йотированных гласных, совершенствовать умение выделять их в речевом потоке.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2.Развивать фонематический слух и фонематическое восприятие.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3.Развивать чувство языка, умение печатать буквы, связную речь, мышление, память, внимание, тонкую моторику пальцев рук.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стр.113-116.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Иллюстрации в рабочих тетрадях стр.60 ч.3, обозначение звуков Й’Э, Й’О, Й’У, Й’А в словах, картинки на звуки Й’Э, Й’О, Й’У, Й’А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22.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«Юные следопыты и почемучки».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03.02. – 07.02.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Познав.,  речевое,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22.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«Звуки[ Л ]и [Л’]»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1.Расширение представления о звуке Л и Л’, о букве Л.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2.Закрепить умение производить сложные виды звукового и слогового анализа, речемыслительные операции на основе звукового и слогового анализа слов.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3.Развивать память, мышление, воображение, мелкую моторику пальцев рук.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стр.116-121.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Иллюстрации в рабочих тетрадях ч.4 стр. 1-5  , обозначение звуков Л’, Л, Й’ и гласных звуков, картинки на звуки Л’ и Й’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23.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«Дикие животные нашей полосы и их детеныши».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10.02. – 14.02.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Познав., речевое 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23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«Звуки[ В] и [В’]»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1.Закрепление представления о букве В и звуках В –В’, умение различать звуки и буквы.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2.Развивать связную речь, фонетико-фонематический процесс, словесное внимание, связную речь, мышление, воображение, мелкую моторику пальцев рук.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стр.124-126.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Иллюстрации в рабочих тетрадях ч.4 стр. 8-9, обозначение звуков В и В’ и гласных звуков, картинки на звуки В и В’ в словах, прописи..</w:t>
            </w:r>
          </w:p>
        </w:tc>
      </w:tr>
      <w:tr w:rsidR="00AD3A58" w:rsidRPr="00AD3A58" w:rsidTr="00AD3A58">
        <w:trPr>
          <w:trHeight w:val="274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24.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«Наши защитники».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17.02. – 21.02.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Познав, речевое,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24.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«Звонкие и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глухие согласные»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1.Совершенствовать способности преобразовывать слова путем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добавления, замены и перестановки звуков и слогов без применения наглядных средств.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2.Развивать умение дифференцировать согласные звуки по твердости-мягкости, звонкости-глухости.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3.Развивать диалогическую речь, мышление, память, внимание.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Кислова Т.Р. «По дороге к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азбуке» метод. рекомендации к частям 3 и 4, стр.126-129.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MS Gothic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Иллюстрации в рабочих тетрадях ч.4, стр. 10-11,</w:t>
            </w:r>
            <w:r w:rsidRPr="00AD3A58">
              <w:rPr>
                <w:rFonts w:ascii="Times New Roman" w:eastAsia="MS Gothic" w:hAnsi="Times New Roman" w:cs="Times New Roman"/>
                <w:sz w:val="24"/>
                <w:szCs w:val="24"/>
              </w:rPr>
              <w:t xml:space="preserve"> </w:t>
            </w:r>
            <w:r w:rsidRPr="00AD3A58">
              <w:rPr>
                <w:rFonts w:ascii="Times New Roman" w:eastAsia="MS Gothic" w:hAnsi="Times New Roman" w:cs="Times New Roman"/>
                <w:sz w:val="24"/>
                <w:szCs w:val="24"/>
              </w:rPr>
              <w:lastRenderedPageBreak/>
              <w:t>обозначение звуков В-В’, Ф-Ф’, картинки на звуки В-В’, Ф-Ф’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25.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«Мир вещей: игрушки вокруг меня».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25.02. – 28.02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25.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«Звук 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Ч’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]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1.Закрепить представление о звуке Ч’ и букве Ч, совершенствовать произносительные навыки.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2.Развивать связную речь, грамматический строй.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3.Закрепить навыки изменения слов суффиксальным способом, обогащение опыта чтения.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стр.129 – 130.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 Иллюстрации в рабочих тетрадях ч.4 стр. 12-13, обозначение звука Ч’ и гласных звуков, картинки на звук Ч’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26.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«Моя семья».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03.03. – 07.03.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26.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«Звук 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Щ’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]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1.Закрепить представление о звуке Щ’ и букве Щ.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2.Совершенствовать умение подбирать слова к готовым схемам, составлять слова из звуков.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3.Развивать внимание, память, воображение, мелкую моторику пальцев рук.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стр.131-133.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Иллюстрации в рабочих тетрадях ч.4 стр. 14-15, обозначение звука Щ’ и гласных звуков, картинки на звук Щ’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27.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«Здравствуй, весна - красна».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11.03. – 14.03.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27.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«Звуки[ Б] и [Б’]»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1.Закрепить представление о букве Б и звуках Б –Б’.</w:t>
            </w:r>
          </w:p>
          <w:p w:rsidR="00AD3A58" w:rsidRPr="00AD3A58" w:rsidRDefault="00AD3A58" w:rsidP="00AD3A58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2.Закрепить представление о смыслоразличительной роли фонем.</w:t>
            </w:r>
          </w:p>
          <w:p w:rsidR="00AD3A58" w:rsidRPr="00AD3A58" w:rsidRDefault="00AD3A58" w:rsidP="00AD3A58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3.Развивать грамматический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строй речи, память, мышление, тонкую моторику.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Кислова Т.Р. «По дороге к азбуке» метод. рекомендации к частям 3 и 4, стр.135-137.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Иллюстрации в рабочих тетрадях ч.4 стр. 18-21, обозначение звуков Б-Б’ и гласных звуков, картинки на звуки Б и Б’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28.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«Все работы хороши».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17.03. – 21.03.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28.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«Звуки 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]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Д’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]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.Закрепление представления о букве Д и звуках Д и Дь, умения различать звуки и буквы.</w:t>
            </w:r>
          </w:p>
          <w:p w:rsidR="00AD3A58" w:rsidRPr="00AD3A58" w:rsidRDefault="00AD3A58" w:rsidP="00AD3A5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2.Развивать диалогическую речь, грамматический строй, обогащать словарный запас.</w:t>
            </w:r>
          </w:p>
          <w:p w:rsidR="00AD3A58" w:rsidRPr="00AD3A58" w:rsidRDefault="00AD3A58" w:rsidP="00AD3A5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3.Развивать память, мышление, воображение, тонкую моторику.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стр.140-144.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D3A58">
              <w:rPr>
                <w:rFonts w:ascii="Times New Roman" w:hAnsi="Times New Roman"/>
                <w:sz w:val="24"/>
                <w:szCs w:val="24"/>
              </w:rPr>
              <w:t>Иллюстрации в рабочих тетрадях ч.4 стр. 22-25, обозначение звуков Д-Дь и гласных звуков, картинки на звуки Д-Дь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29.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«От кареты до ракеты».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24.03. – 28.03.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 речевое,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29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 [С] и [С’]»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.Расширение представления о звуке С и Сь, об участии органов артикуляции в его произнесении.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2.Развивать фонематический слух и фонематическое восприятие, способности производить сложный звуковой и слоговой анализ слов.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3.Развивать связную речь, мышление, память, восприятие.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стр.144-149.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Иллюстрации в рабочих тетрадях ч.4 стр.26-29, обозначение звуков С и Сь и гласных звуков, картинки на звуки С и Сь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30.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«Птичье царство».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01.04. – 04.04.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30.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«Звук 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Ц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]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3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1.Закрепление представления о букве Ц и звуке Ц, умения выделять его в потоке речи и отличать от графемы.</w:t>
            </w:r>
          </w:p>
          <w:p w:rsidR="00AD3A58" w:rsidRPr="00AD3A58" w:rsidRDefault="00AD3A58" w:rsidP="00AD3A58">
            <w:pPr>
              <w:shd w:val="clear" w:color="auto" w:fill="FFFFFF"/>
              <w:spacing w:after="0" w:line="23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2.Развивать связную речь, фонетико-фонематические процессы.</w:t>
            </w:r>
          </w:p>
          <w:p w:rsidR="00AD3A58" w:rsidRPr="00AD3A58" w:rsidRDefault="00AD3A58" w:rsidP="00AD3A58">
            <w:pPr>
              <w:shd w:val="clear" w:color="auto" w:fill="FFFFFF"/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3.Закрепить навыки изменения формы слова, развивать внутреннюю речь, обогащать опыт чтения.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стр.150-152.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Иллюстрации в рабочих тетрадях ч.4, стр.30-33, обозначение звука Ц и гласных звуков, картинки на звук Ц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31.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«В космос все лететь </w:t>
            </w: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хотим».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07.04. – 11.04.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Познав, речевое,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31.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«Звуки [Г] и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[Г’]»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1.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Закрепить представления о букве Г и звуках Г-Гь, умение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различать звуки и буквы.</w:t>
            </w:r>
          </w:p>
          <w:p w:rsidR="00AD3A58" w:rsidRPr="00AD3A58" w:rsidRDefault="00AD3A58" w:rsidP="00AD3A5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2.Развивать умение воспроизводить слова-антонимы в заданной форме, совершенствовать диалогическую речь.</w:t>
            </w:r>
          </w:p>
          <w:p w:rsidR="00AD3A58" w:rsidRPr="00AD3A58" w:rsidRDefault="00AD3A58" w:rsidP="00AD3A5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3.Развивать память, мышление, речь, воображение.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Кислова Т.Р. «По дороге к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азбуке» метод. рекомендации к частям 3 и 4, стр.155-157.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Иллюстрации в рабочих тетрадях ч. 4 стр.34-37,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обозначение звуков Г-Гь и гласных звуков, картинки на звуки Г и Гь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32.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«Подводное царство».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14.04. – 18.04.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Познав, речевое, соц.-ком. 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32.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«Звуки [З] и [З’]»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1.Расширение представления о букве З и звуках З-Зь, об участии органов артикуляции в их произнесении.</w:t>
            </w:r>
          </w:p>
          <w:p w:rsidR="00AD3A58" w:rsidRPr="00AD3A58" w:rsidRDefault="00AD3A58" w:rsidP="00AD3A5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2.Развивать фонематический слух и фонематическое восприятие, способность производить сложный звуковой и слоговой анализ.</w:t>
            </w:r>
          </w:p>
          <w:p w:rsidR="00AD3A58" w:rsidRPr="00AD3A58" w:rsidRDefault="00AD3A58" w:rsidP="00AD3A5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3.Развивать память, мышление, воображение, тонкую моторику.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стр.159-164.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Иллюстрации в рабочих тетрадях ч.4 стрю38-41, обозначение звуков З, ,Зь и гласных звуков, картинки на звуки З и Зь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33.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«Театральная неделя».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21.04. – 25.04.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33.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«Звук 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Ш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]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  <w:r w:rsidRPr="00AD3A58">
              <w:rPr>
                <w:rFonts w:ascii="Times New Roman" w:hAnsi="Times New Roman" w:cs="Times New Roman"/>
                <w:sz w:val="24"/>
              </w:rPr>
              <w:t>1.Закрепление представления о звуке Ш и букве Ш, расширение представлений об органах артикуляции и их участии в произнесении звуков.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</w:rPr>
            </w:pPr>
            <w:r w:rsidRPr="00AD3A58">
              <w:rPr>
                <w:rFonts w:ascii="Times New Roman" w:hAnsi="Times New Roman" w:cs="Times New Roman"/>
                <w:sz w:val="24"/>
              </w:rPr>
              <w:t>2.Развивать умение манипулировать звуковым и слоговым составом слов, связной речи, памяти, мышления, внимание.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стр.166-168.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Иллюстрации в рабочих тетрадях ч.4 стр.44-47, обозначение звука Ш и гласных звуков, картинки на звук Ш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34.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«Животные Сафари».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28.04. – 30.04.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34.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«Звук 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Ж</w:t>
            </w:r>
            <w:r w:rsidRPr="00AD3A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]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1.Закрепить представление о букве Ж и звуке Ж, умение выделять его в потоке речи и отличать от графемы.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2.Развивать связную речь, обогащать словарь, закрепить навыки изменения формы слов.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3.Развивать память, мышление, воображение, мелкую моторику пальцев рук.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Кислова Т.Р. «По дороге к азбуке» метод. рекомендации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 частям 3 и 4, стр.171-173.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Иллюстрации в рабочих тетрадях ч.4 стр.48-49, обозначение звука Ж и гласных звуков, картинки </w:t>
            </w:r>
            <w:r w:rsidRPr="00AD3A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на звук Ж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35.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«День Победы».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05.05. – 08.05.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35.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 [Р] и [Р’]»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 xml:space="preserve"> 1.Расширять представление о звуке Р и Р’, о букве Р, развивать умение выделять его в речевом потоке.</w:t>
            </w:r>
          </w:p>
          <w:p w:rsidR="00AD3A58" w:rsidRPr="00AD3A58" w:rsidRDefault="00AD3A58" w:rsidP="00AD3A58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2.Развивать внутреннюю речь, память, мышление, восприятие, внимание, самоконтроль.</w:t>
            </w: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стр.176-180.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Иллюстрации в рабочих тетрадях ч.4 стр.52-55, обозначение звуков Р,Р’ и гласных звуков, картинки на звуки Р и Р’ в словах, прописи.</w:t>
            </w:r>
          </w:p>
        </w:tc>
      </w:tr>
      <w:tr w:rsidR="00AD3A58" w:rsidRPr="00AD3A58" w:rsidTr="00AD3A58">
        <w:trPr>
          <w:trHeight w:val="1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36.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«Насекомые»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12.05. – 16.05.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Познав. речевое,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36.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«Звуки [Р]-[Р’], [Л]-[Л’]»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kern w:val="36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kern w:val="36"/>
                <w:sz w:val="24"/>
                <w:szCs w:val="24"/>
                <w:lang w:eastAsia="ru-RU"/>
              </w:rPr>
              <w:t>1.Совершенствовать умение дифференцировать согласные звуки по акустическим и артикуляторным признакам.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outlineLvl w:val="0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D3A58">
              <w:rPr>
                <w:rFonts w:ascii="Times New Roman" w:eastAsia="Times New Roman" w:hAnsi="Times New Roman" w:cs="Times New Roman"/>
                <w:kern w:val="36"/>
                <w:sz w:val="24"/>
                <w:szCs w:val="24"/>
                <w:lang w:eastAsia="ru-RU"/>
              </w:rPr>
              <w:t>2.Развивать связную речь, память, мышление, внимание.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стр.180-183.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before="75" w:after="0" w:line="240" w:lineRule="auto"/>
              <w:ind w:right="15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Иллюстрации в рабочих тетрадях ч.4 стр.56-57, обозначение звуков Р, Р’, Л, Л’, картинки на звуки Р-Л, Р’-Л’ в словах, прописи.</w:t>
            </w:r>
          </w:p>
        </w:tc>
      </w:tr>
      <w:tr w:rsidR="00AD3A58" w:rsidRPr="00AD3A58" w:rsidTr="00AD3A58">
        <w:trPr>
          <w:trHeight w:val="416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37.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«Дружат дети всей земли!».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19.05. – 23.05.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37.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«Страна Азбуки»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1.Повторить изученные буквы, совершенствовать умение находить буквы в составе сюжетной картины.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2.Развивать тонкую моторику пальцев рук, связную и диалогическую речь, внимания, памяти, мышления.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Кислова Т.Р. «По дороге к азбуке» метод. рекомендации к частям 3 и 4, стр.183-186.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Иллюстрации в рабочих тетрадях ч.4, стр.58-59, написанные ряды букв, звуковые карточки, буквы, прописи.</w:t>
            </w:r>
          </w:p>
        </w:tc>
      </w:tr>
      <w:tr w:rsidR="00AD3A58" w:rsidRPr="00AD3A58" w:rsidTr="00AD3A58">
        <w:trPr>
          <w:trHeight w:val="416"/>
        </w:trPr>
        <w:tc>
          <w:tcPr>
            <w:tcW w:w="8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38.</w:t>
            </w:r>
          </w:p>
        </w:tc>
        <w:tc>
          <w:tcPr>
            <w:tcW w:w="18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«Земля - наш общий дом».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26.05. – 30.05.</w:t>
            </w:r>
          </w:p>
        </w:tc>
        <w:tc>
          <w:tcPr>
            <w:tcW w:w="20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Познав, речевое,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раз.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ООД 38.</w:t>
            </w:r>
          </w:p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t>«Страна Азбуки»(повторение)</w:t>
            </w:r>
          </w:p>
        </w:tc>
        <w:tc>
          <w:tcPr>
            <w:tcW w:w="374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1.Повторить изученные буквы, совершенствовать умение находить буквы в составе сюжетной картины.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A5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2.Развивать тонкую моторику пальцев рук, связную и диалогическую речь, внимания, памяти, мышления.</w:t>
            </w:r>
          </w:p>
          <w:p w:rsidR="00AD3A58" w:rsidRPr="00AD3A58" w:rsidRDefault="00AD3A58" w:rsidP="00AD3A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Кислова Т.Р. «По дороге к азбуке» метод. рекомендации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 частям 3 и 4, стр.183-186.</w:t>
            </w:r>
          </w:p>
        </w:tc>
        <w:tc>
          <w:tcPr>
            <w:tcW w:w="31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</w:tcPr>
          <w:p w:rsidR="00AD3A58" w:rsidRPr="00AD3A58" w:rsidRDefault="00AD3A58" w:rsidP="00AD3A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Иллюстрации в рабочих тетрадях ч.4, стр.58-59, написанные ряды букв, звуковые карточки, буквы, </w:t>
            </w:r>
            <w:r w:rsidRPr="00AD3A5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прописи.</w:t>
            </w:r>
          </w:p>
        </w:tc>
      </w:tr>
    </w:tbl>
    <w:p w:rsidR="00AD3A58" w:rsidRPr="00AD3A58" w:rsidRDefault="00AD3A58" w:rsidP="00AD3A58">
      <w:pPr>
        <w:rPr>
          <w:rFonts w:ascii="Times New Roman" w:hAnsi="Times New Roman" w:cs="Times New Roman"/>
          <w:sz w:val="24"/>
          <w:szCs w:val="24"/>
        </w:rPr>
      </w:pPr>
    </w:p>
    <w:p w:rsidR="00AD3A58" w:rsidRPr="00AD3A58" w:rsidRDefault="00AD3A58" w:rsidP="00AD3A58">
      <w:pPr>
        <w:rPr>
          <w:rFonts w:ascii="Times New Roman" w:hAnsi="Times New Roman" w:cs="Times New Roman"/>
          <w:b/>
          <w:sz w:val="28"/>
          <w:szCs w:val="28"/>
        </w:rPr>
      </w:pPr>
      <w:r w:rsidRPr="00AD3A58">
        <w:rPr>
          <w:rFonts w:ascii="Times New Roman" w:hAnsi="Times New Roman" w:cs="Times New Roman"/>
          <w:b/>
          <w:sz w:val="28"/>
          <w:szCs w:val="28"/>
        </w:rPr>
        <w:t>Список литературы:</w:t>
      </w:r>
    </w:p>
    <w:p w:rsidR="00AD3A58" w:rsidRPr="00AD3A58" w:rsidRDefault="00AD3A58" w:rsidP="00AD3A58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3A58">
        <w:rPr>
          <w:rFonts w:ascii="Times New Roman" w:hAnsi="Times New Roman" w:cs="Times New Roman"/>
          <w:sz w:val="28"/>
          <w:szCs w:val="28"/>
        </w:rPr>
        <w:t xml:space="preserve">1. ФЕДЕРАЛЬНАЯ ОБРАЗОВАТЕЛЬНАЯ ПРОГРАММА ДОШКОЛЬНОГО ОБРАЗОВАНИЯ, </w:t>
      </w:r>
      <w:r w:rsidRPr="00AD3A58">
        <w:rPr>
          <w:rFonts w:ascii="Times New Roman" w:eastAsia="Times New Roman" w:hAnsi="Times New Roman" w:cs="Times New Roman"/>
          <w:sz w:val="28"/>
          <w:szCs w:val="28"/>
          <w:lang w:eastAsia="ru-RU"/>
        </w:rPr>
        <w:t>(Утверждена Министерством просвещения РФ),  236с., 2022г.</w:t>
      </w:r>
    </w:p>
    <w:p w:rsidR="00AD3A58" w:rsidRPr="00AD3A58" w:rsidRDefault="00AD3A58" w:rsidP="00AD3A5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D3A58">
        <w:rPr>
          <w:rFonts w:ascii="Times New Roman" w:hAnsi="Times New Roman" w:cs="Times New Roman"/>
          <w:sz w:val="28"/>
          <w:szCs w:val="28"/>
        </w:rPr>
        <w:t>2. Инновационная программа дошкольного образования «ОТ РОЖДЕНИЯ ДО ШКОЛЫ» Издание шестое (инновационное), дополненное и переработанное. Под редакцией Н.Е. Вераксы, Т.С. Комаровой, Э.М. Дорофеевой. МОЗАИКА-СИНТЕЗ МОСКВА, 2020г-339с</w:t>
      </w:r>
    </w:p>
    <w:p w:rsidR="00AD3A58" w:rsidRPr="00AD3A58" w:rsidRDefault="00AD3A58" w:rsidP="00AD3A5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D3A58">
        <w:rPr>
          <w:rFonts w:ascii="Times New Roman" w:hAnsi="Times New Roman" w:cs="Times New Roman"/>
          <w:sz w:val="28"/>
          <w:szCs w:val="28"/>
        </w:rPr>
        <w:t>3.Бунеева Е.В. , Бунеева Р.Н., Кислова Т.Р. Методические рекомендации для воспитателей, логопедов, учителей и родителей к частям 3 и 4. Изд.4-е, испр.- М.: Баласс, 2013.  – 208 с. ( Образовательная система «Школа 2100».  Образовательная программа «Детский сад 2100»).</w:t>
      </w:r>
    </w:p>
    <w:p w:rsidR="00AD3A58" w:rsidRPr="00AD3A58" w:rsidRDefault="00AD3A58" w:rsidP="00AD3A58">
      <w:pPr>
        <w:rPr>
          <w:rFonts w:ascii="Times New Roman" w:hAnsi="Times New Roman" w:cs="Times New Roman"/>
          <w:sz w:val="28"/>
          <w:szCs w:val="28"/>
        </w:rPr>
      </w:pPr>
    </w:p>
    <w:p w:rsidR="00AD3A58" w:rsidRPr="00AD3A58" w:rsidRDefault="00AD3A58" w:rsidP="00AD3A58">
      <w:pPr>
        <w:rPr>
          <w:rFonts w:ascii="Times New Roman" w:hAnsi="Times New Roman" w:cs="Times New Roman"/>
          <w:sz w:val="24"/>
          <w:szCs w:val="24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47DE0" w:rsidRDefault="00047DE0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47DE0" w:rsidRDefault="00047DE0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89167C">
        <w:rPr>
          <w:rFonts w:ascii="Times New Roman" w:hAnsi="Times New Roman" w:cs="Times New Roman"/>
          <w:bCs/>
          <w:sz w:val="28"/>
          <w:szCs w:val="28"/>
        </w:rPr>
        <w:lastRenderedPageBreak/>
        <w:t>Автономная некоммерческая организация дошкольного образования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89167C">
        <w:rPr>
          <w:rFonts w:ascii="Times New Roman" w:hAnsi="Times New Roman" w:cs="Times New Roman"/>
          <w:bCs/>
          <w:sz w:val="28"/>
          <w:szCs w:val="28"/>
        </w:rPr>
        <w:t>Детский сад «Солнечный»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89167C">
        <w:rPr>
          <w:rFonts w:ascii="Times New Roman" w:hAnsi="Times New Roman" w:cs="Times New Roman"/>
          <w:b/>
          <w:bCs/>
          <w:sz w:val="36"/>
          <w:szCs w:val="36"/>
        </w:rPr>
        <w:t>Перспективное планирование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89167C">
        <w:rPr>
          <w:rFonts w:ascii="Times New Roman" w:hAnsi="Times New Roman" w:cs="Times New Roman"/>
          <w:b/>
          <w:bCs/>
          <w:sz w:val="36"/>
          <w:szCs w:val="36"/>
        </w:rPr>
        <w:t>образовательная область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89167C">
        <w:rPr>
          <w:rFonts w:ascii="Times New Roman" w:hAnsi="Times New Roman" w:cs="Times New Roman"/>
          <w:b/>
          <w:bCs/>
          <w:sz w:val="36"/>
          <w:szCs w:val="36"/>
        </w:rPr>
        <w:t xml:space="preserve"> «Социально-коммуникативное развитие»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89167C">
        <w:rPr>
          <w:rFonts w:ascii="Times New Roman" w:hAnsi="Times New Roman" w:cs="Times New Roman"/>
          <w:b/>
          <w:sz w:val="40"/>
          <w:szCs w:val="40"/>
        </w:rPr>
        <w:t>Работа с родителями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9167C">
        <w:rPr>
          <w:rFonts w:ascii="Times New Roman" w:hAnsi="Times New Roman" w:cs="Times New Roman"/>
          <w:b/>
          <w:sz w:val="28"/>
          <w:szCs w:val="28"/>
        </w:rPr>
        <w:t>Старшая</w:t>
      </w:r>
      <w:r w:rsidRPr="0089167C">
        <w:rPr>
          <w:rFonts w:ascii="Times New Roman" w:hAnsi="Times New Roman" w:cs="Times New Roman"/>
          <w:b/>
          <w:bCs/>
          <w:sz w:val="28"/>
          <w:szCs w:val="28"/>
        </w:rPr>
        <w:t xml:space="preserve"> группа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№7 «Ромашка</w:t>
      </w:r>
      <w:r w:rsidRPr="0089167C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9167C">
        <w:rPr>
          <w:rFonts w:ascii="Times New Roman" w:hAnsi="Times New Roman" w:cs="Times New Roman"/>
          <w:sz w:val="28"/>
          <w:szCs w:val="28"/>
        </w:rPr>
        <w:t>2024 - 2025 учебный год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9167C">
        <w:rPr>
          <w:rFonts w:ascii="Times New Roman" w:hAnsi="Times New Roman" w:cs="Times New Roman"/>
          <w:b/>
          <w:bCs/>
          <w:sz w:val="28"/>
          <w:szCs w:val="28"/>
        </w:rPr>
        <w:t>Пояснительная записка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Главными целями взаимодействия педагогического коллектива  с семьями обучающихся дошкольного возраста являются: - обеспечение психолого-педагогической поддержки семьи и повышении компетентности родителей (законных представителей) в вопросах образования, охраны и укрепления здоровья детей младенческого, раннего и дошкольного возрастов; - обеспечение единства подходов к воспитанию и обучению детей в условиях детского сада и семьи; повышение воспитательного потенциала семьи. В современных условиях дошкольная образовательная организация является единственным общественным институтом, регулярно и неформально взаимодействующим с семьей, то есть имеющим возможность оказывать на неё определенное влияние.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В основу совместной деятельности семьи и детского сада заложены следующие принципы: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1.единый подход к процессу воспитания ребёнка;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2.открытость дошкольного учреждения для родителей;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3.взаимное доверие во взаимоотношениях педагогов и родителей;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4.уважение и доброжелательность друг к другу;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5.дифференцированный подход к каждой семье;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6.равная ответственность родителей и педагогов.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Достижение этих целей должно осуществляться через решение основных задач: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1) информирование родителей (законных представителей) и общественности относительно целей ДО, общих для всего образовательного пространства Российской Федерации, о мерах господдержки семьям, имеющим детей дошкольного возраста, а также об образовательной программе, реализуемой в ДОО;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2) просвещение родителей (законных представителей), повышение их правовой, психолого-педагогической компетентности в вопросах охраны и укрепления здоровья, развития и образования детей;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3) способствование развитию ответственного и осознанного родительства как базовой основы благополучия семьи;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4) построение взаимодействия в форме сотрудничества и установления партнерских отношений с родителями (законными представителями) детей младенческого, раннего и дошкольного возраста для решения образовательных задач;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5) вовлечение родителей (законных представителей) в образовательный процесс.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Построение взаимодействия с родителями (законными представителями) должно придерживаться следующих принципов: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1) приоритет семьи в воспитании, обучении и развитии ребенка: в соответствии с Законом об образовании у родителей (законных представителей) обучающихся не только есть преимущественное право на обучение и воспитание детей, но именно они обязаны заложить основы физического, нравственного и интеллектуального развития личности ребенка;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2) взаимное доверие, уважение и доброжелательность во взаимоотношениях педагогов и родителей (законных представителей): при взаимодействии педагогу необходимо придерживаться этики и культурных правил общения, проявлять позитивный настрой на общение и сотрудничество с родителями (законными представителями); важно этично и разумно использовать полученную информацию как со стороны педагогов, так и со стороны родителей (законных представителей) в интересах детей;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3) индивидуально-дифференцированный подход к каждой семье: при взаимодействии необходимо учитывать особенности семейного воспитания, потребности родителей (законных представителей) в отношении образования ребенка, отношение к педагогу, проводимым мероприятиям; возможности включения родителей (законных представителей) в совместное решение образовательных задач;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Педагоги самостоятельно выбирают педагогически обоснованные методы, приемы и способы взаимодействия с семьями обучающихся, в зависимости от стоящих перед ними задач.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Сочетание традиционных и инновационных технологий сотрудничества позволит педагогам: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- устанавливать доверительные и партнерские отношения с родителями (законными представителями),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- эффективно осуществлять просветительскую деятельность,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167C">
        <w:rPr>
          <w:rFonts w:ascii="Times New Roman" w:hAnsi="Times New Roman" w:cs="Times New Roman"/>
          <w:sz w:val="28"/>
          <w:szCs w:val="28"/>
          <w:shd w:val="clear" w:color="auto" w:fill="FFFFFF"/>
        </w:rPr>
        <w:t>- достигать основные цели взаимодействия с родителями (законными представителями) детей дошкольного возраста.</w:t>
      </w: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89167C" w:rsidRPr="0089167C" w:rsidRDefault="0089167C" w:rsidP="0089167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Style w:val="131"/>
        <w:tblW w:w="0" w:type="auto"/>
        <w:tblLook w:val="04A0" w:firstRow="1" w:lastRow="0" w:firstColumn="1" w:lastColumn="0" w:noHBand="0" w:noVBand="1"/>
      </w:tblPr>
      <w:tblGrid>
        <w:gridCol w:w="1161"/>
        <w:gridCol w:w="3085"/>
        <w:gridCol w:w="10321"/>
      </w:tblGrid>
      <w:tr w:rsidR="0089167C" w:rsidRPr="0089167C" w:rsidTr="00442F0E">
        <w:tc>
          <w:tcPr>
            <w:tcW w:w="116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sz w:val="28"/>
                <w:szCs w:val="28"/>
              </w:rPr>
              <w:t>№ недели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sz w:val="28"/>
                <w:szCs w:val="28"/>
              </w:rPr>
              <w:t>Лексические темы</w:t>
            </w:r>
          </w:p>
        </w:tc>
        <w:tc>
          <w:tcPr>
            <w:tcW w:w="1032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sz w:val="28"/>
                <w:szCs w:val="28"/>
              </w:rPr>
              <w:t>Формы работы с родителями</w:t>
            </w:r>
          </w:p>
        </w:tc>
      </w:tr>
      <w:tr w:rsidR="0089167C" w:rsidRPr="0089167C" w:rsidTr="00442F0E">
        <w:trPr>
          <w:trHeight w:val="1420"/>
        </w:trPr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«Детский сад наш общий дом».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02.09. – 06.09.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1. Памятка для родителей: «Что должен знать ребёнок 5 – 6 лет».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2. Папка-передвижка для родителей «Возрастные особенности детей старшего дошкольного возраста».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3. Памятка для родителей «Как отвечать на детские вопросы?».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4. Консультация для родителей «Самостоятельность ребёнка. Её границы».</w:t>
            </w:r>
          </w:p>
        </w:tc>
      </w:tr>
      <w:tr w:rsidR="0089167C" w:rsidRPr="0089167C" w:rsidTr="00442F0E">
        <w:trPr>
          <w:trHeight w:val="1402"/>
        </w:trPr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«Ходит осень по дорожке».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09.09.-13.09.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1. Консультация для родителей: «Всё о развитии детской речи».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2. Консультация «Одежда детей в группе».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3. Памятка: «Обучение грамоте детей 5-6 лет».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</w:t>
            </w:r>
            <w:r w:rsidRPr="0089167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  <w:t xml:space="preserve"> Консультация для родителей: «Профилактика простудных заболеваний».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5.</w:t>
            </w:r>
            <w:r w:rsidRPr="0089167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  <w:t xml:space="preserve"> Папка -передвижка «Золотая осень».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3.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«Овощная ярмарка».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16.09. – 20.09.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1. Консультация для родителей: «Всё о детском питании».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Папка - передвижка: «Прививки! За и против».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3. Консультация для родителей: Как приучить ребенка есть овощи и фрукты».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4. Карточки – напоминалки: «Чему следует научить ребенка к 6 года».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4.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«Фруктовый сад».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23.09. – 27.09.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Консультация для родителей: «Проблемы в поведении ребенка и способы их устранения».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Памятка для родителей: «75 способов провести время с ребенком».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Консультация для родителей: «Пословицы и поговорки – источник воспитания нравственных качеств личности мальчика и девочки».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Памятка для родителей: «Как хорошо уметь читать!»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5. Папка – передвижка: «Как научить ребенка трудиться!».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5.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«Лес – наше богатство» (деревья, кустарники,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грибы, ягоды, цветы).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lastRenderedPageBreak/>
              <w:t>30.09. – 04.10.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1. Консультация для родителей: «Зеленый мир на окне».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Консультация для родителей: «Правила поведения на природе».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Советы для родителей: «17 способов мотивации детей к чтению».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Папка – передвижка: «Стили семейного воспитания».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5. Консультация для родителей: «Твои помощники на дороге».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lastRenderedPageBreak/>
              <w:t>6.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«Хлеб - всему голова».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07.10. – 11.10.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1.Консультация «Закаливание ребенка».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Консультация: «Как отвечать на детские вопросы».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Консультация: «Формирование привычек культурного поведения».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4.Папка- передвижка: «Как измерить детский талант».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7.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«На ферме».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14.10. – 18.10.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Консультация «Что такое иммунитет».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2.Семейный марафон «На пути к успеху».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3.Анкетирование «На что способен мой ребенок».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4.Памятка: «В каких продуктах живут витамины».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8.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«Знакомство с народной культурой и традициями».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21.10. – 25.10.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Консультация для родителей: «Правое и левое. Как научить ребенка не путать стороны?».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Консультация для родителей: «Безопасность ребенка в ваших руках».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Папка передвижка: «Что такое семья?»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Памятка «Произведения, которые нужно прочитать с детьми 5-6 лет».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9.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«Мой город, моя республика, моя страна» (День народного единства).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28.10. – 01.11.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1.Консультация «Вместе весело рисуем».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Консультации: «Правила поведения детей на улицах нашего дома»,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3.Консультация: «Как создать родословную своей семьи».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4.Памятка: «Как и что читать детям».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10.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«Мой дом: мебель, посуда».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05.11. – 08.11.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Папка – передвижка: «Наша Родина - Россия».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Памятка для родителей: «Запоминай, играя».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Консультация для родителей: «Советы психолога».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Консультация: «Часто ли лжет ребенок?»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11.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«Умные помощники».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11.11. – 15.11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1.Консультация: «Внимание! Наступает зима!»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2. </w:t>
            </w:r>
            <w:r w:rsidRPr="0089167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  <w:t>Информационный стенд: «Профилактика зрения».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Создание панно: «Зимний вернисаж»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Консультация в родительский уголок: «</w:t>
            </w:r>
            <w:r w:rsidRPr="0089167C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Детские страхи могут испортить всю жизнь».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lastRenderedPageBreak/>
              <w:t>12.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 «Мамин день».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18.11. – 22.11.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Консультация для родителей: «Обувь для детского сада».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2. Консультация для родителей: «Одежда для прогулок».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Папка – передвижка: «Игры для развития словаря дошкольника».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Памятка для родителей: «Где папа? Если ребенок растет без отца…».</w:t>
            </w:r>
          </w:p>
        </w:tc>
      </w:tr>
      <w:tr w:rsidR="0089167C" w:rsidRPr="0089167C" w:rsidTr="00442F0E">
        <w:trPr>
          <w:trHeight w:val="780"/>
        </w:trPr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13.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«Мир вещей: одежда, обувь, головные уборы». 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25.11. – 29.11.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Консультация для родителей: «</w:t>
            </w:r>
            <w:r w:rsidRPr="0089167C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Наказание и воспитание. В чем разница?».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2. Папка – передвижка: «Бережливость».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3. Памятка для родителей: «Как научить ребенка учить стихи».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14.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«Эх, зимушка – зима, до чего ты хороша».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02.12. – 06.12.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1.Анкетирование «На что способен мой ребенок».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2.Памятка: «В каких продуктах живут витамины».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3.Ситуативная беседа с родителями «Поведение ребенка в детском саду».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4.Консультация: «Авторитет родителей».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15.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«Животный мир Севера».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09.12. – 13.12.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1.Консультация «Зима. Зимние развлечения».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2.Папка- передвижка «Зимняя сказка».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Консультация «Что такое иммунитет».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4.Памятка «Как отвечать на детские вопросы».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5.Папка – передвижка «Празднование Нового года».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16.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«Продукты питания».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16.12. – 20.12.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Анкета для родителей "Качество питания в детском саду"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Консультация для родителей «Профилактика заболеваний ОРЗ и ОРВИ».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Индивидуальная беседа «Зимние травмы».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</w:t>
            </w:r>
            <w:r w:rsidRPr="0089167C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. </w:t>
            </w: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Консультация в уголок здоровья «Витамины на тарелке».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17.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«Здравствуй, праздник, Новый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год!».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23.12. – 28.12.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1. Памятка для родителей «Пойте ребенку песни».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2. Папка – передвижка: «Что должен знать ребенок о времени».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Консультация для родителей по экологии: «Природа в жизни вашей семьи».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</w:t>
            </w:r>
            <w:r w:rsidRPr="0089167C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Консультация для родителей: «Ножницы – это легко».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18.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«Новогодние каникулы»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09.01. – 10.01.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  <w:t>1. Консультация: "Нужны ли детям краски?".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Консультация для родителей: «Праздник в семье. Каким ему быть?»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Консультация для родителей: «Этапы воспитания детей».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4. Беседа: «Как провести выходной день с ребенком».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lastRenderedPageBreak/>
              <w:t>19.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«В здоровом теле – здоровый дух».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13.01. – 17.01.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Консультация для родителей: «Личная гигиена дошкольника».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2. </w:t>
            </w: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Консультация для родителей: «Как провести выходной день с ребёнком?».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3. Консультация для родителей: «Ветрянка».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20.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«Правила дорожные знать каждому положено!».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20.01. – 24.01.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1. Папка-передвижка для родителей. «Помогите детям запомнить правила пожарной безопасности».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2. Памятка для родителей «Безопасные шаги на пути к безопасности на дороге».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Папка – передвижка: «Игры дома и в саду по пожарной безопасности».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4.Папка передвижка: «Детям о пожарной безопасности».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5. Памятка: «Правила безопасности в стихах».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21.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«Приглашаем в гости этикет».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27.01. – 31.01.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Папка передвижка: «Виды этикета».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Консультация для родителей: «Этика и эстетика семейного быта.».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Памятка: «Педагогическая запущенность подростка, ее причины.».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22.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«Юные следопыты и почемучки».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03.02. – 07.02.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1. Памятка для родителей «Изобразительная деятельность дошкольников».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2. Папка – передвижка: «Солнечная лаборатория: интересные опыты и игры с солнцем».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3. Консультация для родителей: «Зачем читать детям книги?».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Картотека игр для родителей: «По дороге детский сад (речевые игры)».</w:t>
            </w:r>
          </w:p>
        </w:tc>
      </w:tr>
      <w:tr w:rsidR="0089167C" w:rsidRPr="0089167C" w:rsidTr="00442F0E">
        <w:trPr>
          <w:trHeight w:val="1164"/>
        </w:trPr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23.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«Дикие животные нашей полосы и их детеныши».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10.02. – 14.02.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1.Консультация «Ребенок левша».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Консультация «Формирование привычек культурного поведения».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Памятка «Приглашаем к сотрудничеству».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4.Консультация «Рождественское чудо».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24.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«Наши защитники».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17.02. – 21.02.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 Консультация для родителей: «Игра, как средство воспитания дошкольников».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  <w:t>2. Консультация «Современные мультфильмы и их роль в жизни ребенка».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  <w:lastRenderedPageBreak/>
              <w:t>3. Консультация для родителей: «Компьютерные игры в детском возрасте: польза или вред?».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Памятка для родителей: «Что нельзя приносить в детский сад».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5. Консультация для родителей: «Конъюнктивит у детей».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lastRenderedPageBreak/>
              <w:t>25.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«Мир вещей: игрушки вокруг меня».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25.02. – 28.02.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Папка-передвижка «День защитников отечества».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Консультация родителей: " Роль мужчины в воспитании детей".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Консультация для родителей «Как воспитывать у ребёнка чувство ответственности».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Консультация для родителей «Дисциплина. Границы дозволенности».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26.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 «Моя семья».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03.03. – 07.03.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Папка – передвижка: «Весенние стихи, приметы, пословицы, загадки».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Консультация для родителей: «Почему так важно играть?».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Консультации: «Как предупредит весенний авитаминоз?».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Оформление папки-передвижки «Весна».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27.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«Здравствуй, весна - красна». 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11.03. – 14.03.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1. Выставка рисунков «Папа, мама, я – очень дружная семья».</w:t>
            </w:r>
          </w:p>
          <w:p w:rsidR="0089167C" w:rsidRPr="0089167C" w:rsidRDefault="0089167C" w:rsidP="0089167C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Памятка: «Как заучивать наизусть стихотворение?».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3.Консультация «Авторитет родителей».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4. </w:t>
            </w:r>
            <w:r w:rsidRPr="0089167C">
              <w:rPr>
                <w:rFonts w:ascii="Times New Roman" w:hAnsi="Times New Roman" w:cs="Times New Roman"/>
                <w:sz w:val="28"/>
                <w:szCs w:val="28"/>
              </w:rPr>
              <w:t>Оформление фотоальбома: «Семья наших воспитанников».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28.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«Все работы хороши».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17.03. – 21.03.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1. </w:t>
            </w:r>
            <w:r w:rsidRPr="0089167C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Анкета для родителей «Формирование культуры здорового образа жизни».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Консультация «Готовим руку дошкольника к письму».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Беседа «Возможные формы совместного отдыха родителей и детей».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Папка - передвижка «Детские зубы – взрослые проблемы».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29.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«От кареты до ракеты».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24.03. – 28.03.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Беседа с родителями на тему: «Осторожно, гололед!».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</w:t>
            </w:r>
            <w:r w:rsidRPr="0089167C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. </w:t>
            </w: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Беседа с родителями: «Как сделать путешествие в автомобиле интересным?».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Папка – передвижка Февраль».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Индивидуальные беседы: «Закаливание – одна из форм профилактики простудных заболеваний детей».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30.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«Птичье царство».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01.04. – 04.04.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Памятка для родителей: «Ребенок и телевизор».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Консультация «Неврозы у детей дошкольного возраста».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3. Консультация для родителей «Дыхательная гимнастика».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Папка передвижка «Закаливающие мероприятия в саду и дома».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5. Консультация «Трудовое воспитание детей в семье и в детском саду».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lastRenderedPageBreak/>
              <w:t>31.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«В космос все лететь хотим».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07.04. – 11.04.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Папка – передвижка «Апрель».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Папка - передвижка: "Подводное царство".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Индивидуальная беседа: «Почему ребенок обманывает?».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Консультация «Развитие представлений о цвете, форме, величине посредством развивающих игр».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32.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«Подводное царство».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14.04. – 18.04.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Папка – передвижка: «Полет к звездам».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Памятка для родителей: «12 апреля – День Космонавтики».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Папка – передвижка «1 апреля – день смеха».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Беседа «Какие нужны детям знания о Космосе?».</w:t>
            </w:r>
          </w:p>
        </w:tc>
      </w:tr>
      <w:tr w:rsidR="0089167C" w:rsidRPr="0089167C" w:rsidTr="00442F0E">
        <w:trPr>
          <w:trHeight w:val="274"/>
        </w:trPr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33.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 «Театральная неделя».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21.04. – 25.04.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Папка-передвижка "Животные Сафари".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</w:t>
            </w:r>
            <w:r w:rsidRPr="0089167C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Индивидуальные беседы</w:t>
            </w: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 с родителями: «Как уберечь ребёнка от стресса».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Беседа «Проблемы ребенка в общении».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Консультация «Признаки и причины аллергии».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34.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«Животные Сафари». 28.04. – 30.04.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Консультация для родителей: «Дети и театр».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Консультация для родителей: «Воспитание сказкой».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Памятка для родителей: «Творческое обучение».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  <w:t>4. Консультация «Использование загадок, как средство формирования выразительности речи».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35.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«День Победы».</w:t>
            </w:r>
          </w:p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05.05. – 08.05.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Папка –передвижка: «День Победы. Что и как рассказать ребенку?».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Памятка для родителей: «Как научить ребенка слушаться».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Консультация: «Что и как рассказать ребенку о войне?».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36.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«Насекомые»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12.05. – 16.05.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Папка – передвижка: «Роль отца в семье: «Поиграй со мною, папа!».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Консультация: «Развитие детской речи».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3. Консультация «О пользе мультфильмов».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37.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«Дружат дети всей </w:t>
            </w: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lastRenderedPageBreak/>
              <w:t>земли!».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19.05. – 23.05.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1. Информация для родителей «Шестиногие - наши друзья. Правила поведения с </w:t>
            </w: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насекомыми».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2. </w:t>
            </w:r>
            <w:r w:rsidRPr="0089167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  <w:t>Консультация в уголок безопасности «Детское удерживающее кресло – нужно ли оно?».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  <w:t>3.</w:t>
            </w: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Консультация </w:t>
            </w:r>
            <w:r w:rsidRPr="0089167C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«Как прививать любовь к природе»</w:t>
            </w: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Памятка </w:t>
            </w:r>
            <w:r w:rsidRPr="0089167C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«Первая помощь при укусах насекомых»</w:t>
            </w: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</w:t>
            </w:r>
          </w:p>
        </w:tc>
      </w:tr>
      <w:tr w:rsidR="0089167C" w:rsidRPr="0089167C" w:rsidTr="00442F0E">
        <w:tc>
          <w:tcPr>
            <w:tcW w:w="1161" w:type="dxa"/>
            <w:vAlign w:val="center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lastRenderedPageBreak/>
              <w:t>38.</w:t>
            </w:r>
          </w:p>
        </w:tc>
        <w:tc>
          <w:tcPr>
            <w:tcW w:w="3085" w:type="dxa"/>
            <w:vAlign w:val="center"/>
          </w:tcPr>
          <w:p w:rsidR="0089167C" w:rsidRPr="0089167C" w:rsidRDefault="0089167C" w:rsidP="0089167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«Земля - наш общий дом».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26.05. – 30.05.</w:t>
            </w:r>
          </w:p>
        </w:tc>
        <w:tc>
          <w:tcPr>
            <w:tcW w:w="10321" w:type="dxa"/>
          </w:tcPr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 Индивидуальная беседа «Детская агрессивность».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 Папка - передвижка «Упражнение для глаз».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</w:t>
            </w:r>
            <w:r w:rsidRPr="0089167C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. </w:t>
            </w: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Папка-раскладка «Детские страхи могут испортить всю жизнь».</w:t>
            </w:r>
          </w:p>
          <w:p w:rsidR="0089167C" w:rsidRPr="0089167C" w:rsidRDefault="0089167C" w:rsidP="0089167C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89167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 Папка – передвижка: «Земля».</w:t>
            </w:r>
          </w:p>
        </w:tc>
      </w:tr>
    </w:tbl>
    <w:p w:rsidR="0089167C" w:rsidRPr="0089167C" w:rsidRDefault="0089167C" w:rsidP="0089167C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9167C" w:rsidRPr="0089167C" w:rsidRDefault="0089167C" w:rsidP="0089167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9167C" w:rsidRPr="0089167C" w:rsidRDefault="0089167C" w:rsidP="0089167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9167C" w:rsidRPr="0089167C" w:rsidRDefault="0089167C" w:rsidP="0089167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89167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Литература:</w:t>
      </w:r>
    </w:p>
    <w:p w:rsidR="0089167C" w:rsidRPr="0089167C" w:rsidRDefault="0089167C" w:rsidP="0089167C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67C">
        <w:rPr>
          <w:rFonts w:ascii="Times New Roman" w:hAnsi="Times New Roman" w:cs="Times New Roman"/>
          <w:sz w:val="28"/>
          <w:szCs w:val="28"/>
        </w:rPr>
        <w:t>1. ФЕДЕРАЛЬНАЯ ОБРАЗОВАТЕЛЬНАЯ ПРОГРАММА ДОШКОЛЬНОГО ОБРАЗОВАНИЯ,</w:t>
      </w:r>
      <w:r w:rsidRPr="008916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(Утверждена Министерством просвещения РФ),  236с., 2022г.</w:t>
      </w:r>
    </w:p>
    <w:p w:rsidR="0089167C" w:rsidRPr="0089167C" w:rsidRDefault="0089167C" w:rsidP="0089167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9167C">
        <w:rPr>
          <w:rFonts w:ascii="Times New Roman" w:hAnsi="Times New Roman" w:cs="Times New Roman"/>
          <w:sz w:val="28"/>
          <w:szCs w:val="28"/>
        </w:rPr>
        <w:t>2. Инновационная программа дошкольного образования «ОТ РОЖДЕНИЯ ДО ШКОЛЫ» Издание шестое (инновационное), дополненное и переработанное. Под редакцией Н.Е. Вераксы, Т.С. Комаровой, Э.М. Дорофеевой. МОЗАИКА-СИНТЕЗ МОСКВА, 2020г-339с</w:t>
      </w:r>
    </w:p>
    <w:p w:rsidR="0089167C" w:rsidRPr="0089167C" w:rsidRDefault="0089167C" w:rsidP="0089167C">
      <w:pPr>
        <w:tabs>
          <w:tab w:val="left" w:pos="192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9167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3.</w:t>
      </w:r>
      <w:r w:rsidRPr="0089167C">
        <w:rPr>
          <w:rFonts w:ascii="Times New Roman" w:hAnsi="Times New Roman" w:cs="Times New Roman"/>
          <w:sz w:val="28"/>
          <w:szCs w:val="28"/>
        </w:rPr>
        <w:t>С. Комаровой, Э. М. Дорофеевой. – 6-е изд., доп. –М.: МРОЗАИКА – СИНТЕЗ, 2021. – 368 с.</w:t>
      </w:r>
    </w:p>
    <w:p w:rsidR="0089167C" w:rsidRPr="0089167C" w:rsidRDefault="0089167C" w:rsidP="0089167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9167C" w:rsidRPr="0089167C" w:rsidRDefault="0089167C" w:rsidP="0089167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9167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4.Интернет ресурсы.</w:t>
      </w: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A58" w:rsidRDefault="00AD3A58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14D19" w:rsidRDefault="00D14D19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B3ADA">
        <w:rPr>
          <w:rFonts w:ascii="Times New Roman" w:hAnsi="Times New Roman" w:cs="Times New Roman"/>
          <w:b/>
          <w:sz w:val="28"/>
          <w:szCs w:val="28"/>
        </w:rPr>
        <w:lastRenderedPageBreak/>
        <w:t>Лист изменений и дополнений</w:t>
      </w:r>
      <w:r w:rsidR="00252984">
        <w:rPr>
          <w:rFonts w:ascii="Times New Roman" w:hAnsi="Times New Roman" w:cs="Times New Roman"/>
          <w:b/>
          <w:sz w:val="28"/>
          <w:szCs w:val="28"/>
        </w:rPr>
        <w:t>.</w:t>
      </w:r>
    </w:p>
    <w:p w:rsidR="001B3ADA" w:rsidRPr="001B3ADA" w:rsidRDefault="001B3ADA" w:rsidP="001B3AD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369"/>
        <w:gridCol w:w="2268"/>
        <w:gridCol w:w="4394"/>
        <w:gridCol w:w="4961"/>
      </w:tblGrid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  <w:tr w:rsidR="001B3ADA" w:rsidTr="007B7D51">
        <w:tc>
          <w:tcPr>
            <w:tcW w:w="3369" w:type="dxa"/>
          </w:tcPr>
          <w:p w:rsidR="001B3ADA" w:rsidRDefault="001B3ADA" w:rsidP="00C25AB2">
            <w:pPr>
              <w:rPr>
                <w:b/>
              </w:rPr>
            </w:pPr>
          </w:p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2268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394" w:type="dxa"/>
          </w:tcPr>
          <w:p w:rsidR="001B3ADA" w:rsidRDefault="001B3ADA" w:rsidP="00C25AB2">
            <w:pPr>
              <w:rPr>
                <w:b/>
              </w:rPr>
            </w:pPr>
          </w:p>
        </w:tc>
        <w:tc>
          <w:tcPr>
            <w:tcW w:w="4961" w:type="dxa"/>
          </w:tcPr>
          <w:p w:rsidR="001B3ADA" w:rsidRDefault="001B3ADA" w:rsidP="00C25AB2">
            <w:pPr>
              <w:rPr>
                <w:b/>
              </w:rPr>
            </w:pPr>
          </w:p>
        </w:tc>
      </w:tr>
    </w:tbl>
    <w:p w:rsidR="00D14D19" w:rsidRDefault="00D14D19" w:rsidP="00C25AB2">
      <w:pPr>
        <w:spacing w:after="0" w:line="240" w:lineRule="auto"/>
        <w:jc w:val="both"/>
        <w:rPr>
          <w:b/>
        </w:rPr>
      </w:pPr>
    </w:p>
    <w:p w:rsidR="00D87E9F" w:rsidRDefault="00D87E9F" w:rsidP="00C25AB2">
      <w:pPr>
        <w:spacing w:after="0" w:line="240" w:lineRule="auto"/>
        <w:jc w:val="both"/>
        <w:rPr>
          <w:b/>
        </w:rPr>
      </w:pPr>
    </w:p>
    <w:p w:rsidR="00D87E9F" w:rsidRPr="00D14D19" w:rsidRDefault="00D87E9F" w:rsidP="00C25AB2">
      <w:pPr>
        <w:spacing w:after="0" w:line="240" w:lineRule="auto"/>
        <w:jc w:val="both"/>
        <w:rPr>
          <w:b/>
        </w:rPr>
      </w:pPr>
    </w:p>
    <w:sectPr w:rsidR="00D87E9F" w:rsidRPr="00D14D19" w:rsidSect="00217402">
      <w:pgSz w:w="16838" w:h="11906" w:orient="landscape"/>
      <w:pgMar w:top="851" w:right="678" w:bottom="1701" w:left="9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7DE0" w:rsidRDefault="00047DE0" w:rsidP="00147052">
      <w:pPr>
        <w:spacing w:after="0" w:line="240" w:lineRule="auto"/>
      </w:pPr>
      <w:r>
        <w:separator/>
      </w:r>
    </w:p>
  </w:endnote>
  <w:endnote w:type="continuationSeparator" w:id="0">
    <w:p w:rsidR="00047DE0" w:rsidRDefault="00047DE0" w:rsidP="001470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L_Times New Roman">
    <w:altName w:val="Times New Roman"/>
    <w:charset w:val="00"/>
    <w:family w:val="roman"/>
    <w:pitch w:val="variable"/>
    <w:sig w:usb0="00000287" w:usb1="00000000" w:usb2="00000000" w:usb3="00000000" w:csb0="0000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SL_arial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Andale Sans UI">
    <w:altName w:val="Arial Unicode MS"/>
    <w:charset w:val="CC"/>
    <w:family w:val="auto"/>
    <w:pitch w:val="variable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72632018"/>
      <w:docPartObj>
        <w:docPartGallery w:val="Page Numbers (Bottom of Page)"/>
        <w:docPartUnique/>
      </w:docPartObj>
    </w:sdtPr>
    <w:sdtEndPr/>
    <w:sdtContent>
      <w:p w:rsidR="00047DE0" w:rsidRDefault="00047DE0">
        <w:pPr>
          <w:pStyle w:val="af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F18A6">
          <w:rPr>
            <w:noProof/>
          </w:rPr>
          <w:t>3</w:t>
        </w:r>
        <w:r>
          <w:fldChar w:fldCharType="end"/>
        </w:r>
      </w:p>
    </w:sdtContent>
  </w:sdt>
  <w:p w:rsidR="00047DE0" w:rsidRDefault="00047DE0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7DE0" w:rsidRDefault="00047DE0" w:rsidP="00147052">
      <w:pPr>
        <w:spacing w:after="0" w:line="240" w:lineRule="auto"/>
      </w:pPr>
      <w:r>
        <w:separator/>
      </w:r>
    </w:p>
  </w:footnote>
  <w:footnote w:type="continuationSeparator" w:id="0">
    <w:p w:rsidR="00047DE0" w:rsidRDefault="00047DE0" w:rsidP="0014705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D"/>
    <w:multiLevelType w:val="multilevel"/>
    <w:tmpl w:val="3306F054"/>
    <w:name w:val="WW8Num16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cs="Times New Roman"/>
        <w:color w:val="000000"/>
        <w:sz w:val="28"/>
        <w:szCs w:val="28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1">
    <w:nsid w:val="0000000E"/>
    <w:multiLevelType w:val="singleLevel"/>
    <w:tmpl w:val="0000000E"/>
    <w:name w:val="WW8Num19"/>
    <w:lvl w:ilvl="0">
      <w:start w:val="1"/>
      <w:numFmt w:val="decimal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</w:abstractNum>
  <w:abstractNum w:abstractNumId="2">
    <w:nsid w:val="0000000F"/>
    <w:multiLevelType w:val="multilevel"/>
    <w:tmpl w:val="0000000F"/>
    <w:name w:val="WW8Num20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cs="Symbol"/>
        <w:color w:val="00000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3">
    <w:nsid w:val="00000011"/>
    <w:multiLevelType w:val="singleLevel"/>
    <w:tmpl w:val="00000011"/>
    <w:name w:val="WW8Num23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cs="Times New Roman"/>
        <w:color w:val="000000"/>
      </w:rPr>
    </w:lvl>
  </w:abstractNum>
  <w:abstractNum w:abstractNumId="4">
    <w:nsid w:val="00000018"/>
    <w:multiLevelType w:val="singleLevel"/>
    <w:tmpl w:val="00000018"/>
    <w:name w:val="WW8Num32"/>
    <w:lvl w:ilvl="0">
      <w:start w:val="1"/>
      <w:numFmt w:val="decimal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</w:abstractNum>
  <w:abstractNum w:abstractNumId="5">
    <w:nsid w:val="0000001B"/>
    <w:multiLevelType w:val="singleLevel"/>
    <w:tmpl w:val="0000001B"/>
    <w:name w:val="WW8Num35"/>
    <w:lvl w:ilvl="0">
      <w:start w:val="1"/>
      <w:numFmt w:val="decimal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</w:abstractNum>
  <w:abstractNum w:abstractNumId="6">
    <w:nsid w:val="0000001D"/>
    <w:multiLevelType w:val="singleLevel"/>
    <w:tmpl w:val="0000001D"/>
    <w:name w:val="WW8Num37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cs="Times New Roman"/>
        <w:color w:val="000000"/>
      </w:rPr>
    </w:lvl>
  </w:abstractNum>
  <w:abstractNum w:abstractNumId="7">
    <w:nsid w:val="06AC3194"/>
    <w:multiLevelType w:val="hybridMultilevel"/>
    <w:tmpl w:val="61FC8A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2462C53"/>
    <w:multiLevelType w:val="hybridMultilevel"/>
    <w:tmpl w:val="46CA46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9859E0"/>
    <w:multiLevelType w:val="hybridMultilevel"/>
    <w:tmpl w:val="0A64E592"/>
    <w:lvl w:ilvl="0" w:tplc="0419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8013736"/>
    <w:multiLevelType w:val="hybridMultilevel"/>
    <w:tmpl w:val="ABD22116"/>
    <w:lvl w:ilvl="0" w:tplc="6590A29C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8E27AE5"/>
    <w:multiLevelType w:val="hybridMultilevel"/>
    <w:tmpl w:val="ABD22116"/>
    <w:lvl w:ilvl="0" w:tplc="6590A29C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1627C95"/>
    <w:multiLevelType w:val="multilevel"/>
    <w:tmpl w:val="7DA22DD4"/>
    <w:lvl w:ilvl="0">
      <w:start w:val="1"/>
      <w:numFmt w:val="decimal"/>
      <w:lvlText w:val="%1."/>
      <w:lvlJc w:val="left"/>
      <w:pPr>
        <w:ind w:left="710" w:hanging="7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>
    <w:nsid w:val="5F051D77"/>
    <w:multiLevelType w:val="hybridMultilevel"/>
    <w:tmpl w:val="7CFE9B06"/>
    <w:lvl w:ilvl="0" w:tplc="11904196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9FD30BD"/>
    <w:multiLevelType w:val="multilevel"/>
    <w:tmpl w:val="DFE627BE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5">
    <w:nsid w:val="7E944D43"/>
    <w:multiLevelType w:val="hybridMultilevel"/>
    <w:tmpl w:val="704A309A"/>
    <w:lvl w:ilvl="0" w:tplc="0D642DAC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5"/>
  </w:num>
  <w:num w:numId="3">
    <w:abstractNumId w:val="7"/>
  </w:num>
  <w:num w:numId="4">
    <w:abstractNumId w:val="4"/>
  </w:num>
  <w:num w:numId="5">
    <w:abstractNumId w:val="3"/>
  </w:num>
  <w:num w:numId="6">
    <w:abstractNumId w:val="1"/>
  </w:num>
  <w:num w:numId="7">
    <w:abstractNumId w:val="6"/>
  </w:num>
  <w:num w:numId="8">
    <w:abstractNumId w:val="2"/>
  </w:num>
  <w:num w:numId="9">
    <w:abstractNumId w:val="12"/>
  </w:num>
  <w:num w:numId="10">
    <w:abstractNumId w:val="9"/>
  </w:num>
  <w:num w:numId="11">
    <w:abstractNumId w:val="8"/>
  </w:num>
  <w:num w:numId="1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0"/>
  </w:num>
  <w:num w:numId="14">
    <w:abstractNumId w:val="13"/>
  </w:num>
  <w:num w:numId="15">
    <w:abstractNumId w:val="1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hideSpellingError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17D9E"/>
    <w:rsid w:val="00000033"/>
    <w:rsid w:val="00013338"/>
    <w:rsid w:val="00014A88"/>
    <w:rsid w:val="00014D02"/>
    <w:rsid w:val="00025467"/>
    <w:rsid w:val="00026394"/>
    <w:rsid w:val="00026FF5"/>
    <w:rsid w:val="00027352"/>
    <w:rsid w:val="00035F3E"/>
    <w:rsid w:val="00036635"/>
    <w:rsid w:val="0003768D"/>
    <w:rsid w:val="00047DE0"/>
    <w:rsid w:val="00061464"/>
    <w:rsid w:val="000756D1"/>
    <w:rsid w:val="00077C66"/>
    <w:rsid w:val="00081F32"/>
    <w:rsid w:val="00087710"/>
    <w:rsid w:val="00095D9D"/>
    <w:rsid w:val="00097159"/>
    <w:rsid w:val="000A1A90"/>
    <w:rsid w:val="000A39A4"/>
    <w:rsid w:val="000A6486"/>
    <w:rsid w:val="000B0913"/>
    <w:rsid w:val="000E2050"/>
    <w:rsid w:val="000E2AAB"/>
    <w:rsid w:val="000F1586"/>
    <w:rsid w:val="000F4109"/>
    <w:rsid w:val="00101865"/>
    <w:rsid w:val="0011177F"/>
    <w:rsid w:val="00111CBF"/>
    <w:rsid w:val="001167DF"/>
    <w:rsid w:val="00130C03"/>
    <w:rsid w:val="00144E08"/>
    <w:rsid w:val="0014645F"/>
    <w:rsid w:val="00147052"/>
    <w:rsid w:val="001524CD"/>
    <w:rsid w:val="00152E54"/>
    <w:rsid w:val="0017082F"/>
    <w:rsid w:val="00174900"/>
    <w:rsid w:val="001824F2"/>
    <w:rsid w:val="00182AC8"/>
    <w:rsid w:val="00196C04"/>
    <w:rsid w:val="00197BDA"/>
    <w:rsid w:val="001A0C3D"/>
    <w:rsid w:val="001A269A"/>
    <w:rsid w:val="001A7023"/>
    <w:rsid w:val="001B286A"/>
    <w:rsid w:val="001B3ADA"/>
    <w:rsid w:val="001B3E96"/>
    <w:rsid w:val="001B4690"/>
    <w:rsid w:val="001C1400"/>
    <w:rsid w:val="001C3207"/>
    <w:rsid w:val="001C529E"/>
    <w:rsid w:val="001C7FAA"/>
    <w:rsid w:val="001E29A2"/>
    <w:rsid w:val="001F19A4"/>
    <w:rsid w:val="001F1BD1"/>
    <w:rsid w:val="00212BD9"/>
    <w:rsid w:val="00217402"/>
    <w:rsid w:val="00224FBE"/>
    <w:rsid w:val="00226D03"/>
    <w:rsid w:val="00233016"/>
    <w:rsid w:val="00233AD9"/>
    <w:rsid w:val="00236B88"/>
    <w:rsid w:val="002460E4"/>
    <w:rsid w:val="0024661F"/>
    <w:rsid w:val="00246AF0"/>
    <w:rsid w:val="00246C73"/>
    <w:rsid w:val="00250EF1"/>
    <w:rsid w:val="00251430"/>
    <w:rsid w:val="00252984"/>
    <w:rsid w:val="00261952"/>
    <w:rsid w:val="00267048"/>
    <w:rsid w:val="002720B5"/>
    <w:rsid w:val="00274E1B"/>
    <w:rsid w:val="0029134C"/>
    <w:rsid w:val="002A00ED"/>
    <w:rsid w:val="002A2FB9"/>
    <w:rsid w:val="002B058B"/>
    <w:rsid w:val="002B712D"/>
    <w:rsid w:val="002C0B81"/>
    <w:rsid w:val="002D099A"/>
    <w:rsid w:val="002E7CA1"/>
    <w:rsid w:val="002F192C"/>
    <w:rsid w:val="002F1A7A"/>
    <w:rsid w:val="002F3D9A"/>
    <w:rsid w:val="002F537E"/>
    <w:rsid w:val="00303A25"/>
    <w:rsid w:val="003068D5"/>
    <w:rsid w:val="00310444"/>
    <w:rsid w:val="00314118"/>
    <w:rsid w:val="00316E50"/>
    <w:rsid w:val="00316EE9"/>
    <w:rsid w:val="00317D9E"/>
    <w:rsid w:val="0032293F"/>
    <w:rsid w:val="00331843"/>
    <w:rsid w:val="003378D8"/>
    <w:rsid w:val="003439AD"/>
    <w:rsid w:val="003534F2"/>
    <w:rsid w:val="00356FA8"/>
    <w:rsid w:val="0036704A"/>
    <w:rsid w:val="003723ED"/>
    <w:rsid w:val="00387B7C"/>
    <w:rsid w:val="00391848"/>
    <w:rsid w:val="003965E7"/>
    <w:rsid w:val="00396AB5"/>
    <w:rsid w:val="003B10E1"/>
    <w:rsid w:val="003B1C7E"/>
    <w:rsid w:val="003B5D6F"/>
    <w:rsid w:val="003C66C7"/>
    <w:rsid w:val="003D2F94"/>
    <w:rsid w:val="003E071F"/>
    <w:rsid w:val="003E21C2"/>
    <w:rsid w:val="003E5DC3"/>
    <w:rsid w:val="003F116F"/>
    <w:rsid w:val="003F2F0D"/>
    <w:rsid w:val="003F682F"/>
    <w:rsid w:val="003F751F"/>
    <w:rsid w:val="00403A9B"/>
    <w:rsid w:val="00404222"/>
    <w:rsid w:val="00411D35"/>
    <w:rsid w:val="004122AD"/>
    <w:rsid w:val="004267A0"/>
    <w:rsid w:val="00426E61"/>
    <w:rsid w:val="00433CE7"/>
    <w:rsid w:val="00442F0E"/>
    <w:rsid w:val="0044335B"/>
    <w:rsid w:val="0044722F"/>
    <w:rsid w:val="00450717"/>
    <w:rsid w:val="004616D4"/>
    <w:rsid w:val="00470B6E"/>
    <w:rsid w:val="0047156A"/>
    <w:rsid w:val="0047273C"/>
    <w:rsid w:val="004808ED"/>
    <w:rsid w:val="00487B21"/>
    <w:rsid w:val="004920D4"/>
    <w:rsid w:val="00493088"/>
    <w:rsid w:val="00495F3F"/>
    <w:rsid w:val="004A5A84"/>
    <w:rsid w:val="004A69CF"/>
    <w:rsid w:val="004B1B08"/>
    <w:rsid w:val="004C23B2"/>
    <w:rsid w:val="004C5CEA"/>
    <w:rsid w:val="004C6BE5"/>
    <w:rsid w:val="004F2CDE"/>
    <w:rsid w:val="00513002"/>
    <w:rsid w:val="005173DB"/>
    <w:rsid w:val="005211DA"/>
    <w:rsid w:val="00523BDE"/>
    <w:rsid w:val="00532F2E"/>
    <w:rsid w:val="00536223"/>
    <w:rsid w:val="00542B59"/>
    <w:rsid w:val="00542BFB"/>
    <w:rsid w:val="005477C7"/>
    <w:rsid w:val="00554BE5"/>
    <w:rsid w:val="005573F7"/>
    <w:rsid w:val="00561160"/>
    <w:rsid w:val="00571599"/>
    <w:rsid w:val="005801D7"/>
    <w:rsid w:val="00583ACF"/>
    <w:rsid w:val="00583F6E"/>
    <w:rsid w:val="00591B5E"/>
    <w:rsid w:val="00593127"/>
    <w:rsid w:val="00593A9E"/>
    <w:rsid w:val="005A2306"/>
    <w:rsid w:val="005B2CF9"/>
    <w:rsid w:val="005B3182"/>
    <w:rsid w:val="005B3FF0"/>
    <w:rsid w:val="005C061E"/>
    <w:rsid w:val="005C2B48"/>
    <w:rsid w:val="005D00AB"/>
    <w:rsid w:val="005D4C41"/>
    <w:rsid w:val="005D589C"/>
    <w:rsid w:val="005E06A8"/>
    <w:rsid w:val="005E4ADF"/>
    <w:rsid w:val="005F3ED9"/>
    <w:rsid w:val="005F48E7"/>
    <w:rsid w:val="005F5FAB"/>
    <w:rsid w:val="005F65F7"/>
    <w:rsid w:val="00611A6F"/>
    <w:rsid w:val="00615B2B"/>
    <w:rsid w:val="00615E78"/>
    <w:rsid w:val="0061726C"/>
    <w:rsid w:val="0062358F"/>
    <w:rsid w:val="00633DA0"/>
    <w:rsid w:val="00637EF2"/>
    <w:rsid w:val="00652D4D"/>
    <w:rsid w:val="00660A31"/>
    <w:rsid w:val="0067540F"/>
    <w:rsid w:val="00680B1F"/>
    <w:rsid w:val="0069054F"/>
    <w:rsid w:val="006968BF"/>
    <w:rsid w:val="0069702F"/>
    <w:rsid w:val="006A03A5"/>
    <w:rsid w:val="006A1009"/>
    <w:rsid w:val="006A4071"/>
    <w:rsid w:val="006A4FD6"/>
    <w:rsid w:val="006C4031"/>
    <w:rsid w:val="006D1D30"/>
    <w:rsid w:val="006D48CC"/>
    <w:rsid w:val="006D5F55"/>
    <w:rsid w:val="006D6DA0"/>
    <w:rsid w:val="006E3EE8"/>
    <w:rsid w:val="006F24CE"/>
    <w:rsid w:val="006F3B69"/>
    <w:rsid w:val="006F5D8E"/>
    <w:rsid w:val="0070141A"/>
    <w:rsid w:val="00701659"/>
    <w:rsid w:val="0070653C"/>
    <w:rsid w:val="00717122"/>
    <w:rsid w:val="00721EA8"/>
    <w:rsid w:val="00733965"/>
    <w:rsid w:val="007345C7"/>
    <w:rsid w:val="00736A56"/>
    <w:rsid w:val="0073700A"/>
    <w:rsid w:val="0074526A"/>
    <w:rsid w:val="0075017A"/>
    <w:rsid w:val="0075184E"/>
    <w:rsid w:val="007520F2"/>
    <w:rsid w:val="00752B4C"/>
    <w:rsid w:val="007538BC"/>
    <w:rsid w:val="00756021"/>
    <w:rsid w:val="00773CA4"/>
    <w:rsid w:val="007741AE"/>
    <w:rsid w:val="00780019"/>
    <w:rsid w:val="007863CF"/>
    <w:rsid w:val="00790927"/>
    <w:rsid w:val="00791ABE"/>
    <w:rsid w:val="007A4A43"/>
    <w:rsid w:val="007A4B55"/>
    <w:rsid w:val="007A6BF7"/>
    <w:rsid w:val="007B3A40"/>
    <w:rsid w:val="007B5E53"/>
    <w:rsid w:val="007B7097"/>
    <w:rsid w:val="007B7D51"/>
    <w:rsid w:val="007C148C"/>
    <w:rsid w:val="007C23E8"/>
    <w:rsid w:val="007D25F9"/>
    <w:rsid w:val="008064FD"/>
    <w:rsid w:val="00807BEA"/>
    <w:rsid w:val="00812C33"/>
    <w:rsid w:val="00815AD0"/>
    <w:rsid w:val="0082045A"/>
    <w:rsid w:val="008204F0"/>
    <w:rsid w:val="00832663"/>
    <w:rsid w:val="00832A27"/>
    <w:rsid w:val="00834978"/>
    <w:rsid w:val="00842C99"/>
    <w:rsid w:val="00850D95"/>
    <w:rsid w:val="0085147A"/>
    <w:rsid w:val="0085725B"/>
    <w:rsid w:val="00860694"/>
    <w:rsid w:val="00870DA7"/>
    <w:rsid w:val="00871454"/>
    <w:rsid w:val="00874342"/>
    <w:rsid w:val="0089167C"/>
    <w:rsid w:val="00892071"/>
    <w:rsid w:val="00894542"/>
    <w:rsid w:val="008947F9"/>
    <w:rsid w:val="008951DE"/>
    <w:rsid w:val="00895252"/>
    <w:rsid w:val="00895FB0"/>
    <w:rsid w:val="008963AF"/>
    <w:rsid w:val="008A4B9F"/>
    <w:rsid w:val="008B0F3A"/>
    <w:rsid w:val="008B3F1D"/>
    <w:rsid w:val="008C07E7"/>
    <w:rsid w:val="008D4713"/>
    <w:rsid w:val="008D6808"/>
    <w:rsid w:val="008E4531"/>
    <w:rsid w:val="008E4C78"/>
    <w:rsid w:val="008E63E7"/>
    <w:rsid w:val="008F18A6"/>
    <w:rsid w:val="008F1A9E"/>
    <w:rsid w:val="0090039B"/>
    <w:rsid w:val="0090106C"/>
    <w:rsid w:val="00904519"/>
    <w:rsid w:val="0090453D"/>
    <w:rsid w:val="009167C5"/>
    <w:rsid w:val="00923951"/>
    <w:rsid w:val="0094185B"/>
    <w:rsid w:val="00941D07"/>
    <w:rsid w:val="00944BD5"/>
    <w:rsid w:val="00963171"/>
    <w:rsid w:val="009761DD"/>
    <w:rsid w:val="00977DB3"/>
    <w:rsid w:val="00981CC7"/>
    <w:rsid w:val="009821DC"/>
    <w:rsid w:val="00982EFF"/>
    <w:rsid w:val="00987B47"/>
    <w:rsid w:val="00990C74"/>
    <w:rsid w:val="009A5D98"/>
    <w:rsid w:val="009A718F"/>
    <w:rsid w:val="009A784F"/>
    <w:rsid w:val="009C1C6C"/>
    <w:rsid w:val="009C3605"/>
    <w:rsid w:val="009D1D36"/>
    <w:rsid w:val="009D68A2"/>
    <w:rsid w:val="009E132F"/>
    <w:rsid w:val="009E360A"/>
    <w:rsid w:val="009E4168"/>
    <w:rsid w:val="009F1575"/>
    <w:rsid w:val="00A13F9C"/>
    <w:rsid w:val="00A409A8"/>
    <w:rsid w:val="00A471EC"/>
    <w:rsid w:val="00A5163E"/>
    <w:rsid w:val="00A53BC5"/>
    <w:rsid w:val="00A54F9D"/>
    <w:rsid w:val="00A71CF1"/>
    <w:rsid w:val="00A71EFA"/>
    <w:rsid w:val="00A73C05"/>
    <w:rsid w:val="00A74A5D"/>
    <w:rsid w:val="00A773D5"/>
    <w:rsid w:val="00A81BF6"/>
    <w:rsid w:val="00A903BF"/>
    <w:rsid w:val="00A96889"/>
    <w:rsid w:val="00AA3FDD"/>
    <w:rsid w:val="00AB4838"/>
    <w:rsid w:val="00AB655D"/>
    <w:rsid w:val="00AB6C13"/>
    <w:rsid w:val="00AC3B07"/>
    <w:rsid w:val="00AD16D5"/>
    <w:rsid w:val="00AD3A58"/>
    <w:rsid w:val="00AD449C"/>
    <w:rsid w:val="00AE4D52"/>
    <w:rsid w:val="00B02CC5"/>
    <w:rsid w:val="00B104A8"/>
    <w:rsid w:val="00B23BA3"/>
    <w:rsid w:val="00B25229"/>
    <w:rsid w:val="00B27B3F"/>
    <w:rsid w:val="00B36A5A"/>
    <w:rsid w:val="00B46603"/>
    <w:rsid w:val="00B61031"/>
    <w:rsid w:val="00B61B07"/>
    <w:rsid w:val="00B71C95"/>
    <w:rsid w:val="00B76B1B"/>
    <w:rsid w:val="00B83190"/>
    <w:rsid w:val="00B835DC"/>
    <w:rsid w:val="00B870F7"/>
    <w:rsid w:val="00BA3891"/>
    <w:rsid w:val="00BB57D7"/>
    <w:rsid w:val="00BB6DCC"/>
    <w:rsid w:val="00BD7130"/>
    <w:rsid w:val="00BE2784"/>
    <w:rsid w:val="00BF1870"/>
    <w:rsid w:val="00BF1FB7"/>
    <w:rsid w:val="00C158F4"/>
    <w:rsid w:val="00C25138"/>
    <w:rsid w:val="00C25AB2"/>
    <w:rsid w:val="00C26263"/>
    <w:rsid w:val="00C34DF4"/>
    <w:rsid w:val="00C36930"/>
    <w:rsid w:val="00C71F86"/>
    <w:rsid w:val="00C81BD4"/>
    <w:rsid w:val="00C82E84"/>
    <w:rsid w:val="00C94549"/>
    <w:rsid w:val="00C95F21"/>
    <w:rsid w:val="00C9741C"/>
    <w:rsid w:val="00CA19AB"/>
    <w:rsid w:val="00CA36C9"/>
    <w:rsid w:val="00CB7A3C"/>
    <w:rsid w:val="00CC0156"/>
    <w:rsid w:val="00CC6DB5"/>
    <w:rsid w:val="00CD2C53"/>
    <w:rsid w:val="00CF0DD7"/>
    <w:rsid w:val="00CF5C69"/>
    <w:rsid w:val="00CF70BB"/>
    <w:rsid w:val="00D00260"/>
    <w:rsid w:val="00D03BD2"/>
    <w:rsid w:val="00D07E76"/>
    <w:rsid w:val="00D14D19"/>
    <w:rsid w:val="00D2189C"/>
    <w:rsid w:val="00D279A4"/>
    <w:rsid w:val="00D31EE3"/>
    <w:rsid w:val="00D349E7"/>
    <w:rsid w:val="00D34F59"/>
    <w:rsid w:val="00D34FC6"/>
    <w:rsid w:val="00D405CD"/>
    <w:rsid w:val="00D50E71"/>
    <w:rsid w:val="00D57E01"/>
    <w:rsid w:val="00D6095E"/>
    <w:rsid w:val="00D609F0"/>
    <w:rsid w:val="00D66534"/>
    <w:rsid w:val="00D6752A"/>
    <w:rsid w:val="00D73359"/>
    <w:rsid w:val="00D75FD6"/>
    <w:rsid w:val="00D8368C"/>
    <w:rsid w:val="00D8446D"/>
    <w:rsid w:val="00D87E9F"/>
    <w:rsid w:val="00D95868"/>
    <w:rsid w:val="00D96024"/>
    <w:rsid w:val="00DA51D0"/>
    <w:rsid w:val="00DA597B"/>
    <w:rsid w:val="00DB224A"/>
    <w:rsid w:val="00DB25C9"/>
    <w:rsid w:val="00DB3FCE"/>
    <w:rsid w:val="00DC0DA5"/>
    <w:rsid w:val="00DC11E1"/>
    <w:rsid w:val="00DC7972"/>
    <w:rsid w:val="00DE1756"/>
    <w:rsid w:val="00DE3567"/>
    <w:rsid w:val="00DE38AD"/>
    <w:rsid w:val="00E16006"/>
    <w:rsid w:val="00E16E1D"/>
    <w:rsid w:val="00E173C6"/>
    <w:rsid w:val="00E17A87"/>
    <w:rsid w:val="00E248BB"/>
    <w:rsid w:val="00E25194"/>
    <w:rsid w:val="00E370CC"/>
    <w:rsid w:val="00E465ED"/>
    <w:rsid w:val="00E478FC"/>
    <w:rsid w:val="00E71B1D"/>
    <w:rsid w:val="00E73830"/>
    <w:rsid w:val="00E75AF1"/>
    <w:rsid w:val="00E84496"/>
    <w:rsid w:val="00E917D9"/>
    <w:rsid w:val="00EA5FF3"/>
    <w:rsid w:val="00EC5564"/>
    <w:rsid w:val="00ED08CB"/>
    <w:rsid w:val="00ED3382"/>
    <w:rsid w:val="00EE4A7E"/>
    <w:rsid w:val="00EE6494"/>
    <w:rsid w:val="00EF6F51"/>
    <w:rsid w:val="00EF7D50"/>
    <w:rsid w:val="00F1198E"/>
    <w:rsid w:val="00F15E33"/>
    <w:rsid w:val="00F2211D"/>
    <w:rsid w:val="00F2264B"/>
    <w:rsid w:val="00F2358D"/>
    <w:rsid w:val="00F3145D"/>
    <w:rsid w:val="00F37B1F"/>
    <w:rsid w:val="00F50048"/>
    <w:rsid w:val="00F528D5"/>
    <w:rsid w:val="00F579D0"/>
    <w:rsid w:val="00F604D7"/>
    <w:rsid w:val="00F60E6C"/>
    <w:rsid w:val="00F6231E"/>
    <w:rsid w:val="00F63017"/>
    <w:rsid w:val="00F673C2"/>
    <w:rsid w:val="00F674B3"/>
    <w:rsid w:val="00F83118"/>
    <w:rsid w:val="00F95D8A"/>
    <w:rsid w:val="00F95ECF"/>
    <w:rsid w:val="00FB352E"/>
    <w:rsid w:val="00FB3A5D"/>
    <w:rsid w:val="00FB5262"/>
    <w:rsid w:val="00FB7C84"/>
    <w:rsid w:val="00FC47E5"/>
    <w:rsid w:val="00FC5727"/>
    <w:rsid w:val="00FC7C5C"/>
    <w:rsid w:val="00FD193D"/>
    <w:rsid w:val="00FD5507"/>
    <w:rsid w:val="00FD6559"/>
    <w:rsid w:val="00FE1A99"/>
    <w:rsid w:val="00FE69E5"/>
    <w:rsid w:val="00FE6A24"/>
    <w:rsid w:val="00FF2FE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7D9E"/>
  </w:style>
  <w:style w:type="paragraph" w:styleId="1">
    <w:name w:val="heading 1"/>
    <w:basedOn w:val="a"/>
    <w:next w:val="a"/>
    <w:link w:val="10"/>
    <w:qFormat/>
    <w:rsid w:val="00316E5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rsid w:val="005C2B48"/>
    <w:pPr>
      <w:keepNext/>
      <w:keepLines/>
      <w:spacing w:before="200" w:after="0" w:line="240" w:lineRule="auto"/>
      <w:ind w:firstLine="709"/>
      <w:jc w:val="both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semiHidden/>
    <w:unhideWhenUsed/>
    <w:qFormat/>
    <w:rsid w:val="003F751F"/>
    <w:pPr>
      <w:keepNext/>
      <w:spacing w:after="0" w:line="360" w:lineRule="auto"/>
      <w:ind w:firstLine="540"/>
      <w:jc w:val="center"/>
      <w:outlineLvl w:val="2"/>
    </w:pPr>
    <w:rPr>
      <w:rFonts w:ascii="SL_Times New Roman" w:eastAsia="Times New Roman" w:hAnsi="SL_Times New Roman" w:cs="Times New Roman"/>
      <w:b/>
      <w:sz w:val="28"/>
      <w:szCs w:val="20"/>
      <w:lang w:val="en-US" w:eastAsia="ru-RU"/>
    </w:rPr>
  </w:style>
  <w:style w:type="paragraph" w:styleId="4">
    <w:name w:val="heading 4"/>
    <w:basedOn w:val="a"/>
    <w:next w:val="a"/>
    <w:link w:val="40"/>
    <w:semiHidden/>
    <w:unhideWhenUsed/>
    <w:qFormat/>
    <w:rsid w:val="003F751F"/>
    <w:pPr>
      <w:keepNext/>
      <w:spacing w:after="0" w:line="360" w:lineRule="auto"/>
      <w:ind w:firstLine="540"/>
      <w:jc w:val="both"/>
      <w:outlineLvl w:val="3"/>
    </w:pPr>
    <w:rPr>
      <w:rFonts w:ascii="SL_Times New Roman" w:eastAsia="PMingLiU" w:hAnsi="SL_Times New Roman" w:cs="Times New Roman"/>
      <w:i/>
      <w:sz w:val="28"/>
      <w:szCs w:val="20"/>
      <w:lang w:eastAsia="ru-RU"/>
    </w:rPr>
  </w:style>
  <w:style w:type="paragraph" w:styleId="5">
    <w:name w:val="heading 5"/>
    <w:basedOn w:val="a"/>
    <w:next w:val="a"/>
    <w:link w:val="50"/>
    <w:unhideWhenUsed/>
    <w:qFormat/>
    <w:rsid w:val="003F751F"/>
    <w:pPr>
      <w:keepNext/>
      <w:keepLines/>
      <w:spacing w:before="200" w:after="0" w:line="360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lang w:eastAsia="ru-RU"/>
    </w:rPr>
  </w:style>
  <w:style w:type="paragraph" w:styleId="6">
    <w:name w:val="heading 6"/>
    <w:basedOn w:val="a"/>
    <w:next w:val="a"/>
    <w:link w:val="60"/>
    <w:unhideWhenUsed/>
    <w:qFormat/>
    <w:rsid w:val="006C4031"/>
    <w:pPr>
      <w:keepNext/>
      <w:keepLines/>
      <w:spacing w:before="200" w:after="0" w:line="360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eastAsia="ru-RU"/>
    </w:rPr>
  </w:style>
  <w:style w:type="paragraph" w:styleId="7">
    <w:name w:val="heading 7"/>
    <w:basedOn w:val="a"/>
    <w:next w:val="a"/>
    <w:link w:val="70"/>
    <w:semiHidden/>
    <w:unhideWhenUsed/>
    <w:qFormat/>
    <w:rsid w:val="003F751F"/>
    <w:pPr>
      <w:keepNext/>
      <w:spacing w:after="0" w:line="240" w:lineRule="auto"/>
      <w:outlineLvl w:val="6"/>
    </w:pPr>
    <w:rPr>
      <w:rFonts w:ascii="SL_Times New Roman" w:eastAsia="PMingLiU" w:hAnsi="SL_Times New Roman" w:cs="Times New Roman"/>
      <w:sz w:val="28"/>
      <w:szCs w:val="20"/>
      <w:lang w:eastAsia="ru-RU"/>
    </w:rPr>
  </w:style>
  <w:style w:type="paragraph" w:styleId="8">
    <w:name w:val="heading 8"/>
    <w:basedOn w:val="a"/>
    <w:next w:val="a"/>
    <w:link w:val="80"/>
    <w:semiHidden/>
    <w:unhideWhenUsed/>
    <w:qFormat/>
    <w:rsid w:val="003F751F"/>
    <w:pPr>
      <w:keepNext/>
      <w:spacing w:after="0" w:line="360" w:lineRule="auto"/>
      <w:jc w:val="center"/>
      <w:outlineLvl w:val="7"/>
    </w:pPr>
    <w:rPr>
      <w:rFonts w:ascii="SL_Times New Roman" w:eastAsia="PMingLiU" w:hAnsi="SL_Times New Roman" w:cs="Times New Roman"/>
      <w:b/>
      <w:sz w:val="28"/>
      <w:szCs w:val="20"/>
      <w:lang w:eastAsia="ru-RU"/>
    </w:rPr>
  </w:style>
  <w:style w:type="paragraph" w:styleId="9">
    <w:name w:val="heading 9"/>
    <w:basedOn w:val="a"/>
    <w:next w:val="a"/>
    <w:link w:val="90"/>
    <w:semiHidden/>
    <w:unhideWhenUsed/>
    <w:qFormat/>
    <w:rsid w:val="003F751F"/>
    <w:pPr>
      <w:keepNext/>
      <w:spacing w:after="0" w:line="360" w:lineRule="auto"/>
      <w:ind w:firstLine="482"/>
      <w:jc w:val="center"/>
      <w:outlineLvl w:val="8"/>
    </w:pPr>
    <w:rPr>
      <w:rFonts w:ascii="Times New Roman" w:eastAsia="Times New Roman" w:hAnsi="Times New Roman" w:cs="Times New Roman"/>
      <w:b/>
      <w:color w:val="000000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821DC"/>
    <w:pPr>
      <w:spacing w:after="0" w:line="240" w:lineRule="auto"/>
      <w:ind w:left="720" w:firstLine="709"/>
      <w:contextualSpacing/>
      <w:jc w:val="both"/>
    </w:pPr>
    <w:rPr>
      <w:rFonts w:ascii="Times New Roman" w:hAnsi="Times New Roman" w:cs="Times New Roman"/>
      <w:sz w:val="24"/>
      <w:szCs w:val="24"/>
    </w:rPr>
  </w:style>
  <w:style w:type="table" w:styleId="a4">
    <w:name w:val="Table Grid"/>
    <w:basedOn w:val="a1"/>
    <w:uiPriority w:val="59"/>
    <w:rsid w:val="00FB7C84"/>
    <w:pPr>
      <w:spacing w:after="0" w:line="240" w:lineRule="auto"/>
      <w:ind w:firstLine="709"/>
      <w:jc w:val="both"/>
    </w:pPr>
    <w:rPr>
      <w:rFonts w:ascii="Times New Roman" w:hAnsi="Times New Roman" w:cs="Times New Roman"/>
      <w:sz w:val="24"/>
      <w:szCs w:val="24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5C2B4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5">
    <w:name w:val="Normal (Web)"/>
    <w:basedOn w:val="a"/>
    <w:uiPriority w:val="99"/>
    <w:unhideWhenUsed/>
    <w:rsid w:val="005211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1">
    <w:name w:val="Обычный (веб)1"/>
    <w:basedOn w:val="a"/>
    <w:rsid w:val="00E465ED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12">
    <w:name w:val="Абзац списка1"/>
    <w:aliases w:val="литература"/>
    <w:basedOn w:val="a"/>
    <w:link w:val="a6"/>
    <w:uiPriority w:val="99"/>
    <w:qFormat/>
    <w:rsid w:val="00236B88"/>
    <w:pPr>
      <w:suppressAutoHyphens/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apple-converted-space">
    <w:name w:val="apple-converted-space"/>
    <w:rsid w:val="00014A88"/>
  </w:style>
  <w:style w:type="character" w:customStyle="1" w:styleId="s16">
    <w:name w:val="s16"/>
    <w:basedOn w:val="a0"/>
    <w:rsid w:val="00014A88"/>
    <w:rPr>
      <w:rFonts w:cs="Times New Roman"/>
    </w:rPr>
  </w:style>
  <w:style w:type="paragraph" w:customStyle="1" w:styleId="s33">
    <w:name w:val="s33"/>
    <w:basedOn w:val="a"/>
    <w:rsid w:val="00014A88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Default">
    <w:name w:val="Default"/>
    <w:rsid w:val="0001333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pboth">
    <w:name w:val="pboth"/>
    <w:basedOn w:val="a"/>
    <w:rsid w:val="00CF5C6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B02CC5"/>
    <w:rPr>
      <w:color w:val="0000FF"/>
      <w:u w:val="single"/>
    </w:rPr>
  </w:style>
  <w:style w:type="paragraph" w:customStyle="1" w:styleId="pcenter">
    <w:name w:val="pcenter"/>
    <w:basedOn w:val="a"/>
    <w:rsid w:val="00B02C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rsid w:val="00316E5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8">
    <w:name w:val="Balloon Text"/>
    <w:basedOn w:val="a"/>
    <w:link w:val="a9"/>
    <w:uiPriority w:val="99"/>
    <w:semiHidden/>
    <w:unhideWhenUsed/>
    <w:rsid w:val="00316E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16E50"/>
    <w:rPr>
      <w:rFonts w:ascii="Tahoma" w:hAnsi="Tahoma" w:cs="Tahoma"/>
      <w:sz w:val="16"/>
      <w:szCs w:val="16"/>
    </w:rPr>
  </w:style>
  <w:style w:type="character" w:customStyle="1" w:styleId="aa">
    <w:name w:val="Основной Знак"/>
    <w:link w:val="ab"/>
    <w:locked/>
    <w:rsid w:val="00773CA4"/>
    <w:rPr>
      <w:rFonts w:ascii="NewtonCSanPin" w:hAnsi="NewtonCSanPin"/>
      <w:color w:val="000000"/>
      <w:sz w:val="21"/>
    </w:rPr>
  </w:style>
  <w:style w:type="paragraph" w:customStyle="1" w:styleId="ab">
    <w:name w:val="Основной"/>
    <w:basedOn w:val="a"/>
    <w:link w:val="aa"/>
    <w:rsid w:val="00773CA4"/>
    <w:pPr>
      <w:autoSpaceDE w:val="0"/>
      <w:autoSpaceDN w:val="0"/>
      <w:adjustRightInd w:val="0"/>
      <w:spacing w:after="0" w:line="214" w:lineRule="atLeast"/>
      <w:ind w:firstLine="283"/>
      <w:jc w:val="both"/>
    </w:pPr>
    <w:rPr>
      <w:rFonts w:ascii="NewtonCSanPin" w:hAnsi="NewtonCSanPin"/>
      <w:color w:val="000000"/>
      <w:sz w:val="21"/>
    </w:rPr>
  </w:style>
  <w:style w:type="character" w:styleId="ac">
    <w:name w:val="Strong"/>
    <w:basedOn w:val="a0"/>
    <w:qFormat/>
    <w:rsid w:val="003B10E1"/>
    <w:rPr>
      <w:b/>
      <w:bCs/>
    </w:rPr>
  </w:style>
  <w:style w:type="paragraph" w:customStyle="1" w:styleId="c803">
    <w:name w:val="c803"/>
    <w:basedOn w:val="a"/>
    <w:rsid w:val="002466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0">
    <w:name w:val="c80"/>
    <w:basedOn w:val="a0"/>
    <w:rsid w:val="0024661F"/>
  </w:style>
  <w:style w:type="paragraph" w:customStyle="1" w:styleId="c101">
    <w:name w:val="c101"/>
    <w:basedOn w:val="a"/>
    <w:rsid w:val="002466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70">
    <w:name w:val="c570"/>
    <w:basedOn w:val="a0"/>
    <w:rsid w:val="0024661F"/>
  </w:style>
  <w:style w:type="character" w:customStyle="1" w:styleId="60">
    <w:name w:val="Заголовок 6 Знак"/>
    <w:basedOn w:val="a0"/>
    <w:link w:val="6"/>
    <w:rsid w:val="006C4031"/>
    <w:rPr>
      <w:rFonts w:asciiTheme="majorHAnsi" w:eastAsiaTheme="majorEastAsia" w:hAnsiTheme="majorHAnsi" w:cstheme="majorBidi"/>
      <w:i/>
      <w:iCs/>
      <w:color w:val="243F60" w:themeColor="accent1" w:themeShade="7F"/>
      <w:lang w:eastAsia="ru-RU"/>
    </w:rPr>
  </w:style>
  <w:style w:type="paragraph" w:customStyle="1" w:styleId="p2">
    <w:name w:val="p2"/>
    <w:basedOn w:val="a"/>
    <w:rsid w:val="006C40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3">
    <w:name w:val="s3"/>
    <w:basedOn w:val="a0"/>
    <w:rsid w:val="006C4031"/>
  </w:style>
  <w:style w:type="character" w:customStyle="1" w:styleId="s4">
    <w:name w:val="s4"/>
    <w:basedOn w:val="a0"/>
    <w:rsid w:val="006C4031"/>
  </w:style>
  <w:style w:type="paragraph" w:customStyle="1" w:styleId="formattext">
    <w:name w:val="formattext"/>
    <w:basedOn w:val="a"/>
    <w:rsid w:val="00FE6A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3">
    <w:name w:val="Сетка таблицы1"/>
    <w:basedOn w:val="a1"/>
    <w:next w:val="a4"/>
    <w:uiPriority w:val="59"/>
    <w:rsid w:val="00217402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3">
    <w:name w:val="c3"/>
    <w:basedOn w:val="a0"/>
    <w:rsid w:val="00217402"/>
  </w:style>
  <w:style w:type="character" w:customStyle="1" w:styleId="30">
    <w:name w:val="Заголовок 3 Знак"/>
    <w:basedOn w:val="a0"/>
    <w:link w:val="3"/>
    <w:semiHidden/>
    <w:rsid w:val="003F751F"/>
    <w:rPr>
      <w:rFonts w:ascii="SL_Times New Roman" w:eastAsia="Times New Roman" w:hAnsi="SL_Times New Roman" w:cs="Times New Roman"/>
      <w:b/>
      <w:sz w:val="28"/>
      <w:szCs w:val="20"/>
      <w:lang w:val="en-US" w:eastAsia="ru-RU"/>
    </w:rPr>
  </w:style>
  <w:style w:type="character" w:customStyle="1" w:styleId="40">
    <w:name w:val="Заголовок 4 Знак"/>
    <w:basedOn w:val="a0"/>
    <w:link w:val="4"/>
    <w:semiHidden/>
    <w:rsid w:val="003F751F"/>
    <w:rPr>
      <w:rFonts w:ascii="SL_Times New Roman" w:eastAsia="PMingLiU" w:hAnsi="SL_Times New Roman" w:cs="Times New Roman"/>
      <w:i/>
      <w:sz w:val="28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3F751F"/>
    <w:rPr>
      <w:rFonts w:asciiTheme="majorHAnsi" w:eastAsiaTheme="majorEastAsia" w:hAnsiTheme="majorHAnsi" w:cstheme="majorBidi"/>
      <w:color w:val="243F60" w:themeColor="accent1" w:themeShade="7F"/>
      <w:lang w:eastAsia="ru-RU"/>
    </w:rPr>
  </w:style>
  <w:style w:type="character" w:customStyle="1" w:styleId="70">
    <w:name w:val="Заголовок 7 Знак"/>
    <w:basedOn w:val="a0"/>
    <w:link w:val="7"/>
    <w:semiHidden/>
    <w:rsid w:val="003F751F"/>
    <w:rPr>
      <w:rFonts w:ascii="SL_Times New Roman" w:eastAsia="PMingLiU" w:hAnsi="SL_Times New Roman" w:cs="Times New Roman"/>
      <w:sz w:val="28"/>
      <w:szCs w:val="20"/>
      <w:lang w:eastAsia="ru-RU"/>
    </w:rPr>
  </w:style>
  <w:style w:type="character" w:customStyle="1" w:styleId="80">
    <w:name w:val="Заголовок 8 Знак"/>
    <w:basedOn w:val="a0"/>
    <w:link w:val="8"/>
    <w:semiHidden/>
    <w:rsid w:val="003F751F"/>
    <w:rPr>
      <w:rFonts w:ascii="SL_Times New Roman" w:eastAsia="PMingLiU" w:hAnsi="SL_Times New Roman" w:cs="Times New Roman"/>
      <w:b/>
      <w:sz w:val="28"/>
      <w:szCs w:val="20"/>
      <w:lang w:eastAsia="ru-RU"/>
    </w:rPr>
  </w:style>
  <w:style w:type="character" w:customStyle="1" w:styleId="90">
    <w:name w:val="Заголовок 9 Знак"/>
    <w:basedOn w:val="a0"/>
    <w:link w:val="9"/>
    <w:semiHidden/>
    <w:rsid w:val="003F751F"/>
    <w:rPr>
      <w:rFonts w:ascii="Times New Roman" w:eastAsia="Times New Roman" w:hAnsi="Times New Roman" w:cs="Times New Roman"/>
      <w:b/>
      <w:color w:val="000000"/>
      <w:sz w:val="28"/>
      <w:szCs w:val="20"/>
      <w:lang w:eastAsia="ru-RU"/>
    </w:rPr>
  </w:style>
  <w:style w:type="numbering" w:customStyle="1" w:styleId="14">
    <w:name w:val="Нет списка1"/>
    <w:next w:val="a2"/>
    <w:uiPriority w:val="99"/>
    <w:semiHidden/>
    <w:unhideWhenUsed/>
    <w:rsid w:val="003F751F"/>
  </w:style>
  <w:style w:type="paragraph" w:customStyle="1" w:styleId="Style7">
    <w:name w:val="Style7"/>
    <w:basedOn w:val="a"/>
    <w:uiPriority w:val="99"/>
    <w:rsid w:val="003F751F"/>
    <w:pPr>
      <w:widowControl w:val="0"/>
      <w:autoSpaceDE w:val="0"/>
      <w:autoSpaceDN w:val="0"/>
      <w:adjustRightInd w:val="0"/>
      <w:spacing w:after="0" w:line="322" w:lineRule="exact"/>
      <w:ind w:firstLine="43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">
    <w:name w:val="Style2"/>
    <w:basedOn w:val="a"/>
    <w:uiPriority w:val="99"/>
    <w:rsid w:val="003F751F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8">
    <w:name w:val="Style18"/>
    <w:basedOn w:val="a"/>
    <w:uiPriority w:val="99"/>
    <w:rsid w:val="003F751F"/>
    <w:pPr>
      <w:widowControl w:val="0"/>
      <w:autoSpaceDE w:val="0"/>
      <w:autoSpaceDN w:val="0"/>
      <w:adjustRightInd w:val="0"/>
      <w:spacing w:after="0" w:line="320" w:lineRule="exact"/>
      <w:ind w:firstLine="461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63">
    <w:name w:val="Font Style63"/>
    <w:basedOn w:val="a0"/>
    <w:uiPriority w:val="99"/>
    <w:rsid w:val="003F751F"/>
    <w:rPr>
      <w:rFonts w:ascii="Times New Roman" w:hAnsi="Times New Roman" w:cs="Times New Roman" w:hint="default"/>
      <w:sz w:val="22"/>
      <w:szCs w:val="22"/>
    </w:rPr>
  </w:style>
  <w:style w:type="character" w:customStyle="1" w:styleId="FontStyle65">
    <w:name w:val="Font Style65"/>
    <w:basedOn w:val="a0"/>
    <w:uiPriority w:val="99"/>
    <w:rsid w:val="003F751F"/>
    <w:rPr>
      <w:rFonts w:ascii="Times New Roman" w:hAnsi="Times New Roman" w:cs="Times New Roman" w:hint="default"/>
      <w:b/>
      <w:bCs/>
      <w:sz w:val="22"/>
      <w:szCs w:val="22"/>
    </w:rPr>
  </w:style>
  <w:style w:type="paragraph" w:styleId="ad">
    <w:name w:val="header"/>
    <w:basedOn w:val="a"/>
    <w:link w:val="ae"/>
    <w:uiPriority w:val="99"/>
    <w:unhideWhenUsed/>
    <w:rsid w:val="003F751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Верхний колонтитул Знак"/>
    <w:basedOn w:val="a0"/>
    <w:link w:val="ad"/>
    <w:uiPriority w:val="99"/>
    <w:rsid w:val="003F751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">
    <w:name w:val="footer"/>
    <w:basedOn w:val="a"/>
    <w:link w:val="af0"/>
    <w:uiPriority w:val="99"/>
    <w:unhideWhenUsed/>
    <w:rsid w:val="003F751F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0">
    <w:name w:val="Нижний колонтитул Знак"/>
    <w:basedOn w:val="a0"/>
    <w:link w:val="af"/>
    <w:uiPriority w:val="99"/>
    <w:rsid w:val="003F751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1">
    <w:name w:val="Title"/>
    <w:basedOn w:val="a"/>
    <w:link w:val="af2"/>
    <w:uiPriority w:val="10"/>
    <w:qFormat/>
    <w:rsid w:val="003F751F"/>
    <w:pPr>
      <w:spacing w:after="0" w:line="240" w:lineRule="auto"/>
      <w:jc w:val="center"/>
    </w:pPr>
    <w:rPr>
      <w:rFonts w:ascii="SL_Times New Roman" w:eastAsia="Times New Roman" w:hAnsi="SL_Times New Roman" w:cs="Times New Roman"/>
      <w:b/>
      <w:sz w:val="28"/>
      <w:szCs w:val="20"/>
      <w:lang w:eastAsia="ru-RU"/>
    </w:rPr>
  </w:style>
  <w:style w:type="character" w:customStyle="1" w:styleId="af2">
    <w:name w:val="Название Знак"/>
    <w:basedOn w:val="a0"/>
    <w:link w:val="af1"/>
    <w:uiPriority w:val="10"/>
    <w:rsid w:val="003F751F"/>
    <w:rPr>
      <w:rFonts w:ascii="SL_Times New Roman" w:eastAsia="Times New Roman" w:hAnsi="SL_Times New Roman" w:cs="Times New Roman"/>
      <w:b/>
      <w:sz w:val="28"/>
      <w:szCs w:val="20"/>
      <w:lang w:eastAsia="ru-RU"/>
    </w:rPr>
  </w:style>
  <w:style w:type="paragraph" w:styleId="af3">
    <w:name w:val="Body Text"/>
    <w:basedOn w:val="a"/>
    <w:link w:val="af4"/>
    <w:uiPriority w:val="99"/>
    <w:unhideWhenUsed/>
    <w:rsid w:val="003F751F"/>
    <w:pPr>
      <w:spacing w:after="0" w:line="240" w:lineRule="auto"/>
    </w:pPr>
    <w:rPr>
      <w:rFonts w:ascii="SL_arial" w:eastAsia="Times New Roman" w:hAnsi="SL_arial" w:cs="Times New Roman"/>
      <w:sz w:val="28"/>
      <w:szCs w:val="20"/>
      <w:lang w:eastAsia="ru-RU"/>
    </w:rPr>
  </w:style>
  <w:style w:type="character" w:customStyle="1" w:styleId="af4">
    <w:name w:val="Основной текст Знак"/>
    <w:basedOn w:val="a0"/>
    <w:link w:val="af3"/>
    <w:uiPriority w:val="99"/>
    <w:rsid w:val="003F751F"/>
    <w:rPr>
      <w:rFonts w:ascii="SL_arial" w:eastAsia="Times New Roman" w:hAnsi="SL_arial" w:cs="Times New Roman"/>
      <w:sz w:val="28"/>
      <w:szCs w:val="20"/>
      <w:lang w:eastAsia="ru-RU"/>
    </w:rPr>
  </w:style>
  <w:style w:type="paragraph" w:styleId="af5">
    <w:name w:val="Body Text Indent"/>
    <w:basedOn w:val="a"/>
    <w:link w:val="af6"/>
    <w:semiHidden/>
    <w:unhideWhenUsed/>
    <w:rsid w:val="003F751F"/>
    <w:pPr>
      <w:spacing w:after="0" w:line="360" w:lineRule="auto"/>
      <w:ind w:firstLine="540"/>
      <w:jc w:val="both"/>
    </w:pPr>
    <w:rPr>
      <w:rFonts w:ascii="SL_Times New Roman" w:eastAsia="Times New Roman" w:hAnsi="SL_Times New Roman" w:cs="Times New Roman"/>
      <w:sz w:val="32"/>
      <w:szCs w:val="20"/>
      <w:lang w:val="tt-RU" w:eastAsia="ru-RU"/>
    </w:rPr>
  </w:style>
  <w:style w:type="character" w:customStyle="1" w:styleId="af6">
    <w:name w:val="Основной текст с отступом Знак"/>
    <w:basedOn w:val="a0"/>
    <w:link w:val="af5"/>
    <w:semiHidden/>
    <w:rsid w:val="003F751F"/>
    <w:rPr>
      <w:rFonts w:ascii="SL_Times New Roman" w:eastAsia="Times New Roman" w:hAnsi="SL_Times New Roman" w:cs="Times New Roman"/>
      <w:sz w:val="32"/>
      <w:szCs w:val="20"/>
      <w:lang w:val="tt-RU" w:eastAsia="ru-RU"/>
    </w:rPr>
  </w:style>
  <w:style w:type="paragraph" w:styleId="21">
    <w:name w:val="Body Text 2"/>
    <w:basedOn w:val="a"/>
    <w:link w:val="22"/>
    <w:unhideWhenUsed/>
    <w:rsid w:val="003F751F"/>
    <w:pPr>
      <w:spacing w:after="0" w:line="360" w:lineRule="auto"/>
      <w:jc w:val="both"/>
    </w:pPr>
    <w:rPr>
      <w:rFonts w:ascii="SL_Times New Roman" w:eastAsia="PMingLiU" w:hAnsi="SL_Times New Roman" w:cs="Times New Roman"/>
      <w:sz w:val="28"/>
      <w:szCs w:val="20"/>
      <w:lang w:eastAsia="ru-RU"/>
    </w:rPr>
  </w:style>
  <w:style w:type="character" w:customStyle="1" w:styleId="22">
    <w:name w:val="Основной текст 2 Знак"/>
    <w:basedOn w:val="a0"/>
    <w:link w:val="21"/>
    <w:rsid w:val="003F751F"/>
    <w:rPr>
      <w:rFonts w:ascii="SL_Times New Roman" w:eastAsia="PMingLiU" w:hAnsi="SL_Times New Roman" w:cs="Times New Roman"/>
      <w:sz w:val="28"/>
      <w:szCs w:val="20"/>
      <w:lang w:eastAsia="ru-RU"/>
    </w:rPr>
  </w:style>
  <w:style w:type="paragraph" w:styleId="31">
    <w:name w:val="Body Text 3"/>
    <w:basedOn w:val="a"/>
    <w:link w:val="32"/>
    <w:semiHidden/>
    <w:unhideWhenUsed/>
    <w:rsid w:val="003F751F"/>
    <w:pPr>
      <w:spacing w:after="120" w:line="240" w:lineRule="auto"/>
    </w:pPr>
    <w:rPr>
      <w:rFonts w:ascii="Times New Roman" w:eastAsia="Times New Roman" w:hAnsi="Times New Roman" w:cs="Times New Roman"/>
      <w:sz w:val="16"/>
      <w:szCs w:val="20"/>
      <w:lang w:eastAsia="ru-RU"/>
    </w:rPr>
  </w:style>
  <w:style w:type="character" w:customStyle="1" w:styleId="32">
    <w:name w:val="Основной текст 3 Знак"/>
    <w:basedOn w:val="a0"/>
    <w:link w:val="31"/>
    <w:semiHidden/>
    <w:rsid w:val="003F751F"/>
    <w:rPr>
      <w:rFonts w:ascii="Times New Roman" w:eastAsia="Times New Roman" w:hAnsi="Times New Roman" w:cs="Times New Roman"/>
      <w:sz w:val="16"/>
      <w:szCs w:val="20"/>
      <w:lang w:eastAsia="ru-RU"/>
    </w:rPr>
  </w:style>
  <w:style w:type="paragraph" w:styleId="23">
    <w:name w:val="Body Text Indent 2"/>
    <w:basedOn w:val="a"/>
    <w:link w:val="24"/>
    <w:semiHidden/>
    <w:unhideWhenUsed/>
    <w:rsid w:val="003F751F"/>
    <w:pPr>
      <w:spacing w:after="0" w:line="360" w:lineRule="auto"/>
      <w:ind w:firstLine="540"/>
      <w:jc w:val="both"/>
    </w:pPr>
    <w:rPr>
      <w:rFonts w:ascii="SL_Times New Roman" w:eastAsia="PMingLiU" w:hAnsi="SL_Times New Roman" w:cs="Times New Roman"/>
      <w:sz w:val="28"/>
      <w:szCs w:val="20"/>
      <w:lang w:eastAsia="ru-RU"/>
    </w:rPr>
  </w:style>
  <w:style w:type="character" w:customStyle="1" w:styleId="24">
    <w:name w:val="Основной текст с отступом 2 Знак"/>
    <w:basedOn w:val="a0"/>
    <w:link w:val="23"/>
    <w:semiHidden/>
    <w:rsid w:val="003F751F"/>
    <w:rPr>
      <w:rFonts w:ascii="SL_Times New Roman" w:eastAsia="PMingLiU" w:hAnsi="SL_Times New Roman" w:cs="Times New Roman"/>
      <w:sz w:val="28"/>
      <w:szCs w:val="20"/>
      <w:lang w:eastAsia="ru-RU"/>
    </w:rPr>
  </w:style>
  <w:style w:type="paragraph" w:customStyle="1" w:styleId="Style3">
    <w:name w:val="Style3"/>
    <w:basedOn w:val="a"/>
    <w:uiPriority w:val="99"/>
    <w:rsid w:val="003F751F"/>
    <w:pPr>
      <w:widowControl w:val="0"/>
      <w:autoSpaceDE w:val="0"/>
      <w:autoSpaceDN w:val="0"/>
      <w:adjustRightInd w:val="0"/>
      <w:spacing w:after="0" w:line="418" w:lineRule="exact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6">
    <w:name w:val="Style16"/>
    <w:basedOn w:val="a"/>
    <w:uiPriority w:val="99"/>
    <w:rsid w:val="003F751F"/>
    <w:pPr>
      <w:widowControl w:val="0"/>
      <w:autoSpaceDE w:val="0"/>
      <w:autoSpaceDN w:val="0"/>
      <w:adjustRightInd w:val="0"/>
      <w:spacing w:after="0" w:line="317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3F751F"/>
    <w:pPr>
      <w:widowControl w:val="0"/>
      <w:autoSpaceDE w:val="0"/>
      <w:autoSpaceDN w:val="0"/>
      <w:adjustRightInd w:val="0"/>
      <w:spacing w:after="0" w:line="320" w:lineRule="exact"/>
      <w:ind w:firstLine="696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8">
    <w:name w:val="Style38"/>
    <w:basedOn w:val="a"/>
    <w:uiPriority w:val="99"/>
    <w:rsid w:val="003F751F"/>
    <w:pPr>
      <w:widowControl w:val="0"/>
      <w:autoSpaceDE w:val="0"/>
      <w:autoSpaceDN w:val="0"/>
      <w:adjustRightInd w:val="0"/>
      <w:spacing w:after="0" w:line="317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3F751F"/>
    <w:pPr>
      <w:widowControl w:val="0"/>
      <w:autoSpaceDE w:val="0"/>
      <w:autoSpaceDN w:val="0"/>
      <w:adjustRightInd w:val="0"/>
      <w:spacing w:after="0" w:line="320" w:lineRule="exact"/>
      <w:ind w:firstLine="571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1">
    <w:name w:val="Style41"/>
    <w:basedOn w:val="a"/>
    <w:uiPriority w:val="99"/>
    <w:rsid w:val="003F751F"/>
    <w:pPr>
      <w:widowControl w:val="0"/>
      <w:autoSpaceDE w:val="0"/>
      <w:autoSpaceDN w:val="0"/>
      <w:adjustRightInd w:val="0"/>
      <w:spacing w:after="0" w:line="322" w:lineRule="exact"/>
      <w:ind w:firstLine="451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61">
    <w:name w:val="Font Style61"/>
    <w:basedOn w:val="a0"/>
    <w:uiPriority w:val="99"/>
    <w:rsid w:val="003F751F"/>
    <w:rPr>
      <w:rFonts w:ascii="Times New Roman" w:hAnsi="Times New Roman" w:cs="Times New Roman" w:hint="default"/>
      <w:i/>
      <w:iCs/>
      <w:sz w:val="22"/>
      <w:szCs w:val="22"/>
    </w:rPr>
  </w:style>
  <w:style w:type="character" w:customStyle="1" w:styleId="FontStyle62">
    <w:name w:val="Font Style62"/>
    <w:basedOn w:val="a0"/>
    <w:uiPriority w:val="99"/>
    <w:rsid w:val="003F751F"/>
    <w:rPr>
      <w:rFonts w:ascii="Times New Roman" w:hAnsi="Times New Roman" w:cs="Times New Roman" w:hint="default"/>
      <w:sz w:val="22"/>
      <w:szCs w:val="22"/>
    </w:rPr>
  </w:style>
  <w:style w:type="character" w:customStyle="1" w:styleId="FontStyle64">
    <w:name w:val="Font Style64"/>
    <w:basedOn w:val="a0"/>
    <w:uiPriority w:val="99"/>
    <w:rsid w:val="003F751F"/>
    <w:rPr>
      <w:rFonts w:ascii="Times New Roman" w:hAnsi="Times New Roman" w:cs="Times New Roman" w:hint="default"/>
      <w:b/>
      <w:bCs/>
      <w:sz w:val="22"/>
      <w:szCs w:val="22"/>
    </w:rPr>
  </w:style>
  <w:style w:type="character" w:styleId="af7">
    <w:name w:val="line number"/>
    <w:basedOn w:val="a0"/>
    <w:uiPriority w:val="99"/>
    <w:semiHidden/>
    <w:unhideWhenUsed/>
    <w:rsid w:val="003F751F"/>
  </w:style>
  <w:style w:type="paragraph" w:customStyle="1" w:styleId="New">
    <w:name w:val="Оглавление_New"/>
    <w:basedOn w:val="25"/>
    <w:link w:val="New0"/>
    <w:autoRedefine/>
    <w:qFormat/>
    <w:rsid w:val="003F751F"/>
    <w:pPr>
      <w:tabs>
        <w:tab w:val="right" w:leader="dot" w:pos="9345"/>
        <w:tab w:val="right" w:leader="dot" w:pos="10195"/>
      </w:tabs>
      <w:spacing w:after="0" w:line="240" w:lineRule="auto"/>
      <w:jc w:val="center"/>
    </w:pPr>
    <w:rPr>
      <w:rFonts w:ascii="Times New Roman" w:eastAsia="Calibri" w:hAnsi="Times New Roman" w:cs="Times New Roman"/>
      <w:b/>
      <w:noProof/>
      <w:sz w:val="24"/>
      <w:lang w:eastAsia="en-US" w:bidi="hi-IN"/>
    </w:rPr>
  </w:style>
  <w:style w:type="character" w:customStyle="1" w:styleId="New0">
    <w:name w:val="Оглавление_New Знак"/>
    <w:link w:val="New"/>
    <w:rsid w:val="003F751F"/>
    <w:rPr>
      <w:rFonts w:ascii="Times New Roman" w:eastAsia="Calibri" w:hAnsi="Times New Roman" w:cs="Times New Roman"/>
      <w:b/>
      <w:noProof/>
      <w:sz w:val="24"/>
      <w:lang w:bidi="hi-IN"/>
    </w:rPr>
  </w:style>
  <w:style w:type="paragraph" w:styleId="25">
    <w:name w:val="toc 2"/>
    <w:basedOn w:val="a"/>
    <w:next w:val="a"/>
    <w:autoRedefine/>
    <w:uiPriority w:val="39"/>
    <w:semiHidden/>
    <w:unhideWhenUsed/>
    <w:rsid w:val="003F751F"/>
    <w:pPr>
      <w:spacing w:after="100" w:line="360" w:lineRule="auto"/>
      <w:ind w:left="220"/>
    </w:pPr>
    <w:rPr>
      <w:rFonts w:eastAsiaTheme="minorEastAsia"/>
      <w:lang w:eastAsia="ru-RU"/>
    </w:rPr>
  </w:style>
  <w:style w:type="paragraph" w:customStyle="1" w:styleId="3New">
    <w:name w:val="Заголовок 3New"/>
    <w:basedOn w:val="3"/>
    <w:link w:val="3New0"/>
    <w:autoRedefine/>
    <w:uiPriority w:val="99"/>
    <w:qFormat/>
    <w:rsid w:val="003F751F"/>
    <w:pPr>
      <w:widowControl w:val="0"/>
      <w:tabs>
        <w:tab w:val="left" w:pos="567"/>
      </w:tabs>
      <w:suppressAutoHyphens/>
      <w:ind w:firstLine="567"/>
      <w:jc w:val="left"/>
    </w:pPr>
    <w:rPr>
      <w:rFonts w:ascii="Times New Roman" w:hAnsi="Times New Roman"/>
      <w:sz w:val="24"/>
      <w:szCs w:val="24"/>
      <w:lang w:val="ru-RU"/>
    </w:rPr>
  </w:style>
  <w:style w:type="character" w:customStyle="1" w:styleId="3New0">
    <w:name w:val="Заголовок 3New Знак"/>
    <w:link w:val="3New"/>
    <w:uiPriority w:val="99"/>
    <w:rsid w:val="003F751F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dash041e005f0431005f044b005f0447005f043d005f044b005f0439">
    <w:name w:val="dash041e_005f0431_005f044b_005f0447_005f043d_005f044b_005f0439"/>
    <w:basedOn w:val="a"/>
    <w:rsid w:val="003F75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1">
    <w:name w:val="p11"/>
    <w:basedOn w:val="a"/>
    <w:uiPriority w:val="99"/>
    <w:rsid w:val="003F751F"/>
    <w:pPr>
      <w:spacing w:before="100" w:beforeAutospacing="1" w:after="100" w:afterAutospacing="1" w:line="240" w:lineRule="auto"/>
    </w:pPr>
    <w:rPr>
      <w:rFonts w:ascii="Times New Roman" w:eastAsia="Batang" w:hAnsi="Times New Roman" w:cs="Times New Roman"/>
      <w:sz w:val="24"/>
      <w:szCs w:val="24"/>
      <w:lang w:eastAsia="ko-KR"/>
    </w:rPr>
  </w:style>
  <w:style w:type="table" w:customStyle="1" w:styleId="26">
    <w:name w:val="Сетка таблицы2"/>
    <w:basedOn w:val="a1"/>
    <w:next w:val="a4"/>
    <w:rsid w:val="003F751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8">
    <w:name w:val="No Spacing"/>
    <w:link w:val="af9"/>
    <w:uiPriority w:val="1"/>
    <w:qFormat/>
    <w:rsid w:val="003F751F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FontStyle36">
    <w:name w:val="Font Style36"/>
    <w:uiPriority w:val="99"/>
    <w:rsid w:val="003F751F"/>
    <w:rPr>
      <w:rFonts w:ascii="Times New Roman" w:hAnsi="Times New Roman" w:cs="Times New Roman"/>
      <w:sz w:val="28"/>
      <w:szCs w:val="28"/>
    </w:rPr>
  </w:style>
  <w:style w:type="paragraph" w:customStyle="1" w:styleId="2NEw">
    <w:name w:val="Заголовок 2NEw"/>
    <w:basedOn w:val="2"/>
    <w:link w:val="2NEw0"/>
    <w:autoRedefine/>
    <w:uiPriority w:val="99"/>
    <w:qFormat/>
    <w:rsid w:val="003F751F"/>
    <w:pPr>
      <w:keepLines w:val="0"/>
      <w:widowControl w:val="0"/>
      <w:suppressAutoHyphens/>
      <w:spacing w:before="240" w:line="276" w:lineRule="auto"/>
      <w:ind w:firstLine="0"/>
    </w:pPr>
    <w:rPr>
      <w:rFonts w:ascii="Times New Roman" w:eastAsia="SimSun" w:hAnsi="Times New Roman" w:cs="Times New Roman"/>
      <w:bCs w:val="0"/>
      <w:iCs/>
      <w:color w:val="auto"/>
      <w:kern w:val="28"/>
      <w:sz w:val="28"/>
      <w:szCs w:val="28"/>
      <w:lang w:eastAsia="hi-IN" w:bidi="hi-IN"/>
    </w:rPr>
  </w:style>
  <w:style w:type="character" w:customStyle="1" w:styleId="2NEw0">
    <w:name w:val="Заголовок 2NEw Знак"/>
    <w:link w:val="2NEw"/>
    <w:uiPriority w:val="99"/>
    <w:rsid w:val="003F751F"/>
    <w:rPr>
      <w:rFonts w:ascii="Times New Roman" w:eastAsia="SimSun" w:hAnsi="Times New Roman" w:cs="Times New Roman"/>
      <w:b/>
      <w:iCs/>
      <w:kern w:val="28"/>
      <w:sz w:val="28"/>
      <w:szCs w:val="28"/>
      <w:lang w:eastAsia="hi-IN" w:bidi="hi-IN"/>
    </w:rPr>
  </w:style>
  <w:style w:type="character" w:customStyle="1" w:styleId="a6">
    <w:name w:val="Абзац списка Знак"/>
    <w:aliases w:val="литература Знак,Абзац списка1 Знак"/>
    <w:link w:val="12"/>
    <w:uiPriority w:val="99"/>
    <w:rsid w:val="003F751F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51">
    <w:name w:val="toc 5"/>
    <w:basedOn w:val="a"/>
    <w:next w:val="a"/>
    <w:autoRedefine/>
    <w:uiPriority w:val="39"/>
    <w:semiHidden/>
    <w:unhideWhenUsed/>
    <w:rsid w:val="003F751F"/>
    <w:pPr>
      <w:spacing w:after="100" w:line="360" w:lineRule="auto"/>
      <w:ind w:left="880"/>
    </w:pPr>
    <w:rPr>
      <w:rFonts w:eastAsiaTheme="minorEastAsia"/>
      <w:lang w:eastAsia="ru-RU"/>
    </w:rPr>
  </w:style>
  <w:style w:type="paragraph" w:customStyle="1" w:styleId="Style1">
    <w:name w:val="Style1"/>
    <w:basedOn w:val="a"/>
    <w:rsid w:val="003F751F"/>
    <w:pPr>
      <w:widowControl w:val="0"/>
      <w:autoSpaceDE w:val="0"/>
      <w:autoSpaceDN w:val="0"/>
      <w:adjustRightInd w:val="0"/>
      <w:spacing w:after="0" w:line="240" w:lineRule="auto"/>
    </w:pPr>
    <w:rPr>
      <w:rFonts w:ascii="Georgia" w:eastAsia="SimSun" w:hAnsi="Georgia" w:cs="Times New Roman"/>
      <w:sz w:val="24"/>
      <w:szCs w:val="24"/>
      <w:lang w:eastAsia="ru-RU"/>
    </w:rPr>
  </w:style>
  <w:style w:type="character" w:customStyle="1" w:styleId="FontStyle16">
    <w:name w:val="Font Style16"/>
    <w:rsid w:val="003F751F"/>
    <w:rPr>
      <w:rFonts w:ascii="Georgia" w:hAnsi="Georgia" w:cs="Georgia"/>
      <w:sz w:val="18"/>
      <w:szCs w:val="18"/>
    </w:rPr>
  </w:style>
  <w:style w:type="paragraph" w:customStyle="1" w:styleId="15">
    <w:name w:val="Без интервала1"/>
    <w:rsid w:val="003F751F"/>
    <w:pPr>
      <w:spacing w:after="0" w:line="240" w:lineRule="auto"/>
    </w:pPr>
    <w:rPr>
      <w:rFonts w:ascii="Times New Roman" w:eastAsia="SimSun" w:hAnsi="Times New Roman" w:cs="Calibri"/>
      <w:sz w:val="20"/>
      <w:szCs w:val="20"/>
      <w:lang w:eastAsia="ru-RU"/>
    </w:rPr>
  </w:style>
  <w:style w:type="character" w:styleId="afa">
    <w:name w:val="Emphasis"/>
    <w:basedOn w:val="a0"/>
    <w:uiPriority w:val="20"/>
    <w:qFormat/>
    <w:rsid w:val="003F751F"/>
    <w:rPr>
      <w:i/>
      <w:iCs/>
    </w:rPr>
  </w:style>
  <w:style w:type="character" w:customStyle="1" w:styleId="noprint">
    <w:name w:val="noprint"/>
    <w:basedOn w:val="a0"/>
    <w:rsid w:val="003F751F"/>
  </w:style>
  <w:style w:type="character" w:customStyle="1" w:styleId="ref-info">
    <w:name w:val="ref-info"/>
    <w:basedOn w:val="a0"/>
    <w:rsid w:val="003F751F"/>
  </w:style>
  <w:style w:type="character" w:customStyle="1" w:styleId="link-ru">
    <w:name w:val="link-ru"/>
    <w:basedOn w:val="a0"/>
    <w:rsid w:val="003F751F"/>
  </w:style>
  <w:style w:type="paragraph" w:customStyle="1" w:styleId="16">
    <w:name w:val="Текст1"/>
    <w:uiPriority w:val="99"/>
    <w:rsid w:val="003F751F"/>
    <w:pPr>
      <w:widowControl w:val="0"/>
      <w:suppressAutoHyphens/>
      <w:spacing w:after="0" w:line="100" w:lineRule="atLeast"/>
    </w:pPr>
    <w:rPr>
      <w:rFonts w:ascii="Courier New" w:eastAsia="Times New Roman" w:hAnsi="Courier New" w:cs="Courier New"/>
      <w:kern w:val="1"/>
      <w:sz w:val="20"/>
      <w:szCs w:val="20"/>
      <w:lang w:eastAsia="ar-SA"/>
    </w:rPr>
  </w:style>
  <w:style w:type="character" w:styleId="afb">
    <w:name w:val="footnote reference"/>
    <w:uiPriority w:val="99"/>
    <w:rsid w:val="003F751F"/>
    <w:rPr>
      <w:rFonts w:cs="Times New Roman"/>
      <w:vertAlign w:val="superscript"/>
    </w:rPr>
  </w:style>
  <w:style w:type="paragraph" w:customStyle="1" w:styleId="p1">
    <w:name w:val="p1"/>
    <w:basedOn w:val="a"/>
    <w:rsid w:val="003F75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">
    <w:name w:val="s1"/>
    <w:basedOn w:val="a0"/>
    <w:rsid w:val="003F751F"/>
  </w:style>
  <w:style w:type="character" w:customStyle="1" w:styleId="s2">
    <w:name w:val="s2"/>
    <w:basedOn w:val="a0"/>
    <w:rsid w:val="003F751F"/>
  </w:style>
  <w:style w:type="paragraph" w:customStyle="1" w:styleId="p3">
    <w:name w:val="p3"/>
    <w:basedOn w:val="a"/>
    <w:rsid w:val="003F75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5">
    <w:name w:val="s5"/>
    <w:basedOn w:val="a0"/>
    <w:rsid w:val="003F751F"/>
  </w:style>
  <w:style w:type="character" w:customStyle="1" w:styleId="s6">
    <w:name w:val="s6"/>
    <w:basedOn w:val="a0"/>
    <w:rsid w:val="003F751F"/>
  </w:style>
  <w:style w:type="character" w:customStyle="1" w:styleId="s7">
    <w:name w:val="s7"/>
    <w:basedOn w:val="a0"/>
    <w:rsid w:val="003F751F"/>
  </w:style>
  <w:style w:type="paragraph" w:customStyle="1" w:styleId="p4">
    <w:name w:val="p4"/>
    <w:basedOn w:val="a"/>
    <w:rsid w:val="003F75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8">
    <w:name w:val="s8"/>
    <w:basedOn w:val="a0"/>
    <w:rsid w:val="003F751F"/>
  </w:style>
  <w:style w:type="character" w:customStyle="1" w:styleId="s10">
    <w:name w:val="s10"/>
    <w:basedOn w:val="a0"/>
    <w:rsid w:val="003F751F"/>
  </w:style>
  <w:style w:type="paragraph" w:customStyle="1" w:styleId="p5">
    <w:name w:val="p5"/>
    <w:basedOn w:val="a"/>
    <w:rsid w:val="003F75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1">
    <w:name w:val="s11"/>
    <w:basedOn w:val="a0"/>
    <w:rsid w:val="003F751F"/>
  </w:style>
  <w:style w:type="character" w:customStyle="1" w:styleId="s12">
    <w:name w:val="s12"/>
    <w:basedOn w:val="a0"/>
    <w:rsid w:val="003F751F"/>
  </w:style>
  <w:style w:type="paragraph" w:customStyle="1" w:styleId="p6">
    <w:name w:val="p6"/>
    <w:basedOn w:val="a"/>
    <w:rsid w:val="003F75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3">
    <w:name w:val="s13"/>
    <w:basedOn w:val="a0"/>
    <w:rsid w:val="003F751F"/>
  </w:style>
  <w:style w:type="character" w:customStyle="1" w:styleId="s14">
    <w:name w:val="s14"/>
    <w:basedOn w:val="a0"/>
    <w:rsid w:val="003F751F"/>
  </w:style>
  <w:style w:type="character" w:customStyle="1" w:styleId="s15">
    <w:name w:val="s15"/>
    <w:basedOn w:val="a0"/>
    <w:rsid w:val="003F751F"/>
  </w:style>
  <w:style w:type="character" w:customStyle="1" w:styleId="pathseparator">
    <w:name w:val="path__separator"/>
    <w:basedOn w:val="a0"/>
    <w:rsid w:val="003F751F"/>
  </w:style>
  <w:style w:type="character" w:styleId="afc">
    <w:name w:val="Placeholder Text"/>
    <w:basedOn w:val="a0"/>
    <w:uiPriority w:val="99"/>
    <w:semiHidden/>
    <w:rsid w:val="003F751F"/>
    <w:rPr>
      <w:color w:val="808080"/>
    </w:rPr>
  </w:style>
  <w:style w:type="character" w:customStyle="1" w:styleId="s9">
    <w:name w:val="s9"/>
    <w:basedOn w:val="a0"/>
    <w:rsid w:val="003F751F"/>
  </w:style>
  <w:style w:type="paragraph" w:customStyle="1" w:styleId="western">
    <w:name w:val="western"/>
    <w:basedOn w:val="a"/>
    <w:rsid w:val="003F75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eadertext">
    <w:name w:val="headertext"/>
    <w:basedOn w:val="a"/>
    <w:rsid w:val="003F75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27">
    <w:name w:val="Нет списка2"/>
    <w:next w:val="a2"/>
    <w:uiPriority w:val="99"/>
    <w:semiHidden/>
    <w:unhideWhenUsed/>
    <w:rsid w:val="005F3ED9"/>
  </w:style>
  <w:style w:type="table" w:customStyle="1" w:styleId="33">
    <w:name w:val="Сетка таблицы3"/>
    <w:basedOn w:val="a1"/>
    <w:next w:val="a4"/>
    <w:uiPriority w:val="59"/>
    <w:rsid w:val="005F3ED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1">
    <w:name w:val="c1"/>
    <w:basedOn w:val="a0"/>
    <w:rsid w:val="005F3ED9"/>
  </w:style>
  <w:style w:type="character" w:customStyle="1" w:styleId="c75">
    <w:name w:val="c75"/>
    <w:basedOn w:val="a0"/>
    <w:rsid w:val="005F3ED9"/>
  </w:style>
  <w:style w:type="character" w:customStyle="1" w:styleId="c0">
    <w:name w:val="c0"/>
    <w:basedOn w:val="a0"/>
    <w:rsid w:val="005F3ED9"/>
  </w:style>
  <w:style w:type="paragraph" w:customStyle="1" w:styleId="c6">
    <w:name w:val="c6"/>
    <w:basedOn w:val="a"/>
    <w:rsid w:val="005F3E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Exact">
    <w:name w:val="Основной текст (2) + Полужирный Exact"/>
    <w:basedOn w:val="a0"/>
    <w:rsid w:val="005F3ED9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paragraph" w:customStyle="1" w:styleId="c5">
    <w:name w:val="c5"/>
    <w:basedOn w:val="a"/>
    <w:rsid w:val="005F3E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5F3ED9"/>
  </w:style>
  <w:style w:type="numbering" w:customStyle="1" w:styleId="34">
    <w:name w:val="Нет списка3"/>
    <w:next w:val="a2"/>
    <w:uiPriority w:val="99"/>
    <w:semiHidden/>
    <w:unhideWhenUsed/>
    <w:rsid w:val="005F3ED9"/>
  </w:style>
  <w:style w:type="character" w:customStyle="1" w:styleId="c8">
    <w:name w:val="c8"/>
    <w:basedOn w:val="a0"/>
    <w:rsid w:val="005F3ED9"/>
  </w:style>
  <w:style w:type="character" w:styleId="afd">
    <w:name w:val="FollowedHyperlink"/>
    <w:basedOn w:val="a0"/>
    <w:uiPriority w:val="99"/>
    <w:semiHidden/>
    <w:unhideWhenUsed/>
    <w:rsid w:val="005F3ED9"/>
    <w:rPr>
      <w:color w:val="800000"/>
      <w:u w:val="single"/>
    </w:rPr>
  </w:style>
  <w:style w:type="character" w:styleId="afe">
    <w:name w:val="annotation reference"/>
    <w:basedOn w:val="a0"/>
    <w:uiPriority w:val="99"/>
    <w:semiHidden/>
    <w:unhideWhenUsed/>
    <w:rsid w:val="00487B21"/>
    <w:rPr>
      <w:sz w:val="16"/>
      <w:szCs w:val="16"/>
    </w:rPr>
  </w:style>
  <w:style w:type="paragraph" w:styleId="aff">
    <w:name w:val="annotation text"/>
    <w:basedOn w:val="a"/>
    <w:link w:val="aff0"/>
    <w:uiPriority w:val="99"/>
    <w:semiHidden/>
    <w:unhideWhenUsed/>
    <w:rsid w:val="00487B21"/>
    <w:pPr>
      <w:spacing w:line="240" w:lineRule="auto"/>
    </w:pPr>
    <w:rPr>
      <w:sz w:val="20"/>
      <w:szCs w:val="20"/>
    </w:rPr>
  </w:style>
  <w:style w:type="character" w:customStyle="1" w:styleId="aff0">
    <w:name w:val="Текст примечания Знак"/>
    <w:basedOn w:val="a0"/>
    <w:link w:val="aff"/>
    <w:uiPriority w:val="99"/>
    <w:semiHidden/>
    <w:rsid w:val="00487B21"/>
    <w:rPr>
      <w:sz w:val="20"/>
      <w:szCs w:val="20"/>
    </w:rPr>
  </w:style>
  <w:style w:type="paragraph" w:styleId="aff1">
    <w:name w:val="annotation subject"/>
    <w:basedOn w:val="aff"/>
    <w:next w:val="aff"/>
    <w:link w:val="aff2"/>
    <w:uiPriority w:val="99"/>
    <w:semiHidden/>
    <w:unhideWhenUsed/>
    <w:rsid w:val="00487B21"/>
    <w:rPr>
      <w:b/>
      <w:bCs/>
    </w:rPr>
  </w:style>
  <w:style w:type="character" w:customStyle="1" w:styleId="aff2">
    <w:name w:val="Тема примечания Знак"/>
    <w:basedOn w:val="aff0"/>
    <w:link w:val="aff1"/>
    <w:uiPriority w:val="99"/>
    <w:semiHidden/>
    <w:rsid w:val="00487B21"/>
    <w:rPr>
      <w:b/>
      <w:bCs/>
      <w:sz w:val="20"/>
      <w:szCs w:val="20"/>
    </w:rPr>
  </w:style>
  <w:style w:type="character" w:customStyle="1" w:styleId="c2">
    <w:name w:val="c2"/>
    <w:basedOn w:val="a0"/>
    <w:rsid w:val="00487B21"/>
  </w:style>
  <w:style w:type="character" w:customStyle="1" w:styleId="af9">
    <w:name w:val="Без интервала Знак"/>
    <w:basedOn w:val="a0"/>
    <w:link w:val="af8"/>
    <w:uiPriority w:val="1"/>
    <w:locked/>
    <w:rsid w:val="00487B21"/>
    <w:rPr>
      <w:rFonts w:ascii="Calibri" w:eastAsia="Calibri" w:hAnsi="Calibri" w:cs="Times New Roman"/>
    </w:rPr>
  </w:style>
  <w:style w:type="character" w:customStyle="1" w:styleId="aff3">
    <w:name w:val="Основной текст_"/>
    <w:link w:val="35"/>
    <w:rsid w:val="00487B21"/>
    <w:rPr>
      <w:rFonts w:ascii="Century Schoolbook" w:eastAsia="Century Schoolbook" w:hAnsi="Century Schoolbook" w:cs="Century Schoolbook"/>
      <w:shd w:val="clear" w:color="auto" w:fill="FFFFFF"/>
    </w:rPr>
  </w:style>
  <w:style w:type="paragraph" w:customStyle="1" w:styleId="35">
    <w:name w:val="Основной текст3"/>
    <w:basedOn w:val="a"/>
    <w:link w:val="aff3"/>
    <w:rsid w:val="00487B21"/>
    <w:pPr>
      <w:shd w:val="clear" w:color="auto" w:fill="FFFFFF"/>
      <w:spacing w:after="360" w:line="245" w:lineRule="exact"/>
      <w:ind w:hanging="1800"/>
      <w:jc w:val="both"/>
    </w:pPr>
    <w:rPr>
      <w:rFonts w:ascii="Century Schoolbook" w:eastAsia="Century Schoolbook" w:hAnsi="Century Schoolbook" w:cs="Century Schoolbook"/>
    </w:rPr>
  </w:style>
  <w:style w:type="character" w:customStyle="1" w:styleId="28">
    <w:name w:val="Основной текст2"/>
    <w:rsid w:val="00487B21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spacing w:val="0"/>
      <w:sz w:val="20"/>
      <w:szCs w:val="20"/>
    </w:rPr>
  </w:style>
  <w:style w:type="character" w:customStyle="1" w:styleId="29">
    <w:name w:val="Основной текст (2) + Курсив"/>
    <w:rsid w:val="00487B2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a">
    <w:name w:val="Основной текст (2) + Полужирный"/>
    <w:rsid w:val="00487B2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numbering" w:customStyle="1" w:styleId="41">
    <w:name w:val="Нет списка4"/>
    <w:next w:val="a2"/>
    <w:uiPriority w:val="99"/>
    <w:semiHidden/>
    <w:unhideWhenUsed/>
    <w:rsid w:val="00487B21"/>
  </w:style>
  <w:style w:type="table" w:customStyle="1" w:styleId="42">
    <w:name w:val="Сетка таблицы4"/>
    <w:basedOn w:val="a1"/>
    <w:next w:val="a4"/>
    <w:uiPriority w:val="59"/>
    <w:rsid w:val="00487B21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7">
    <w:name w:val="Основной текст1"/>
    <w:basedOn w:val="a"/>
    <w:rsid w:val="00487B21"/>
    <w:pPr>
      <w:shd w:val="clear" w:color="auto" w:fill="FFFFFF"/>
      <w:spacing w:after="240" w:line="259" w:lineRule="exact"/>
      <w:ind w:firstLine="320"/>
      <w:jc w:val="both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character" w:customStyle="1" w:styleId="2b">
    <w:name w:val="Основной текст (2)_"/>
    <w:basedOn w:val="a0"/>
    <w:link w:val="2c"/>
    <w:rsid w:val="00487B21"/>
    <w:rPr>
      <w:rFonts w:ascii="Trebuchet MS" w:eastAsia="Trebuchet MS" w:hAnsi="Trebuchet MS" w:cs="Trebuchet MS"/>
      <w:sz w:val="21"/>
      <w:szCs w:val="21"/>
      <w:shd w:val="clear" w:color="auto" w:fill="FFFFFF"/>
    </w:rPr>
  </w:style>
  <w:style w:type="paragraph" w:customStyle="1" w:styleId="2c">
    <w:name w:val="Основной текст (2)"/>
    <w:basedOn w:val="a"/>
    <w:link w:val="2b"/>
    <w:rsid w:val="00487B21"/>
    <w:pPr>
      <w:shd w:val="clear" w:color="auto" w:fill="FFFFFF"/>
      <w:spacing w:after="0" w:line="259" w:lineRule="exact"/>
      <w:ind w:firstLine="340"/>
      <w:jc w:val="both"/>
    </w:pPr>
    <w:rPr>
      <w:rFonts w:ascii="Trebuchet MS" w:eastAsia="Trebuchet MS" w:hAnsi="Trebuchet MS" w:cs="Trebuchet MS"/>
      <w:sz w:val="21"/>
      <w:szCs w:val="21"/>
    </w:rPr>
  </w:style>
  <w:style w:type="character" w:customStyle="1" w:styleId="2d">
    <w:name w:val="Заголовок №2_"/>
    <w:basedOn w:val="a0"/>
    <w:link w:val="2e"/>
    <w:rsid w:val="00487B21"/>
    <w:rPr>
      <w:rFonts w:ascii="Century Gothic" w:eastAsia="Century Gothic" w:hAnsi="Century Gothic" w:cs="Century Gothic"/>
      <w:sz w:val="20"/>
      <w:szCs w:val="20"/>
      <w:shd w:val="clear" w:color="auto" w:fill="FFFFFF"/>
    </w:rPr>
  </w:style>
  <w:style w:type="paragraph" w:customStyle="1" w:styleId="2e">
    <w:name w:val="Заголовок №2"/>
    <w:basedOn w:val="a"/>
    <w:link w:val="2d"/>
    <w:rsid w:val="00487B21"/>
    <w:pPr>
      <w:shd w:val="clear" w:color="auto" w:fill="FFFFFF"/>
      <w:spacing w:before="240" w:after="0" w:line="259" w:lineRule="exact"/>
      <w:ind w:firstLine="340"/>
      <w:jc w:val="both"/>
      <w:outlineLvl w:val="1"/>
    </w:pPr>
    <w:rPr>
      <w:rFonts w:ascii="Century Gothic" w:eastAsia="Century Gothic" w:hAnsi="Century Gothic" w:cs="Century Gothic"/>
      <w:sz w:val="20"/>
      <w:szCs w:val="20"/>
    </w:rPr>
  </w:style>
  <w:style w:type="character" w:customStyle="1" w:styleId="18">
    <w:name w:val="Заголовок №1_"/>
    <w:basedOn w:val="a0"/>
    <w:link w:val="19"/>
    <w:rsid w:val="00487B21"/>
    <w:rPr>
      <w:rFonts w:ascii="Franklin Gothic Book" w:eastAsia="Franklin Gothic Book" w:hAnsi="Franklin Gothic Book" w:cs="Franklin Gothic Book"/>
      <w:sz w:val="24"/>
      <w:szCs w:val="24"/>
      <w:shd w:val="clear" w:color="auto" w:fill="FFFFFF"/>
    </w:rPr>
  </w:style>
  <w:style w:type="paragraph" w:customStyle="1" w:styleId="19">
    <w:name w:val="Заголовок №1"/>
    <w:basedOn w:val="a"/>
    <w:link w:val="18"/>
    <w:rsid w:val="00487B21"/>
    <w:pPr>
      <w:shd w:val="clear" w:color="auto" w:fill="FFFFFF"/>
      <w:spacing w:after="0" w:line="264" w:lineRule="exact"/>
      <w:ind w:firstLine="340"/>
      <w:jc w:val="both"/>
      <w:outlineLvl w:val="0"/>
    </w:pPr>
    <w:rPr>
      <w:rFonts w:ascii="Franklin Gothic Book" w:eastAsia="Franklin Gothic Book" w:hAnsi="Franklin Gothic Book" w:cs="Franklin Gothic Book"/>
      <w:sz w:val="24"/>
      <w:szCs w:val="24"/>
    </w:rPr>
  </w:style>
  <w:style w:type="character" w:customStyle="1" w:styleId="75pt">
    <w:name w:val="Основной текст + 7;5 pt;Курсив"/>
    <w:basedOn w:val="aff3"/>
    <w:rsid w:val="00487B21"/>
    <w:rPr>
      <w:rFonts w:ascii="Georgia" w:eastAsia="Georgia" w:hAnsi="Georgia" w:cs="Georgia"/>
      <w:b w:val="0"/>
      <w:bCs w:val="0"/>
      <w:i/>
      <w:iCs/>
      <w:smallCaps w:val="0"/>
      <w:strike w:val="0"/>
      <w:spacing w:val="0"/>
      <w:sz w:val="15"/>
      <w:szCs w:val="15"/>
      <w:shd w:val="clear" w:color="auto" w:fill="FFFFFF"/>
    </w:rPr>
  </w:style>
  <w:style w:type="character" w:customStyle="1" w:styleId="-1pt">
    <w:name w:val="Основной текст + Интервал -1 pt"/>
    <w:basedOn w:val="aff3"/>
    <w:rsid w:val="00487B2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-20"/>
      <w:sz w:val="20"/>
      <w:szCs w:val="20"/>
      <w:shd w:val="clear" w:color="auto" w:fill="FFFFFF"/>
    </w:rPr>
  </w:style>
  <w:style w:type="numbering" w:customStyle="1" w:styleId="52">
    <w:name w:val="Нет списка5"/>
    <w:next w:val="a2"/>
    <w:uiPriority w:val="99"/>
    <w:semiHidden/>
    <w:unhideWhenUsed/>
    <w:rsid w:val="009D1D36"/>
  </w:style>
  <w:style w:type="table" w:customStyle="1" w:styleId="53">
    <w:name w:val="Сетка таблицы5"/>
    <w:basedOn w:val="a1"/>
    <w:next w:val="a4"/>
    <w:uiPriority w:val="59"/>
    <w:rsid w:val="009D1D36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61">
    <w:name w:val="Нет списка6"/>
    <w:next w:val="a2"/>
    <w:uiPriority w:val="99"/>
    <w:semiHidden/>
    <w:unhideWhenUsed/>
    <w:rsid w:val="009C1C6C"/>
  </w:style>
  <w:style w:type="table" w:customStyle="1" w:styleId="62">
    <w:name w:val="Сетка таблицы6"/>
    <w:basedOn w:val="a1"/>
    <w:next w:val="a4"/>
    <w:uiPriority w:val="59"/>
    <w:rsid w:val="009C1C6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">
    <w:name w:val="Нет списка7"/>
    <w:next w:val="a2"/>
    <w:uiPriority w:val="99"/>
    <w:semiHidden/>
    <w:unhideWhenUsed/>
    <w:rsid w:val="009C1C6C"/>
  </w:style>
  <w:style w:type="numbering" w:customStyle="1" w:styleId="81">
    <w:name w:val="Нет списка8"/>
    <w:next w:val="a2"/>
    <w:uiPriority w:val="99"/>
    <w:semiHidden/>
    <w:unhideWhenUsed/>
    <w:rsid w:val="009C1C6C"/>
  </w:style>
  <w:style w:type="table" w:customStyle="1" w:styleId="72">
    <w:name w:val="Сетка таблицы7"/>
    <w:basedOn w:val="a1"/>
    <w:next w:val="a4"/>
    <w:uiPriority w:val="59"/>
    <w:rsid w:val="009C1C6C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1">
    <w:name w:val="Нет списка9"/>
    <w:next w:val="a2"/>
    <w:uiPriority w:val="99"/>
    <w:semiHidden/>
    <w:unhideWhenUsed/>
    <w:rsid w:val="00DB3FCE"/>
  </w:style>
  <w:style w:type="table" w:customStyle="1" w:styleId="82">
    <w:name w:val="Сетка таблицы8"/>
    <w:basedOn w:val="a1"/>
    <w:next w:val="a4"/>
    <w:uiPriority w:val="59"/>
    <w:rsid w:val="00DB3FCE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92">
    <w:name w:val="Сетка таблицы9"/>
    <w:basedOn w:val="a1"/>
    <w:next w:val="a4"/>
    <w:uiPriority w:val="59"/>
    <w:rsid w:val="0070141A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0">
    <w:name w:val="Нет списка10"/>
    <w:next w:val="a2"/>
    <w:uiPriority w:val="99"/>
    <w:semiHidden/>
    <w:unhideWhenUsed/>
    <w:rsid w:val="00B71C95"/>
  </w:style>
  <w:style w:type="table" w:customStyle="1" w:styleId="101">
    <w:name w:val="Сетка таблицы10"/>
    <w:basedOn w:val="a1"/>
    <w:next w:val="a4"/>
    <w:uiPriority w:val="59"/>
    <w:rsid w:val="00B71C9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0">
    <w:name w:val="Нет списка11"/>
    <w:next w:val="a2"/>
    <w:uiPriority w:val="99"/>
    <w:semiHidden/>
    <w:unhideWhenUsed/>
    <w:rsid w:val="009A718F"/>
  </w:style>
  <w:style w:type="table" w:customStyle="1" w:styleId="111">
    <w:name w:val="Сетка таблицы11"/>
    <w:basedOn w:val="a1"/>
    <w:next w:val="a4"/>
    <w:uiPriority w:val="59"/>
    <w:rsid w:val="009A718F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20">
    <w:name w:val="Нет списка12"/>
    <w:next w:val="a2"/>
    <w:uiPriority w:val="99"/>
    <w:semiHidden/>
    <w:unhideWhenUsed/>
    <w:rsid w:val="00AD3A58"/>
  </w:style>
  <w:style w:type="numbering" w:customStyle="1" w:styleId="130">
    <w:name w:val="Нет списка13"/>
    <w:next w:val="a2"/>
    <w:uiPriority w:val="99"/>
    <w:semiHidden/>
    <w:unhideWhenUsed/>
    <w:rsid w:val="00AD3A58"/>
  </w:style>
  <w:style w:type="table" w:customStyle="1" w:styleId="121">
    <w:name w:val="Сетка таблицы12"/>
    <w:basedOn w:val="a1"/>
    <w:next w:val="a4"/>
    <w:uiPriority w:val="59"/>
    <w:rsid w:val="00AD3A5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1">
    <w:name w:val="Сетка таблицы13"/>
    <w:basedOn w:val="a1"/>
    <w:next w:val="a4"/>
    <w:uiPriority w:val="59"/>
    <w:rsid w:val="008916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2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5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31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03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23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314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088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1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75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6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92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12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4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0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13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8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3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919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199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46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7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56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12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4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89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840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74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4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3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7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91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1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7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812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882365">
              <w:marLeft w:val="0"/>
              <w:marRight w:val="0"/>
              <w:marTop w:val="0"/>
              <w:marBottom w:val="259"/>
              <w:divBdr>
                <w:top w:val="none" w:sz="0" w:space="17" w:color="auto"/>
                <w:left w:val="none" w:sz="0" w:space="3" w:color="auto"/>
                <w:bottom w:val="single" w:sz="4" w:space="5" w:color="D2D2D2"/>
                <w:right w:val="single" w:sz="48" w:space="3" w:color="FFFFFF"/>
              </w:divBdr>
            </w:div>
          </w:divsChild>
        </w:div>
        <w:div w:id="180665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9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93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1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8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33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6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48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5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0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4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1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1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343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6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1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s://www.maam.ru/obrazovanie/tema-druzhba" TargetMode="External"/><Relationship Id="rId10" Type="http://schemas.openxmlformats.org/officeDocument/2006/relationships/hyperlink" Target="https://sudact.ru/law/prikaz-minobrnauki-rossii-ot-17102013-n-1155/prilozhenie/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sudact.ru/law/postanovlenie-glavnogo-gosudarstvennogo-sanitarnogo-vracha-rf-ot_1357/" TargetMode="External"/><Relationship Id="rId14" Type="http://schemas.openxmlformats.org/officeDocument/2006/relationships/hyperlink" Target="https://www.maam.ru/obrazovanie/les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E2DA9F-6D7F-4E2C-9415-6E973BE4BC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1076</TotalTime>
  <Pages>390</Pages>
  <Words>97921</Words>
  <Characters>558153</Characters>
  <Application>Microsoft Office Word</Application>
  <DocSecurity>0</DocSecurity>
  <Lines>4651</Lines>
  <Paragraphs>1309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654765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Larisa</dc:creator>
  <cp:lastModifiedBy>Admin</cp:lastModifiedBy>
  <cp:revision>54</cp:revision>
  <cp:lastPrinted>2024-01-19T11:25:00Z</cp:lastPrinted>
  <dcterms:created xsi:type="dcterms:W3CDTF">2023-08-23T19:26:00Z</dcterms:created>
  <dcterms:modified xsi:type="dcterms:W3CDTF">2024-08-23T04:12:00Z</dcterms:modified>
</cp:coreProperties>
</file>